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S5-236558</w:t>
        </w:r>
      </w:fldSimple>
    </w:p>
    <w:p w14:paraId="7CB45193" w14:textId="77777777" w:rsidR="001E41F3" w:rsidRDefault="00C72D6B"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2D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2D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2D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2D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2D6B">
            <w:pPr>
              <w:pStyle w:val="CRCoverPage"/>
              <w:spacing w:after="0"/>
              <w:ind w:left="100"/>
              <w:rPr>
                <w:noProof/>
              </w:rPr>
            </w:pPr>
            <w:r>
              <w:fldChar w:fldCharType="begin"/>
            </w:r>
            <w:r>
              <w:instrText xml:space="preserve"> DOCPROPERTY  CrTitle  \* MERGEFORMAT </w:instrText>
            </w:r>
            <w:r>
              <w:fldChar w:fldCharType="separate"/>
            </w:r>
            <w:r w:rsidR="002640DD">
              <w:t>Rel-17 CR 28.532 Correct URI definition inconsistencies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2D6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72D6B"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2D6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2D6B">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2D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2D6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5C71" w14:paraId="1256F52C" w14:textId="77777777" w:rsidTr="00547111">
        <w:tc>
          <w:tcPr>
            <w:tcW w:w="2694" w:type="dxa"/>
            <w:gridSpan w:val="2"/>
            <w:tcBorders>
              <w:top w:val="single" w:sz="4" w:space="0" w:color="auto"/>
              <w:left w:val="single" w:sz="4" w:space="0" w:color="auto"/>
            </w:tcBorders>
          </w:tcPr>
          <w:p w14:paraId="52C87DB0" w14:textId="77777777" w:rsidR="00775C71" w:rsidRDefault="00775C71" w:rsidP="00775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1B0AA" w:rsidR="00775C71" w:rsidRDefault="00775C71" w:rsidP="00775C71">
            <w:pPr>
              <w:pStyle w:val="CRCoverPage"/>
              <w:spacing w:after="0"/>
              <w:ind w:left="100"/>
              <w:rPr>
                <w:noProof/>
              </w:rPr>
            </w:pPr>
            <w:r>
              <w:rPr>
                <w:noProof/>
              </w:rPr>
              <w:t>32.158 defines URIs as values based on MnS info however 28.532 contradicts with fixed values.  This could cause inconsistency between the URI in the MnS Registry, MnS Info and the actual URI for the MnS.</w:t>
            </w:r>
          </w:p>
        </w:tc>
      </w:tr>
      <w:tr w:rsidR="00775C71" w14:paraId="4CA74D09" w14:textId="77777777" w:rsidTr="00547111">
        <w:tc>
          <w:tcPr>
            <w:tcW w:w="2694" w:type="dxa"/>
            <w:gridSpan w:val="2"/>
            <w:tcBorders>
              <w:left w:val="single" w:sz="4" w:space="0" w:color="auto"/>
            </w:tcBorders>
          </w:tcPr>
          <w:p w14:paraId="2D0866D6" w14:textId="77777777" w:rsidR="00775C71" w:rsidRDefault="00775C71" w:rsidP="00775C71">
            <w:pPr>
              <w:pStyle w:val="CRCoverPage"/>
              <w:spacing w:after="0"/>
              <w:rPr>
                <w:b/>
                <w:i/>
                <w:noProof/>
                <w:sz w:val="8"/>
                <w:szCs w:val="8"/>
              </w:rPr>
            </w:pPr>
          </w:p>
        </w:tc>
        <w:tc>
          <w:tcPr>
            <w:tcW w:w="6946" w:type="dxa"/>
            <w:gridSpan w:val="9"/>
            <w:tcBorders>
              <w:right w:val="single" w:sz="4" w:space="0" w:color="auto"/>
            </w:tcBorders>
          </w:tcPr>
          <w:p w14:paraId="365DEF04" w14:textId="77777777" w:rsidR="00775C71" w:rsidRDefault="00775C71" w:rsidP="00775C71">
            <w:pPr>
              <w:pStyle w:val="CRCoverPage"/>
              <w:spacing w:after="0"/>
              <w:rPr>
                <w:noProof/>
                <w:sz w:val="8"/>
                <w:szCs w:val="8"/>
              </w:rPr>
            </w:pPr>
          </w:p>
        </w:tc>
      </w:tr>
      <w:tr w:rsidR="00775C71" w14:paraId="21016551" w14:textId="77777777" w:rsidTr="00547111">
        <w:tc>
          <w:tcPr>
            <w:tcW w:w="2694" w:type="dxa"/>
            <w:gridSpan w:val="2"/>
            <w:tcBorders>
              <w:left w:val="single" w:sz="4" w:space="0" w:color="auto"/>
            </w:tcBorders>
          </w:tcPr>
          <w:p w14:paraId="49433147" w14:textId="77777777" w:rsidR="00775C71" w:rsidRDefault="00775C71" w:rsidP="00775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533D4E" w:rsidR="00775C71" w:rsidRDefault="00775C71" w:rsidP="00775C71">
            <w:pPr>
              <w:pStyle w:val="CRCoverPage"/>
              <w:spacing w:after="0"/>
              <w:ind w:left="100"/>
              <w:rPr>
                <w:noProof/>
              </w:rPr>
            </w:pPr>
            <w:r>
              <w:rPr>
                <w:noProof/>
              </w:rPr>
              <w:t>Update 28.532 to be consistent with 32.158 and use variables in the URI construction.</w:t>
            </w:r>
          </w:p>
        </w:tc>
      </w:tr>
      <w:tr w:rsidR="00775C71" w14:paraId="1F886379" w14:textId="77777777" w:rsidTr="00547111">
        <w:tc>
          <w:tcPr>
            <w:tcW w:w="2694" w:type="dxa"/>
            <w:gridSpan w:val="2"/>
            <w:tcBorders>
              <w:left w:val="single" w:sz="4" w:space="0" w:color="auto"/>
            </w:tcBorders>
          </w:tcPr>
          <w:p w14:paraId="4D989623" w14:textId="77777777" w:rsidR="00775C71" w:rsidRDefault="00775C71" w:rsidP="00775C71">
            <w:pPr>
              <w:pStyle w:val="CRCoverPage"/>
              <w:spacing w:after="0"/>
              <w:rPr>
                <w:b/>
                <w:i/>
                <w:noProof/>
                <w:sz w:val="8"/>
                <w:szCs w:val="8"/>
              </w:rPr>
            </w:pPr>
          </w:p>
        </w:tc>
        <w:tc>
          <w:tcPr>
            <w:tcW w:w="6946" w:type="dxa"/>
            <w:gridSpan w:val="9"/>
            <w:tcBorders>
              <w:right w:val="single" w:sz="4" w:space="0" w:color="auto"/>
            </w:tcBorders>
          </w:tcPr>
          <w:p w14:paraId="71C4A204" w14:textId="77777777" w:rsidR="00775C71" w:rsidRDefault="00775C71" w:rsidP="00775C71">
            <w:pPr>
              <w:pStyle w:val="CRCoverPage"/>
              <w:spacing w:after="0"/>
              <w:rPr>
                <w:noProof/>
                <w:sz w:val="8"/>
                <w:szCs w:val="8"/>
              </w:rPr>
            </w:pPr>
          </w:p>
        </w:tc>
      </w:tr>
      <w:tr w:rsidR="00775C71" w14:paraId="678D7BF9" w14:textId="77777777" w:rsidTr="00547111">
        <w:tc>
          <w:tcPr>
            <w:tcW w:w="2694" w:type="dxa"/>
            <w:gridSpan w:val="2"/>
            <w:tcBorders>
              <w:left w:val="single" w:sz="4" w:space="0" w:color="auto"/>
              <w:bottom w:val="single" w:sz="4" w:space="0" w:color="auto"/>
            </w:tcBorders>
          </w:tcPr>
          <w:p w14:paraId="4E5CE1B6" w14:textId="77777777" w:rsidR="00775C71" w:rsidRDefault="00775C71" w:rsidP="00775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3A11D" w:rsidR="00775C71" w:rsidRDefault="00775C71" w:rsidP="00775C71">
            <w:pPr>
              <w:pStyle w:val="CRCoverPage"/>
              <w:spacing w:after="0"/>
              <w:ind w:left="100"/>
              <w:rPr>
                <w:noProof/>
              </w:rPr>
            </w:pPr>
            <w:r>
              <w:rPr>
                <w:noProof/>
              </w:rPr>
              <w:t>The inconsistency could cause confusion and interoperability issues.</w:t>
            </w:r>
          </w:p>
        </w:tc>
      </w:tr>
      <w:tr w:rsidR="00775C71" w14:paraId="034AF533" w14:textId="77777777" w:rsidTr="00547111">
        <w:tc>
          <w:tcPr>
            <w:tcW w:w="2694" w:type="dxa"/>
            <w:gridSpan w:val="2"/>
          </w:tcPr>
          <w:p w14:paraId="39D9EB5B" w14:textId="77777777" w:rsidR="00775C71" w:rsidRDefault="00775C71" w:rsidP="00775C71">
            <w:pPr>
              <w:pStyle w:val="CRCoverPage"/>
              <w:spacing w:after="0"/>
              <w:rPr>
                <w:b/>
                <w:i/>
                <w:noProof/>
                <w:sz w:val="8"/>
                <w:szCs w:val="8"/>
              </w:rPr>
            </w:pPr>
          </w:p>
        </w:tc>
        <w:tc>
          <w:tcPr>
            <w:tcW w:w="6946" w:type="dxa"/>
            <w:gridSpan w:val="9"/>
          </w:tcPr>
          <w:p w14:paraId="7826CB1C" w14:textId="77777777" w:rsidR="00775C71" w:rsidRDefault="00775C71" w:rsidP="00775C71">
            <w:pPr>
              <w:pStyle w:val="CRCoverPage"/>
              <w:spacing w:after="0"/>
              <w:rPr>
                <w:noProof/>
                <w:sz w:val="8"/>
                <w:szCs w:val="8"/>
              </w:rPr>
            </w:pPr>
          </w:p>
        </w:tc>
      </w:tr>
      <w:tr w:rsidR="00775C71" w14:paraId="6A17D7AC" w14:textId="77777777" w:rsidTr="00547111">
        <w:tc>
          <w:tcPr>
            <w:tcW w:w="2694" w:type="dxa"/>
            <w:gridSpan w:val="2"/>
            <w:tcBorders>
              <w:top w:val="single" w:sz="4" w:space="0" w:color="auto"/>
              <w:left w:val="single" w:sz="4" w:space="0" w:color="auto"/>
            </w:tcBorders>
          </w:tcPr>
          <w:p w14:paraId="6DAD5B19" w14:textId="77777777" w:rsidR="00775C71" w:rsidRDefault="00775C71" w:rsidP="00775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B4A26" w:rsidR="00775C71" w:rsidRDefault="002966BD" w:rsidP="00775C71">
            <w:pPr>
              <w:pStyle w:val="CRCoverPage"/>
              <w:spacing w:after="0"/>
              <w:ind w:left="100"/>
              <w:rPr>
                <w:noProof/>
              </w:rPr>
            </w:pPr>
            <w:r>
              <w:rPr>
                <w:noProof/>
              </w:rPr>
              <w:t>12.1.1.1.1, 12.1.1.3, 12.2.1.3, 12.5.1.3,12.6.1.3, A.1.1, A.2.1, A.6.2, A.7.2</w:t>
            </w:r>
          </w:p>
        </w:tc>
      </w:tr>
      <w:tr w:rsidR="00775C71" w14:paraId="56E1E6C3" w14:textId="77777777" w:rsidTr="00547111">
        <w:tc>
          <w:tcPr>
            <w:tcW w:w="2694" w:type="dxa"/>
            <w:gridSpan w:val="2"/>
            <w:tcBorders>
              <w:left w:val="single" w:sz="4" w:space="0" w:color="auto"/>
            </w:tcBorders>
          </w:tcPr>
          <w:p w14:paraId="2FB9DE77" w14:textId="77777777" w:rsidR="00775C71" w:rsidRDefault="00775C71" w:rsidP="00775C71">
            <w:pPr>
              <w:pStyle w:val="CRCoverPage"/>
              <w:spacing w:after="0"/>
              <w:rPr>
                <w:b/>
                <w:i/>
                <w:noProof/>
                <w:sz w:val="8"/>
                <w:szCs w:val="8"/>
              </w:rPr>
            </w:pPr>
          </w:p>
        </w:tc>
        <w:tc>
          <w:tcPr>
            <w:tcW w:w="6946" w:type="dxa"/>
            <w:gridSpan w:val="9"/>
            <w:tcBorders>
              <w:right w:val="single" w:sz="4" w:space="0" w:color="auto"/>
            </w:tcBorders>
          </w:tcPr>
          <w:p w14:paraId="0898542D" w14:textId="77777777" w:rsidR="00775C71" w:rsidRDefault="00775C71" w:rsidP="00775C71">
            <w:pPr>
              <w:pStyle w:val="CRCoverPage"/>
              <w:spacing w:after="0"/>
              <w:rPr>
                <w:noProof/>
                <w:sz w:val="8"/>
                <w:szCs w:val="8"/>
              </w:rPr>
            </w:pPr>
          </w:p>
        </w:tc>
      </w:tr>
      <w:tr w:rsidR="00775C71" w14:paraId="76F95A8B" w14:textId="77777777" w:rsidTr="00547111">
        <w:tc>
          <w:tcPr>
            <w:tcW w:w="2694" w:type="dxa"/>
            <w:gridSpan w:val="2"/>
            <w:tcBorders>
              <w:left w:val="single" w:sz="4" w:space="0" w:color="auto"/>
            </w:tcBorders>
          </w:tcPr>
          <w:p w14:paraId="335EAB52" w14:textId="77777777" w:rsidR="00775C71" w:rsidRDefault="00775C71" w:rsidP="00775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C71" w:rsidRDefault="00775C71" w:rsidP="00775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C71" w:rsidRDefault="00775C71" w:rsidP="00775C71">
            <w:pPr>
              <w:pStyle w:val="CRCoverPage"/>
              <w:spacing w:after="0"/>
              <w:jc w:val="center"/>
              <w:rPr>
                <w:b/>
                <w:caps/>
                <w:noProof/>
              </w:rPr>
            </w:pPr>
            <w:r>
              <w:rPr>
                <w:b/>
                <w:caps/>
                <w:noProof/>
              </w:rPr>
              <w:t>N</w:t>
            </w:r>
          </w:p>
        </w:tc>
        <w:tc>
          <w:tcPr>
            <w:tcW w:w="2977" w:type="dxa"/>
            <w:gridSpan w:val="4"/>
          </w:tcPr>
          <w:p w14:paraId="304CCBCB" w14:textId="77777777" w:rsidR="00775C71" w:rsidRDefault="00775C71" w:rsidP="00775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C71" w:rsidRDefault="00775C71" w:rsidP="00775C71">
            <w:pPr>
              <w:pStyle w:val="CRCoverPage"/>
              <w:spacing w:after="0"/>
              <w:ind w:left="99"/>
              <w:rPr>
                <w:noProof/>
              </w:rPr>
            </w:pPr>
          </w:p>
        </w:tc>
      </w:tr>
      <w:tr w:rsidR="00775C71" w14:paraId="34ACE2EB" w14:textId="77777777" w:rsidTr="00547111">
        <w:tc>
          <w:tcPr>
            <w:tcW w:w="2694" w:type="dxa"/>
            <w:gridSpan w:val="2"/>
            <w:tcBorders>
              <w:left w:val="single" w:sz="4" w:space="0" w:color="auto"/>
            </w:tcBorders>
          </w:tcPr>
          <w:p w14:paraId="571382F3" w14:textId="77777777" w:rsidR="00775C71" w:rsidRDefault="00775C71" w:rsidP="00775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5C71" w:rsidRDefault="00775C71" w:rsidP="00775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0B10FB" w:rsidR="00775C71" w:rsidRDefault="00481570" w:rsidP="00775C71">
            <w:pPr>
              <w:pStyle w:val="CRCoverPage"/>
              <w:spacing w:after="0"/>
              <w:jc w:val="center"/>
              <w:rPr>
                <w:b/>
                <w:caps/>
                <w:noProof/>
              </w:rPr>
            </w:pPr>
            <w:r>
              <w:rPr>
                <w:b/>
                <w:caps/>
                <w:noProof/>
              </w:rPr>
              <w:t>X</w:t>
            </w:r>
          </w:p>
        </w:tc>
        <w:tc>
          <w:tcPr>
            <w:tcW w:w="2977" w:type="dxa"/>
            <w:gridSpan w:val="4"/>
          </w:tcPr>
          <w:p w14:paraId="7DB274D8" w14:textId="77777777" w:rsidR="00775C71" w:rsidRDefault="00775C71" w:rsidP="00775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5C71" w:rsidRDefault="00775C71" w:rsidP="00775C71">
            <w:pPr>
              <w:pStyle w:val="CRCoverPage"/>
              <w:spacing w:after="0"/>
              <w:ind w:left="99"/>
              <w:rPr>
                <w:noProof/>
              </w:rPr>
            </w:pPr>
            <w:r>
              <w:rPr>
                <w:noProof/>
              </w:rPr>
              <w:t xml:space="preserve">TS/TR ... CR ... </w:t>
            </w:r>
          </w:p>
        </w:tc>
      </w:tr>
      <w:tr w:rsidR="00775C71" w14:paraId="446DDBAC" w14:textId="77777777" w:rsidTr="00547111">
        <w:tc>
          <w:tcPr>
            <w:tcW w:w="2694" w:type="dxa"/>
            <w:gridSpan w:val="2"/>
            <w:tcBorders>
              <w:left w:val="single" w:sz="4" w:space="0" w:color="auto"/>
            </w:tcBorders>
          </w:tcPr>
          <w:p w14:paraId="678A1AA6" w14:textId="77777777" w:rsidR="00775C71" w:rsidRDefault="00775C71" w:rsidP="00775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C71" w:rsidRDefault="00775C71" w:rsidP="00775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75628" w:rsidR="00775C71" w:rsidRDefault="00481570" w:rsidP="00775C71">
            <w:pPr>
              <w:pStyle w:val="CRCoverPage"/>
              <w:spacing w:after="0"/>
              <w:jc w:val="center"/>
              <w:rPr>
                <w:b/>
                <w:caps/>
                <w:noProof/>
              </w:rPr>
            </w:pPr>
            <w:r>
              <w:rPr>
                <w:b/>
                <w:caps/>
                <w:noProof/>
              </w:rPr>
              <w:t>X</w:t>
            </w:r>
          </w:p>
        </w:tc>
        <w:tc>
          <w:tcPr>
            <w:tcW w:w="2977" w:type="dxa"/>
            <w:gridSpan w:val="4"/>
          </w:tcPr>
          <w:p w14:paraId="1A4306D9" w14:textId="77777777" w:rsidR="00775C71" w:rsidRDefault="00775C71" w:rsidP="00775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C71" w:rsidRDefault="00775C71" w:rsidP="00775C71">
            <w:pPr>
              <w:pStyle w:val="CRCoverPage"/>
              <w:spacing w:after="0"/>
              <w:ind w:left="99"/>
              <w:rPr>
                <w:noProof/>
              </w:rPr>
            </w:pPr>
            <w:r>
              <w:rPr>
                <w:noProof/>
              </w:rPr>
              <w:t xml:space="preserve">TS/TR ... CR ... </w:t>
            </w:r>
          </w:p>
        </w:tc>
      </w:tr>
      <w:tr w:rsidR="00775C71" w14:paraId="55C714D2" w14:textId="77777777" w:rsidTr="00547111">
        <w:tc>
          <w:tcPr>
            <w:tcW w:w="2694" w:type="dxa"/>
            <w:gridSpan w:val="2"/>
            <w:tcBorders>
              <w:left w:val="single" w:sz="4" w:space="0" w:color="auto"/>
            </w:tcBorders>
          </w:tcPr>
          <w:p w14:paraId="45913E62" w14:textId="77777777" w:rsidR="00775C71" w:rsidRDefault="00775C71" w:rsidP="00775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C71" w:rsidRDefault="00775C71" w:rsidP="00775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128BA" w:rsidR="00775C71" w:rsidRDefault="00481570" w:rsidP="00775C71">
            <w:pPr>
              <w:pStyle w:val="CRCoverPage"/>
              <w:spacing w:after="0"/>
              <w:jc w:val="center"/>
              <w:rPr>
                <w:b/>
                <w:caps/>
                <w:noProof/>
              </w:rPr>
            </w:pPr>
            <w:r>
              <w:rPr>
                <w:b/>
                <w:caps/>
                <w:noProof/>
              </w:rPr>
              <w:t>X</w:t>
            </w:r>
          </w:p>
        </w:tc>
        <w:tc>
          <w:tcPr>
            <w:tcW w:w="2977" w:type="dxa"/>
            <w:gridSpan w:val="4"/>
          </w:tcPr>
          <w:p w14:paraId="1B4FF921" w14:textId="77777777" w:rsidR="00775C71" w:rsidRDefault="00775C71" w:rsidP="00775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C71" w:rsidRDefault="00775C71" w:rsidP="00775C71">
            <w:pPr>
              <w:pStyle w:val="CRCoverPage"/>
              <w:spacing w:after="0"/>
              <w:ind w:left="99"/>
              <w:rPr>
                <w:noProof/>
              </w:rPr>
            </w:pPr>
            <w:r>
              <w:rPr>
                <w:noProof/>
              </w:rPr>
              <w:t xml:space="preserve">TS/TR ... CR ... </w:t>
            </w:r>
          </w:p>
        </w:tc>
      </w:tr>
      <w:tr w:rsidR="00775C71" w14:paraId="60DF82CC" w14:textId="77777777" w:rsidTr="008863B9">
        <w:tc>
          <w:tcPr>
            <w:tcW w:w="2694" w:type="dxa"/>
            <w:gridSpan w:val="2"/>
            <w:tcBorders>
              <w:left w:val="single" w:sz="4" w:space="0" w:color="auto"/>
            </w:tcBorders>
          </w:tcPr>
          <w:p w14:paraId="517696CD" w14:textId="77777777" w:rsidR="00775C71" w:rsidRDefault="00775C71" w:rsidP="00775C71">
            <w:pPr>
              <w:pStyle w:val="CRCoverPage"/>
              <w:spacing w:after="0"/>
              <w:rPr>
                <w:b/>
                <w:i/>
                <w:noProof/>
              </w:rPr>
            </w:pPr>
          </w:p>
        </w:tc>
        <w:tc>
          <w:tcPr>
            <w:tcW w:w="6946" w:type="dxa"/>
            <w:gridSpan w:val="9"/>
            <w:tcBorders>
              <w:right w:val="single" w:sz="4" w:space="0" w:color="auto"/>
            </w:tcBorders>
          </w:tcPr>
          <w:p w14:paraId="4D84207F" w14:textId="77777777" w:rsidR="00775C71" w:rsidRDefault="00775C71" w:rsidP="00775C71">
            <w:pPr>
              <w:pStyle w:val="CRCoverPage"/>
              <w:spacing w:after="0"/>
              <w:rPr>
                <w:noProof/>
              </w:rPr>
            </w:pPr>
          </w:p>
        </w:tc>
      </w:tr>
      <w:tr w:rsidR="009533BD" w14:paraId="556B87B6" w14:textId="77777777" w:rsidTr="008863B9">
        <w:tc>
          <w:tcPr>
            <w:tcW w:w="2694" w:type="dxa"/>
            <w:gridSpan w:val="2"/>
            <w:tcBorders>
              <w:left w:val="single" w:sz="4" w:space="0" w:color="auto"/>
              <w:bottom w:val="single" w:sz="4" w:space="0" w:color="auto"/>
            </w:tcBorders>
          </w:tcPr>
          <w:p w14:paraId="79A9C411" w14:textId="77777777" w:rsidR="009533BD" w:rsidRDefault="009533BD" w:rsidP="00953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CF919F" w:rsidR="009533BD" w:rsidRPr="000E0D50" w:rsidRDefault="000E0D50" w:rsidP="000E0D50">
            <w:pPr>
              <w:jc w:val="center"/>
            </w:pPr>
            <w:r>
              <w:t xml:space="preserve">Forge MR link: </w:t>
            </w:r>
            <w:hyperlink r:id="rId12" w:history="1">
              <w:r>
                <w:rPr>
                  <w:rStyle w:val="Hyperlink"/>
                  <w:lang w:val="en-US"/>
                </w:rPr>
                <w:t>https://forge.3gpp.org/rep/sa5/MnS/-/merge_requests/812</w:t>
              </w:r>
            </w:hyperlink>
            <w:r>
              <w:t xml:space="preserve"> at commit e44f8327a721c8f85826a6dd9a5a03a92d9ffa58</w:t>
            </w:r>
          </w:p>
        </w:tc>
      </w:tr>
      <w:tr w:rsidR="009533BD" w:rsidRPr="008863B9" w14:paraId="45BFE792" w14:textId="77777777" w:rsidTr="008863B9">
        <w:tc>
          <w:tcPr>
            <w:tcW w:w="2694" w:type="dxa"/>
            <w:gridSpan w:val="2"/>
            <w:tcBorders>
              <w:top w:val="single" w:sz="4" w:space="0" w:color="auto"/>
              <w:bottom w:val="single" w:sz="4" w:space="0" w:color="auto"/>
            </w:tcBorders>
          </w:tcPr>
          <w:p w14:paraId="194242DD" w14:textId="77777777" w:rsidR="009533BD" w:rsidRPr="008863B9" w:rsidRDefault="009533BD" w:rsidP="00953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33BD" w:rsidRPr="008863B9" w:rsidRDefault="009533BD" w:rsidP="009533BD">
            <w:pPr>
              <w:pStyle w:val="CRCoverPage"/>
              <w:spacing w:after="0"/>
              <w:ind w:left="100"/>
              <w:rPr>
                <w:noProof/>
                <w:sz w:val="8"/>
                <w:szCs w:val="8"/>
              </w:rPr>
            </w:pPr>
          </w:p>
        </w:tc>
      </w:tr>
      <w:tr w:rsidR="009533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33BD" w:rsidRDefault="009533BD" w:rsidP="00953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33BD" w:rsidRDefault="009533BD" w:rsidP="009533BD">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8B7FEE" w14:textId="77777777" w:rsidR="00B85301" w:rsidRDefault="00B85301" w:rsidP="00B8530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5301" w14:paraId="188027D0" w14:textId="77777777" w:rsidTr="001E255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B7A6A0" w14:textId="77777777" w:rsidR="00B85301" w:rsidRDefault="00B85301" w:rsidP="001E2551">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7C8716B" w14:textId="77777777" w:rsidR="004E0A00" w:rsidRDefault="004E0A00" w:rsidP="004E0A00">
      <w:pPr>
        <w:pStyle w:val="Heading3"/>
      </w:pPr>
      <w:bookmarkStart w:id="1" w:name="_Toc20494607"/>
      <w:bookmarkStart w:id="2" w:name="_Toc26975660"/>
      <w:bookmarkStart w:id="3" w:name="_Toc35856533"/>
      <w:bookmarkStart w:id="4" w:name="_Toc44001421"/>
      <w:bookmarkStart w:id="5" w:name="_Toc51581022"/>
      <w:bookmarkStart w:id="6" w:name="_Toc52356285"/>
      <w:bookmarkStart w:id="7" w:name="_Toc55227855"/>
      <w:bookmarkStart w:id="8" w:name="_Toc138323410"/>
      <w:bookmarkStart w:id="9" w:name="_Toc139374548"/>
      <w:r>
        <w:t>12.</w:t>
      </w:r>
      <w:r w:rsidRPr="00215D3C">
        <w:rPr>
          <w:rFonts w:hint="eastAsia"/>
        </w:rPr>
        <w:t>1</w:t>
      </w:r>
      <w:r w:rsidRPr="00215D3C">
        <w:t>.1</w:t>
      </w:r>
      <w:r w:rsidRPr="00215D3C">
        <w:tab/>
      </w:r>
      <w:r>
        <w:t>RESTful HTTP-based solution set</w:t>
      </w:r>
      <w:bookmarkEnd w:id="1"/>
      <w:bookmarkEnd w:id="2"/>
      <w:bookmarkEnd w:id="3"/>
      <w:bookmarkEnd w:id="4"/>
      <w:bookmarkEnd w:id="5"/>
      <w:bookmarkEnd w:id="6"/>
      <w:bookmarkEnd w:id="7"/>
      <w:bookmarkEnd w:id="8"/>
      <w:bookmarkEnd w:id="9"/>
    </w:p>
    <w:p w14:paraId="3FB4042A" w14:textId="77777777" w:rsidR="004E0A00" w:rsidRPr="00215D3C" w:rsidRDefault="004E0A00" w:rsidP="004E0A00">
      <w:pPr>
        <w:pStyle w:val="Heading4"/>
      </w:pPr>
      <w:bookmarkStart w:id="10" w:name="_Toc20494608"/>
      <w:bookmarkStart w:id="11" w:name="_Toc26975661"/>
      <w:bookmarkStart w:id="12" w:name="_Toc35856534"/>
      <w:bookmarkStart w:id="13" w:name="_Toc44001422"/>
      <w:bookmarkStart w:id="14" w:name="_Toc51581023"/>
      <w:bookmarkStart w:id="15" w:name="_Toc52356286"/>
      <w:bookmarkStart w:id="16" w:name="_Toc55227856"/>
      <w:bookmarkStart w:id="17" w:name="_Toc138323411"/>
      <w:bookmarkStart w:id="18" w:name="_Toc139374549"/>
      <w:r>
        <w:t>12.1.1</w:t>
      </w:r>
      <w:r w:rsidRPr="00215D3C">
        <w:t>.</w:t>
      </w:r>
      <w:r w:rsidRPr="00215D3C">
        <w:rPr>
          <w:rFonts w:hint="eastAsia"/>
        </w:rPr>
        <w:t>1</w:t>
      </w:r>
      <w:r w:rsidRPr="00215D3C">
        <w:tab/>
        <w:t xml:space="preserve">Mapping of </w:t>
      </w:r>
      <w:proofErr w:type="gramStart"/>
      <w:r w:rsidRPr="00215D3C">
        <w:t>operations</w:t>
      </w:r>
      <w:bookmarkEnd w:id="10"/>
      <w:bookmarkEnd w:id="11"/>
      <w:bookmarkEnd w:id="12"/>
      <w:bookmarkEnd w:id="13"/>
      <w:bookmarkEnd w:id="14"/>
      <w:bookmarkEnd w:id="15"/>
      <w:bookmarkEnd w:id="16"/>
      <w:bookmarkEnd w:id="17"/>
      <w:bookmarkEnd w:id="18"/>
      <w:proofErr w:type="gramEnd"/>
    </w:p>
    <w:p w14:paraId="7810A77B" w14:textId="77777777" w:rsidR="004E0A00" w:rsidRPr="000D52DF" w:rsidRDefault="004E0A00" w:rsidP="004E0A00">
      <w:pPr>
        <w:pStyle w:val="Heading5"/>
      </w:pPr>
      <w:bookmarkStart w:id="19" w:name="_Toc20494609"/>
      <w:bookmarkStart w:id="20" w:name="_Toc26975662"/>
      <w:bookmarkStart w:id="21" w:name="_Toc35856535"/>
      <w:bookmarkStart w:id="22" w:name="_Toc44001423"/>
      <w:bookmarkStart w:id="23" w:name="_Toc51581024"/>
      <w:bookmarkStart w:id="24" w:name="_Toc52356287"/>
      <w:bookmarkStart w:id="25" w:name="_Toc55227857"/>
      <w:bookmarkStart w:id="26" w:name="_Toc138323412"/>
      <w:bookmarkStart w:id="27" w:name="_Toc139374550"/>
      <w:r>
        <w:t>12.</w:t>
      </w:r>
      <w:r w:rsidRPr="000D52DF">
        <w:t>1.1.1</w:t>
      </w:r>
      <w:r w:rsidRPr="000D52DF">
        <w:rPr>
          <w:rFonts w:hint="eastAsia"/>
        </w:rPr>
        <w:t>.1</w:t>
      </w:r>
      <w:r w:rsidRPr="000D52DF">
        <w:tab/>
        <w:t>Introduction</w:t>
      </w:r>
      <w:bookmarkEnd w:id="19"/>
      <w:bookmarkEnd w:id="20"/>
      <w:bookmarkEnd w:id="21"/>
      <w:bookmarkEnd w:id="22"/>
      <w:bookmarkEnd w:id="23"/>
      <w:bookmarkEnd w:id="24"/>
      <w:bookmarkEnd w:id="25"/>
      <w:bookmarkEnd w:id="26"/>
      <w:bookmarkEnd w:id="27"/>
      <w:r w:rsidRPr="000D52DF">
        <w:t xml:space="preserve"> </w:t>
      </w:r>
    </w:p>
    <w:p w14:paraId="31F60CED" w14:textId="77777777" w:rsidR="004E0A00" w:rsidRPr="00215D3C" w:rsidRDefault="004E0A00" w:rsidP="004E0A00">
      <w:r w:rsidRPr="00215D3C">
        <w:t xml:space="preserve">The IS </w:t>
      </w:r>
      <w:r>
        <w:t>operations</w:t>
      </w:r>
      <w:r w:rsidRPr="00215D3C">
        <w:t xml:space="preserve"> are mapped to SS equiva</w:t>
      </w:r>
      <w:r>
        <w:t>lents according to table 12.1.1.1.1</w:t>
      </w:r>
      <w:r w:rsidRPr="00215D3C">
        <w:t>-1.</w:t>
      </w:r>
    </w:p>
    <w:p w14:paraId="475AA1A9" w14:textId="77777777" w:rsidR="004E0A00" w:rsidRDefault="004E0A00" w:rsidP="004E0A00">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 xml:space="preserve">.1-1: Mapping of IS operations to SS </w:t>
      </w:r>
      <w:proofErr w:type="gramStart"/>
      <w:r w:rsidRPr="00215D3C">
        <w:rPr>
          <w:lang w:eastAsia="zh-CN"/>
        </w:rPr>
        <w:t>equivalents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8"/>
        <w:gridCol w:w="1425"/>
        <w:gridCol w:w="5949"/>
        <w:gridCol w:w="387"/>
      </w:tblGrid>
      <w:tr w:rsidR="004E0A00" w:rsidRPr="00215D3C" w14:paraId="2AE01466" w14:textId="77777777" w:rsidTr="001E2551">
        <w:tc>
          <w:tcPr>
            <w:tcW w:w="970" w:type="pct"/>
            <w:shd w:val="clear" w:color="auto" w:fill="BFBFBF"/>
          </w:tcPr>
          <w:p w14:paraId="7AF8A7C2" w14:textId="77777777" w:rsidR="004E0A00" w:rsidRPr="00215D3C" w:rsidRDefault="004E0A00" w:rsidP="001E2551">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3048B5BD" w14:textId="77777777" w:rsidR="004E0A00" w:rsidRPr="00215D3C" w:rsidRDefault="004E0A00" w:rsidP="001E2551">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70DBAA" w14:textId="77777777" w:rsidR="004E0A00" w:rsidRPr="00215D3C" w:rsidRDefault="004E0A00" w:rsidP="001E2551">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2" w:type="pct"/>
            <w:shd w:val="clear" w:color="auto" w:fill="BFBFBF"/>
          </w:tcPr>
          <w:p w14:paraId="34A7F7F4" w14:textId="77777777" w:rsidR="004E0A00" w:rsidRPr="00215D3C" w:rsidRDefault="004E0A00" w:rsidP="001E2551">
            <w:pPr>
              <w:keepNext/>
              <w:keepLines/>
              <w:spacing w:after="0"/>
              <w:jc w:val="center"/>
              <w:rPr>
                <w:rFonts w:ascii="Arial" w:hAnsi="Arial"/>
                <w:b/>
                <w:sz w:val="18"/>
                <w:lang w:eastAsia="zh-CN"/>
              </w:rPr>
            </w:pPr>
            <w:r>
              <w:rPr>
                <w:rFonts w:ascii="Arial" w:hAnsi="Arial"/>
                <w:b/>
                <w:sz w:val="18"/>
                <w:lang w:eastAsia="zh-CN"/>
              </w:rPr>
              <w:t>S</w:t>
            </w:r>
          </w:p>
        </w:tc>
      </w:tr>
      <w:tr w:rsidR="004E0A00" w:rsidRPr="00215D3C" w14:paraId="5231CF19" w14:textId="77777777" w:rsidTr="001E2551">
        <w:tc>
          <w:tcPr>
            <w:tcW w:w="970" w:type="pct"/>
            <w:shd w:val="clear" w:color="auto" w:fill="auto"/>
          </w:tcPr>
          <w:p w14:paraId="717B4ED7" w14:textId="77777777" w:rsidR="004E0A00" w:rsidRPr="00215D3C" w:rsidRDefault="004E0A00" w:rsidP="001E2551">
            <w:pPr>
              <w:keepNext/>
              <w:keepLines/>
              <w:spacing w:after="0"/>
              <w:rPr>
                <w:rFonts w:ascii="Arial" w:hAnsi="Arial"/>
                <w:sz w:val="18"/>
                <w:szCs w:val="18"/>
                <w:lang w:eastAsia="zh-CN"/>
              </w:rPr>
            </w:pPr>
            <w:proofErr w:type="spellStart"/>
            <w:r w:rsidRPr="00215D3C">
              <w:rPr>
                <w:rFonts w:ascii="Arial" w:hAnsi="Arial"/>
                <w:sz w:val="18"/>
                <w:szCs w:val="18"/>
                <w:lang w:eastAsia="zh-CN"/>
              </w:rPr>
              <w:t>createMOI</w:t>
            </w:r>
            <w:proofErr w:type="spellEnd"/>
          </w:p>
        </w:tc>
        <w:tc>
          <w:tcPr>
            <w:tcW w:w="740" w:type="pct"/>
            <w:shd w:val="clear" w:color="auto" w:fill="auto"/>
          </w:tcPr>
          <w:p w14:paraId="228C7A61" w14:textId="77777777" w:rsidR="004E0A00" w:rsidRPr="00215D3C" w:rsidRDefault="004E0A00" w:rsidP="001E2551">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023FA0DA" w14:textId="4325A361" w:rsidR="004E0A00" w:rsidRPr="00807BD7" w:rsidRDefault="004E0A00" w:rsidP="001E2551">
            <w:pPr>
              <w:keepNext/>
              <w:keepLines/>
              <w:spacing w:after="0"/>
              <w:rPr>
                <w:rFonts w:ascii="Arial" w:hAnsi="Arial" w:cs="Arial"/>
                <w:sz w:val="18"/>
                <w:szCs w:val="18"/>
                <w:lang w:eastAsia="zh-CN"/>
              </w:rPr>
            </w:pPr>
            <w:r>
              <w:rPr>
                <w:rFonts w:ascii="Arial" w:eastAsia="SimSun" w:hAnsi="Arial" w:cs="Arial"/>
                <w:sz w:val="18"/>
                <w:szCs w:val="18"/>
              </w:rPr>
              <w:t>{MnSRoot}</w:t>
            </w:r>
            <w:r w:rsidRPr="00D930D6">
              <w:rPr>
                <w:rFonts w:ascii="Arial" w:eastAsia="SimSun" w:hAnsi="Arial" w:cs="Arial"/>
                <w:sz w:val="18"/>
                <w:szCs w:val="18"/>
              </w:rPr>
              <w:t>/ProvMnS</w:t>
            </w:r>
            <w:ins w:id="28" w:author="Mark Scott" w:date="2023-09-28T19:56:00Z">
              <w:r w:rsidR="00E216C4">
                <w:rPr>
                  <w:rFonts w:ascii="Arial" w:eastAsia="SimSun" w:hAnsi="Arial" w:cs="Arial"/>
                  <w:sz w:val="18"/>
                  <w:szCs w:val="18"/>
                </w:rPr>
                <w:t>/{MnSLabel}</w:t>
              </w:r>
            </w:ins>
            <w:r w:rsidRPr="00D930D6">
              <w:rPr>
                <w:rFonts w:ascii="Arial" w:eastAsia="SimSun" w:hAnsi="Arial" w:cs="Arial"/>
                <w:sz w:val="18"/>
                <w:szCs w:val="18"/>
              </w:rPr>
              <w:t>/{MnSVersion}/</w:t>
            </w:r>
            <w:r w:rsidRPr="00807BD7">
              <w:rPr>
                <w:rFonts w:ascii="Arial" w:eastAsia="SimSun" w:hAnsi="Arial" w:cs="Arial"/>
                <w:sz w:val="18"/>
                <w:szCs w:val="18"/>
                <w:lang w:eastAsia="zh-CN"/>
              </w:rPr>
              <w:t>{</w:t>
            </w:r>
            <w:r>
              <w:rPr>
                <w:rFonts w:ascii="Arial" w:eastAsia="SimSun" w:hAnsi="Arial" w:cs="Arial"/>
                <w:sz w:val="18"/>
                <w:szCs w:val="18"/>
                <w:lang w:eastAsia="zh-CN"/>
              </w:rPr>
              <w:t>URI-</w:t>
            </w:r>
            <w:r w:rsidRPr="00807BD7">
              <w:rPr>
                <w:rFonts w:ascii="Arial" w:eastAsia="SimSun" w:hAnsi="Arial" w:cs="Arial"/>
                <w:sz w:val="18"/>
                <w:szCs w:val="18"/>
                <w:lang w:eastAsia="zh-CN"/>
              </w:rPr>
              <w:t>LDN-</w:t>
            </w:r>
            <w:proofErr w:type="gramStart"/>
            <w:r w:rsidRPr="00807BD7">
              <w:rPr>
                <w:rFonts w:ascii="Arial" w:eastAsia="SimSun" w:hAnsi="Arial" w:cs="Arial"/>
                <w:sz w:val="18"/>
                <w:szCs w:val="18"/>
                <w:lang w:eastAsia="zh-CN"/>
              </w:rPr>
              <w:t>first-part</w:t>
            </w:r>
            <w:proofErr w:type="gramEnd"/>
            <w:r w:rsidRPr="00807BD7">
              <w:rPr>
                <w:rFonts w:ascii="Arial" w:eastAsia="SimSun" w:hAnsi="Arial" w:cs="Arial"/>
                <w:sz w:val="18"/>
                <w:szCs w:val="18"/>
                <w:lang w:eastAsia="zh-CN"/>
              </w:rPr>
              <w:t>}/{className}={id}</w:t>
            </w:r>
          </w:p>
        </w:tc>
        <w:tc>
          <w:tcPr>
            <w:tcW w:w="202" w:type="pct"/>
            <w:shd w:val="clear" w:color="auto" w:fill="auto"/>
          </w:tcPr>
          <w:p w14:paraId="5E0A74DB" w14:textId="77777777" w:rsidR="004E0A00" w:rsidRPr="00215D3C" w:rsidRDefault="004E0A00" w:rsidP="001E255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E0A00" w:rsidRPr="00215D3C" w14:paraId="38651917" w14:textId="77777777" w:rsidTr="001E2551">
        <w:tc>
          <w:tcPr>
            <w:tcW w:w="970" w:type="pct"/>
            <w:shd w:val="clear" w:color="auto" w:fill="auto"/>
          </w:tcPr>
          <w:p w14:paraId="5BE2E53F" w14:textId="77777777" w:rsidR="004E0A00" w:rsidRPr="00215D3C" w:rsidRDefault="004E0A00" w:rsidP="001E2551">
            <w:pPr>
              <w:keepNext/>
              <w:keepLines/>
              <w:spacing w:after="0"/>
              <w:rPr>
                <w:rFonts w:ascii="Arial" w:hAnsi="Arial"/>
                <w:sz w:val="18"/>
                <w:szCs w:val="18"/>
                <w:lang w:eastAsia="zh-CN"/>
              </w:rPr>
            </w:pPr>
            <w:proofErr w:type="spellStart"/>
            <w:r w:rsidRPr="00215D3C">
              <w:rPr>
                <w:rFonts w:ascii="Arial" w:hAnsi="Arial"/>
                <w:sz w:val="18"/>
                <w:szCs w:val="18"/>
                <w:lang w:eastAsia="zh-CN"/>
              </w:rPr>
              <w:t>getMOIAttributes</w:t>
            </w:r>
            <w:proofErr w:type="spellEnd"/>
          </w:p>
        </w:tc>
        <w:tc>
          <w:tcPr>
            <w:tcW w:w="740" w:type="pct"/>
            <w:shd w:val="clear" w:color="auto" w:fill="auto"/>
          </w:tcPr>
          <w:p w14:paraId="2A8182B2" w14:textId="77777777" w:rsidR="004E0A00" w:rsidRPr="00215D3C" w:rsidRDefault="004E0A00" w:rsidP="001E2551">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57FB437" w14:textId="03CC88E2" w:rsidR="004E0A00" w:rsidRPr="00215D3C" w:rsidRDefault="004E0A00" w:rsidP="001E2551">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/ProvMnS</w:t>
            </w:r>
            <w:ins w:id="29" w:author="Mark Scott" w:date="2023-09-29T13:58:00Z">
              <w:r w:rsidR="00790B2D">
                <w:rPr>
                  <w:rFonts w:ascii="Arial" w:eastAsia="SimSun" w:hAnsi="Arial"/>
                  <w:sz w:val="18"/>
                  <w:szCs w:val="18"/>
                  <w:lang w:eastAsia="zh-CN"/>
                </w:rPr>
                <w:t>/</w:t>
              </w:r>
            </w:ins>
            <w:ins w:id="30" w:author="Mark Scott" w:date="2023-09-28T19:57:00Z">
              <w:r w:rsidR="00E216C4">
                <w:rPr>
                  <w:rFonts w:ascii="Arial" w:eastAsia="SimSun" w:hAnsi="Arial"/>
                  <w:sz w:val="18"/>
                  <w:szCs w:val="18"/>
                  <w:lang w:eastAsia="zh-CN"/>
                </w:rPr>
                <w:t>{MnSLabel}</w:t>
              </w:r>
            </w:ins>
            <w:r w:rsidRPr="002366AF">
              <w:rPr>
                <w:rFonts w:ascii="Arial" w:eastAsia="SimSun" w:hAnsi="Arial"/>
                <w:sz w:val="18"/>
                <w:szCs w:val="18"/>
                <w:lang w:eastAsia="zh-CN"/>
              </w:rPr>
              <w:t>/{MnSVersion}/</w:t>
            </w:r>
            <w:r>
              <w:rPr>
                <w:rFonts w:ascii="Arial" w:eastAsia="SimSun" w:hAnsi="Arial"/>
                <w:sz w:val="18"/>
                <w:szCs w:val="18"/>
                <w:lang w:eastAsia="zh-CN"/>
              </w:rPr>
              <w:t>{URI-LDN-</w:t>
            </w:r>
            <w:proofErr w:type="gramStart"/>
            <w:r>
              <w:rPr>
                <w:rFonts w:ascii="Arial" w:eastAsia="SimSun" w:hAnsi="Arial"/>
                <w:sz w:val="18"/>
                <w:szCs w:val="18"/>
                <w:lang w:eastAsia="zh-CN"/>
              </w:rPr>
              <w:t>first-part</w:t>
            </w:r>
            <w:proofErr w:type="gramEnd"/>
            <w:r>
              <w:rPr>
                <w:rFonts w:ascii="Arial" w:eastAsia="SimSun" w:hAnsi="Arial"/>
                <w:sz w:val="18"/>
                <w:szCs w:val="18"/>
                <w:lang w:eastAsia="zh-CN"/>
              </w:rPr>
              <w:t>}/{className}={id}</w:t>
            </w:r>
          </w:p>
        </w:tc>
        <w:tc>
          <w:tcPr>
            <w:tcW w:w="202" w:type="pct"/>
            <w:shd w:val="clear" w:color="auto" w:fill="auto"/>
          </w:tcPr>
          <w:p w14:paraId="4F317BBE" w14:textId="77777777" w:rsidR="004E0A00" w:rsidRPr="00215D3C" w:rsidRDefault="004E0A00" w:rsidP="001E255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E0A00" w:rsidRPr="00215D3C" w14:paraId="3AB24A7E" w14:textId="77777777" w:rsidTr="001E2551">
        <w:tc>
          <w:tcPr>
            <w:tcW w:w="970" w:type="pct"/>
            <w:shd w:val="clear" w:color="auto" w:fill="auto"/>
          </w:tcPr>
          <w:p w14:paraId="198064DE" w14:textId="77777777" w:rsidR="004E0A00" w:rsidRPr="00215D3C" w:rsidRDefault="004E0A00" w:rsidP="001E2551">
            <w:pPr>
              <w:keepNext/>
              <w:keepLines/>
              <w:spacing w:after="0"/>
              <w:rPr>
                <w:rFonts w:ascii="Arial" w:hAnsi="Arial"/>
                <w:sz w:val="18"/>
                <w:szCs w:val="18"/>
                <w:lang w:eastAsia="zh-CN"/>
              </w:rPr>
            </w:pPr>
            <w:proofErr w:type="spellStart"/>
            <w:r w:rsidRPr="00215D3C">
              <w:rPr>
                <w:rFonts w:ascii="Arial" w:hAnsi="Arial"/>
                <w:sz w:val="18"/>
                <w:szCs w:val="18"/>
                <w:lang w:eastAsia="zh-CN"/>
              </w:rPr>
              <w:t>modifyMOIAttributes</w:t>
            </w:r>
            <w:proofErr w:type="spellEnd"/>
          </w:p>
        </w:tc>
        <w:tc>
          <w:tcPr>
            <w:tcW w:w="740" w:type="pct"/>
            <w:shd w:val="clear" w:color="auto" w:fill="auto"/>
          </w:tcPr>
          <w:p w14:paraId="6DAA667F" w14:textId="77777777" w:rsidR="004E0A00" w:rsidRDefault="004E0A00" w:rsidP="001E2551">
            <w:pPr>
              <w:keepNext/>
              <w:keepLines/>
              <w:spacing w:after="0"/>
              <w:rPr>
                <w:rFonts w:ascii="Arial" w:hAnsi="Arial"/>
                <w:sz w:val="18"/>
                <w:szCs w:val="18"/>
                <w:lang w:eastAsia="zh-CN"/>
              </w:rPr>
            </w:pPr>
            <w:r>
              <w:rPr>
                <w:rFonts w:ascii="Arial" w:hAnsi="Arial"/>
                <w:sz w:val="18"/>
                <w:szCs w:val="18"/>
                <w:lang w:eastAsia="zh-CN"/>
              </w:rPr>
              <w:t>PUT</w:t>
            </w:r>
          </w:p>
          <w:p w14:paraId="3D2B0BC6" w14:textId="77777777" w:rsidR="004E0A00" w:rsidRPr="00215D3C" w:rsidRDefault="004E0A00" w:rsidP="001E2551">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376F8BAA" w14:textId="4AF0277E" w:rsidR="004E0A00" w:rsidRPr="00215D3C" w:rsidRDefault="004E0A00" w:rsidP="001E2551">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/ProvMnS</w:t>
            </w:r>
            <w:ins w:id="31" w:author="Mark Scott" w:date="2023-09-29T13:58:00Z">
              <w:r w:rsidR="00790B2D">
                <w:rPr>
                  <w:rFonts w:ascii="Arial" w:eastAsia="SimSun" w:hAnsi="Arial"/>
                  <w:sz w:val="18"/>
                  <w:szCs w:val="18"/>
                  <w:lang w:eastAsia="zh-CN"/>
                </w:rPr>
                <w:t>/</w:t>
              </w:r>
            </w:ins>
            <w:ins w:id="32" w:author="Mark Scott" w:date="2023-09-28T19:57:00Z">
              <w:r w:rsidR="00E216C4">
                <w:rPr>
                  <w:rFonts w:ascii="Arial" w:eastAsia="SimSun" w:hAnsi="Arial"/>
                  <w:sz w:val="18"/>
                  <w:szCs w:val="18"/>
                  <w:lang w:eastAsia="zh-CN"/>
                </w:rPr>
                <w:t>{MnSLabel}</w:t>
              </w:r>
            </w:ins>
            <w:r w:rsidRPr="002366AF">
              <w:rPr>
                <w:rFonts w:ascii="Arial" w:eastAsia="SimSun" w:hAnsi="Arial"/>
                <w:sz w:val="18"/>
                <w:szCs w:val="18"/>
                <w:lang w:eastAsia="zh-CN"/>
              </w:rPr>
              <w:t>/{MnSVersion}/</w:t>
            </w:r>
            <w:r>
              <w:rPr>
                <w:rFonts w:ascii="Arial" w:eastAsia="SimSun" w:hAnsi="Arial"/>
                <w:sz w:val="18"/>
                <w:szCs w:val="18"/>
                <w:lang w:eastAsia="zh-CN"/>
              </w:rPr>
              <w:t>{URI-LDN-</w:t>
            </w:r>
            <w:proofErr w:type="gramStart"/>
            <w:r>
              <w:rPr>
                <w:rFonts w:ascii="Arial" w:eastAsia="SimSun" w:hAnsi="Arial"/>
                <w:sz w:val="18"/>
                <w:szCs w:val="18"/>
                <w:lang w:eastAsia="zh-CN"/>
              </w:rPr>
              <w:t>first-part</w:t>
            </w:r>
            <w:proofErr w:type="gramEnd"/>
            <w:r>
              <w:rPr>
                <w:rFonts w:ascii="Arial" w:eastAsia="SimSun" w:hAnsi="Arial"/>
                <w:sz w:val="18"/>
                <w:szCs w:val="18"/>
                <w:lang w:eastAsia="zh-CN"/>
              </w:rPr>
              <w:t>}/{className}={id}</w:t>
            </w:r>
          </w:p>
        </w:tc>
        <w:tc>
          <w:tcPr>
            <w:tcW w:w="202" w:type="pct"/>
            <w:shd w:val="clear" w:color="auto" w:fill="auto"/>
          </w:tcPr>
          <w:p w14:paraId="4D4DBF57" w14:textId="77777777" w:rsidR="004E0A00" w:rsidRPr="00215D3C" w:rsidRDefault="004E0A00" w:rsidP="001E255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E0A00" w:rsidRPr="00215D3C" w14:paraId="3931017E" w14:textId="77777777" w:rsidTr="001E2551">
        <w:tc>
          <w:tcPr>
            <w:tcW w:w="970" w:type="pct"/>
            <w:shd w:val="clear" w:color="auto" w:fill="auto"/>
          </w:tcPr>
          <w:p w14:paraId="64E08E1A" w14:textId="77777777" w:rsidR="004E0A00" w:rsidRPr="00215D3C" w:rsidRDefault="004E0A00" w:rsidP="001E2551">
            <w:pPr>
              <w:keepNext/>
              <w:keepLines/>
              <w:spacing w:after="0"/>
              <w:rPr>
                <w:rFonts w:ascii="Arial" w:hAnsi="Arial"/>
                <w:sz w:val="18"/>
                <w:szCs w:val="18"/>
                <w:lang w:eastAsia="zh-CN"/>
              </w:rPr>
            </w:pPr>
            <w:proofErr w:type="spellStart"/>
            <w:r w:rsidRPr="00215D3C">
              <w:rPr>
                <w:rFonts w:ascii="Arial" w:hAnsi="Arial"/>
                <w:sz w:val="18"/>
                <w:szCs w:val="18"/>
                <w:lang w:eastAsia="zh-CN"/>
              </w:rPr>
              <w:t>deleteMOI</w:t>
            </w:r>
            <w:proofErr w:type="spellEnd"/>
          </w:p>
        </w:tc>
        <w:tc>
          <w:tcPr>
            <w:tcW w:w="740" w:type="pct"/>
            <w:shd w:val="clear" w:color="auto" w:fill="auto"/>
          </w:tcPr>
          <w:p w14:paraId="15B85C7B" w14:textId="77777777" w:rsidR="004E0A00" w:rsidRPr="00215D3C" w:rsidRDefault="004E0A00" w:rsidP="001E2551">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5CC096C6" w14:textId="6F97247C" w:rsidR="004E0A00" w:rsidRPr="00215D3C" w:rsidRDefault="004E0A00" w:rsidP="001E2551">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/ProvMnS</w:t>
            </w:r>
            <w:ins w:id="33" w:author="Mark Scott" w:date="2023-09-29T13:58:00Z">
              <w:r w:rsidR="00790B2D">
                <w:rPr>
                  <w:rFonts w:ascii="Arial" w:eastAsia="SimSun" w:hAnsi="Arial"/>
                  <w:sz w:val="18"/>
                  <w:szCs w:val="18"/>
                  <w:lang w:eastAsia="zh-CN"/>
                </w:rPr>
                <w:t>/</w:t>
              </w:r>
            </w:ins>
            <w:ins w:id="34" w:author="Mark Scott" w:date="2023-09-28T19:57:00Z">
              <w:r w:rsidR="00E216C4">
                <w:rPr>
                  <w:rFonts w:ascii="Arial" w:eastAsia="SimSun" w:hAnsi="Arial"/>
                  <w:sz w:val="18"/>
                  <w:szCs w:val="18"/>
                  <w:lang w:eastAsia="zh-CN"/>
                </w:rPr>
                <w:t>{MnSLabel}</w:t>
              </w:r>
            </w:ins>
            <w:r w:rsidRPr="002366AF">
              <w:rPr>
                <w:rFonts w:ascii="Arial" w:eastAsia="SimSun" w:hAnsi="Arial"/>
                <w:sz w:val="18"/>
                <w:szCs w:val="18"/>
                <w:lang w:eastAsia="zh-CN"/>
              </w:rPr>
              <w:t>/{MnSVersion}/</w:t>
            </w:r>
            <w:r>
              <w:rPr>
                <w:rFonts w:ascii="Arial" w:eastAsia="SimSun" w:hAnsi="Arial"/>
                <w:sz w:val="18"/>
                <w:szCs w:val="18"/>
                <w:lang w:eastAsia="zh-CN"/>
              </w:rPr>
              <w:t>{URI-LDN-</w:t>
            </w:r>
            <w:proofErr w:type="gramStart"/>
            <w:r>
              <w:rPr>
                <w:rFonts w:ascii="Arial" w:eastAsia="SimSun" w:hAnsi="Arial"/>
                <w:sz w:val="18"/>
                <w:szCs w:val="18"/>
                <w:lang w:eastAsia="zh-CN"/>
              </w:rPr>
              <w:t>first-part</w:t>
            </w:r>
            <w:proofErr w:type="gramEnd"/>
            <w:r>
              <w:rPr>
                <w:rFonts w:ascii="Arial" w:eastAsia="SimSun" w:hAnsi="Arial"/>
                <w:sz w:val="18"/>
                <w:szCs w:val="18"/>
                <w:lang w:eastAsia="zh-CN"/>
              </w:rPr>
              <w:t>}/{className}={id}</w:t>
            </w:r>
          </w:p>
        </w:tc>
        <w:tc>
          <w:tcPr>
            <w:tcW w:w="202" w:type="pct"/>
            <w:shd w:val="clear" w:color="auto" w:fill="auto"/>
          </w:tcPr>
          <w:p w14:paraId="63651DB1" w14:textId="77777777" w:rsidR="004E0A00" w:rsidRPr="00215D3C" w:rsidRDefault="004E0A00" w:rsidP="001E2551">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281311B9" w14:textId="77777777" w:rsidR="004E0A00" w:rsidRPr="00215D3C" w:rsidRDefault="004E0A00" w:rsidP="004E0A00">
      <w:pPr>
        <w:pStyle w:val="TF"/>
        <w:rPr>
          <w:lang w:eastAsia="zh-CN"/>
        </w:rPr>
      </w:pPr>
    </w:p>
    <w:p w14:paraId="2C95CBD5" w14:textId="77777777" w:rsidR="00746C55" w:rsidRDefault="00746C55" w:rsidP="00746C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6C55" w14:paraId="2D51672C"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985DF" w14:textId="2AE2E24F" w:rsidR="00746C55" w:rsidRDefault="00746C55" w:rsidP="00F06652">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E9B9C9A" w14:textId="77777777" w:rsidR="004E0A00" w:rsidRPr="00215D3C" w:rsidRDefault="004E0A00" w:rsidP="004E0A00"/>
    <w:p w14:paraId="587804D8" w14:textId="77777777" w:rsidR="004E0A00" w:rsidRDefault="004E0A00" w:rsidP="004E0A00">
      <w:pPr>
        <w:pStyle w:val="Heading4"/>
      </w:pPr>
      <w:bookmarkStart w:id="35" w:name="_Toc20494621"/>
      <w:bookmarkStart w:id="36" w:name="_Toc26975676"/>
      <w:bookmarkStart w:id="37" w:name="_Toc35856549"/>
      <w:bookmarkStart w:id="38" w:name="_Toc44001438"/>
      <w:bookmarkStart w:id="39" w:name="_Toc51581039"/>
      <w:bookmarkStart w:id="40" w:name="_Toc52356302"/>
      <w:bookmarkStart w:id="41" w:name="_Toc55227872"/>
      <w:bookmarkStart w:id="42" w:name="_Toc138323427"/>
      <w:bookmarkStart w:id="43" w:name="_Toc139374565"/>
      <w:r>
        <w:t>12.</w:t>
      </w:r>
      <w:r w:rsidRPr="004A792B">
        <w:t>1.1</w:t>
      </w:r>
      <w:r w:rsidRPr="00215D3C">
        <w:rPr>
          <w:rFonts w:hint="eastAsia"/>
        </w:rPr>
        <w:t>.</w:t>
      </w:r>
      <w:r>
        <w:t>3</w:t>
      </w:r>
      <w:r w:rsidRPr="00215D3C">
        <w:tab/>
        <w:t>Resources</w:t>
      </w:r>
      <w:bookmarkEnd w:id="35"/>
      <w:bookmarkEnd w:id="36"/>
      <w:bookmarkEnd w:id="37"/>
      <w:bookmarkEnd w:id="38"/>
      <w:bookmarkEnd w:id="39"/>
      <w:bookmarkEnd w:id="40"/>
      <w:bookmarkEnd w:id="41"/>
      <w:bookmarkEnd w:id="42"/>
      <w:bookmarkEnd w:id="43"/>
    </w:p>
    <w:p w14:paraId="0F5EA5FB" w14:textId="77777777" w:rsidR="004E0A00" w:rsidRDefault="004E0A00" w:rsidP="004E0A00">
      <w:pPr>
        <w:pStyle w:val="Heading5"/>
      </w:pPr>
      <w:bookmarkStart w:id="44" w:name="_Toc20494622"/>
      <w:bookmarkStart w:id="45" w:name="_Toc26975677"/>
      <w:bookmarkStart w:id="46" w:name="_Toc35856550"/>
      <w:bookmarkStart w:id="47" w:name="_Toc44001439"/>
      <w:bookmarkStart w:id="48" w:name="_Toc51581040"/>
      <w:bookmarkStart w:id="49" w:name="_Toc52356303"/>
      <w:bookmarkStart w:id="50" w:name="_Toc55227873"/>
      <w:bookmarkStart w:id="51" w:name="_Toc138323428"/>
      <w:bookmarkStart w:id="52" w:name="_Toc139374566"/>
      <w:r>
        <w:t>12.</w:t>
      </w:r>
      <w:r w:rsidRPr="004A792B">
        <w:t>1.1</w:t>
      </w:r>
      <w:r>
        <w:t>.3.1</w:t>
      </w:r>
      <w:r>
        <w:tab/>
        <w:t>Resource structure</w:t>
      </w:r>
      <w:bookmarkEnd w:id="44"/>
      <w:bookmarkEnd w:id="45"/>
      <w:bookmarkEnd w:id="46"/>
      <w:bookmarkEnd w:id="47"/>
      <w:bookmarkEnd w:id="48"/>
      <w:bookmarkEnd w:id="49"/>
      <w:bookmarkEnd w:id="50"/>
      <w:bookmarkEnd w:id="51"/>
      <w:bookmarkEnd w:id="52"/>
    </w:p>
    <w:p w14:paraId="3D123F56" w14:textId="77777777" w:rsidR="004E0A00" w:rsidRPr="003D2B23" w:rsidRDefault="004E0A00" w:rsidP="004E0A00">
      <w:pPr>
        <w:pStyle w:val="H6"/>
      </w:pPr>
      <w:r>
        <w:t>12.</w:t>
      </w:r>
      <w:r w:rsidRPr="004A792B">
        <w:t>1.1</w:t>
      </w:r>
      <w:r>
        <w:t>.3.1.1</w:t>
      </w:r>
      <w:r>
        <w:tab/>
        <w:t xml:space="preserve">Resource structure on the </w:t>
      </w:r>
      <w:proofErr w:type="spellStart"/>
      <w:r>
        <w:t>MnS</w:t>
      </w:r>
      <w:proofErr w:type="spellEnd"/>
      <w:r>
        <w:t xml:space="preserve"> producer</w:t>
      </w:r>
    </w:p>
    <w:p w14:paraId="0014A614" w14:textId="77777777" w:rsidR="004E0A00" w:rsidRPr="00215D3C" w:rsidRDefault="004E0A00" w:rsidP="004E0A00">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producer</w:t>
      </w:r>
      <w:r w:rsidRPr="00215D3C">
        <w:t xml:space="preserve">. </w:t>
      </w:r>
    </w:p>
    <w:p w14:paraId="33340CF5" w14:textId="4A4DA207" w:rsidR="004E0A00" w:rsidRDefault="004E0A00" w:rsidP="004E0A00">
      <w:pPr>
        <w:pStyle w:val="TH"/>
        <w:rPr>
          <w:ins w:id="53" w:author="Mark Scott" w:date="2023-09-28T19:58:00Z"/>
        </w:rPr>
      </w:pPr>
      <w:del w:id="54" w:author="Mark Scott" w:date="2023-09-28T19:58:00Z">
        <w:r w:rsidRPr="006E1E2D" w:rsidDel="008A4954">
          <w:rPr>
            <w:noProof/>
          </w:rPr>
          <w:drawing>
            <wp:inline distT="0" distB="0" distL="0" distR="0" wp14:anchorId="15F7275A" wp14:editId="1F4DD165">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del>
    </w:p>
    <w:p w14:paraId="0BDC256E" w14:textId="3C8D463E" w:rsidR="008A4954" w:rsidRDefault="00370EAD" w:rsidP="004E0A00">
      <w:pPr>
        <w:pStyle w:val="TH"/>
      </w:pPr>
      <w:ins w:id="55" w:author="Mark Scott" w:date="2023-09-28T19:58:00Z">
        <w:r>
          <w:rPr>
            <w:noProof/>
            <w:lang w:eastAsia="zh-CN"/>
          </w:rPr>
          <mc:AlternateContent>
            <mc:Choice Requires="wpc">
              <w:drawing>
                <wp:inline distT="0" distB="0" distL="0" distR="0" wp14:anchorId="12CC8C26" wp14:editId="4C293631">
                  <wp:extent cx="4229100" cy="553085"/>
                  <wp:effectExtent l="0" t="0" r="0" b="18415"/>
                  <wp:docPr id="81" name="Canvas 8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9" name="Rectangle 41"/>
                          <wps:cNvSpPr>
                            <a:spLocks noChangeArrowheads="1"/>
                          </wps:cNvSpPr>
                          <wps:spPr bwMode="auto">
                            <a:xfrm>
                              <a:off x="45720" y="45085"/>
                              <a:ext cx="386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083B3" w14:textId="0B38A6CF" w:rsidR="00370EAD" w:rsidRDefault="00370EAD" w:rsidP="00370EAD">
                                <w:ins w:id="56" w:author="Mark Scott" w:date="2023-09-28T18:56:00Z">
                                  <w:r>
                                    <w:rPr>
                                      <w:rFonts w:ascii="Arial" w:hAnsi="Arial" w:cs="Arial"/>
                                      <w:color w:val="000000"/>
                                      <w:lang w:val="en-US"/>
                                    </w:rPr>
                                    <w:t>{</w:t>
                                  </w:r>
                                </w:ins>
                                <w:ins w:id="57" w:author="Mark Scott" w:date="2023-08-10T17:35:00Z">
                                  <w:r>
                                    <w:rPr>
                                      <w:rFonts w:ascii="Arial" w:hAnsi="Arial" w:cs="Arial"/>
                                      <w:color w:val="000000"/>
                                      <w:lang w:val="en-US"/>
                                    </w:rPr>
                                    <w:t>MnSRoot</w:t>
                                  </w:r>
                                </w:ins>
                                <w:ins w:id="58" w:author="Mark Scott" w:date="2023-09-28T18:55:00Z">
                                  <w:r>
                                    <w:rPr>
                                      <w:rFonts w:ascii="Arial" w:hAnsi="Arial" w:cs="Arial"/>
                                      <w:color w:val="000000"/>
                                      <w:lang w:val="en-US"/>
                                    </w:rPr>
                                    <w:t>}/{</w:t>
                                  </w:r>
                                </w:ins>
                                <w:ins w:id="59" w:author="Mark Scott" w:date="2023-09-29T14:00:00Z">
                                  <w:r w:rsidR="00790B2D">
                                    <w:rPr>
                                      <w:rFonts w:ascii="Arial" w:hAnsi="Arial" w:cs="Arial"/>
                                      <w:color w:val="000000"/>
                                      <w:lang w:val="en-US"/>
                                    </w:rPr>
                                    <w:t>ProvMnS</w:t>
                                  </w:r>
                                </w:ins>
                                <w:ins w:id="60" w:author="Mark Scott" w:date="2023-09-28T18:55:00Z">
                                  <w:r>
                                    <w:rPr>
                                      <w:rFonts w:ascii="Arial" w:hAnsi="Arial" w:cs="Arial"/>
                                      <w:color w:val="000000"/>
                                      <w:lang w:val="en-US"/>
                                    </w:rPr>
                                    <w:t>/{MnSLabel}/{MnSVersion}/{URI-LDN-first-part}</w:t>
                                  </w:r>
                                </w:ins>
                              </w:p>
                            </w:txbxContent>
                          </wps:txbx>
                          <wps:bodyPr rot="0" vert="horz" wrap="none" lIns="0" tIns="0" rIns="0" bIns="0" anchor="t" anchorCtr="0">
                            <a:spAutoFit/>
                          </wps:bodyPr>
                        </wps:wsp>
                        <wps:wsp>
                          <wps:cNvPr id="59" name="Line 31"/>
                          <wps:cNvCnPr>
                            <a:cxnSpLocks noChangeShapeType="1"/>
                          </wps:cNvCnPr>
                          <wps:spPr bwMode="auto">
                            <a:xfrm>
                              <a:off x="294005" y="229235"/>
                              <a:ext cx="0" cy="14097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 name="Line 32"/>
                          <wps:cNvCnPr>
                            <a:cxnSpLocks noChangeShapeType="1"/>
                          </wps:cNvCnPr>
                          <wps:spPr bwMode="auto">
                            <a:xfrm>
                              <a:off x="294005" y="370205"/>
                              <a:ext cx="300990" cy="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Freeform 34"/>
                          <wps:cNvSpPr>
                            <a:spLocks/>
                          </wps:cNvSpPr>
                          <wps:spPr bwMode="auto">
                            <a:xfrm>
                              <a:off x="594995" y="275590"/>
                              <a:ext cx="1289685" cy="194945"/>
                            </a:xfrm>
                            <a:custGeom>
                              <a:avLst/>
                              <a:gdLst>
                                <a:gd name="T0" fmla="*/ 0 w 3088"/>
                                <a:gd name="T1" fmla="*/ 78 h 464"/>
                                <a:gd name="T2" fmla="*/ 78 w 3088"/>
                                <a:gd name="T3" fmla="*/ 0 h 464"/>
                                <a:gd name="T4" fmla="*/ 3011 w 3088"/>
                                <a:gd name="T5" fmla="*/ 0 h 464"/>
                                <a:gd name="T6" fmla="*/ 3088 w 3088"/>
                                <a:gd name="T7" fmla="*/ 78 h 464"/>
                                <a:gd name="T8" fmla="*/ 3088 w 3088"/>
                                <a:gd name="T9" fmla="*/ 387 h 464"/>
                                <a:gd name="T10" fmla="*/ 3011 w 3088"/>
                                <a:gd name="T11" fmla="*/ 464 h 464"/>
                                <a:gd name="T12" fmla="*/ 78 w 3088"/>
                                <a:gd name="T13" fmla="*/ 464 h 464"/>
                                <a:gd name="T14" fmla="*/ 0 w 3088"/>
                                <a:gd name="T15" fmla="*/ 387 h 464"/>
                                <a:gd name="T16" fmla="*/ 0 w 308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88" h="464">
                                  <a:moveTo>
                                    <a:pt x="0" y="78"/>
                                  </a:moveTo>
                                  <a:cubicBezTo>
                                    <a:pt x="0" y="35"/>
                                    <a:pt x="35" y="0"/>
                                    <a:pt x="78" y="0"/>
                                  </a:cubicBezTo>
                                  <a:lnTo>
                                    <a:pt x="3011" y="0"/>
                                  </a:lnTo>
                                  <a:cubicBezTo>
                                    <a:pt x="3054" y="0"/>
                                    <a:pt x="3088" y="35"/>
                                    <a:pt x="3088" y="78"/>
                                  </a:cubicBezTo>
                                  <a:lnTo>
                                    <a:pt x="3088" y="387"/>
                                  </a:lnTo>
                                  <a:cubicBezTo>
                                    <a:pt x="3088" y="430"/>
                                    <a:pt x="3054" y="464"/>
                                    <a:pt x="3011" y="464"/>
                                  </a:cubicBezTo>
                                  <a:lnTo>
                                    <a:pt x="78" y="464"/>
                                  </a:lnTo>
                                  <a:cubicBezTo>
                                    <a:pt x="35" y="464"/>
                                    <a:pt x="0" y="430"/>
                                    <a:pt x="0" y="387"/>
                                  </a:cubicBezTo>
                                  <a:lnTo>
                                    <a:pt x="0" y="78"/>
                                  </a:lnTo>
                                  <a:close/>
                                </a:path>
                              </a:pathLst>
                            </a:cu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35"/>
                          <wps:cNvSpPr>
                            <a:spLocks noChangeArrowheads="1"/>
                          </wps:cNvSpPr>
                          <wps:spPr bwMode="auto">
                            <a:xfrm>
                              <a:off x="668655" y="2927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91E08" w14:textId="77777777" w:rsidR="00370EAD" w:rsidRDefault="00370EAD" w:rsidP="00370EAD">
                                <w:ins w:id="61" w:author="Mark Scott" w:date="2023-08-10T17:35:00Z">
                                  <w:r>
                                    <w:rPr>
                                      <w:rFonts w:ascii="Arial" w:hAnsi="Arial" w:cs="Arial"/>
                                      <w:color w:val="000000"/>
                                      <w:lang w:val="en-US"/>
                                    </w:rPr>
                                    <w:t>/{</w:t>
                                  </w:r>
                                </w:ins>
                              </w:p>
                            </w:txbxContent>
                          </wps:txbx>
                          <wps:bodyPr rot="0" vert="horz" wrap="none" lIns="0" tIns="0" rIns="0" bIns="0" anchor="t" anchorCtr="0">
                            <a:spAutoFit/>
                          </wps:bodyPr>
                        </wps:wsp>
                        <wps:wsp>
                          <wps:cNvPr id="64" name="Rectangle 36"/>
                          <wps:cNvSpPr>
                            <a:spLocks noChangeArrowheads="1"/>
                          </wps:cNvSpPr>
                          <wps:spPr bwMode="auto">
                            <a:xfrm>
                              <a:off x="741680" y="292735"/>
                              <a:ext cx="628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0E4E6" w14:textId="77777777" w:rsidR="00370EAD" w:rsidRDefault="00370EAD" w:rsidP="00370EAD">
                                <w:ins w:id="62" w:author="Mark Scott" w:date="2023-08-10T17:35:00Z">
                                  <w:r>
                                    <w:rPr>
                                      <w:rFonts w:ascii="Arial" w:hAnsi="Arial" w:cs="Arial"/>
                                      <w:color w:val="000000"/>
                                      <w:lang w:val="en-US"/>
                                    </w:rPr>
                                    <w:t>className</w:t>
                                  </w:r>
                                </w:ins>
                              </w:p>
                            </w:txbxContent>
                          </wps:txbx>
                          <wps:bodyPr rot="0" vert="horz" wrap="none" lIns="0" tIns="0" rIns="0" bIns="0" anchor="t" anchorCtr="0">
                            <a:spAutoFit/>
                          </wps:bodyPr>
                        </wps:wsp>
                        <wps:wsp>
                          <wps:cNvPr id="65" name="Rectangle 37"/>
                          <wps:cNvSpPr>
                            <a:spLocks noChangeArrowheads="1"/>
                          </wps:cNvSpPr>
                          <wps:spPr bwMode="auto">
                            <a:xfrm>
                              <a:off x="1370330" y="292735"/>
                              <a:ext cx="3003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41DBF" w14:textId="77777777" w:rsidR="00370EAD" w:rsidRDefault="00370EAD" w:rsidP="00370EAD">
                                <w:ins w:id="63" w:author="Mark Scott" w:date="2023-08-10T17:35:00Z">
                                  <w:r>
                                    <w:rPr>
                                      <w:rFonts w:ascii="Arial" w:hAnsi="Arial" w:cs="Arial"/>
                                      <w:color w:val="000000"/>
                                      <w:lang w:val="en-US"/>
                                    </w:rPr>
                                    <w:t>}={id}</w:t>
                                  </w:r>
                                </w:ins>
                              </w:p>
                            </w:txbxContent>
                          </wps:txbx>
                          <wps:bodyPr rot="0" vert="horz" wrap="none" lIns="0" tIns="0" rIns="0" bIns="0" anchor="t" anchorCtr="0">
                            <a:spAutoFit/>
                          </wps:bodyPr>
                        </wps:wsp>
                        <wps:wsp>
                          <wps:cNvPr id="67" name="Freeform 39"/>
                          <wps:cNvSpPr>
                            <a:spLocks/>
                          </wps:cNvSpPr>
                          <wps:spPr bwMode="auto">
                            <a:xfrm>
                              <a:off x="6985" y="26670"/>
                              <a:ext cx="4069715" cy="195580"/>
                            </a:xfrm>
                            <a:custGeom>
                              <a:avLst/>
                              <a:gdLst>
                                <a:gd name="T0" fmla="*/ 0 w 7680"/>
                                <a:gd name="T1" fmla="*/ 78 h 464"/>
                                <a:gd name="T2" fmla="*/ 78 w 7680"/>
                                <a:gd name="T3" fmla="*/ 0 h 464"/>
                                <a:gd name="T4" fmla="*/ 7603 w 7680"/>
                                <a:gd name="T5" fmla="*/ 0 h 464"/>
                                <a:gd name="T6" fmla="*/ 7680 w 7680"/>
                                <a:gd name="T7" fmla="*/ 78 h 464"/>
                                <a:gd name="T8" fmla="*/ 7680 w 7680"/>
                                <a:gd name="T9" fmla="*/ 387 h 464"/>
                                <a:gd name="T10" fmla="*/ 7603 w 7680"/>
                                <a:gd name="T11" fmla="*/ 464 h 464"/>
                                <a:gd name="T12" fmla="*/ 78 w 7680"/>
                                <a:gd name="T13" fmla="*/ 464 h 464"/>
                                <a:gd name="T14" fmla="*/ 0 w 7680"/>
                                <a:gd name="T15" fmla="*/ 387 h 464"/>
                                <a:gd name="T16" fmla="*/ 0 w 768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80" h="464">
                                  <a:moveTo>
                                    <a:pt x="0" y="78"/>
                                  </a:moveTo>
                                  <a:cubicBezTo>
                                    <a:pt x="0" y="35"/>
                                    <a:pt x="35" y="0"/>
                                    <a:pt x="78" y="0"/>
                                  </a:cubicBezTo>
                                  <a:lnTo>
                                    <a:pt x="7603" y="0"/>
                                  </a:lnTo>
                                  <a:cubicBezTo>
                                    <a:pt x="7646" y="0"/>
                                    <a:pt x="7680" y="35"/>
                                    <a:pt x="7680" y="78"/>
                                  </a:cubicBezTo>
                                  <a:lnTo>
                                    <a:pt x="7680" y="387"/>
                                  </a:lnTo>
                                  <a:cubicBezTo>
                                    <a:pt x="7680" y="430"/>
                                    <a:pt x="7646" y="464"/>
                                    <a:pt x="7603" y="464"/>
                                  </a:cubicBezTo>
                                  <a:lnTo>
                                    <a:pt x="78" y="464"/>
                                  </a:lnTo>
                                  <a:cubicBezTo>
                                    <a:pt x="35" y="464"/>
                                    <a:pt x="0" y="430"/>
                                    <a:pt x="0" y="387"/>
                                  </a:cubicBezTo>
                                  <a:lnTo>
                                    <a:pt x="0" y="78"/>
                                  </a:lnTo>
                                  <a:close/>
                                </a:path>
                              </a:pathLst>
                            </a:cu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12CC8C26" id="Canvas 81" o:spid="_x0000_s1026" editas="canvas" style="width:333pt;height:43.55pt;mso-position-horizontal-relative:char;mso-position-vertical-relative:line" coordsize="42291,5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291;height:5530;visibility:visible;mso-wrap-style:square">
                    <v:fill o:detectmouseclick="t"/>
                    <v:path o:connecttype="none"/>
                  </v:shape>
                  <v:rect id="Rectangle 41" o:spid="_x0000_s1028" style="position:absolute;left:457;top:450;width:386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00B083B3" w14:textId="0B38A6CF" w:rsidR="00370EAD" w:rsidRDefault="00370EAD" w:rsidP="00370EAD">
                          <w:ins w:id="64" w:author="Mark Scott" w:date="2023-09-28T18:56:00Z">
                            <w:r>
                              <w:rPr>
                                <w:rFonts w:ascii="Arial" w:hAnsi="Arial" w:cs="Arial"/>
                                <w:color w:val="000000"/>
                                <w:lang w:val="en-US"/>
                              </w:rPr>
                              <w:t>{</w:t>
                            </w:r>
                          </w:ins>
                          <w:ins w:id="65" w:author="Mark Scott" w:date="2023-08-10T17:35:00Z">
                            <w:r>
                              <w:rPr>
                                <w:rFonts w:ascii="Arial" w:hAnsi="Arial" w:cs="Arial"/>
                                <w:color w:val="000000"/>
                                <w:lang w:val="en-US"/>
                              </w:rPr>
                              <w:t>MnSRoot</w:t>
                            </w:r>
                          </w:ins>
                          <w:ins w:id="66" w:author="Mark Scott" w:date="2023-09-28T18:55:00Z">
                            <w:r>
                              <w:rPr>
                                <w:rFonts w:ascii="Arial" w:hAnsi="Arial" w:cs="Arial"/>
                                <w:color w:val="000000"/>
                                <w:lang w:val="en-US"/>
                              </w:rPr>
                              <w:t>}/{</w:t>
                            </w:r>
                          </w:ins>
                          <w:ins w:id="67" w:author="Mark Scott" w:date="2023-09-29T14:00:00Z">
                            <w:r w:rsidR="00790B2D">
                              <w:rPr>
                                <w:rFonts w:ascii="Arial" w:hAnsi="Arial" w:cs="Arial"/>
                                <w:color w:val="000000"/>
                                <w:lang w:val="en-US"/>
                              </w:rPr>
                              <w:t>ProvMnS</w:t>
                            </w:r>
                          </w:ins>
                          <w:ins w:id="68" w:author="Mark Scott" w:date="2023-09-28T18:55:00Z">
                            <w:r>
                              <w:rPr>
                                <w:rFonts w:ascii="Arial" w:hAnsi="Arial" w:cs="Arial"/>
                                <w:color w:val="000000"/>
                                <w:lang w:val="en-US"/>
                              </w:rPr>
                              <w:t>/{MnSLabel}/{MnSVersion}/{URI-LDN-first-part}</w:t>
                            </w:r>
                          </w:ins>
                        </w:p>
                      </w:txbxContent>
                    </v:textbox>
                  </v:rect>
                  <v:line id="Line 31" o:spid="_x0000_s1029" style="position:absolute;visibility:visible;mso-wrap-style:square" from="2940,2292" to="2940,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" strokeweight=".55pt"/>
                  <v:line id="Line 32" o:spid="_x0000_s1030" style="position:absolute;visibility:visible;mso-wrap-style:square" from="2940,3702" to="5949,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" strokeweight=".55pt"/>
                  <v:shape id="Freeform 34" o:spid="_x0000_s1031" style="position:absolute;left:5949;top:2755;width:12897;height:1950;visibility:visible;mso-wrap-style:square;v-text-anchor:top" coordsize="308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" path="m,78c,35,35,,78,l3011,v43,,77,35,77,78l3088,387v,43,-34,77,-77,77l78,464c35,464,,430,,387l,78xe" filled="f" strokeweight=".55pt">
                    <v:stroke joinstyle="miter"/>
                    <v:path arrowok="t" o:connecttype="custom" o:connectlocs="0,32771;32576,0;1257526,0;1289685,32771;1289685,162594;1257526,194945;32576,194945;0,162594;0,32771" o:connectangles="0,0,0,0,0,0,0,0,0"/>
                  </v:shape>
                  <v:rect id="Rectangle 35" o:spid="_x0000_s1032" style="position:absolute;left:6686;top:2927;width:78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EB91E08" w14:textId="77777777" w:rsidR="00370EAD" w:rsidRDefault="00370EAD" w:rsidP="00370EAD">
                          <w:ins w:id="69" w:author="Mark Scott" w:date="2023-08-10T17:35:00Z">
                            <w:r>
                              <w:rPr>
                                <w:rFonts w:ascii="Arial" w:hAnsi="Arial" w:cs="Arial"/>
                                <w:color w:val="000000"/>
                                <w:lang w:val="en-US"/>
                              </w:rPr>
                              <w:t>/{</w:t>
                            </w:r>
                          </w:ins>
                        </w:p>
                      </w:txbxContent>
                    </v:textbox>
                  </v:rect>
                  <v:rect id="Rectangle 36" o:spid="_x0000_s1033" style="position:absolute;left:7416;top:2927;width:62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1C20E4E6" w14:textId="77777777" w:rsidR="00370EAD" w:rsidRDefault="00370EAD" w:rsidP="00370EAD">
                          <w:ins w:id="70" w:author="Mark Scott" w:date="2023-08-10T17:35:00Z">
                            <w:r>
                              <w:rPr>
                                <w:rFonts w:ascii="Arial" w:hAnsi="Arial" w:cs="Arial"/>
                                <w:color w:val="000000"/>
                                <w:lang w:val="en-US"/>
                              </w:rPr>
                              <w:t>className</w:t>
                            </w:r>
                          </w:ins>
                        </w:p>
                      </w:txbxContent>
                    </v:textbox>
                  </v:rect>
                  <v:rect id="Rectangle 37" o:spid="_x0000_s1034" style="position:absolute;left:13703;top:2927;width:300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6941DBF" w14:textId="77777777" w:rsidR="00370EAD" w:rsidRDefault="00370EAD" w:rsidP="00370EAD">
                          <w:ins w:id="71" w:author="Mark Scott" w:date="2023-08-10T17:35:00Z">
                            <w:r>
                              <w:rPr>
                                <w:rFonts w:ascii="Arial" w:hAnsi="Arial" w:cs="Arial"/>
                                <w:color w:val="000000"/>
                                <w:lang w:val="en-US"/>
                              </w:rPr>
                              <w:t>}={id}</w:t>
                            </w:r>
                          </w:ins>
                        </w:p>
                      </w:txbxContent>
                    </v:textbox>
                  </v:rect>
                  <v:shape id="Freeform 39" o:spid="_x0000_s1035" style="position:absolute;left:69;top:266;width:40698;height:1956;visibility:visible;mso-wrap-style:square;v-text-anchor:top" coordsize="768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" path="m,78c,35,35,,78,l7603,v43,,77,35,77,78l7680,387v,43,-34,77,-77,77l78,464c35,464,,430,,387l,78xe" filled="f" strokeweight=".55pt">
                    <v:stroke joinstyle="miter"/>
                    <v:path arrowok="t" o:connecttype="custom" o:connectlocs="0,32878;41333,0;4028912,0;4069715,32878;4069715,163124;4028912,195580;41333,195580;0,163124;0,32878" o:connectangles="0,0,0,0,0,0,0,0,0"/>
                  </v:shape>
                  <w10:anchorlock/>
                </v:group>
              </w:pict>
            </mc:Fallback>
          </mc:AlternateContent>
        </w:r>
      </w:ins>
    </w:p>
    <w:p w14:paraId="6EE1D59D" w14:textId="77777777" w:rsidR="004E0A00" w:rsidRPr="00215D3C" w:rsidRDefault="004E0A00" w:rsidP="004E0A00">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68CCE1DE" w14:textId="77777777" w:rsidR="004E0A00" w:rsidRPr="00215D3C" w:rsidRDefault="004E0A00" w:rsidP="004E0A00">
      <w:r>
        <w:t>Table 12.</w:t>
      </w:r>
      <w:r w:rsidRPr="004A792B">
        <w:t>1.1</w:t>
      </w:r>
      <w:r>
        <w:t>.3.1.1</w:t>
      </w:r>
      <w:r w:rsidRPr="00215D3C">
        <w:t>-1 provides an overview of the resources and applicable HTTP methods.</w:t>
      </w:r>
    </w:p>
    <w:p w14:paraId="1701E8FA" w14:textId="77777777" w:rsidR="004E0A00" w:rsidRPr="00215D3C" w:rsidRDefault="004E0A00" w:rsidP="004E0A00">
      <w:pPr>
        <w:pStyle w:val="TH"/>
      </w:pPr>
      <w:r>
        <w:lastRenderedPageBreak/>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1"/>
        <w:gridCol w:w="936"/>
        <w:gridCol w:w="4815"/>
      </w:tblGrid>
      <w:tr w:rsidR="004E0A00" w:rsidRPr="00215D3C" w14:paraId="5B2115E3" w14:textId="77777777" w:rsidTr="001E2551">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5384CE" w14:textId="77777777" w:rsidR="004E0A00" w:rsidRPr="00215D3C" w:rsidRDefault="004E0A00" w:rsidP="001E2551">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21A9F58" w14:textId="77777777" w:rsidR="004E0A00" w:rsidRPr="00215D3C" w:rsidRDefault="004E0A00" w:rsidP="001E2551">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5F918A" w14:textId="77777777" w:rsidR="004E0A00" w:rsidRPr="00215D3C" w:rsidRDefault="004E0A00" w:rsidP="001E2551">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5F392C" w14:textId="77777777" w:rsidR="004E0A00" w:rsidRPr="00215D3C" w:rsidRDefault="004E0A00" w:rsidP="001E2551">
            <w:pPr>
              <w:pStyle w:val="TAH"/>
            </w:pPr>
            <w:r w:rsidRPr="00215D3C">
              <w:t>Description</w:t>
            </w:r>
          </w:p>
        </w:tc>
      </w:tr>
      <w:tr w:rsidR="004E0A00" w:rsidRPr="00215D3C" w14:paraId="1FB2C991" w14:textId="77777777" w:rsidTr="001E2551">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1F519B8E" w14:textId="77777777" w:rsidR="004E0A00" w:rsidRPr="00215D3C" w:rsidRDefault="004E0A00" w:rsidP="001E2551">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18C95441" w14:textId="77777777" w:rsidR="004E0A00" w:rsidRPr="00215D3C" w:rsidRDefault="004E0A00" w:rsidP="001E255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EB207E4" w14:textId="77777777" w:rsidR="004E0A00" w:rsidRPr="00215D3C" w:rsidRDefault="004E0A00" w:rsidP="001E2551">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0EE5C492" w14:textId="77777777" w:rsidR="004E0A00" w:rsidRPr="00215D3C" w:rsidRDefault="004E0A00" w:rsidP="001E2551">
            <w:pPr>
              <w:pStyle w:val="TAL"/>
            </w:pPr>
            <w:r>
              <w:t>Create a resource representing a managed object instance</w:t>
            </w:r>
          </w:p>
        </w:tc>
      </w:tr>
      <w:tr w:rsidR="004E0A00" w:rsidRPr="00215D3C" w14:paraId="4475EFA4" w14:textId="77777777" w:rsidTr="001E2551">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8EB7FD1" w14:textId="77777777" w:rsidR="004E0A00" w:rsidRPr="00215D3C" w:rsidRDefault="004E0A00" w:rsidP="001E2551">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6D933AFB" w14:textId="77777777" w:rsidR="004E0A00" w:rsidRPr="00215D3C" w:rsidRDefault="004E0A00" w:rsidP="001E255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4AA904" w14:textId="77777777" w:rsidR="004E0A00" w:rsidRPr="00215D3C" w:rsidRDefault="004E0A00" w:rsidP="001E2551">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7F42E5C7" w14:textId="77777777" w:rsidR="004E0A00" w:rsidRPr="00215D3C" w:rsidRDefault="004E0A00" w:rsidP="001E2551">
            <w:pPr>
              <w:pStyle w:val="TAL"/>
            </w:pPr>
            <w:r>
              <w:rPr>
                <w:rFonts w:eastAsia="SimSun"/>
              </w:rPr>
              <w:t>Retrieve</w:t>
            </w:r>
            <w:r w:rsidRPr="00275641">
              <w:rPr>
                <w:rFonts w:eastAsia="SimSun"/>
              </w:rPr>
              <w:t xml:space="preserve"> one or multiple resources representing managed object instances</w:t>
            </w:r>
          </w:p>
        </w:tc>
      </w:tr>
      <w:tr w:rsidR="004E0A00" w:rsidRPr="00215D3C" w14:paraId="0073B5E5" w14:textId="77777777" w:rsidTr="001E2551">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77333A" w14:textId="77777777" w:rsidR="004E0A00" w:rsidRPr="00215D3C" w:rsidRDefault="004E0A00" w:rsidP="001E2551">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26F5314E" w14:textId="77777777" w:rsidR="004E0A00" w:rsidRPr="00215D3C" w:rsidRDefault="004E0A00" w:rsidP="001E255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7715348" w14:textId="77777777" w:rsidR="004E0A00" w:rsidRPr="00215D3C" w:rsidRDefault="004E0A00" w:rsidP="001E2551">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4194B1BF" w14:textId="77777777" w:rsidR="004E0A00" w:rsidRPr="00215D3C" w:rsidRDefault="004E0A00" w:rsidP="001E2551">
            <w:pPr>
              <w:pStyle w:val="TAL"/>
            </w:pPr>
            <w:proofErr w:type="spellStart"/>
            <w:r>
              <w:rPr>
                <w:rFonts w:eastAsia="SimSun"/>
              </w:rPr>
              <w:t>M</w:t>
            </w:r>
            <w:r w:rsidRPr="00275641">
              <w:rPr>
                <w:rFonts w:eastAsia="SimSun"/>
              </w:rPr>
              <w:t>odifi</w:t>
            </w:r>
            <w:r>
              <w:rPr>
                <w:rFonts w:eastAsia="SimSun"/>
              </w:rPr>
              <w:t>y</w:t>
            </w:r>
            <w:proofErr w:type="spellEnd"/>
            <w:r w:rsidRPr="00275641">
              <w:rPr>
                <w:rFonts w:eastAsia="SimSun"/>
              </w:rPr>
              <w:t xml:space="preserve"> one or multiple resources representing managed object instances</w:t>
            </w:r>
          </w:p>
        </w:tc>
      </w:tr>
      <w:tr w:rsidR="004E0A00" w:rsidRPr="00215D3C" w14:paraId="61163426" w14:textId="77777777" w:rsidTr="001E2551">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215CCEF" w14:textId="77777777" w:rsidR="004E0A00" w:rsidRPr="00215D3C" w:rsidRDefault="004E0A00" w:rsidP="001E2551">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4963D640" w14:textId="77777777" w:rsidR="004E0A00" w:rsidRPr="00215D3C" w:rsidRDefault="004E0A00" w:rsidP="001E255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61F2A26" w14:textId="77777777" w:rsidR="004E0A00" w:rsidRPr="00215D3C" w:rsidRDefault="004E0A00" w:rsidP="001E2551">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44A09F90" w14:textId="77777777" w:rsidR="004E0A00" w:rsidRPr="00215D3C" w:rsidRDefault="004E0A00" w:rsidP="001E2551">
            <w:pPr>
              <w:pStyle w:val="TAL"/>
            </w:pPr>
            <w:r>
              <w:rPr>
                <w:rFonts w:eastAsia="SimSun"/>
              </w:rPr>
              <w:t>D</w:t>
            </w:r>
            <w:r w:rsidRPr="00275641">
              <w:rPr>
                <w:rFonts w:eastAsia="SimSun"/>
              </w:rPr>
              <w:t>elete one or multiple resources representing managed object instances</w:t>
            </w:r>
          </w:p>
        </w:tc>
      </w:tr>
    </w:tbl>
    <w:p w14:paraId="2BDB71AB" w14:textId="77777777" w:rsidR="004E0A00" w:rsidRDefault="004E0A00" w:rsidP="004E0A00"/>
    <w:p w14:paraId="1CA47B20" w14:textId="77777777" w:rsidR="004E0A00" w:rsidRDefault="004E0A00" w:rsidP="004E0A00">
      <w:pPr>
        <w:pStyle w:val="Heading6"/>
      </w:pPr>
      <w:bookmarkStart w:id="72" w:name="_Toc138323429"/>
      <w:bookmarkStart w:id="73" w:name="_Toc139374567"/>
      <w:r>
        <w:t>12.</w:t>
      </w:r>
      <w:r w:rsidRPr="004A792B">
        <w:t>1.1</w:t>
      </w:r>
      <w:r>
        <w:t>.3.1.2</w:t>
      </w:r>
      <w:r>
        <w:tab/>
        <w:t xml:space="preserve">Resource structure on the </w:t>
      </w:r>
      <w:proofErr w:type="spellStart"/>
      <w:r>
        <w:t>MnS</w:t>
      </w:r>
      <w:proofErr w:type="spellEnd"/>
      <w:r>
        <w:t xml:space="preserve"> consumer</w:t>
      </w:r>
      <w:bookmarkEnd w:id="72"/>
      <w:bookmarkEnd w:id="73"/>
    </w:p>
    <w:p w14:paraId="6D143178" w14:textId="77777777" w:rsidR="004E0A00" w:rsidRPr="00215D3C" w:rsidRDefault="004E0A00" w:rsidP="004E0A00">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consumer</w:t>
      </w:r>
      <w:r w:rsidRPr="00215D3C">
        <w:t xml:space="preserve">. </w:t>
      </w:r>
    </w:p>
    <w:p w14:paraId="3ABAC74C" w14:textId="77777777" w:rsidR="004E0A00" w:rsidRDefault="004E0A00" w:rsidP="004E0A00">
      <w:pPr>
        <w:pStyle w:val="TH"/>
        <w:rPr>
          <w:noProof/>
        </w:rPr>
      </w:pPr>
      <w:r w:rsidRPr="006E1E2D">
        <w:rPr>
          <w:noProof/>
        </w:rPr>
        <w:drawing>
          <wp:inline distT="0" distB="0" distL="0" distR="0" wp14:anchorId="283EA542" wp14:editId="0656AA06">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2A7C8E72" w14:textId="77777777" w:rsidR="004E0A00" w:rsidRPr="00215D3C" w:rsidRDefault="004E0A00" w:rsidP="004E0A00">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07716B1B" w14:textId="77777777" w:rsidR="004E0A00" w:rsidRPr="00215D3C" w:rsidRDefault="004E0A00" w:rsidP="004E0A00">
      <w:r>
        <w:t>Table 12.</w:t>
      </w:r>
      <w:r w:rsidRPr="004A792B">
        <w:t>1.1</w:t>
      </w:r>
      <w:r>
        <w:t>.3.1.2</w:t>
      </w:r>
      <w:r w:rsidRPr="00215D3C">
        <w:t>-1 provides an overview of the resources and applicable HTTP methods.</w:t>
      </w:r>
    </w:p>
    <w:p w14:paraId="2526AD6C" w14:textId="77777777" w:rsidR="004E0A00" w:rsidRPr="00215D3C" w:rsidRDefault="004E0A00" w:rsidP="004E0A00">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4"/>
        <w:gridCol w:w="2134"/>
        <w:gridCol w:w="1356"/>
        <w:gridCol w:w="4395"/>
      </w:tblGrid>
      <w:tr w:rsidR="004E0A00" w:rsidRPr="00215D3C" w14:paraId="5DA8E5B0"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D7CE11" w14:textId="77777777" w:rsidR="004E0A00" w:rsidRPr="00215D3C" w:rsidRDefault="004E0A00" w:rsidP="001E2551">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D09471C" w14:textId="77777777" w:rsidR="004E0A00" w:rsidRPr="00215D3C" w:rsidRDefault="004E0A00" w:rsidP="001E2551">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F9A3FC" w14:textId="77777777" w:rsidR="004E0A00" w:rsidRPr="00215D3C" w:rsidRDefault="004E0A00" w:rsidP="001E2551">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14D7D4" w14:textId="77777777" w:rsidR="004E0A00" w:rsidRPr="00215D3C" w:rsidRDefault="004E0A00" w:rsidP="001E2551">
            <w:pPr>
              <w:pStyle w:val="TAH"/>
            </w:pPr>
            <w:r w:rsidRPr="00215D3C">
              <w:t>Description</w:t>
            </w:r>
          </w:p>
        </w:tc>
      </w:tr>
      <w:tr w:rsidR="004E0A00" w:rsidRPr="00215D3C" w14:paraId="5A95BD04"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tcPr>
          <w:p w14:paraId="33806C93" w14:textId="77777777" w:rsidR="004E0A00" w:rsidRPr="00215D3C" w:rsidRDefault="004E0A00" w:rsidP="001E2551">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60D222DC" w14:textId="77777777" w:rsidR="004E0A00" w:rsidRPr="00215D3C" w:rsidRDefault="004E0A00" w:rsidP="001E2551">
            <w:pPr>
              <w:pStyle w:val="TAL"/>
            </w:pPr>
            <w:r>
              <w:t>{</w:t>
            </w:r>
            <w:proofErr w:type="spellStart"/>
            <w:r w:rsidRPr="00215D3C">
              <w:t>notification</w:t>
            </w:r>
            <w:r>
              <w:t>Target</w:t>
            </w:r>
            <w:proofErr w:type="spellEnd"/>
            <w:r>
              <w:t>}</w:t>
            </w:r>
          </w:p>
        </w:tc>
        <w:tc>
          <w:tcPr>
            <w:tcW w:w="704" w:type="pct"/>
            <w:tcBorders>
              <w:top w:val="single" w:sz="4" w:space="0" w:color="auto"/>
              <w:left w:val="single" w:sz="4" w:space="0" w:color="auto"/>
              <w:right w:val="single" w:sz="4" w:space="0" w:color="auto"/>
            </w:tcBorders>
          </w:tcPr>
          <w:p w14:paraId="78903B7E" w14:textId="77777777" w:rsidR="004E0A00" w:rsidRPr="00215D3C" w:rsidRDefault="004E0A00" w:rsidP="001E2551">
            <w:pPr>
              <w:pStyle w:val="TAL"/>
            </w:pPr>
            <w:r w:rsidRPr="00215D3C">
              <w:t>POST</w:t>
            </w:r>
          </w:p>
        </w:tc>
        <w:tc>
          <w:tcPr>
            <w:tcW w:w="2282" w:type="pct"/>
            <w:tcBorders>
              <w:top w:val="single" w:sz="4" w:space="0" w:color="auto"/>
              <w:left w:val="single" w:sz="4" w:space="0" w:color="auto"/>
              <w:right w:val="single" w:sz="4" w:space="0" w:color="auto"/>
            </w:tcBorders>
          </w:tcPr>
          <w:p w14:paraId="50474E5A" w14:textId="77777777" w:rsidR="004E0A00" w:rsidRPr="00215D3C" w:rsidRDefault="004E0A00" w:rsidP="001E2551">
            <w:pPr>
              <w:pStyle w:val="TAL"/>
            </w:pPr>
            <w:r w:rsidRPr="00215D3C">
              <w:t xml:space="preserve">Send </w:t>
            </w:r>
            <w:r>
              <w:t xml:space="preserve">a </w:t>
            </w:r>
            <w:r w:rsidRPr="00215D3C">
              <w:t>notification</w:t>
            </w:r>
            <w:r>
              <w:t xml:space="preserve"> to the notification target</w:t>
            </w:r>
          </w:p>
        </w:tc>
      </w:tr>
    </w:tbl>
    <w:p w14:paraId="3D8138FD" w14:textId="77777777" w:rsidR="004E0A00" w:rsidRPr="001678F3" w:rsidRDefault="004E0A00" w:rsidP="004E0A00"/>
    <w:p w14:paraId="21742963" w14:textId="77777777" w:rsidR="004E0A00" w:rsidRPr="00215D3C" w:rsidRDefault="004E0A00" w:rsidP="004E0A00">
      <w:pPr>
        <w:pStyle w:val="Heading5"/>
      </w:pPr>
      <w:bookmarkStart w:id="74" w:name="_Toc20494623"/>
      <w:bookmarkStart w:id="75" w:name="_Toc26975678"/>
      <w:bookmarkStart w:id="76" w:name="_Toc35856551"/>
      <w:bookmarkStart w:id="77" w:name="_Toc44001440"/>
      <w:bookmarkStart w:id="78" w:name="_Toc51581041"/>
      <w:bookmarkStart w:id="79" w:name="_Toc52356304"/>
      <w:bookmarkStart w:id="80" w:name="_Toc55227874"/>
      <w:bookmarkStart w:id="81" w:name="_Toc138323430"/>
      <w:bookmarkStart w:id="82" w:name="_Toc139374568"/>
      <w:r>
        <w:t>12.</w:t>
      </w:r>
      <w:r w:rsidRPr="00FD0716">
        <w:t>1.1</w:t>
      </w:r>
      <w:r w:rsidRPr="00215D3C">
        <w:t>.</w:t>
      </w:r>
      <w:r>
        <w:t>3</w:t>
      </w:r>
      <w:r w:rsidRPr="00215D3C">
        <w:t>.</w:t>
      </w:r>
      <w:r>
        <w:t>2</w:t>
      </w:r>
      <w:r w:rsidRPr="00215D3C">
        <w:tab/>
        <w:t>Resource definitions</w:t>
      </w:r>
      <w:bookmarkEnd w:id="74"/>
      <w:bookmarkEnd w:id="75"/>
      <w:bookmarkEnd w:id="76"/>
      <w:bookmarkEnd w:id="77"/>
      <w:bookmarkEnd w:id="78"/>
      <w:bookmarkEnd w:id="79"/>
      <w:bookmarkEnd w:id="80"/>
      <w:bookmarkEnd w:id="81"/>
      <w:bookmarkEnd w:id="82"/>
    </w:p>
    <w:p w14:paraId="00648EE4" w14:textId="77777777" w:rsidR="004E0A00" w:rsidRPr="00215D3C" w:rsidRDefault="004E0A00" w:rsidP="004E0A00">
      <w:pPr>
        <w:pStyle w:val="Heading6"/>
      </w:pPr>
      <w:bookmarkStart w:id="83" w:name="_Toc20494624"/>
      <w:bookmarkStart w:id="84" w:name="_Toc26975679"/>
      <w:bookmarkStart w:id="85" w:name="_Toc35856552"/>
      <w:bookmarkStart w:id="86" w:name="_Toc44001441"/>
      <w:bookmarkStart w:id="87" w:name="_Toc51581042"/>
      <w:bookmarkStart w:id="88" w:name="_Toc52356305"/>
      <w:bookmarkStart w:id="89" w:name="_Toc55227875"/>
      <w:bookmarkStart w:id="90" w:name="_Toc138323431"/>
      <w:bookmarkStart w:id="91" w:name="_Toc139374569"/>
      <w:r>
        <w:t>12.</w:t>
      </w:r>
      <w:r w:rsidRPr="00FD0716">
        <w:t>1.1</w:t>
      </w:r>
      <w:r w:rsidRPr="00215D3C">
        <w:t>.</w:t>
      </w:r>
      <w:r>
        <w:t>3</w:t>
      </w:r>
      <w:r w:rsidRPr="00215D3C">
        <w:t>.</w:t>
      </w:r>
      <w:r>
        <w:t>2</w:t>
      </w:r>
      <w:r w:rsidRPr="00215D3C">
        <w:t>.1</w:t>
      </w:r>
      <w:r w:rsidRPr="00215D3C">
        <w:tab/>
        <w:t xml:space="preserve">Resource </w:t>
      </w:r>
      <w:r w:rsidRPr="00995065">
        <w:t>"</w:t>
      </w:r>
      <w:r>
        <w:t>…</w:t>
      </w:r>
      <w:r w:rsidRPr="00995065">
        <w:t>/{</w:t>
      </w:r>
      <w:proofErr w:type="spellStart"/>
      <w:r w:rsidRPr="00995065">
        <w:t>className</w:t>
      </w:r>
      <w:proofErr w:type="spellEnd"/>
      <w:r w:rsidRPr="00995065">
        <w:t>}</w:t>
      </w:r>
      <w:r>
        <w:t>=</w:t>
      </w:r>
      <w:r w:rsidRPr="00275641">
        <w:t>{id}</w:t>
      </w:r>
      <w:r w:rsidRPr="00995065">
        <w:t>"</w:t>
      </w:r>
      <w:bookmarkEnd w:id="83"/>
      <w:bookmarkEnd w:id="84"/>
      <w:bookmarkEnd w:id="85"/>
      <w:bookmarkEnd w:id="86"/>
      <w:bookmarkEnd w:id="87"/>
      <w:bookmarkEnd w:id="88"/>
      <w:bookmarkEnd w:id="89"/>
      <w:bookmarkEnd w:id="90"/>
      <w:bookmarkEnd w:id="91"/>
    </w:p>
    <w:p w14:paraId="2CCA5EBA" w14:textId="77777777" w:rsidR="004E0A00" w:rsidRPr="00215D3C" w:rsidRDefault="004E0A00" w:rsidP="004E0A00">
      <w:pPr>
        <w:pStyle w:val="Heading7"/>
        <w:rPr>
          <w:lang w:eastAsia="zh-CN"/>
        </w:rPr>
      </w:pPr>
      <w:bookmarkStart w:id="92" w:name="_Toc20494625"/>
      <w:bookmarkStart w:id="93" w:name="_Toc26975680"/>
      <w:bookmarkStart w:id="94" w:name="_Toc35856553"/>
      <w:bookmarkStart w:id="95" w:name="_Toc44001442"/>
      <w:bookmarkStart w:id="96" w:name="_Toc51581043"/>
      <w:bookmarkStart w:id="97" w:name="_Toc52356306"/>
      <w:bookmarkStart w:id="98" w:name="_Toc55227876"/>
      <w:bookmarkStart w:id="99" w:name="_Toc138323432"/>
      <w:bookmarkStart w:id="100" w:name="_Toc13937457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92"/>
      <w:bookmarkEnd w:id="93"/>
      <w:bookmarkEnd w:id="94"/>
      <w:bookmarkEnd w:id="95"/>
      <w:bookmarkEnd w:id="96"/>
      <w:bookmarkEnd w:id="97"/>
      <w:bookmarkEnd w:id="98"/>
      <w:bookmarkEnd w:id="99"/>
      <w:bookmarkEnd w:id="100"/>
    </w:p>
    <w:p w14:paraId="6AA0CB41" w14:textId="77777777" w:rsidR="004E0A00" w:rsidRPr="00215D3C" w:rsidRDefault="004E0A00" w:rsidP="004E0A00">
      <w:pPr>
        <w:rPr>
          <w:rFonts w:ascii="Arial" w:hAnsi="Arial" w:cs="Arial"/>
          <w:sz w:val="22"/>
          <w:szCs w:val="24"/>
        </w:rPr>
      </w:pPr>
      <w:r w:rsidRPr="00275641">
        <w:rPr>
          <w:rFonts w:eastAsia="SimSun"/>
        </w:rPr>
        <w:t>This resource represents a managed object instance.</w:t>
      </w:r>
    </w:p>
    <w:p w14:paraId="35A261FE" w14:textId="77777777" w:rsidR="004E0A00" w:rsidRPr="00215D3C" w:rsidRDefault="004E0A00" w:rsidP="004E0A00">
      <w:pPr>
        <w:pStyle w:val="Heading7"/>
        <w:rPr>
          <w:lang w:eastAsia="zh-CN"/>
        </w:rPr>
      </w:pPr>
      <w:bookmarkStart w:id="101" w:name="_Toc20494626"/>
      <w:bookmarkStart w:id="102" w:name="_Toc26975681"/>
      <w:bookmarkStart w:id="103" w:name="_Toc35856554"/>
      <w:bookmarkStart w:id="104" w:name="_Toc44001443"/>
      <w:bookmarkStart w:id="105" w:name="_Toc51581044"/>
      <w:bookmarkStart w:id="106" w:name="_Toc52356307"/>
      <w:bookmarkStart w:id="107" w:name="_Toc55227877"/>
      <w:bookmarkStart w:id="108" w:name="_Toc138323433"/>
      <w:bookmarkStart w:id="109" w:name="_Toc13937457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01"/>
      <w:bookmarkEnd w:id="102"/>
      <w:bookmarkEnd w:id="103"/>
      <w:bookmarkEnd w:id="104"/>
      <w:bookmarkEnd w:id="105"/>
      <w:bookmarkEnd w:id="106"/>
      <w:bookmarkEnd w:id="107"/>
      <w:bookmarkEnd w:id="108"/>
      <w:bookmarkEnd w:id="109"/>
    </w:p>
    <w:p w14:paraId="31961DE6" w14:textId="280FB69F" w:rsidR="004E0A00" w:rsidRPr="00275641" w:rsidRDefault="004E0A00" w:rsidP="004E0A00">
      <w:pPr>
        <w:rPr>
          <w:rFonts w:eastAsia="SimSun"/>
        </w:rPr>
      </w:pPr>
      <w:r w:rsidRPr="00275641">
        <w:rPr>
          <w:rFonts w:eastAsia="SimSun"/>
        </w:rPr>
        <w:t xml:space="preserve">Resource URI: </w:t>
      </w:r>
      <w:r>
        <w:rPr>
          <w:rFonts w:eastAsia="SimSun"/>
        </w:rPr>
        <w:t>{MnSRoot}</w:t>
      </w:r>
      <w:r w:rsidRPr="00287475">
        <w:rPr>
          <w:rFonts w:eastAsia="SimSun"/>
        </w:rPr>
        <w:t>/ProvMnS</w:t>
      </w:r>
      <w:ins w:id="110" w:author="Mark Scott" w:date="2023-09-28T19:57:00Z">
        <w:r w:rsidR="00E216C4">
          <w:rPr>
            <w:rFonts w:eastAsia="SimSun"/>
          </w:rPr>
          <w:t>/{MnSLabel}</w:t>
        </w:r>
      </w:ins>
      <w:r w:rsidRPr="00287475">
        <w:rPr>
          <w:rFonts w:eastAsia="SimSun"/>
        </w:rPr>
        <w:t>/</w:t>
      </w:r>
      <w:r>
        <w:rPr>
          <w:rFonts w:eastAsia="SimSun"/>
        </w:rPr>
        <w:t>{MnSVersion}</w:t>
      </w:r>
      <w:r w:rsidRPr="00287475">
        <w:rPr>
          <w:rFonts w:eastAsia="SimSun"/>
        </w:rPr>
        <w:t>/{</w:t>
      </w:r>
      <w:r>
        <w:rPr>
          <w:rFonts w:eastAsia="SimSun"/>
        </w:rPr>
        <w:t>URI-</w:t>
      </w:r>
      <w:r w:rsidRPr="00287475">
        <w:rPr>
          <w:rFonts w:eastAsia="SimSun"/>
        </w:rPr>
        <w:t>LDN-</w:t>
      </w:r>
      <w:proofErr w:type="gramStart"/>
      <w:r>
        <w:rPr>
          <w:rFonts w:eastAsia="SimSun"/>
        </w:rPr>
        <w:t>f</w:t>
      </w:r>
      <w:r w:rsidRPr="00287475">
        <w:rPr>
          <w:rFonts w:eastAsia="SimSun"/>
        </w:rPr>
        <w:t>irst-</w:t>
      </w:r>
      <w:r>
        <w:rPr>
          <w:rFonts w:eastAsia="SimSun"/>
        </w:rPr>
        <w:t>p</w:t>
      </w:r>
      <w:r w:rsidRPr="00287475">
        <w:rPr>
          <w:rFonts w:eastAsia="SimSun"/>
        </w:rPr>
        <w:t>art</w:t>
      </w:r>
      <w:proofErr w:type="gramEnd"/>
      <w:r w:rsidRPr="00287475">
        <w:rPr>
          <w:rFonts w:eastAsia="SimSun"/>
        </w:rPr>
        <w:t>}</w:t>
      </w:r>
      <w:r w:rsidRPr="00F91FBD">
        <w:rPr>
          <w:rFonts w:eastAsia="SimSun"/>
        </w:rPr>
        <w:t>/{className}={id}</w:t>
      </w:r>
    </w:p>
    <w:p w14:paraId="6705C51D" w14:textId="77777777" w:rsidR="004E0A00" w:rsidRPr="00275641" w:rsidRDefault="004E0A00" w:rsidP="004E0A00">
      <w:pPr>
        <w:rPr>
          <w:rFonts w:eastAsia="SimSun"/>
        </w:rPr>
      </w:pPr>
      <w:r w:rsidRPr="00275641">
        <w:rPr>
          <w:rFonts w:eastAsia="SimSun"/>
        </w:rPr>
        <w:t>The resource URI variables a</w:t>
      </w:r>
      <w:r>
        <w:rPr>
          <w:rFonts w:eastAsia="SimSun"/>
        </w:rPr>
        <w:t>re</w:t>
      </w:r>
      <w:r w:rsidRPr="00275641">
        <w:rPr>
          <w:rFonts w:eastAsia="SimSun"/>
        </w:rPr>
        <w:t xml:space="preserve"> defined in table</w:t>
      </w:r>
      <w:r>
        <w:rPr>
          <w:rFonts w:eastAsia="SimSun"/>
        </w:rPr>
        <w:t xml:space="preserv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w:t>
      </w:r>
      <w:r w:rsidRPr="00275641">
        <w:rPr>
          <w:rFonts w:eastAsia="SimSun"/>
        </w:rPr>
        <w:t>.</w:t>
      </w:r>
    </w:p>
    <w:p w14:paraId="6367CB17" w14:textId="77777777" w:rsidR="004E0A00" w:rsidRPr="00275641" w:rsidRDefault="004E0A00" w:rsidP="004E0A00">
      <w:pPr>
        <w:pStyle w:val="TH"/>
        <w:rPr>
          <w:rFonts w:eastAsia="SimSun"/>
          <w:lang w:eastAsia="zh-CN"/>
        </w:rPr>
      </w:pPr>
      <w:r w:rsidRPr="00275641">
        <w:rPr>
          <w:rFonts w:eastAsia="SimSun"/>
          <w:lang w:eastAsia="zh-CN"/>
        </w:rPr>
        <w:t xml:space="preserve">Table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4"/>
      </w:tblGrid>
      <w:tr w:rsidR="004E0A00" w:rsidRPr="00275641" w14:paraId="33AB515C"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1FE71E3B"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07F6DFE"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Definition</w:t>
            </w:r>
          </w:p>
        </w:tc>
      </w:tr>
      <w:tr w:rsidR="004E0A00" w:rsidRPr="00275641" w14:paraId="37A5A8B7"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4E5D1714" w14:textId="77777777" w:rsidR="004E0A00" w:rsidRPr="00275641" w:rsidRDefault="004E0A00" w:rsidP="001E2551">
            <w:pPr>
              <w:keepNext/>
              <w:keepLines/>
              <w:spacing w:after="0"/>
              <w:rPr>
                <w:rFonts w:ascii="Arial" w:eastAsia="SimSun" w:hAnsi="Arial"/>
                <w:sz w:val="18"/>
              </w:rPr>
            </w:pPr>
            <w:proofErr w:type="spellStart"/>
            <w:r>
              <w:rPr>
                <w:rFonts w:ascii="Arial" w:eastAsia="SimSun" w:hAnsi="Arial"/>
                <w:sz w:val="18"/>
              </w:rPr>
              <w:t>MnSRoot</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644B4BBE"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Pr>
                <w:rFonts w:ascii="Arial" w:eastAsia="SimSun" w:hAnsi="Arial"/>
                <w:sz w:val="18"/>
              </w:rPr>
              <w:t>.2</w:t>
            </w:r>
            <w:r w:rsidRPr="00275641">
              <w:rPr>
                <w:rFonts w:ascii="Arial" w:eastAsia="SimSun" w:hAnsi="Arial"/>
                <w:sz w:val="18"/>
              </w:rPr>
              <w:t xml:space="preserve"> of TS 32.158 [15]</w:t>
            </w:r>
          </w:p>
        </w:tc>
      </w:tr>
      <w:tr w:rsidR="004E0A00" w:rsidRPr="00275641" w14:paraId="49704AC3"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tcPr>
          <w:p w14:paraId="69465583" w14:textId="77777777" w:rsidR="004E0A00" w:rsidRPr="004E13A8" w:rsidRDefault="004E0A00" w:rsidP="001E2551">
            <w:pPr>
              <w:keepNext/>
              <w:keepLines/>
              <w:spacing w:after="0"/>
              <w:rPr>
                <w:rFonts w:ascii="Arial" w:eastAsia="SimSun" w:hAnsi="Arial"/>
                <w:sz w:val="18"/>
              </w:rPr>
            </w:pPr>
            <w:proofErr w:type="spellStart"/>
            <w:r>
              <w:rPr>
                <w:rFonts w:ascii="Arial" w:eastAsia="SimSun" w:hAnsi="Arial"/>
                <w:sz w:val="18"/>
              </w:rPr>
              <w:t>MnSVersion</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4A4B650C"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Pr>
                <w:rFonts w:ascii="Arial" w:eastAsia="SimSun" w:hAnsi="Arial"/>
                <w:sz w:val="18"/>
              </w:rPr>
              <w:t>.2</w:t>
            </w:r>
            <w:r w:rsidRPr="00275641">
              <w:rPr>
                <w:rFonts w:ascii="Arial" w:eastAsia="SimSun" w:hAnsi="Arial"/>
                <w:sz w:val="18"/>
              </w:rPr>
              <w:t xml:space="preserve"> of TS 32.158 [15]</w:t>
            </w:r>
          </w:p>
        </w:tc>
      </w:tr>
      <w:tr w:rsidR="004E0A00" w:rsidRPr="00275641" w14:paraId="290BC603"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tcPr>
          <w:p w14:paraId="73F0E6AA" w14:textId="77777777" w:rsidR="004E0A00" w:rsidRDefault="004E0A00" w:rsidP="001E2551">
            <w:pPr>
              <w:keepNext/>
              <w:keepLines/>
              <w:spacing w:after="0"/>
              <w:rPr>
                <w:rFonts w:ascii="Arial" w:eastAsia="SimSun" w:hAnsi="Arial"/>
                <w:sz w:val="18"/>
              </w:rPr>
            </w:pPr>
            <w:r>
              <w:rPr>
                <w:rFonts w:ascii="Arial" w:eastAsia="SimSun" w:hAnsi="Arial"/>
                <w:sz w:val="18"/>
              </w:rPr>
              <w:t>URI-</w:t>
            </w:r>
            <w:r w:rsidRPr="004E13A8">
              <w:rPr>
                <w:rFonts w:ascii="Arial" w:eastAsia="SimSun" w:hAnsi="Arial"/>
                <w:sz w:val="18"/>
              </w:rPr>
              <w:t>LDN-</w:t>
            </w:r>
            <w:proofErr w:type="gramStart"/>
            <w:r w:rsidRPr="004E13A8">
              <w:rPr>
                <w:rFonts w:ascii="Arial" w:eastAsia="SimSun" w:hAnsi="Arial"/>
                <w:sz w:val="18"/>
              </w:rPr>
              <w:t>first-part</w:t>
            </w:r>
            <w:proofErr w:type="gramEnd"/>
          </w:p>
        </w:tc>
        <w:tc>
          <w:tcPr>
            <w:tcW w:w="3681" w:type="pct"/>
            <w:tcBorders>
              <w:top w:val="single" w:sz="6" w:space="0" w:color="000000"/>
              <w:left w:val="single" w:sz="6" w:space="0" w:color="000000"/>
              <w:bottom w:val="single" w:sz="6" w:space="0" w:color="000000"/>
              <w:right w:val="single" w:sz="6" w:space="0" w:color="000000"/>
            </w:tcBorders>
            <w:vAlign w:val="center"/>
          </w:tcPr>
          <w:p w14:paraId="7BCE0110"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See clause 4.4</w:t>
            </w:r>
            <w:r>
              <w:rPr>
                <w:rFonts w:ascii="Arial" w:eastAsia="SimSun" w:hAnsi="Arial"/>
                <w:sz w:val="18"/>
              </w:rPr>
              <w:t>.2</w:t>
            </w:r>
            <w:r w:rsidRPr="00275641">
              <w:rPr>
                <w:rFonts w:ascii="Arial" w:eastAsia="SimSun" w:hAnsi="Arial"/>
                <w:sz w:val="18"/>
              </w:rPr>
              <w:t xml:space="preserve"> of TS 32.158 [15]</w:t>
            </w:r>
          </w:p>
        </w:tc>
      </w:tr>
      <w:tr w:rsidR="004E0A00" w:rsidRPr="00275641" w14:paraId="32421CAE"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tcPr>
          <w:p w14:paraId="43B83D07" w14:textId="77777777" w:rsidR="004E0A00" w:rsidRPr="00275641" w:rsidRDefault="004E0A00" w:rsidP="001E2551">
            <w:pPr>
              <w:keepNext/>
              <w:keepLines/>
              <w:spacing w:after="0"/>
              <w:rPr>
                <w:rFonts w:ascii="Arial" w:eastAsia="SimSun" w:hAnsi="Arial"/>
                <w:sz w:val="18"/>
              </w:rPr>
            </w:pPr>
            <w:proofErr w:type="spellStart"/>
            <w:r w:rsidRPr="00275641">
              <w:rPr>
                <w:rFonts w:ascii="Arial" w:eastAsia="SimSun" w:hAnsi="Arial"/>
                <w:sz w:val="18"/>
              </w:rPr>
              <w:t>className</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0E0A0A84" w14:textId="77777777" w:rsidR="004E0A00" w:rsidRPr="00275641" w:rsidRDefault="004E0A00" w:rsidP="001E2551">
            <w:pPr>
              <w:keepNext/>
              <w:keepLines/>
              <w:spacing w:after="0"/>
              <w:rPr>
                <w:rFonts w:ascii="Arial" w:eastAsia="SimSun" w:hAnsi="Arial"/>
                <w:sz w:val="18"/>
              </w:rPr>
            </w:pPr>
            <w:r>
              <w:rPr>
                <w:rFonts w:ascii="Arial" w:eastAsia="SimSun" w:hAnsi="Arial"/>
                <w:sz w:val="18"/>
              </w:rPr>
              <w:t>C</w:t>
            </w:r>
            <w:r w:rsidRPr="00275641">
              <w:rPr>
                <w:rFonts w:ascii="Arial" w:eastAsia="SimSun" w:hAnsi="Arial"/>
                <w:sz w:val="18"/>
              </w:rPr>
              <w:t xml:space="preserve">lass name of the </w:t>
            </w:r>
            <w:r>
              <w:rPr>
                <w:rFonts w:ascii="Arial" w:eastAsia="SimSun" w:hAnsi="Arial"/>
                <w:sz w:val="18"/>
              </w:rPr>
              <w:t xml:space="preserve">targeted </w:t>
            </w:r>
            <w:r w:rsidRPr="00275641">
              <w:rPr>
                <w:rFonts w:ascii="Arial" w:eastAsia="SimSun" w:hAnsi="Arial"/>
                <w:sz w:val="18"/>
              </w:rPr>
              <w:t xml:space="preserve">resource </w:t>
            </w:r>
          </w:p>
        </w:tc>
      </w:tr>
      <w:tr w:rsidR="004E0A00" w:rsidRPr="00275641" w14:paraId="41249CB9"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tcPr>
          <w:p w14:paraId="2D5317ED"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67C9BB55" w14:textId="77777777" w:rsidR="004E0A00" w:rsidRPr="00275641" w:rsidRDefault="004E0A00" w:rsidP="001E2551">
            <w:pPr>
              <w:keepNext/>
              <w:keepLines/>
              <w:spacing w:after="0"/>
              <w:rPr>
                <w:rFonts w:ascii="Arial" w:eastAsia="SimSun" w:hAnsi="Arial"/>
                <w:sz w:val="18"/>
              </w:rPr>
            </w:pPr>
            <w:r>
              <w:rPr>
                <w:rFonts w:ascii="Arial" w:eastAsia="SimSun" w:hAnsi="Arial"/>
                <w:sz w:val="18"/>
              </w:rPr>
              <w:t>I</w:t>
            </w:r>
            <w:r w:rsidRPr="00275641">
              <w:rPr>
                <w:rFonts w:ascii="Arial" w:eastAsia="SimSun" w:hAnsi="Arial"/>
                <w:sz w:val="18"/>
              </w:rPr>
              <w:t>d</w:t>
            </w:r>
            <w:r>
              <w:rPr>
                <w:rFonts w:ascii="Arial" w:eastAsia="SimSun" w:hAnsi="Arial"/>
                <w:sz w:val="18"/>
              </w:rPr>
              <w:t>entifier</w:t>
            </w:r>
            <w:r w:rsidRPr="00275641">
              <w:rPr>
                <w:rFonts w:ascii="Arial" w:eastAsia="SimSun" w:hAnsi="Arial"/>
                <w:sz w:val="18"/>
              </w:rPr>
              <w:t xml:space="preserve"> of the </w:t>
            </w:r>
            <w:r>
              <w:rPr>
                <w:rFonts w:ascii="Arial" w:eastAsia="SimSun" w:hAnsi="Arial"/>
                <w:sz w:val="18"/>
              </w:rPr>
              <w:t xml:space="preserve">targeted </w:t>
            </w:r>
            <w:r w:rsidRPr="00275641">
              <w:rPr>
                <w:rFonts w:ascii="Arial" w:eastAsia="SimSun" w:hAnsi="Arial"/>
                <w:sz w:val="18"/>
              </w:rPr>
              <w:t>resource</w:t>
            </w:r>
          </w:p>
        </w:tc>
      </w:tr>
    </w:tbl>
    <w:p w14:paraId="349D2DD0" w14:textId="77777777" w:rsidR="004E0A00" w:rsidRPr="00215D3C" w:rsidRDefault="004E0A00" w:rsidP="004E0A00"/>
    <w:p w14:paraId="0CF35EC8" w14:textId="77777777" w:rsidR="004E0A00" w:rsidRPr="00215D3C" w:rsidRDefault="004E0A00" w:rsidP="004E0A00">
      <w:pPr>
        <w:pStyle w:val="Heading7"/>
        <w:rPr>
          <w:lang w:eastAsia="zh-CN"/>
        </w:rPr>
      </w:pPr>
      <w:bookmarkStart w:id="111" w:name="_Toc20494627"/>
      <w:bookmarkStart w:id="112" w:name="_Toc26975682"/>
      <w:bookmarkStart w:id="113" w:name="_Toc35856555"/>
      <w:bookmarkStart w:id="114" w:name="_Toc44001444"/>
      <w:bookmarkStart w:id="115" w:name="_Toc51581045"/>
      <w:bookmarkStart w:id="116" w:name="_Toc52356308"/>
      <w:bookmarkStart w:id="117" w:name="_Toc55227878"/>
      <w:bookmarkStart w:id="118" w:name="_Toc138323434"/>
      <w:bookmarkStart w:id="119" w:name="_Toc139374572"/>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11"/>
      <w:bookmarkEnd w:id="112"/>
      <w:bookmarkEnd w:id="113"/>
      <w:bookmarkEnd w:id="114"/>
      <w:bookmarkEnd w:id="115"/>
      <w:bookmarkEnd w:id="116"/>
      <w:bookmarkEnd w:id="117"/>
      <w:bookmarkEnd w:id="118"/>
      <w:bookmarkEnd w:id="119"/>
    </w:p>
    <w:p w14:paraId="6F87C671" w14:textId="77777777" w:rsidR="004E0A00" w:rsidRPr="00215D3C" w:rsidRDefault="004E0A00" w:rsidP="004E0A00">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46D4C833" w14:textId="77777777" w:rsidR="004E0A00" w:rsidRPr="00275641" w:rsidRDefault="004E0A00" w:rsidP="004E0A00">
      <w:pPr>
        <w:rPr>
          <w:rFonts w:eastAsia="SimSun"/>
        </w:rPr>
      </w:pPr>
      <w:r w:rsidRPr="00275641">
        <w:rPr>
          <w:rFonts w:eastAsia="SimSun"/>
        </w:rPr>
        <w:t>This method shall support the URI query parameters specified in the following table.</w:t>
      </w:r>
    </w:p>
    <w:p w14:paraId="6C111CC6" w14:textId="77777777" w:rsidR="004E0A00" w:rsidRPr="00275641" w:rsidRDefault="004E0A00" w:rsidP="004E0A00">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.1.3.1-1: URI query parameters supported by the PUT method on this </w:t>
      </w:r>
      <w:proofErr w:type="gramStart"/>
      <w:r w:rsidRPr="00275641">
        <w:rPr>
          <w:rFonts w:eastAsia="SimSun"/>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8"/>
        <w:gridCol w:w="4158"/>
        <w:gridCol w:w="381"/>
      </w:tblGrid>
      <w:tr w:rsidR="004E0A00" w:rsidRPr="00275641" w14:paraId="46C4AE69" w14:textId="77777777" w:rsidTr="001E2551">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789C65F"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2B8C20D3"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9D41139"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17A597FE"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0B670480" w14:textId="77777777" w:rsidTr="001E2551">
        <w:trPr>
          <w:jc w:val="center"/>
        </w:trPr>
        <w:tc>
          <w:tcPr>
            <w:tcW w:w="1112" w:type="pct"/>
            <w:tcBorders>
              <w:top w:val="single" w:sz="4" w:space="0" w:color="auto"/>
              <w:left w:val="single" w:sz="6" w:space="0" w:color="000000"/>
              <w:bottom w:val="single" w:sz="4" w:space="0" w:color="auto"/>
              <w:right w:val="single" w:sz="6" w:space="0" w:color="000000"/>
            </w:tcBorders>
          </w:tcPr>
          <w:p w14:paraId="0263C266"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482564C6"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5D97CFBB"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24091493" w14:textId="77777777" w:rsidR="004E0A00" w:rsidRPr="00275641" w:rsidRDefault="004E0A00" w:rsidP="001E2551">
            <w:pPr>
              <w:keepNext/>
              <w:keepLines/>
              <w:spacing w:after="0"/>
              <w:jc w:val="center"/>
              <w:rPr>
                <w:rFonts w:ascii="Arial" w:eastAsia="SimSun" w:hAnsi="Arial"/>
                <w:sz w:val="18"/>
              </w:rPr>
            </w:pPr>
            <w:r>
              <w:rPr>
                <w:rFonts w:ascii="Arial" w:eastAsia="SimSun" w:hAnsi="Arial"/>
                <w:sz w:val="18"/>
              </w:rPr>
              <w:t>n/a</w:t>
            </w:r>
          </w:p>
        </w:tc>
      </w:tr>
    </w:tbl>
    <w:p w14:paraId="0A2465B7" w14:textId="77777777" w:rsidR="004E0A00" w:rsidRPr="00275641" w:rsidRDefault="004E0A00" w:rsidP="004E0A00">
      <w:pPr>
        <w:rPr>
          <w:rFonts w:eastAsia="SimSun"/>
          <w:lang w:eastAsia="zh-CN"/>
        </w:rPr>
      </w:pPr>
    </w:p>
    <w:p w14:paraId="315ECE56" w14:textId="77777777" w:rsidR="004E0A00" w:rsidRPr="00275641" w:rsidRDefault="004E0A00" w:rsidP="004E0A00">
      <w:pPr>
        <w:rPr>
          <w:rFonts w:eastAsia="SimSun"/>
        </w:rPr>
      </w:pPr>
      <w:r w:rsidRPr="00275641">
        <w:rPr>
          <w:rFonts w:eastAsia="SimSun"/>
        </w:rPr>
        <w:lastRenderedPageBreak/>
        <w:t xml:space="preserve">This method shall support the request data structures, the response data </w:t>
      </w:r>
      <w:proofErr w:type="gramStart"/>
      <w:r w:rsidRPr="00275641">
        <w:rPr>
          <w:rFonts w:eastAsia="SimSun"/>
        </w:rPr>
        <w:t>structures</w:t>
      </w:r>
      <w:proofErr w:type="gramEnd"/>
      <w:r w:rsidRPr="00275641">
        <w:rPr>
          <w:rFonts w:eastAsia="SimSun"/>
        </w:rPr>
        <w:t xml:space="preserve"> and response codes specified in the following table.</w:t>
      </w:r>
    </w:p>
    <w:p w14:paraId="1D1E7D34" w14:textId="77777777" w:rsidR="004E0A00" w:rsidRPr="00275641" w:rsidRDefault="004E0A00" w:rsidP="004E0A00">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.1.3.1-2: Data structures supported by the PUT request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4E0A00" w:rsidRPr="00275641" w14:paraId="09222E19"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5B60411"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C6C14A"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DF207CE"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6DB8BF89" w14:textId="77777777" w:rsidTr="001E2551">
        <w:tc>
          <w:tcPr>
            <w:tcW w:w="1728" w:type="pct"/>
            <w:tcBorders>
              <w:top w:val="single" w:sz="4" w:space="0" w:color="auto"/>
              <w:left w:val="single" w:sz="6" w:space="0" w:color="000000"/>
              <w:bottom w:val="single" w:sz="4" w:space="0" w:color="auto"/>
              <w:right w:val="single" w:sz="6" w:space="0" w:color="000000"/>
            </w:tcBorders>
          </w:tcPr>
          <w:p w14:paraId="7F4F3AC3" w14:textId="77777777" w:rsidR="004E0A00" w:rsidRPr="00275641" w:rsidRDefault="004E0A00"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1D8E4833" w14:textId="77777777" w:rsidR="004E0A00" w:rsidRPr="00275641" w:rsidRDefault="004E0A00"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 representation of the resource to be created</w:t>
            </w:r>
            <w:r>
              <w:rPr>
                <w:rFonts w:ascii="Arial" w:eastAsia="SimSun"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76747BA7" w14:textId="77777777" w:rsidR="004E0A00" w:rsidRPr="00275641" w:rsidRDefault="004E0A00" w:rsidP="001E2551">
            <w:pPr>
              <w:keepNext/>
              <w:keepLines/>
              <w:spacing w:after="0"/>
              <w:jc w:val="center"/>
              <w:rPr>
                <w:rFonts w:ascii="Arial" w:eastAsia="SimSun" w:hAnsi="Arial"/>
                <w:sz w:val="18"/>
              </w:rPr>
            </w:pPr>
            <w:r w:rsidRPr="00275641">
              <w:rPr>
                <w:rFonts w:ascii="Arial" w:eastAsia="SimSun" w:hAnsi="Arial"/>
                <w:sz w:val="18"/>
              </w:rPr>
              <w:t>M</w:t>
            </w:r>
          </w:p>
        </w:tc>
      </w:tr>
    </w:tbl>
    <w:p w14:paraId="6398CD00" w14:textId="77777777" w:rsidR="004E0A00" w:rsidRPr="00275641" w:rsidRDefault="004E0A00" w:rsidP="004E0A00">
      <w:pPr>
        <w:rPr>
          <w:rFonts w:eastAsia="SimSun"/>
        </w:rPr>
      </w:pPr>
    </w:p>
    <w:p w14:paraId="77FD57EE" w14:textId="77777777" w:rsidR="004E0A00" w:rsidRPr="00275641" w:rsidRDefault="004E0A00" w:rsidP="004E0A00">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.1.3.1-3: Data structures supported by the PUT Response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4E0A00" w:rsidRPr="00275641" w14:paraId="229BF018" w14:textId="77777777" w:rsidTr="001E255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4D234AFC"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E007365"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5257DF54"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01F7A1A"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271E46B7" w14:textId="77777777" w:rsidTr="001E2551">
        <w:tc>
          <w:tcPr>
            <w:tcW w:w="1247" w:type="pct"/>
            <w:tcBorders>
              <w:top w:val="single" w:sz="4" w:space="0" w:color="auto"/>
              <w:left w:val="single" w:sz="6" w:space="0" w:color="000000"/>
              <w:bottom w:val="single" w:sz="4" w:space="0" w:color="auto"/>
              <w:right w:val="single" w:sz="6" w:space="0" w:color="000000"/>
            </w:tcBorders>
          </w:tcPr>
          <w:p w14:paraId="5356887B" w14:textId="77777777" w:rsidR="004E0A00" w:rsidRPr="00275641" w:rsidRDefault="004E0A00"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39BEC6A1" w14:textId="77777777" w:rsidR="004E0A00" w:rsidRPr="00275641" w:rsidRDefault="004E0A00" w:rsidP="001E2551">
            <w:pPr>
              <w:keepNext/>
              <w:keepLines/>
              <w:spacing w:after="0"/>
              <w:rPr>
                <w:rFonts w:ascii="Arial" w:eastAsia="SimSun" w:hAnsi="Arial"/>
                <w:sz w:val="18"/>
              </w:rPr>
            </w:pPr>
            <w:r>
              <w:rPr>
                <w:rFonts w:ascii="Arial" w:eastAsia="SimSun"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66D6D033" w14:textId="77777777" w:rsidR="004E0A00" w:rsidRDefault="004E0A00" w:rsidP="001E2551">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tatus code returned when the resource is replaced, and</w:t>
            </w:r>
            <w:r>
              <w:rPr>
                <w:rFonts w:ascii="Arial" w:eastAsia="SimSun" w:hAnsi="Arial"/>
                <w:sz w:val="18"/>
              </w:rPr>
              <w:t xml:space="preserve"> </w:t>
            </w:r>
            <w:r w:rsidRPr="003D6EA7">
              <w:rPr>
                <w:rFonts w:ascii="Arial" w:eastAsia="SimSun" w:hAnsi="Arial"/>
                <w:sz w:val="18"/>
              </w:rPr>
              <w:t>when the replaced resource representation is not identical to the resource</w:t>
            </w:r>
            <w:r>
              <w:rPr>
                <w:rFonts w:ascii="Arial" w:eastAsia="SimSun" w:hAnsi="Arial"/>
                <w:sz w:val="18"/>
              </w:rPr>
              <w:t xml:space="preserve"> </w:t>
            </w:r>
            <w:r w:rsidRPr="003D6EA7">
              <w:rPr>
                <w:rFonts w:ascii="Arial" w:eastAsia="SimSun" w:hAnsi="Arial"/>
                <w:sz w:val="18"/>
              </w:rPr>
              <w:t>representation in the request.</w:t>
            </w:r>
          </w:p>
          <w:p w14:paraId="59FE19D4" w14:textId="77777777" w:rsidR="004E0A00" w:rsidRPr="003D6EA7" w:rsidRDefault="004E0A00" w:rsidP="001E2551">
            <w:pPr>
              <w:keepNext/>
              <w:keepLines/>
              <w:spacing w:after="0"/>
              <w:rPr>
                <w:rFonts w:ascii="Arial" w:eastAsia="SimSun" w:hAnsi="Arial"/>
                <w:sz w:val="18"/>
              </w:rPr>
            </w:pPr>
          </w:p>
          <w:p w14:paraId="0431CA0A" w14:textId="77777777" w:rsidR="004E0A00" w:rsidRDefault="004E0A00" w:rsidP="001E2551">
            <w:pPr>
              <w:keepNext/>
              <w:keepLines/>
              <w:spacing w:after="0"/>
              <w:rPr>
                <w:rFonts w:ascii="Arial" w:eastAsia="SimSun" w:hAnsi="Arial"/>
                <w:sz w:val="18"/>
              </w:rPr>
            </w:pPr>
            <w:r w:rsidRPr="003D6EA7">
              <w:rPr>
                <w:rFonts w:ascii="Arial" w:eastAsia="SimSun" w:hAnsi="Arial"/>
                <w:sz w:val="18"/>
              </w:rPr>
              <w:t xml:space="preserve">This status code may be </w:t>
            </w:r>
            <w:proofErr w:type="spellStart"/>
            <w:r w:rsidRPr="003D6EA7">
              <w:rPr>
                <w:rFonts w:ascii="Arial" w:eastAsia="SimSun" w:hAnsi="Arial"/>
                <w:sz w:val="18"/>
              </w:rPr>
              <w:t>retourned</w:t>
            </w:r>
            <w:proofErr w:type="spellEnd"/>
            <w:r w:rsidRPr="003D6EA7">
              <w:rPr>
                <w:rFonts w:ascii="Arial" w:eastAsia="SimSun" w:hAnsi="Arial"/>
                <w:sz w:val="18"/>
              </w:rPr>
              <w:t xml:space="preserve"> when the resource is</w:t>
            </w:r>
            <w:r>
              <w:rPr>
                <w:rFonts w:ascii="Arial" w:eastAsia="SimSun" w:hAnsi="Arial"/>
                <w:sz w:val="18"/>
              </w:rPr>
              <w:t xml:space="preserve"> </w:t>
            </w:r>
            <w:r w:rsidRPr="003D6EA7">
              <w:rPr>
                <w:rFonts w:ascii="Arial" w:eastAsia="SimSun" w:hAnsi="Arial"/>
                <w:sz w:val="18"/>
              </w:rPr>
              <w:t>updated and when the</w:t>
            </w:r>
            <w:r>
              <w:rPr>
                <w:rFonts w:ascii="Arial" w:eastAsia="SimSun" w:hAnsi="Arial"/>
                <w:sz w:val="18"/>
              </w:rPr>
              <w:t xml:space="preserve"> </w:t>
            </w:r>
            <w:r w:rsidRPr="003D6EA7">
              <w:rPr>
                <w:rFonts w:ascii="Arial" w:eastAsia="SimSun" w:hAnsi="Arial"/>
                <w:sz w:val="18"/>
              </w:rPr>
              <w:t>updated resource representation is identical to the resource representation</w:t>
            </w:r>
            <w:r>
              <w:rPr>
                <w:rFonts w:ascii="Arial" w:eastAsia="SimSun" w:hAnsi="Arial"/>
                <w:sz w:val="18"/>
              </w:rPr>
              <w:t xml:space="preserve"> </w:t>
            </w:r>
            <w:r w:rsidRPr="003D6EA7">
              <w:rPr>
                <w:rFonts w:ascii="Arial" w:eastAsia="SimSun" w:hAnsi="Arial"/>
                <w:sz w:val="18"/>
              </w:rPr>
              <w:t>in the request.</w:t>
            </w:r>
          </w:p>
          <w:p w14:paraId="052083F4" w14:textId="77777777" w:rsidR="004E0A00" w:rsidRPr="003D6EA7" w:rsidRDefault="004E0A00" w:rsidP="001E2551">
            <w:pPr>
              <w:keepNext/>
              <w:keepLines/>
              <w:spacing w:after="0"/>
              <w:rPr>
                <w:rFonts w:ascii="Arial" w:eastAsia="SimSun" w:hAnsi="Arial"/>
                <w:sz w:val="18"/>
              </w:rPr>
            </w:pPr>
          </w:p>
          <w:p w14:paraId="4B72E275" w14:textId="77777777" w:rsidR="004E0A00" w:rsidRPr="00275641" w:rsidRDefault="004E0A00" w:rsidP="001E2551">
            <w:pPr>
              <w:keepNext/>
              <w:keepLines/>
              <w:spacing w:after="0"/>
              <w:rPr>
                <w:rFonts w:ascii="Arial" w:eastAsia="SimSun" w:hAnsi="Arial"/>
                <w:sz w:val="18"/>
              </w:rPr>
            </w:pPr>
            <w:r w:rsidRPr="003D6EA7">
              <w:rPr>
                <w:rFonts w:ascii="Arial" w:eastAsia="SimSun" w:hAnsi="Arial"/>
                <w:sz w:val="18"/>
              </w:rPr>
              <w:t>The representation of the updated resource is returned in the response</w:t>
            </w:r>
            <w:r>
              <w:rPr>
                <w:rFonts w:ascii="Arial" w:eastAsia="SimSun" w:hAnsi="Arial"/>
                <w:sz w:val="18"/>
              </w:rPr>
              <w:t xml:space="preserve"> </w:t>
            </w:r>
            <w:r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16692E6" w14:textId="77777777" w:rsidR="004E0A00" w:rsidRPr="00275641" w:rsidRDefault="004E0A00" w:rsidP="001E2551">
            <w:pPr>
              <w:keepNext/>
              <w:keepLines/>
              <w:spacing w:after="0"/>
              <w:jc w:val="center"/>
              <w:rPr>
                <w:rFonts w:ascii="Arial" w:eastAsia="SimSun" w:hAnsi="Arial"/>
                <w:sz w:val="18"/>
              </w:rPr>
            </w:pPr>
            <w:r>
              <w:rPr>
                <w:rFonts w:ascii="Arial" w:eastAsia="SimSun" w:hAnsi="Arial"/>
                <w:sz w:val="18"/>
              </w:rPr>
              <w:t>M</w:t>
            </w:r>
          </w:p>
        </w:tc>
      </w:tr>
      <w:tr w:rsidR="004E0A00" w:rsidRPr="00275641" w14:paraId="14FA9B55" w14:textId="77777777" w:rsidTr="001E2551">
        <w:tc>
          <w:tcPr>
            <w:tcW w:w="1247" w:type="pct"/>
            <w:tcBorders>
              <w:top w:val="single" w:sz="4" w:space="0" w:color="auto"/>
              <w:left w:val="single" w:sz="6" w:space="0" w:color="000000"/>
              <w:bottom w:val="single" w:sz="4" w:space="0" w:color="auto"/>
              <w:right w:val="single" w:sz="6" w:space="0" w:color="000000"/>
            </w:tcBorders>
          </w:tcPr>
          <w:p w14:paraId="4F8BA70E" w14:textId="77777777" w:rsidR="004E0A00" w:rsidRPr="00275641" w:rsidRDefault="004E0A00"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3B94B65A" w14:textId="77777777" w:rsidR="004E0A00" w:rsidRPr="00275641" w:rsidRDefault="004E0A00" w:rsidP="001E2551">
            <w:pPr>
              <w:keepNext/>
              <w:keepLines/>
              <w:spacing w:after="0"/>
              <w:rPr>
                <w:rFonts w:ascii="Arial" w:eastAsia="SimSun" w:hAnsi="Arial"/>
                <w:sz w:val="18"/>
              </w:rPr>
            </w:pPr>
            <w:r>
              <w:rPr>
                <w:rFonts w:ascii="Arial" w:eastAsia="SimSun"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5324749C" w14:textId="77777777" w:rsidR="004E0A00" w:rsidRPr="00275641" w:rsidRDefault="004E0A00" w:rsidP="001E2551">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tatus code returned when the resource is created.</w:t>
            </w:r>
            <w:r>
              <w:rPr>
                <w:rFonts w:ascii="Arial" w:eastAsia="SimSun" w:hAnsi="Arial"/>
                <w:sz w:val="18"/>
              </w:rPr>
              <w:t xml:space="preserve"> </w:t>
            </w:r>
            <w:r w:rsidRPr="003D6EA7">
              <w:rPr>
                <w:rFonts w:ascii="Arial" w:eastAsia="SimSun" w:hAnsi="Arial"/>
                <w:sz w:val="18"/>
              </w:rPr>
              <w:t>The representation of the created resource is returned in the response</w:t>
            </w:r>
            <w:r>
              <w:rPr>
                <w:rFonts w:ascii="Arial" w:eastAsia="SimSun" w:hAnsi="Arial"/>
                <w:sz w:val="18"/>
              </w:rPr>
              <w:t xml:space="preserve"> </w:t>
            </w:r>
            <w:r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389A5D50" w14:textId="77777777" w:rsidR="004E0A00" w:rsidRPr="00275641" w:rsidRDefault="004E0A00" w:rsidP="001E2551">
            <w:pPr>
              <w:keepNext/>
              <w:keepLines/>
              <w:spacing w:after="0"/>
              <w:jc w:val="center"/>
              <w:rPr>
                <w:rFonts w:ascii="Arial" w:eastAsia="SimSun" w:hAnsi="Arial"/>
                <w:sz w:val="18"/>
              </w:rPr>
            </w:pPr>
            <w:r>
              <w:rPr>
                <w:rFonts w:ascii="Arial" w:eastAsia="SimSun" w:hAnsi="Arial"/>
                <w:sz w:val="18"/>
              </w:rPr>
              <w:t>M</w:t>
            </w:r>
          </w:p>
        </w:tc>
      </w:tr>
      <w:tr w:rsidR="004E0A00" w:rsidRPr="00275641" w14:paraId="6C73B091" w14:textId="77777777" w:rsidTr="001E2551">
        <w:tc>
          <w:tcPr>
            <w:tcW w:w="1247" w:type="pct"/>
            <w:tcBorders>
              <w:top w:val="single" w:sz="4" w:space="0" w:color="auto"/>
              <w:left w:val="single" w:sz="6" w:space="0" w:color="000000"/>
              <w:bottom w:val="single" w:sz="4" w:space="0" w:color="auto"/>
              <w:right w:val="single" w:sz="6" w:space="0" w:color="000000"/>
            </w:tcBorders>
          </w:tcPr>
          <w:p w14:paraId="6D25DA7A"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603B68EA" w14:textId="77777777" w:rsidR="004E0A00" w:rsidRPr="00275641" w:rsidRDefault="004E0A00" w:rsidP="001E2551">
            <w:pPr>
              <w:keepNext/>
              <w:keepLines/>
              <w:spacing w:after="0"/>
              <w:rPr>
                <w:rFonts w:ascii="Arial" w:eastAsia="SimSun" w:hAnsi="Arial"/>
                <w:sz w:val="18"/>
              </w:rPr>
            </w:pPr>
            <w:r>
              <w:rPr>
                <w:rFonts w:ascii="Arial" w:eastAsia="SimSun"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6234B6BE" w14:textId="77777777" w:rsidR="004E0A00" w:rsidRPr="00275641" w:rsidRDefault="004E0A00" w:rsidP="001E2551">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 xml:space="preserve">tatus code </w:t>
            </w:r>
            <w:r>
              <w:rPr>
                <w:rFonts w:ascii="Arial" w:eastAsia="SimSun" w:hAnsi="Arial"/>
                <w:sz w:val="18"/>
              </w:rPr>
              <w:t xml:space="preserve">that </w:t>
            </w:r>
            <w:r w:rsidRPr="003D6EA7">
              <w:rPr>
                <w:rFonts w:ascii="Arial" w:eastAsia="SimSun" w:hAnsi="Arial"/>
                <w:sz w:val="18"/>
              </w:rPr>
              <w:t>may be returned only when the replaced resource</w:t>
            </w:r>
            <w:r>
              <w:rPr>
                <w:rFonts w:ascii="Arial" w:eastAsia="SimSun" w:hAnsi="Arial"/>
                <w:sz w:val="18"/>
              </w:rPr>
              <w:t xml:space="preserve"> </w:t>
            </w:r>
            <w:r w:rsidRPr="003D6EA7">
              <w:rPr>
                <w:rFonts w:ascii="Arial" w:eastAsia="SimSun" w:hAnsi="Arial"/>
                <w:sz w:val="18"/>
              </w:rPr>
              <w:t>representation is identical to the representation in the request.</w:t>
            </w:r>
            <w:r>
              <w:rPr>
                <w:rFonts w:ascii="Arial" w:eastAsia="SimSun" w:hAnsi="Arial"/>
                <w:sz w:val="18"/>
              </w:rPr>
              <w:t xml:space="preserve"> </w:t>
            </w:r>
            <w:r w:rsidRPr="003D6EA7">
              <w:rPr>
                <w:rFonts w:ascii="Arial" w:eastAsia="SimSun"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1B5379C8" w14:textId="77777777" w:rsidR="004E0A00" w:rsidRPr="00275641" w:rsidRDefault="004E0A00" w:rsidP="001E2551">
            <w:pPr>
              <w:keepNext/>
              <w:keepLines/>
              <w:spacing w:after="0"/>
              <w:jc w:val="center"/>
              <w:rPr>
                <w:rFonts w:ascii="Arial" w:eastAsia="SimSun" w:hAnsi="Arial"/>
                <w:sz w:val="18"/>
              </w:rPr>
            </w:pPr>
            <w:r>
              <w:rPr>
                <w:rFonts w:ascii="Arial" w:eastAsia="SimSun" w:hAnsi="Arial"/>
                <w:sz w:val="18"/>
              </w:rPr>
              <w:t>M</w:t>
            </w:r>
          </w:p>
        </w:tc>
      </w:tr>
      <w:tr w:rsidR="004E0A00" w:rsidRPr="00275641" w14:paraId="1828AFF4" w14:textId="77777777" w:rsidTr="001E2551">
        <w:tc>
          <w:tcPr>
            <w:tcW w:w="1247" w:type="pct"/>
            <w:tcBorders>
              <w:top w:val="single" w:sz="4" w:space="0" w:color="auto"/>
              <w:left w:val="single" w:sz="6" w:space="0" w:color="000000"/>
              <w:bottom w:val="single" w:sz="4" w:space="0" w:color="auto"/>
              <w:right w:val="single" w:sz="6" w:space="0" w:color="000000"/>
            </w:tcBorders>
          </w:tcPr>
          <w:p w14:paraId="2D498C62" w14:textId="77777777" w:rsidR="004E0A00" w:rsidRPr="00275641" w:rsidRDefault="004E0A00" w:rsidP="001E2551">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799B600B"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58C07B08"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6B3CD79E" w14:textId="77777777" w:rsidR="004E0A00" w:rsidRPr="00275641" w:rsidRDefault="004E0A00" w:rsidP="001E2551">
            <w:pPr>
              <w:keepNext/>
              <w:keepLines/>
              <w:spacing w:after="0"/>
              <w:jc w:val="center"/>
              <w:rPr>
                <w:rFonts w:ascii="Arial" w:eastAsia="SimSun" w:hAnsi="Arial"/>
                <w:sz w:val="18"/>
              </w:rPr>
            </w:pPr>
            <w:r w:rsidRPr="00275641">
              <w:rPr>
                <w:rFonts w:ascii="Arial" w:eastAsia="SimSun" w:hAnsi="Arial"/>
                <w:sz w:val="18"/>
              </w:rPr>
              <w:t>O</w:t>
            </w:r>
          </w:p>
        </w:tc>
      </w:tr>
    </w:tbl>
    <w:p w14:paraId="6BF2D850" w14:textId="77777777" w:rsidR="004E0A00" w:rsidRPr="00215D3C" w:rsidRDefault="004E0A00" w:rsidP="004E0A00"/>
    <w:p w14:paraId="5E616980" w14:textId="77777777" w:rsidR="004E0A00" w:rsidRPr="00215D3C" w:rsidRDefault="004E0A00" w:rsidP="004E0A00">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5A1937D4" w14:textId="77777777" w:rsidR="004E0A00" w:rsidRPr="00275641" w:rsidRDefault="004E0A00" w:rsidP="004E0A00">
      <w:pPr>
        <w:rPr>
          <w:rFonts w:eastAsia="SimSun"/>
        </w:rPr>
      </w:pPr>
      <w:r w:rsidRPr="00275641">
        <w:rPr>
          <w:rFonts w:eastAsia="SimSun"/>
        </w:rPr>
        <w:t>This method shall support the URI query parameters specified in the following table.</w:t>
      </w:r>
    </w:p>
    <w:p w14:paraId="147FA22D" w14:textId="77777777" w:rsidR="004E0A00" w:rsidRPr="00275641" w:rsidRDefault="004E0A00" w:rsidP="004E0A00">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.1.3.2-1: URI query parameters supported by the GET method on this </w:t>
      </w:r>
      <w:proofErr w:type="gramStart"/>
      <w:r w:rsidRPr="00275641">
        <w:rPr>
          <w:rFonts w:eastAsia="SimSun"/>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4E0A00" w:rsidRPr="00275641" w14:paraId="1EAB3B85" w14:textId="77777777" w:rsidTr="001E255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F7D49DF"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0487F2B1"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761B62"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4056973"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56CED971"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2A170F85" w14:textId="77777777" w:rsidR="004E0A00" w:rsidRPr="00275641" w:rsidRDefault="004E0A00" w:rsidP="001E2551">
            <w:pPr>
              <w:pStyle w:val="TAL"/>
              <w:rPr>
                <w:rFonts w:eastAsia="SimSun"/>
              </w:rPr>
            </w:pPr>
            <w:r w:rsidRPr="00275641">
              <w:rPr>
                <w:rFonts w:eastAsia="SimSun"/>
              </w:rPr>
              <w:t>scope</w:t>
            </w:r>
          </w:p>
        </w:tc>
        <w:tc>
          <w:tcPr>
            <w:tcW w:w="1172" w:type="pct"/>
            <w:tcBorders>
              <w:top w:val="single" w:sz="4" w:space="0" w:color="auto"/>
              <w:left w:val="single" w:sz="6" w:space="0" w:color="000000"/>
              <w:bottom w:val="single" w:sz="4" w:space="0" w:color="auto"/>
              <w:right w:val="single" w:sz="6" w:space="0" w:color="000000"/>
            </w:tcBorders>
          </w:tcPr>
          <w:p w14:paraId="51BB2F9E" w14:textId="77777777" w:rsidR="004E0A00" w:rsidRDefault="004E0A00" w:rsidP="001E2551">
            <w:pPr>
              <w:pStyle w:val="TAL"/>
              <w:rPr>
                <w:rFonts w:eastAsia="SimSun"/>
              </w:rPr>
            </w:pPr>
            <w:r>
              <w:rPr>
                <w:rFonts w:eastAsia="SimSun"/>
              </w:rPr>
              <w:t>S</w:t>
            </w:r>
            <w:r w:rsidRPr="00275641">
              <w:rPr>
                <w:rFonts w:eastAsia="SimSun"/>
              </w:rPr>
              <w:t>cope</w:t>
            </w:r>
          </w:p>
          <w:p w14:paraId="151E931F" w14:textId="77777777" w:rsidR="004E0A00" w:rsidRDefault="004E0A00" w:rsidP="001E2551">
            <w:pPr>
              <w:pStyle w:val="TAL"/>
              <w:rPr>
                <w:rFonts w:eastAsia="SimSun"/>
              </w:rPr>
            </w:pPr>
            <w:r>
              <w:rPr>
                <w:rFonts w:eastAsia="SimSun"/>
              </w:rPr>
              <w:t>style: form</w:t>
            </w:r>
          </w:p>
          <w:p w14:paraId="50FED41E" w14:textId="77777777" w:rsidR="004E0A00" w:rsidRPr="00275641" w:rsidRDefault="004E0A00" w:rsidP="001E2551">
            <w:pPr>
              <w:pStyle w:val="TAL"/>
              <w:rPr>
                <w:rFonts w:eastAsia="SimSun"/>
              </w:rPr>
            </w:pPr>
            <w:r>
              <w:rPr>
                <w:rFonts w:eastAsia="SimSun"/>
              </w:rP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B1C6427" w14:textId="77777777" w:rsidR="004E0A00" w:rsidRPr="00275641" w:rsidRDefault="004E0A00" w:rsidP="001E2551">
            <w:pPr>
              <w:pStyle w:val="TAL"/>
              <w:rPr>
                <w:rFonts w:eastAsia="SimSun"/>
              </w:rPr>
            </w:pPr>
            <w:r>
              <w:rPr>
                <w:rFonts w:eastAsia="SimSun"/>
              </w:rPr>
              <w:t>E</w:t>
            </w:r>
            <w:r w:rsidRPr="00275641">
              <w:rPr>
                <w:rFonts w:eastAsia="SimSun"/>
              </w:rPr>
              <w:t>xtends the set of targeted resources beyond the base resource identified with the</w:t>
            </w:r>
            <w:r>
              <w:rPr>
                <w:rFonts w:eastAsia="SimSun"/>
              </w:rPr>
              <w:t xml:space="preserve"> authority and</w:t>
            </w:r>
            <w:r w:rsidRPr="00275641">
              <w:rPr>
                <w:rFonts w:eastAsia="SimSun"/>
              </w:rPr>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6B3B2387" w14:textId="77777777" w:rsidR="004E0A00" w:rsidRPr="00275641" w:rsidRDefault="004E0A00" w:rsidP="001E2551">
            <w:pPr>
              <w:pStyle w:val="TAL"/>
              <w:jc w:val="center"/>
              <w:rPr>
                <w:rFonts w:eastAsia="SimSun"/>
              </w:rPr>
            </w:pPr>
            <w:r>
              <w:rPr>
                <w:rFonts w:eastAsia="SimSun"/>
              </w:rPr>
              <w:t>O</w:t>
            </w:r>
          </w:p>
        </w:tc>
      </w:tr>
      <w:tr w:rsidR="004E0A00" w:rsidRPr="00275641" w14:paraId="3E71FB4C"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5878B75D" w14:textId="77777777" w:rsidR="004E0A00" w:rsidRPr="00275641" w:rsidRDefault="004E0A00" w:rsidP="001E2551">
            <w:pPr>
              <w:pStyle w:val="TAL"/>
              <w:rPr>
                <w:rFonts w:eastAsia="SimSun"/>
              </w:rPr>
            </w:pPr>
            <w:r w:rsidRPr="00275641">
              <w:rPr>
                <w:rFonts w:eastAsia="SimSun"/>
              </w:rPr>
              <w:t>filter</w:t>
            </w:r>
          </w:p>
        </w:tc>
        <w:tc>
          <w:tcPr>
            <w:tcW w:w="1172" w:type="pct"/>
            <w:tcBorders>
              <w:top w:val="single" w:sz="4" w:space="0" w:color="auto"/>
              <w:left w:val="single" w:sz="6" w:space="0" w:color="000000"/>
              <w:bottom w:val="single" w:sz="4" w:space="0" w:color="auto"/>
              <w:right w:val="single" w:sz="6" w:space="0" w:color="000000"/>
            </w:tcBorders>
          </w:tcPr>
          <w:p w14:paraId="2A1F5988" w14:textId="77777777" w:rsidR="004E0A00" w:rsidRPr="00275641" w:rsidRDefault="004E0A00" w:rsidP="001E2551">
            <w:pPr>
              <w:pStyle w:val="TAL"/>
              <w:rPr>
                <w:rFonts w:eastAsia="SimSun"/>
              </w:rPr>
            </w:pPr>
            <w:r>
              <w:rPr>
                <w:rFonts w:eastAsia="SimSun"/>
              </w:rPr>
              <w:t>F</w:t>
            </w:r>
            <w:r w:rsidRPr="00275641">
              <w:rPr>
                <w:rFonts w:eastAsia="SimSun"/>
              </w:rPr>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0FBA7BB8" w14:textId="77777777" w:rsidR="004E0A00" w:rsidRPr="00275641" w:rsidRDefault="004E0A00" w:rsidP="001E2551">
            <w:pPr>
              <w:pStyle w:val="TAL"/>
              <w:rPr>
                <w:rFonts w:eastAsia="SimSun"/>
              </w:rPr>
            </w:pPr>
            <w:r>
              <w:rPr>
                <w:rFonts w:eastAsia="SimSun"/>
              </w:rPr>
              <w:t>R</w:t>
            </w:r>
            <w:r w:rsidRPr="00275641">
              <w:rPr>
                <w:rFonts w:eastAsia="SimSun"/>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0028F600" w14:textId="77777777" w:rsidR="004E0A00" w:rsidRPr="00275641" w:rsidRDefault="004E0A00" w:rsidP="001E2551">
            <w:pPr>
              <w:pStyle w:val="TAL"/>
              <w:jc w:val="center"/>
              <w:rPr>
                <w:rFonts w:eastAsia="SimSun"/>
              </w:rPr>
            </w:pPr>
            <w:r>
              <w:rPr>
                <w:rFonts w:eastAsia="SimSun"/>
              </w:rPr>
              <w:t>O</w:t>
            </w:r>
          </w:p>
        </w:tc>
      </w:tr>
      <w:tr w:rsidR="004E0A00" w:rsidRPr="00275641" w14:paraId="6488E91A"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35C26D46" w14:textId="77777777" w:rsidR="004E0A00" w:rsidRPr="00275641" w:rsidRDefault="004E0A00" w:rsidP="001E2551">
            <w:pPr>
              <w:pStyle w:val="TAL"/>
              <w:rPr>
                <w:rFonts w:eastAsia="SimSun"/>
              </w:rPr>
            </w:pPr>
            <w:r>
              <w:rPr>
                <w:rFonts w:eastAsia="SimSun"/>
              </w:rPr>
              <w:t>attributes</w:t>
            </w:r>
          </w:p>
        </w:tc>
        <w:tc>
          <w:tcPr>
            <w:tcW w:w="1172" w:type="pct"/>
            <w:tcBorders>
              <w:top w:val="single" w:sz="4" w:space="0" w:color="auto"/>
              <w:left w:val="single" w:sz="6" w:space="0" w:color="000000"/>
              <w:bottom w:val="single" w:sz="4" w:space="0" w:color="auto"/>
              <w:right w:val="single" w:sz="6" w:space="0" w:color="000000"/>
            </w:tcBorders>
          </w:tcPr>
          <w:p w14:paraId="7EE6F669" w14:textId="77777777" w:rsidR="004E0A00" w:rsidRDefault="004E0A00" w:rsidP="001E2551">
            <w:pPr>
              <w:pStyle w:val="TAL"/>
              <w:rPr>
                <w:rFonts w:eastAsia="SimSun"/>
              </w:rPr>
            </w:pPr>
            <w:r>
              <w:rPr>
                <w:rFonts w:eastAsia="SimSun"/>
              </w:rPr>
              <w:t>array(string)</w:t>
            </w:r>
          </w:p>
          <w:p w14:paraId="7D880E21" w14:textId="77777777" w:rsidR="004E0A00" w:rsidRDefault="004E0A00" w:rsidP="001E2551">
            <w:pPr>
              <w:pStyle w:val="TAL"/>
              <w:rPr>
                <w:rFonts w:eastAsia="SimSun"/>
              </w:rPr>
            </w:pPr>
            <w:r>
              <w:rPr>
                <w:rFonts w:eastAsia="SimSun"/>
              </w:rPr>
              <w:t>style: form</w:t>
            </w:r>
          </w:p>
          <w:p w14:paraId="67930F15" w14:textId="77777777" w:rsidR="004E0A00" w:rsidRPr="00275641" w:rsidRDefault="004E0A00" w:rsidP="001E2551">
            <w:pPr>
              <w:pStyle w:val="TAL"/>
              <w:rPr>
                <w:rFonts w:eastAsia="SimSun"/>
              </w:rPr>
            </w:pPr>
            <w:r>
              <w:rPr>
                <w:rFonts w:eastAsia="SimSun"/>
              </w:rP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0FB685A7" w14:textId="77777777" w:rsidR="004E0A00" w:rsidRPr="00275641" w:rsidRDefault="004E0A00" w:rsidP="001E2551">
            <w:pPr>
              <w:pStyle w:val="TAL"/>
              <w:rPr>
                <w:rFonts w:eastAsia="SimSun"/>
              </w:rPr>
            </w:pPr>
            <w:r>
              <w:rPr>
                <w:rFonts w:eastAsia="SimSun"/>
              </w:rPr>
              <w:t>A</w:t>
            </w:r>
            <w:r w:rsidRPr="00275641">
              <w:rPr>
                <w:rFonts w:eastAsia="SimSun"/>
              </w:rPr>
              <w:t>ttribute</w:t>
            </w:r>
            <w:r>
              <w:rPr>
                <w:rFonts w:eastAsia="SimSun"/>
              </w:rPr>
              <w:t>s</w:t>
            </w:r>
            <w:r w:rsidRPr="00275641">
              <w:rPr>
                <w:rFonts w:eastAsia="SimSun"/>
              </w:rPr>
              <w:t xml:space="preserve"> of the scoped resources </w:t>
            </w:r>
            <w:r>
              <w:rPr>
                <w:rFonts w:eastAsia="SimSun"/>
              </w:rPr>
              <w:t>to be</w:t>
            </w:r>
            <w:r w:rsidRPr="00275641">
              <w:rPr>
                <w:rFonts w:eastAsia="SimSun"/>
              </w:rPr>
              <w:t xml:space="preserve"> returned. The value is a comma-separated list of attribute </w:t>
            </w:r>
            <w:r>
              <w:rPr>
                <w:rFonts w:eastAsia="SimSun"/>
              </w:rPr>
              <w:t>names</w:t>
            </w:r>
            <w:r w:rsidRPr="00275641">
              <w:rPr>
                <w:rFonts w:eastAsia="SimSun"/>
              </w:rPr>
              <w:t>.</w:t>
            </w:r>
          </w:p>
        </w:tc>
        <w:tc>
          <w:tcPr>
            <w:tcW w:w="203" w:type="pct"/>
            <w:tcBorders>
              <w:top w:val="single" w:sz="4" w:space="0" w:color="auto"/>
              <w:left w:val="single" w:sz="6" w:space="0" w:color="000000"/>
              <w:bottom w:val="single" w:sz="4" w:space="0" w:color="auto"/>
              <w:right w:val="single" w:sz="6" w:space="0" w:color="000000"/>
            </w:tcBorders>
          </w:tcPr>
          <w:p w14:paraId="68321628" w14:textId="77777777" w:rsidR="004E0A00" w:rsidRPr="00275641" w:rsidRDefault="004E0A00" w:rsidP="001E2551">
            <w:pPr>
              <w:pStyle w:val="TAL"/>
              <w:jc w:val="center"/>
              <w:rPr>
                <w:rFonts w:eastAsia="SimSun"/>
              </w:rPr>
            </w:pPr>
            <w:r>
              <w:rPr>
                <w:rFonts w:eastAsia="SimSun"/>
              </w:rPr>
              <w:t>O</w:t>
            </w:r>
          </w:p>
        </w:tc>
      </w:tr>
      <w:tr w:rsidR="004E0A00" w:rsidRPr="00275641" w14:paraId="0DC0CA59"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73636BD9" w14:textId="77777777" w:rsidR="004E0A00" w:rsidRPr="00275641" w:rsidRDefault="004E0A00" w:rsidP="001E2551">
            <w:pPr>
              <w:pStyle w:val="TAL"/>
              <w:rPr>
                <w:rFonts w:eastAsia="SimSun"/>
              </w:rPr>
            </w:pPr>
            <w:r w:rsidRPr="00275641">
              <w:rPr>
                <w:rFonts w:eastAsia="SimSun"/>
              </w:rPr>
              <w:t>fields</w:t>
            </w:r>
          </w:p>
        </w:tc>
        <w:tc>
          <w:tcPr>
            <w:tcW w:w="1172" w:type="pct"/>
            <w:tcBorders>
              <w:top w:val="single" w:sz="4" w:space="0" w:color="auto"/>
              <w:left w:val="single" w:sz="6" w:space="0" w:color="000000"/>
              <w:bottom w:val="single" w:sz="4" w:space="0" w:color="auto"/>
              <w:right w:val="single" w:sz="6" w:space="0" w:color="000000"/>
            </w:tcBorders>
          </w:tcPr>
          <w:p w14:paraId="482D6921" w14:textId="77777777" w:rsidR="004E0A00" w:rsidRDefault="004E0A00" w:rsidP="001E2551">
            <w:pPr>
              <w:pStyle w:val="TAL"/>
              <w:rPr>
                <w:rFonts w:eastAsia="SimSun"/>
              </w:rPr>
            </w:pPr>
            <w:r>
              <w:rPr>
                <w:rFonts w:eastAsia="SimSun"/>
              </w:rPr>
              <w:t>array(string)</w:t>
            </w:r>
          </w:p>
          <w:p w14:paraId="1126F63A" w14:textId="77777777" w:rsidR="004E0A00" w:rsidRDefault="004E0A00" w:rsidP="001E2551">
            <w:pPr>
              <w:pStyle w:val="TAL"/>
              <w:rPr>
                <w:rFonts w:eastAsia="SimSun"/>
              </w:rPr>
            </w:pPr>
            <w:r>
              <w:rPr>
                <w:rFonts w:eastAsia="SimSun"/>
              </w:rPr>
              <w:t>style: form</w:t>
            </w:r>
          </w:p>
          <w:p w14:paraId="1EC0BD61" w14:textId="77777777" w:rsidR="004E0A00" w:rsidRPr="00275641" w:rsidRDefault="004E0A00" w:rsidP="001E2551">
            <w:pPr>
              <w:pStyle w:val="TAL"/>
              <w:rPr>
                <w:rFonts w:eastAsia="SimSun"/>
              </w:rPr>
            </w:pPr>
            <w:r>
              <w:rPr>
                <w:rFonts w:eastAsia="SimSun"/>
              </w:rP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32DEF74" w14:textId="77777777" w:rsidR="004E0A00" w:rsidRPr="00275641" w:rsidRDefault="004E0A00" w:rsidP="001E2551">
            <w:pPr>
              <w:pStyle w:val="TAL"/>
              <w:rPr>
                <w:rFonts w:eastAsia="SimSun"/>
              </w:rPr>
            </w:pPr>
            <w:r>
              <w:rPr>
                <w:rFonts w:eastAsia="SimSun"/>
              </w:rPr>
              <w:t>A</w:t>
            </w:r>
            <w:r w:rsidRPr="00275641">
              <w:rPr>
                <w:rFonts w:eastAsia="SimSun"/>
              </w:rPr>
              <w:t>ttribute</w:t>
            </w:r>
            <w:r>
              <w:rPr>
                <w:rFonts w:eastAsia="SimSun"/>
              </w:rPr>
              <w:t xml:space="preserve"> field</w:t>
            </w:r>
            <w:r w:rsidRPr="00275641">
              <w:rPr>
                <w:rFonts w:eastAsia="SimSun"/>
              </w:rPr>
              <w:t xml:space="preserve">s of the scoped resources </w:t>
            </w:r>
            <w:r>
              <w:rPr>
                <w:rFonts w:eastAsia="SimSun"/>
              </w:rPr>
              <w:t>to be</w:t>
            </w:r>
            <w:r w:rsidRPr="00275641">
              <w:rPr>
                <w:rFonts w:eastAsia="SimSun"/>
              </w:rPr>
              <w:t xml:space="preserve"> returned. The value is a comma-separated list of </w:t>
            </w:r>
            <w:r>
              <w:rPr>
                <w:rFonts w:eastAsia="SimSun"/>
              </w:rPr>
              <w:t xml:space="preserve">JSON pointers to the </w:t>
            </w:r>
            <w:r w:rsidRPr="00275641">
              <w:rPr>
                <w:rFonts w:eastAsia="SimSun"/>
              </w:rPr>
              <w:t xml:space="preserve">attribute </w:t>
            </w:r>
            <w:r>
              <w:rPr>
                <w:rFonts w:eastAsia="SimSun"/>
              </w:rPr>
              <w:t>fields</w:t>
            </w:r>
            <w:r w:rsidRPr="00275641">
              <w:rPr>
                <w:rFonts w:eastAsia="SimSun"/>
              </w:rPr>
              <w:t>.</w:t>
            </w:r>
          </w:p>
        </w:tc>
        <w:tc>
          <w:tcPr>
            <w:tcW w:w="203" w:type="pct"/>
            <w:tcBorders>
              <w:top w:val="single" w:sz="4" w:space="0" w:color="auto"/>
              <w:left w:val="single" w:sz="6" w:space="0" w:color="000000"/>
              <w:bottom w:val="single" w:sz="4" w:space="0" w:color="auto"/>
              <w:right w:val="single" w:sz="6" w:space="0" w:color="000000"/>
            </w:tcBorders>
          </w:tcPr>
          <w:p w14:paraId="74481E56" w14:textId="77777777" w:rsidR="004E0A00" w:rsidRPr="00275641" w:rsidRDefault="004E0A00" w:rsidP="001E2551">
            <w:pPr>
              <w:pStyle w:val="TAL"/>
              <w:jc w:val="center"/>
              <w:rPr>
                <w:rFonts w:eastAsia="SimSun"/>
              </w:rPr>
            </w:pPr>
            <w:r>
              <w:rPr>
                <w:rFonts w:eastAsia="SimSun"/>
              </w:rPr>
              <w:t>O</w:t>
            </w:r>
          </w:p>
        </w:tc>
      </w:tr>
    </w:tbl>
    <w:p w14:paraId="381F6A9C" w14:textId="77777777" w:rsidR="004E0A00" w:rsidRPr="00275641" w:rsidRDefault="004E0A00" w:rsidP="004E0A00">
      <w:pPr>
        <w:rPr>
          <w:rFonts w:eastAsia="SimSun"/>
          <w:lang w:eastAsia="zh-CN"/>
        </w:rPr>
      </w:pPr>
    </w:p>
    <w:p w14:paraId="2849B7F1" w14:textId="77777777" w:rsidR="004E0A00" w:rsidRPr="00275641" w:rsidRDefault="004E0A00" w:rsidP="004E0A00">
      <w:pPr>
        <w:rPr>
          <w:rFonts w:eastAsia="SimSun"/>
        </w:rPr>
      </w:pPr>
      <w:r w:rsidRPr="00275641">
        <w:rPr>
          <w:rFonts w:eastAsia="SimSun"/>
        </w:rPr>
        <w:t xml:space="preserve">This method shall support the request data structures, the response data </w:t>
      </w:r>
      <w:proofErr w:type="gramStart"/>
      <w:r w:rsidRPr="00275641">
        <w:rPr>
          <w:rFonts w:eastAsia="SimSun"/>
        </w:rPr>
        <w:t>structures</w:t>
      </w:r>
      <w:proofErr w:type="gramEnd"/>
      <w:r w:rsidRPr="00275641">
        <w:rPr>
          <w:rFonts w:eastAsia="SimSun"/>
        </w:rPr>
        <w:t xml:space="preserve"> and response codes specified in the following tables.</w:t>
      </w:r>
    </w:p>
    <w:p w14:paraId="2F226727" w14:textId="77777777" w:rsidR="004E0A00" w:rsidRPr="00275641" w:rsidRDefault="004E0A00" w:rsidP="004E0A00">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.1.3.2-2: Data structures supported by the GET request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4E0A00" w:rsidRPr="00275641" w14:paraId="73BBBD23"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5DC0B66"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5AE25C9"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4EC9924"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275CF229" w14:textId="77777777" w:rsidTr="001E2551">
        <w:tc>
          <w:tcPr>
            <w:tcW w:w="1728" w:type="pct"/>
            <w:tcBorders>
              <w:top w:val="single" w:sz="4" w:space="0" w:color="auto"/>
              <w:left w:val="single" w:sz="6" w:space="0" w:color="000000"/>
              <w:bottom w:val="single" w:sz="4" w:space="0" w:color="auto"/>
              <w:right w:val="single" w:sz="6" w:space="0" w:color="000000"/>
            </w:tcBorders>
          </w:tcPr>
          <w:p w14:paraId="0453D75D"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1F79B0C7"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1A7F794B" w14:textId="77777777" w:rsidR="004E0A00" w:rsidRPr="00275641" w:rsidRDefault="004E0A00" w:rsidP="001E2551">
            <w:pPr>
              <w:keepNext/>
              <w:keepLines/>
              <w:spacing w:after="0"/>
              <w:jc w:val="center"/>
              <w:rPr>
                <w:rFonts w:ascii="Arial" w:eastAsia="SimSun" w:hAnsi="Arial"/>
                <w:sz w:val="18"/>
              </w:rPr>
            </w:pPr>
            <w:r>
              <w:rPr>
                <w:rFonts w:ascii="Arial" w:eastAsia="SimSun" w:hAnsi="Arial"/>
                <w:sz w:val="18"/>
              </w:rPr>
              <w:t>n/a</w:t>
            </w:r>
          </w:p>
        </w:tc>
      </w:tr>
    </w:tbl>
    <w:p w14:paraId="33C2E669" w14:textId="77777777" w:rsidR="004E0A00" w:rsidRPr="00275641" w:rsidRDefault="004E0A00" w:rsidP="004E0A00">
      <w:pPr>
        <w:rPr>
          <w:rFonts w:eastAsia="SimSun"/>
        </w:rPr>
      </w:pPr>
    </w:p>
    <w:p w14:paraId="570E29FA" w14:textId="77777777" w:rsidR="004E0A00" w:rsidRPr="00275641" w:rsidRDefault="004E0A00" w:rsidP="004E0A00">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.1.3.2-3: Data structures supported by the GET response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4E0A00" w:rsidRPr="00275641" w14:paraId="691D3DD1" w14:textId="77777777" w:rsidTr="001E255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556D41DF"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B84F0FC"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61DDFBF"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31D60F4"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3F4411B0" w14:textId="77777777" w:rsidTr="001E2551">
        <w:tc>
          <w:tcPr>
            <w:tcW w:w="1247" w:type="pct"/>
            <w:tcBorders>
              <w:top w:val="single" w:sz="4" w:space="0" w:color="auto"/>
              <w:left w:val="single" w:sz="6" w:space="0" w:color="000000"/>
              <w:bottom w:val="single" w:sz="6" w:space="0" w:color="000000"/>
              <w:right w:val="single" w:sz="6" w:space="0" w:color="000000"/>
            </w:tcBorders>
          </w:tcPr>
          <w:p w14:paraId="21D95837" w14:textId="77777777" w:rsidR="004E0A00" w:rsidRPr="00275641" w:rsidRDefault="004E0A00"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2A19EEED"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3FEFD5BC" w14:textId="77777777" w:rsidR="004E0A00" w:rsidRPr="00275641" w:rsidRDefault="004E0A00" w:rsidP="001E2551">
            <w:pPr>
              <w:keepNext/>
              <w:keepLines/>
              <w:spacing w:after="0"/>
              <w:rPr>
                <w:rFonts w:ascii="Arial" w:eastAsia="SimSun" w:hAnsi="Arial"/>
                <w:sz w:val="18"/>
              </w:rPr>
            </w:pPr>
            <w:r>
              <w:rPr>
                <w:rFonts w:ascii="Arial" w:eastAsia="SimSun" w:hAnsi="Arial"/>
                <w:sz w:val="18"/>
              </w:rPr>
              <w:t>R</w:t>
            </w:r>
            <w:r w:rsidRPr="00523E41">
              <w:rPr>
                <w:rFonts w:ascii="Arial" w:eastAsia="SimSun" w:hAnsi="Arial"/>
                <w:sz w:val="18"/>
              </w:rPr>
              <w:t>esources identified in the request for retrieval. In case the attributes or fields query</w:t>
            </w:r>
            <w:r>
              <w:rPr>
                <w:rFonts w:ascii="Arial" w:eastAsia="SimSun" w:hAnsi="Arial"/>
                <w:sz w:val="18"/>
              </w:rPr>
              <w:t xml:space="preserve"> </w:t>
            </w:r>
            <w:r w:rsidRPr="00523E41">
              <w:rPr>
                <w:rFonts w:ascii="Arial" w:eastAsia="SimSun" w:hAnsi="Arial"/>
                <w:sz w:val="18"/>
              </w:rPr>
              <w:t>parameter</w:t>
            </w:r>
            <w:r>
              <w:rPr>
                <w:rFonts w:ascii="Arial" w:eastAsia="SimSun" w:hAnsi="Arial"/>
                <w:sz w:val="18"/>
              </w:rPr>
              <w:t>s</w:t>
            </w:r>
            <w:r w:rsidRPr="00523E41">
              <w:rPr>
                <w:rFonts w:ascii="Arial" w:eastAsia="SimSun" w:hAnsi="Arial"/>
                <w:sz w:val="18"/>
              </w:rPr>
              <w:t xml:space="preserve"> </w:t>
            </w:r>
            <w:r>
              <w:rPr>
                <w:rFonts w:ascii="Arial" w:eastAsia="SimSun" w:hAnsi="Arial"/>
                <w:sz w:val="18"/>
              </w:rPr>
              <w:t>are</w:t>
            </w:r>
            <w:r w:rsidRPr="00523E41">
              <w:rPr>
                <w:rFonts w:ascii="Arial" w:eastAsia="SimSun" w:hAnsi="Arial"/>
                <w:sz w:val="18"/>
              </w:rPr>
              <w:t xml:space="preserve"> used, only the selected attributes or sub-attributes are</w:t>
            </w:r>
            <w:r>
              <w:rPr>
                <w:rFonts w:ascii="Arial" w:eastAsia="SimSun" w:hAnsi="Arial"/>
                <w:sz w:val="18"/>
              </w:rPr>
              <w:t xml:space="preserve"> </w:t>
            </w:r>
            <w:r w:rsidRPr="00523E41">
              <w:rPr>
                <w:rFonts w:ascii="Arial" w:eastAsia="SimSun" w:hAnsi="Arial"/>
                <w:sz w:val="18"/>
              </w:rPr>
              <w:t>returned.</w:t>
            </w:r>
            <w:r>
              <w:rPr>
                <w:rFonts w:ascii="Arial" w:eastAsia="SimSun" w:hAnsi="Arial"/>
                <w:sz w:val="18"/>
              </w:rPr>
              <w:t xml:space="preserve"> </w:t>
            </w:r>
            <w:r w:rsidRPr="00523E41">
              <w:rPr>
                <w:rFonts w:ascii="Arial" w:eastAsia="SimSun" w:hAnsi="Arial"/>
                <w:sz w:val="18"/>
              </w:rPr>
              <w:t>The response message body is constructed according to the</w:t>
            </w:r>
            <w:r>
              <w:rPr>
                <w:rFonts w:ascii="Arial" w:eastAsia="SimSun" w:hAnsi="Arial"/>
                <w:sz w:val="18"/>
              </w:rPr>
              <w:t xml:space="preserve"> </w:t>
            </w:r>
            <w:r w:rsidRPr="00523E41">
              <w:rPr>
                <w:rFonts w:ascii="Arial" w:eastAsia="SimSun"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6EE76CC1" w14:textId="77777777" w:rsidR="004E0A00" w:rsidRPr="00275641" w:rsidRDefault="004E0A00" w:rsidP="001E2551">
            <w:pPr>
              <w:keepNext/>
              <w:keepLines/>
              <w:spacing w:after="0"/>
              <w:jc w:val="center"/>
              <w:rPr>
                <w:rFonts w:ascii="Arial" w:eastAsia="SimSun" w:hAnsi="Arial"/>
                <w:sz w:val="18"/>
              </w:rPr>
            </w:pPr>
            <w:r w:rsidRPr="00275641">
              <w:rPr>
                <w:rFonts w:ascii="Arial" w:eastAsia="SimSun" w:hAnsi="Arial"/>
                <w:sz w:val="18"/>
              </w:rPr>
              <w:t>M</w:t>
            </w:r>
          </w:p>
        </w:tc>
      </w:tr>
      <w:tr w:rsidR="004E0A00" w:rsidRPr="00275641" w14:paraId="131CAD9F" w14:textId="77777777" w:rsidTr="001E2551">
        <w:tc>
          <w:tcPr>
            <w:tcW w:w="1247" w:type="pct"/>
            <w:tcBorders>
              <w:top w:val="single" w:sz="4" w:space="0" w:color="auto"/>
              <w:left w:val="single" w:sz="6" w:space="0" w:color="000000"/>
              <w:bottom w:val="single" w:sz="4" w:space="0" w:color="auto"/>
              <w:right w:val="single" w:sz="6" w:space="0" w:color="000000"/>
            </w:tcBorders>
          </w:tcPr>
          <w:p w14:paraId="3167643B" w14:textId="77777777" w:rsidR="004E0A00" w:rsidRPr="00275641" w:rsidRDefault="004E0A00" w:rsidP="001E2551">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667CF65C"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630419D6"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F600E98" w14:textId="77777777" w:rsidR="004E0A00" w:rsidRPr="00275641" w:rsidRDefault="004E0A00" w:rsidP="001E2551">
            <w:pPr>
              <w:keepNext/>
              <w:keepLines/>
              <w:spacing w:after="0"/>
              <w:jc w:val="center"/>
              <w:rPr>
                <w:rFonts w:ascii="Arial" w:eastAsia="SimSun" w:hAnsi="Arial"/>
                <w:sz w:val="18"/>
              </w:rPr>
            </w:pPr>
            <w:r w:rsidRPr="00275641">
              <w:rPr>
                <w:rFonts w:ascii="Arial" w:eastAsia="SimSun" w:hAnsi="Arial"/>
                <w:sz w:val="18"/>
              </w:rPr>
              <w:t>M</w:t>
            </w:r>
          </w:p>
        </w:tc>
      </w:tr>
    </w:tbl>
    <w:p w14:paraId="4E3D5C6A" w14:textId="77777777" w:rsidR="004E0A00" w:rsidRPr="00215D3C" w:rsidRDefault="004E0A00" w:rsidP="004E0A00"/>
    <w:p w14:paraId="230F3C6E" w14:textId="77777777" w:rsidR="004E0A00" w:rsidRPr="00215D3C" w:rsidRDefault="004E0A00" w:rsidP="004E0A00">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1A8E0D59" w14:textId="77777777" w:rsidR="004E0A00" w:rsidRPr="00275641" w:rsidRDefault="004E0A00" w:rsidP="004E0A00">
      <w:pPr>
        <w:rPr>
          <w:rFonts w:eastAsia="SimSun"/>
        </w:rPr>
      </w:pPr>
      <w:r w:rsidRPr="00275641">
        <w:rPr>
          <w:rFonts w:eastAsia="SimSun"/>
        </w:rPr>
        <w:t>This method shall support the URI query parameters specified in the following table.</w:t>
      </w:r>
    </w:p>
    <w:p w14:paraId="56A2CA73" w14:textId="77777777" w:rsidR="004E0A00" w:rsidRPr="00275641" w:rsidRDefault="004E0A00" w:rsidP="004E0A00">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.1.3.3-1: URI query parameters supported by the PATCH method on this </w:t>
      </w:r>
      <w:proofErr w:type="gramStart"/>
      <w:r w:rsidRPr="00275641">
        <w:rPr>
          <w:rFonts w:eastAsia="SimSun"/>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9"/>
        <w:gridCol w:w="4843"/>
        <w:gridCol w:w="391"/>
      </w:tblGrid>
      <w:tr w:rsidR="004E0A00" w:rsidRPr="00275641" w14:paraId="698AFB19" w14:textId="77777777" w:rsidTr="001E255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3E3D83AE"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58F1853F"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91B653"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0C7255"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26AD255E"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13CFCE38"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626EF8B"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EC07FFD"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9FAD43D" w14:textId="77777777" w:rsidR="004E0A00" w:rsidRPr="00275641" w:rsidRDefault="004E0A00" w:rsidP="001E2551">
            <w:pPr>
              <w:keepNext/>
              <w:keepLines/>
              <w:spacing w:after="0"/>
              <w:jc w:val="center"/>
              <w:rPr>
                <w:rFonts w:ascii="Arial" w:eastAsia="SimSun" w:hAnsi="Arial"/>
                <w:sz w:val="18"/>
              </w:rPr>
            </w:pPr>
            <w:r>
              <w:rPr>
                <w:rFonts w:ascii="Arial" w:eastAsia="SimSun" w:hAnsi="Arial"/>
                <w:sz w:val="18"/>
              </w:rPr>
              <w:t>n/a</w:t>
            </w:r>
          </w:p>
        </w:tc>
      </w:tr>
    </w:tbl>
    <w:p w14:paraId="5B7F4EB4" w14:textId="77777777" w:rsidR="004E0A00" w:rsidRPr="00275641" w:rsidRDefault="004E0A00" w:rsidP="004E0A00">
      <w:pPr>
        <w:rPr>
          <w:rFonts w:eastAsia="SimSun"/>
          <w:lang w:eastAsia="zh-CN"/>
        </w:rPr>
      </w:pPr>
    </w:p>
    <w:p w14:paraId="3DFB3B23" w14:textId="77777777" w:rsidR="004E0A00" w:rsidRPr="00275641" w:rsidRDefault="004E0A00" w:rsidP="004E0A00">
      <w:pPr>
        <w:rPr>
          <w:rFonts w:eastAsia="SimSun"/>
        </w:rPr>
      </w:pPr>
      <w:r w:rsidRPr="00275641">
        <w:rPr>
          <w:rFonts w:eastAsia="SimSun"/>
        </w:rPr>
        <w:t xml:space="preserve">This method shall support the request data structures, the response data </w:t>
      </w:r>
      <w:proofErr w:type="gramStart"/>
      <w:r w:rsidRPr="00275641">
        <w:rPr>
          <w:rFonts w:eastAsia="SimSun"/>
        </w:rPr>
        <w:t>structures</w:t>
      </w:r>
      <w:proofErr w:type="gramEnd"/>
      <w:r w:rsidRPr="00275641">
        <w:rPr>
          <w:rFonts w:eastAsia="SimSun"/>
        </w:rPr>
        <w:t xml:space="preserve"> and response codes specified in the following tables.</w:t>
      </w:r>
    </w:p>
    <w:p w14:paraId="6A188F32" w14:textId="77777777" w:rsidR="004E0A00" w:rsidRPr="00275641" w:rsidRDefault="004E0A00" w:rsidP="004E0A00">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 xml:space="preserve">.2.1.3.3-2: Data structures supported by the PATCH request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4E0A00" w:rsidRPr="00275641" w14:paraId="49BAEB44"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B3A5711"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2B0237"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4500C60E"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1A828DD7" w14:textId="77777777" w:rsidTr="001E2551">
        <w:tc>
          <w:tcPr>
            <w:tcW w:w="1728" w:type="pct"/>
            <w:tcBorders>
              <w:top w:val="single" w:sz="4" w:space="0" w:color="auto"/>
              <w:left w:val="single" w:sz="6" w:space="0" w:color="000000"/>
              <w:bottom w:val="single" w:sz="4" w:space="0" w:color="auto"/>
              <w:right w:val="single" w:sz="6" w:space="0" w:color="000000"/>
            </w:tcBorders>
          </w:tcPr>
          <w:p w14:paraId="22E063ED" w14:textId="77777777" w:rsidR="004E0A00" w:rsidRDefault="004E0A00" w:rsidP="001E2551">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156634DF" w14:textId="77777777" w:rsidR="004E0A00" w:rsidRPr="00275641" w:rsidRDefault="004E0A00" w:rsidP="001E2551">
            <w:pPr>
              <w:keepNext/>
              <w:keepLines/>
              <w:spacing w:after="0"/>
              <w:rPr>
                <w:rFonts w:ascii="Arial" w:eastAsia="SimSun" w:hAnsi="Arial"/>
                <w:sz w:val="18"/>
              </w:rPr>
            </w:pPr>
            <w:r>
              <w:rPr>
                <w:rFonts w:ascii="Arial" w:eastAsia="SimSun"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0D070437" w14:textId="77777777" w:rsidR="004E0A00" w:rsidRDefault="004E0A00" w:rsidP="001E2551">
            <w:pPr>
              <w:keepNext/>
              <w:keepLines/>
              <w:spacing w:after="0"/>
              <w:rPr>
                <w:rFonts w:ascii="Arial" w:eastAsia="SimSun" w:hAnsi="Arial"/>
                <w:sz w:val="18"/>
              </w:rPr>
            </w:pPr>
            <w:r>
              <w:rPr>
                <w:rFonts w:ascii="Arial" w:eastAsia="SimSun" w:hAnsi="Arial"/>
                <w:sz w:val="18"/>
              </w:rPr>
              <w:t>Patch document describing the set of modifications to be applied to the targeted resources.</w:t>
            </w:r>
          </w:p>
          <w:p w14:paraId="6139641B" w14:textId="77777777" w:rsidR="004E0A00" w:rsidRPr="005143AC" w:rsidRDefault="004E0A00" w:rsidP="001E2551">
            <w:pPr>
              <w:keepNext/>
              <w:keepLines/>
              <w:spacing w:after="0"/>
              <w:rPr>
                <w:rFonts w:ascii="Arial" w:eastAsia="SimSun" w:hAnsi="Arial"/>
                <w:sz w:val="18"/>
              </w:rPr>
            </w:pPr>
            <w:r w:rsidRPr="005143AC">
              <w:rPr>
                <w:rFonts w:ascii="Arial" w:eastAsia="SimSun" w:hAnsi="Arial"/>
                <w:sz w:val="18"/>
              </w:rPr>
              <w:t xml:space="preserve">The </w:t>
            </w:r>
            <w:r>
              <w:rPr>
                <w:rFonts w:ascii="Arial" w:eastAsia="SimSun" w:hAnsi="Arial"/>
                <w:sz w:val="18"/>
              </w:rPr>
              <w:t>following patch media types are available:</w:t>
            </w:r>
          </w:p>
          <w:p w14:paraId="71C24D80" w14:textId="77777777" w:rsidR="004E0A00" w:rsidRPr="00423C5E" w:rsidRDefault="004E0A00" w:rsidP="001E2551">
            <w:pPr>
              <w:keepNext/>
              <w:keepLines/>
              <w:spacing w:after="0"/>
              <w:rPr>
                <w:rFonts w:ascii="Arial" w:eastAsia="SimSun" w:hAnsi="Arial"/>
                <w:sz w:val="18"/>
              </w:rPr>
            </w:pPr>
            <w:r w:rsidRPr="00423C5E">
              <w:rPr>
                <w:rFonts w:ascii="Arial" w:eastAsia="SimSun" w:hAnsi="Arial"/>
                <w:sz w:val="18"/>
              </w:rPr>
              <w:t>-</w:t>
            </w:r>
            <w:r w:rsidRPr="00423C5E">
              <w:rPr>
                <w:rFonts w:ascii="Arial" w:eastAsia="SimSun" w:hAnsi="Arial"/>
                <w:sz w:val="18"/>
              </w:rPr>
              <w:tab/>
              <w:t>"application/</w:t>
            </w:r>
            <w:proofErr w:type="spellStart"/>
            <w:r w:rsidRPr="00423C5E">
              <w:rPr>
                <w:rFonts w:ascii="Arial" w:eastAsia="SimSun" w:hAnsi="Arial"/>
                <w:sz w:val="18"/>
              </w:rPr>
              <w:t>merge-patch+json</w:t>
            </w:r>
            <w:proofErr w:type="spellEnd"/>
            <w:r w:rsidRPr="00423C5E">
              <w:rPr>
                <w:rFonts w:ascii="Arial" w:eastAsia="SimSun" w:hAnsi="Arial"/>
                <w:sz w:val="18"/>
              </w:rPr>
              <w:t>" (RFC 7396 [</w:t>
            </w:r>
            <w:r>
              <w:rPr>
                <w:rFonts w:ascii="Arial" w:eastAsia="SimSun" w:hAnsi="Arial"/>
                <w:sz w:val="18"/>
              </w:rPr>
              <w:t>37</w:t>
            </w:r>
            <w:r w:rsidRPr="00423C5E">
              <w:rPr>
                <w:rFonts w:ascii="Arial" w:eastAsia="SimSun" w:hAnsi="Arial"/>
                <w:sz w:val="18"/>
              </w:rPr>
              <w:t>])</w:t>
            </w:r>
          </w:p>
          <w:p w14:paraId="462424B5" w14:textId="77777777" w:rsidR="004E0A00" w:rsidRPr="005143AC" w:rsidRDefault="004E0A00" w:rsidP="001E2551">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"application/3gpp-merge-patch+json" (TS 32.158 [15])</w:t>
            </w:r>
          </w:p>
          <w:p w14:paraId="73A0FB4F" w14:textId="77777777" w:rsidR="004E0A00" w:rsidRPr="005143AC" w:rsidRDefault="004E0A00" w:rsidP="001E2551">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w:t>
            </w:r>
            <w:proofErr w:type="spellStart"/>
            <w:r w:rsidRPr="005143AC">
              <w:rPr>
                <w:rFonts w:ascii="Arial" w:eastAsia="SimSun" w:hAnsi="Arial"/>
                <w:sz w:val="18"/>
              </w:rPr>
              <w:t>json-patch+json</w:t>
            </w:r>
            <w:proofErr w:type="spellEnd"/>
            <w:r w:rsidRPr="005143AC">
              <w:rPr>
                <w:rFonts w:ascii="Arial" w:eastAsia="SimSun" w:hAnsi="Arial"/>
                <w:sz w:val="18"/>
              </w:rPr>
              <w:t>" (RFC 6902 [</w:t>
            </w:r>
            <w:r>
              <w:rPr>
                <w:rFonts w:ascii="Arial" w:eastAsia="SimSun" w:hAnsi="Arial"/>
                <w:sz w:val="18"/>
              </w:rPr>
              <w:t>36</w:t>
            </w:r>
            <w:r w:rsidRPr="005143AC">
              <w:rPr>
                <w:rFonts w:ascii="Arial" w:eastAsia="SimSun" w:hAnsi="Arial"/>
                <w:sz w:val="18"/>
              </w:rPr>
              <w:t>])</w:t>
            </w:r>
          </w:p>
          <w:p w14:paraId="01D5F173" w14:textId="77777777" w:rsidR="004E0A00" w:rsidRPr="00275641" w:rsidRDefault="004E0A00" w:rsidP="001E2551">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079C840D" w14:textId="77777777" w:rsidR="004E0A00" w:rsidRPr="00275641" w:rsidRDefault="004E0A00" w:rsidP="001E2551">
            <w:pPr>
              <w:keepNext/>
              <w:keepLines/>
              <w:spacing w:after="0"/>
              <w:jc w:val="center"/>
              <w:rPr>
                <w:rFonts w:ascii="Arial" w:eastAsia="SimSun" w:hAnsi="Arial"/>
                <w:sz w:val="18"/>
              </w:rPr>
            </w:pPr>
            <w:r>
              <w:rPr>
                <w:rFonts w:ascii="Arial" w:eastAsia="SimSun" w:hAnsi="Arial"/>
                <w:sz w:val="18"/>
              </w:rPr>
              <w:t>M</w:t>
            </w:r>
          </w:p>
        </w:tc>
      </w:tr>
    </w:tbl>
    <w:p w14:paraId="1D883489" w14:textId="77777777" w:rsidR="004E0A00" w:rsidRPr="00275641" w:rsidRDefault="004E0A00" w:rsidP="004E0A00">
      <w:pPr>
        <w:rPr>
          <w:rFonts w:eastAsia="SimSun"/>
        </w:rPr>
      </w:pPr>
    </w:p>
    <w:p w14:paraId="0D542249" w14:textId="77777777" w:rsidR="004E0A00" w:rsidRPr="00275641" w:rsidRDefault="004E0A00" w:rsidP="004E0A00">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 xml:space="preserve">.2.1.1.3.3-3: Data structures supported by the PATCH response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60"/>
        <w:gridCol w:w="5177"/>
        <w:gridCol w:w="391"/>
      </w:tblGrid>
      <w:tr w:rsidR="004E0A00" w:rsidRPr="00275641" w14:paraId="6251F0FC" w14:textId="77777777" w:rsidTr="001E255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6FB3F051"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51758E9"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4BBAC014"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667AC83"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4BA2BDC7" w14:textId="77777777" w:rsidTr="001E2551">
        <w:tc>
          <w:tcPr>
            <w:tcW w:w="1247" w:type="pct"/>
            <w:tcBorders>
              <w:top w:val="single" w:sz="4" w:space="0" w:color="auto"/>
              <w:left w:val="single" w:sz="6" w:space="0" w:color="000000"/>
              <w:bottom w:val="single" w:sz="4" w:space="0" w:color="auto"/>
              <w:right w:val="single" w:sz="6" w:space="0" w:color="000000"/>
            </w:tcBorders>
          </w:tcPr>
          <w:p w14:paraId="7C96D3C0" w14:textId="77777777" w:rsidR="004E0A00" w:rsidRPr="00275641" w:rsidRDefault="004E0A00" w:rsidP="001E2551">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414675A5"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71C0F63"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A8717A4" w14:textId="77777777" w:rsidR="004E0A00" w:rsidRPr="00275641" w:rsidRDefault="004E0A00" w:rsidP="001E2551">
            <w:pPr>
              <w:keepNext/>
              <w:keepLines/>
              <w:spacing w:after="0"/>
              <w:jc w:val="center"/>
              <w:rPr>
                <w:rFonts w:ascii="Arial" w:eastAsia="SimSun" w:hAnsi="Arial"/>
                <w:sz w:val="18"/>
              </w:rPr>
            </w:pPr>
            <w:r w:rsidRPr="00275641">
              <w:rPr>
                <w:rFonts w:ascii="Arial" w:eastAsia="SimSun" w:hAnsi="Arial"/>
                <w:sz w:val="18"/>
              </w:rPr>
              <w:t>M</w:t>
            </w:r>
          </w:p>
        </w:tc>
      </w:tr>
    </w:tbl>
    <w:p w14:paraId="3D5754E8" w14:textId="77777777" w:rsidR="004E0A00" w:rsidRPr="00275641" w:rsidRDefault="004E0A00" w:rsidP="004E0A00">
      <w:pPr>
        <w:rPr>
          <w:rFonts w:eastAsia="SimSun"/>
          <w:lang w:eastAsia="zh-CN"/>
        </w:rPr>
      </w:pPr>
    </w:p>
    <w:p w14:paraId="5A612B69" w14:textId="77777777" w:rsidR="004E0A00" w:rsidRPr="00215D3C" w:rsidRDefault="004E0A00" w:rsidP="004E0A00">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CB40E5" w14:textId="77777777" w:rsidR="004E0A00" w:rsidRPr="00275641" w:rsidRDefault="004E0A00" w:rsidP="004E0A00">
      <w:pPr>
        <w:rPr>
          <w:rFonts w:eastAsia="SimSun"/>
        </w:rPr>
      </w:pPr>
      <w:r w:rsidRPr="00275641">
        <w:rPr>
          <w:rFonts w:eastAsia="SimSun"/>
        </w:rPr>
        <w:t>This method shall support the URI query parameters specified in the following table.</w:t>
      </w:r>
    </w:p>
    <w:p w14:paraId="7C8584A7" w14:textId="77777777" w:rsidR="004E0A00" w:rsidRPr="00275641" w:rsidRDefault="004E0A00" w:rsidP="004E0A00">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.1.3.4-1: URI query parameters supported by the DELETE method on this </w:t>
      </w:r>
      <w:proofErr w:type="gramStart"/>
      <w:r w:rsidRPr="00275641">
        <w:rPr>
          <w:rFonts w:eastAsia="SimSun"/>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9"/>
        <w:gridCol w:w="4843"/>
        <w:gridCol w:w="391"/>
      </w:tblGrid>
      <w:tr w:rsidR="004E0A00" w:rsidRPr="00275641" w14:paraId="1F8D0D3B" w14:textId="77777777" w:rsidTr="001E255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3EF75A"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FA3F4C2"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F1B819"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730A093"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5E602C70"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01416495"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44BC5AEE" w14:textId="77777777" w:rsidR="004E0A00" w:rsidRDefault="004E0A00" w:rsidP="001E2551">
            <w:pPr>
              <w:keepNext/>
              <w:keepLines/>
              <w:spacing w:after="0"/>
              <w:rPr>
                <w:rFonts w:ascii="Arial" w:eastAsia="SimSun" w:hAnsi="Arial"/>
                <w:sz w:val="18"/>
              </w:rPr>
            </w:pPr>
            <w:r>
              <w:rPr>
                <w:rFonts w:ascii="Arial" w:eastAsia="SimSun" w:hAnsi="Arial"/>
                <w:sz w:val="18"/>
              </w:rPr>
              <w:t>S</w:t>
            </w:r>
            <w:r w:rsidRPr="00275641">
              <w:rPr>
                <w:rFonts w:ascii="Arial" w:eastAsia="SimSun" w:hAnsi="Arial"/>
                <w:sz w:val="18"/>
              </w:rPr>
              <w:t>cope</w:t>
            </w:r>
          </w:p>
          <w:p w14:paraId="08F93C26" w14:textId="77777777" w:rsidR="004E0A00" w:rsidRDefault="004E0A00" w:rsidP="001E2551">
            <w:pPr>
              <w:keepNext/>
              <w:keepLines/>
              <w:spacing w:after="0"/>
              <w:rPr>
                <w:rFonts w:ascii="Arial" w:eastAsia="SimSun" w:hAnsi="Arial"/>
                <w:sz w:val="18"/>
              </w:rPr>
            </w:pPr>
            <w:r>
              <w:rPr>
                <w:rFonts w:ascii="Arial" w:eastAsia="SimSun" w:hAnsi="Arial"/>
                <w:sz w:val="18"/>
              </w:rPr>
              <w:t>style: form</w:t>
            </w:r>
          </w:p>
          <w:p w14:paraId="5C853B05" w14:textId="77777777" w:rsidR="004E0A00" w:rsidRPr="00275641" w:rsidRDefault="004E0A00" w:rsidP="001E2551">
            <w:pPr>
              <w:keepNext/>
              <w:keepLines/>
              <w:spacing w:after="0"/>
              <w:rPr>
                <w:rFonts w:ascii="Arial" w:eastAsia="SimSun" w:hAnsi="Arial"/>
                <w:sz w:val="18"/>
              </w:rPr>
            </w:pPr>
            <w:r>
              <w:rPr>
                <w:rFonts w:ascii="Arial" w:eastAsia="SimSun" w:hAnsi="Arial"/>
                <w:sz w:val="18"/>
              </w:rPr>
              <w:t>explode: true</w:t>
            </w:r>
          </w:p>
        </w:tc>
        <w:tc>
          <w:tcPr>
            <w:tcW w:w="2515" w:type="pct"/>
            <w:tcBorders>
              <w:top w:val="single" w:sz="4" w:space="0" w:color="auto"/>
              <w:left w:val="single" w:sz="6" w:space="0" w:color="000000"/>
              <w:bottom w:val="single" w:sz="4" w:space="0" w:color="auto"/>
              <w:right w:val="single" w:sz="6" w:space="0" w:color="000000"/>
            </w:tcBorders>
            <w:vAlign w:val="center"/>
          </w:tcPr>
          <w:p w14:paraId="7E361803" w14:textId="77777777" w:rsidR="004E0A00" w:rsidRPr="00275641" w:rsidRDefault="004E0A00" w:rsidP="001E2551">
            <w:pPr>
              <w:keepNext/>
              <w:keepLines/>
              <w:spacing w:after="0"/>
              <w:rPr>
                <w:rFonts w:ascii="Arial" w:eastAsia="SimSun" w:hAnsi="Arial"/>
                <w:sz w:val="18"/>
              </w:rPr>
            </w:pPr>
            <w:r>
              <w:rPr>
                <w:rFonts w:ascii="Arial" w:eastAsia="SimSun" w:hAnsi="Arial"/>
                <w:sz w:val="18"/>
              </w:rPr>
              <w:t>E</w:t>
            </w:r>
            <w:r w:rsidRPr="00275641">
              <w:rPr>
                <w:rFonts w:ascii="Arial" w:eastAsia="SimSun" w:hAnsi="Arial"/>
                <w:sz w:val="18"/>
              </w:rPr>
              <w:t xml:space="preserve">xtends the set of targeted resources beyond the base resource identified with the </w:t>
            </w:r>
            <w:r>
              <w:rPr>
                <w:rFonts w:ascii="Arial" w:eastAsia="SimSun" w:hAnsi="Arial"/>
                <w:sz w:val="18"/>
              </w:rPr>
              <w:t xml:space="preserve">authority and </w:t>
            </w:r>
            <w:r w:rsidRPr="00275641">
              <w:rPr>
                <w:rFonts w:ascii="Arial" w:eastAsia="SimSun"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7C442C30" w14:textId="77777777" w:rsidR="004E0A00" w:rsidRPr="00275641" w:rsidRDefault="004E0A00" w:rsidP="001E2551">
            <w:pPr>
              <w:keepNext/>
              <w:keepLines/>
              <w:spacing w:after="0"/>
              <w:jc w:val="center"/>
              <w:rPr>
                <w:rFonts w:ascii="Arial" w:eastAsia="SimSun" w:hAnsi="Arial"/>
                <w:sz w:val="18"/>
              </w:rPr>
            </w:pPr>
            <w:r>
              <w:rPr>
                <w:rFonts w:ascii="Arial" w:eastAsia="SimSun" w:hAnsi="Arial"/>
                <w:sz w:val="18"/>
              </w:rPr>
              <w:t>O</w:t>
            </w:r>
          </w:p>
        </w:tc>
      </w:tr>
      <w:tr w:rsidR="004E0A00" w:rsidRPr="00275641" w14:paraId="079F4EB4"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2A95C065"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4E02B842" w14:textId="77777777" w:rsidR="004E0A00" w:rsidRPr="00275641" w:rsidRDefault="004E0A00" w:rsidP="001E2551">
            <w:pPr>
              <w:keepNext/>
              <w:keepLines/>
              <w:spacing w:after="0"/>
              <w:rPr>
                <w:rFonts w:ascii="Arial" w:eastAsia="SimSun" w:hAnsi="Arial"/>
                <w:sz w:val="18"/>
              </w:rPr>
            </w:pPr>
            <w:r>
              <w:rPr>
                <w:rFonts w:ascii="Arial" w:eastAsia="SimSun" w:hAnsi="Arial"/>
                <w:sz w:val="18"/>
              </w:rPr>
              <w:t>F</w:t>
            </w:r>
            <w:r w:rsidRPr="00275641">
              <w:rPr>
                <w:rFonts w:ascii="Arial" w:eastAsia="SimSun" w:hAnsi="Arial"/>
                <w:sz w:val="18"/>
              </w:rPr>
              <w:t>ilter</w:t>
            </w:r>
          </w:p>
        </w:tc>
        <w:tc>
          <w:tcPr>
            <w:tcW w:w="2515" w:type="pct"/>
            <w:tcBorders>
              <w:top w:val="single" w:sz="4" w:space="0" w:color="auto"/>
              <w:left w:val="single" w:sz="6" w:space="0" w:color="000000"/>
              <w:bottom w:val="single" w:sz="4" w:space="0" w:color="auto"/>
              <w:right w:val="single" w:sz="6" w:space="0" w:color="000000"/>
            </w:tcBorders>
            <w:vAlign w:val="center"/>
          </w:tcPr>
          <w:p w14:paraId="5963A673" w14:textId="77777777" w:rsidR="004E0A00" w:rsidRPr="00275641" w:rsidRDefault="004E0A00"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5EF567E3" w14:textId="77777777" w:rsidR="004E0A00" w:rsidRPr="00275641" w:rsidRDefault="004E0A00" w:rsidP="001E2551">
            <w:pPr>
              <w:keepNext/>
              <w:keepLines/>
              <w:spacing w:after="0"/>
              <w:jc w:val="center"/>
              <w:rPr>
                <w:rFonts w:ascii="Arial" w:eastAsia="SimSun" w:hAnsi="Arial"/>
                <w:sz w:val="18"/>
              </w:rPr>
            </w:pPr>
            <w:r>
              <w:rPr>
                <w:rFonts w:ascii="Arial" w:eastAsia="SimSun" w:hAnsi="Arial"/>
                <w:sz w:val="18"/>
              </w:rPr>
              <w:t>O</w:t>
            </w:r>
          </w:p>
        </w:tc>
      </w:tr>
    </w:tbl>
    <w:p w14:paraId="059AFDB3" w14:textId="77777777" w:rsidR="004E0A00" w:rsidRPr="00275641" w:rsidRDefault="004E0A00" w:rsidP="004E0A00">
      <w:pPr>
        <w:rPr>
          <w:rFonts w:eastAsia="SimSun"/>
          <w:lang w:eastAsia="zh-CN"/>
        </w:rPr>
      </w:pPr>
    </w:p>
    <w:p w14:paraId="2603793F" w14:textId="77777777" w:rsidR="004E0A00" w:rsidRPr="00275641" w:rsidRDefault="004E0A00" w:rsidP="004E0A00">
      <w:pPr>
        <w:rPr>
          <w:rFonts w:eastAsia="SimSun"/>
        </w:rPr>
      </w:pPr>
      <w:r w:rsidRPr="00275641">
        <w:rPr>
          <w:rFonts w:eastAsia="SimSun"/>
        </w:rPr>
        <w:t xml:space="preserve">This method shall support the request data structures, the response data </w:t>
      </w:r>
      <w:proofErr w:type="gramStart"/>
      <w:r w:rsidRPr="00275641">
        <w:rPr>
          <w:rFonts w:eastAsia="SimSun"/>
        </w:rPr>
        <w:t>structures</w:t>
      </w:r>
      <w:proofErr w:type="gramEnd"/>
      <w:r w:rsidRPr="00275641">
        <w:rPr>
          <w:rFonts w:eastAsia="SimSun"/>
        </w:rPr>
        <w:t xml:space="preserve"> and response codes specified in the following tables.</w:t>
      </w:r>
    </w:p>
    <w:p w14:paraId="6E4F28B8" w14:textId="77777777" w:rsidR="004E0A00" w:rsidRPr="00275641" w:rsidRDefault="004E0A00" w:rsidP="004E0A00">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.1.3.4-2: Data structures supported by the DELETE request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4E0A00" w:rsidRPr="00275641" w14:paraId="51522F07"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DA1BF1"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36EEB8D"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14F7BEE"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65643787" w14:textId="77777777" w:rsidTr="001E2551">
        <w:tc>
          <w:tcPr>
            <w:tcW w:w="1728" w:type="pct"/>
            <w:tcBorders>
              <w:top w:val="single" w:sz="4" w:space="0" w:color="auto"/>
              <w:left w:val="single" w:sz="6" w:space="0" w:color="000000"/>
              <w:bottom w:val="single" w:sz="4" w:space="0" w:color="auto"/>
              <w:right w:val="single" w:sz="6" w:space="0" w:color="000000"/>
            </w:tcBorders>
          </w:tcPr>
          <w:p w14:paraId="58E30A04"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19041991"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D55888C" w14:textId="77777777" w:rsidR="004E0A00" w:rsidRPr="00275641" w:rsidRDefault="004E0A00" w:rsidP="001E2551">
            <w:pPr>
              <w:keepNext/>
              <w:keepLines/>
              <w:spacing w:after="0"/>
              <w:jc w:val="center"/>
              <w:rPr>
                <w:rFonts w:ascii="Arial" w:eastAsia="SimSun" w:hAnsi="Arial"/>
                <w:sz w:val="18"/>
              </w:rPr>
            </w:pPr>
            <w:r>
              <w:rPr>
                <w:rFonts w:ascii="Arial" w:eastAsia="SimSun" w:hAnsi="Arial"/>
                <w:sz w:val="18"/>
              </w:rPr>
              <w:t>n/a</w:t>
            </w:r>
          </w:p>
        </w:tc>
      </w:tr>
    </w:tbl>
    <w:p w14:paraId="50B3199F" w14:textId="77777777" w:rsidR="004E0A00" w:rsidRPr="00275641" w:rsidRDefault="004E0A00" w:rsidP="004E0A00">
      <w:pPr>
        <w:rPr>
          <w:rFonts w:eastAsia="SimSun"/>
        </w:rPr>
      </w:pPr>
    </w:p>
    <w:p w14:paraId="01EAD1F7" w14:textId="77777777" w:rsidR="004E0A00" w:rsidRPr="00275641" w:rsidRDefault="004E0A00" w:rsidP="004E0A00">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.1.3.4-3: Data structures supported by the DELETE response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60"/>
        <w:gridCol w:w="5177"/>
        <w:gridCol w:w="391"/>
      </w:tblGrid>
      <w:tr w:rsidR="004E0A00" w:rsidRPr="00275641" w14:paraId="219BC5D5" w14:textId="77777777" w:rsidTr="001E255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885A51B"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2A1BD561"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08D5A92F"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7C8135F" w14:textId="77777777" w:rsidR="004E0A00" w:rsidRPr="00275641" w:rsidRDefault="004E0A00" w:rsidP="001E2551">
            <w:pPr>
              <w:keepNext/>
              <w:keepLines/>
              <w:spacing w:after="0"/>
              <w:jc w:val="center"/>
              <w:rPr>
                <w:rFonts w:ascii="Arial" w:eastAsia="SimSun" w:hAnsi="Arial"/>
                <w:b/>
                <w:sz w:val="18"/>
              </w:rPr>
            </w:pPr>
            <w:r w:rsidRPr="00275641">
              <w:rPr>
                <w:rFonts w:ascii="Arial" w:eastAsia="SimSun" w:hAnsi="Arial"/>
                <w:b/>
                <w:sz w:val="18"/>
              </w:rPr>
              <w:t>S</w:t>
            </w:r>
          </w:p>
        </w:tc>
      </w:tr>
      <w:tr w:rsidR="004E0A00" w:rsidRPr="00275641" w14:paraId="0602CF87" w14:textId="77777777" w:rsidTr="001E2551">
        <w:tc>
          <w:tcPr>
            <w:tcW w:w="1247" w:type="pct"/>
            <w:tcBorders>
              <w:top w:val="single" w:sz="4" w:space="0" w:color="auto"/>
              <w:left w:val="single" w:sz="6" w:space="0" w:color="000000"/>
              <w:bottom w:val="single" w:sz="6" w:space="0" w:color="000000"/>
              <w:right w:val="single" w:sz="6" w:space="0" w:color="000000"/>
            </w:tcBorders>
          </w:tcPr>
          <w:p w14:paraId="70013732" w14:textId="77777777" w:rsidR="004E0A00" w:rsidRPr="00275641" w:rsidRDefault="004E0A00" w:rsidP="001E2551">
            <w:pPr>
              <w:keepNext/>
              <w:keepLines/>
              <w:spacing w:after="0"/>
              <w:rPr>
                <w:rFonts w:ascii="Arial" w:eastAsia="SimSun" w:hAnsi="Arial"/>
                <w:sz w:val="18"/>
              </w:rPr>
            </w:pPr>
            <w:proofErr w:type="gramStart"/>
            <w:r>
              <w:rPr>
                <w:rFonts w:ascii="Arial" w:eastAsia="SimSun" w:hAnsi="Arial"/>
                <w:sz w:val="18"/>
              </w:rPr>
              <w:t>array(</w:t>
            </w:r>
            <w:proofErr w:type="gramEnd"/>
            <w:r>
              <w:rPr>
                <w:rFonts w:ascii="Arial" w:eastAsia="SimSun" w:hAnsi="Arial"/>
                <w:sz w:val="18"/>
              </w:rPr>
              <w:t>Uri)</w:t>
            </w:r>
          </w:p>
        </w:tc>
        <w:tc>
          <w:tcPr>
            <w:tcW w:w="862" w:type="pct"/>
            <w:tcBorders>
              <w:top w:val="single" w:sz="4" w:space="0" w:color="auto"/>
              <w:left w:val="single" w:sz="6" w:space="0" w:color="000000"/>
              <w:bottom w:val="single" w:sz="6" w:space="0" w:color="000000"/>
              <w:right w:val="single" w:sz="6" w:space="0" w:color="000000"/>
            </w:tcBorders>
          </w:tcPr>
          <w:p w14:paraId="79AF698E"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200 OK</w:t>
            </w:r>
          </w:p>
        </w:tc>
        <w:tc>
          <w:tcPr>
            <w:tcW w:w="2688" w:type="pct"/>
            <w:tcBorders>
              <w:top w:val="single" w:sz="4" w:space="0" w:color="auto"/>
              <w:left w:val="single" w:sz="6" w:space="0" w:color="000000"/>
              <w:bottom w:val="single" w:sz="6" w:space="0" w:color="000000"/>
              <w:right w:val="single" w:sz="6" w:space="0" w:color="000000"/>
            </w:tcBorders>
          </w:tcPr>
          <w:p w14:paraId="5971581B" w14:textId="77777777" w:rsidR="004E0A00" w:rsidRPr="00275641" w:rsidRDefault="004E0A00" w:rsidP="001E2551">
            <w:pPr>
              <w:keepNext/>
              <w:keepLines/>
              <w:spacing w:after="0"/>
              <w:rPr>
                <w:rFonts w:ascii="Arial" w:eastAsia="SimSun" w:hAnsi="Arial"/>
                <w:sz w:val="18"/>
              </w:rPr>
            </w:pPr>
            <w:r>
              <w:rPr>
                <w:rFonts w:ascii="Arial" w:eastAsia="SimSun" w:hAnsi="Arial"/>
                <w:sz w:val="18"/>
              </w:rPr>
              <w:t>Status code</w:t>
            </w:r>
            <w:r w:rsidRPr="00AC5EA9">
              <w:rPr>
                <w:rFonts w:ascii="Arial" w:eastAsia="SimSun" w:hAnsi="Arial"/>
                <w:sz w:val="18"/>
              </w:rPr>
              <w:t xml:space="preserve"> returned, when query </w:t>
            </w:r>
            <w:r>
              <w:rPr>
                <w:rFonts w:ascii="Arial" w:eastAsia="SimSun" w:hAnsi="Arial"/>
                <w:sz w:val="18"/>
              </w:rPr>
              <w:t>p</w:t>
            </w:r>
            <w:r w:rsidRPr="00AC5EA9">
              <w:rPr>
                <w:rFonts w:ascii="Arial" w:eastAsia="SimSun" w:hAnsi="Arial"/>
                <w:sz w:val="18"/>
              </w:rPr>
              <w:t>arameters are present in</w:t>
            </w:r>
            <w:r>
              <w:rPr>
                <w:rFonts w:ascii="Arial" w:eastAsia="SimSun" w:hAnsi="Arial"/>
                <w:sz w:val="18"/>
              </w:rPr>
              <w:t xml:space="preserve"> </w:t>
            </w:r>
            <w:r w:rsidRPr="00AC5EA9">
              <w:rPr>
                <w:rFonts w:ascii="Arial" w:eastAsia="SimSun" w:hAnsi="Arial"/>
                <w:sz w:val="18"/>
              </w:rPr>
              <w:t>the request and one or multiple resources are deleted.</w:t>
            </w:r>
            <w:r>
              <w:rPr>
                <w:rFonts w:ascii="Arial" w:eastAsia="SimSun" w:hAnsi="Arial"/>
                <w:sz w:val="18"/>
              </w:rPr>
              <w:t xml:space="preserve"> </w:t>
            </w:r>
            <w:r w:rsidRPr="00AC5EA9">
              <w:rPr>
                <w:rFonts w:ascii="Arial" w:eastAsia="SimSun" w:hAnsi="Arial"/>
                <w:sz w:val="18"/>
              </w:rPr>
              <w:t>The URIs of the deleted resources are returned in the response message body</w:t>
            </w:r>
            <w:r>
              <w:rPr>
                <w:rFonts w:ascii="Arial" w:eastAsia="SimSun" w:hAnsi="Arial"/>
                <w:sz w:val="18"/>
              </w:rPr>
              <w:t>.</w:t>
            </w:r>
          </w:p>
        </w:tc>
        <w:tc>
          <w:tcPr>
            <w:tcW w:w="203" w:type="pct"/>
            <w:tcBorders>
              <w:top w:val="single" w:sz="4" w:space="0" w:color="auto"/>
              <w:left w:val="single" w:sz="6" w:space="0" w:color="000000"/>
              <w:bottom w:val="single" w:sz="6" w:space="0" w:color="000000"/>
              <w:right w:val="single" w:sz="6" w:space="0" w:color="000000"/>
            </w:tcBorders>
          </w:tcPr>
          <w:p w14:paraId="6C4DF6D2" w14:textId="77777777" w:rsidR="004E0A00" w:rsidRPr="00275641" w:rsidRDefault="004E0A00" w:rsidP="001E2551">
            <w:pPr>
              <w:keepNext/>
              <w:keepLines/>
              <w:spacing w:after="0"/>
              <w:jc w:val="center"/>
              <w:rPr>
                <w:rFonts w:ascii="Arial" w:eastAsia="SimSun" w:hAnsi="Arial"/>
                <w:sz w:val="18"/>
              </w:rPr>
            </w:pPr>
            <w:r w:rsidRPr="00275641">
              <w:rPr>
                <w:rFonts w:ascii="Arial" w:eastAsia="SimSun" w:hAnsi="Arial"/>
                <w:sz w:val="18"/>
              </w:rPr>
              <w:t>M</w:t>
            </w:r>
          </w:p>
        </w:tc>
      </w:tr>
      <w:tr w:rsidR="004E0A00" w:rsidRPr="00275641" w14:paraId="0B407018" w14:textId="77777777" w:rsidTr="001E2551">
        <w:tc>
          <w:tcPr>
            <w:tcW w:w="1247" w:type="pct"/>
            <w:tcBorders>
              <w:top w:val="single" w:sz="4" w:space="0" w:color="auto"/>
              <w:left w:val="single" w:sz="6" w:space="0" w:color="000000"/>
              <w:bottom w:val="single" w:sz="4" w:space="0" w:color="auto"/>
              <w:right w:val="single" w:sz="6" w:space="0" w:color="000000"/>
            </w:tcBorders>
          </w:tcPr>
          <w:p w14:paraId="34E01DA0" w14:textId="77777777" w:rsidR="004E0A00" w:rsidRPr="00275641" w:rsidRDefault="004E0A00" w:rsidP="001E2551">
            <w:pPr>
              <w:keepNext/>
              <w:keepLines/>
              <w:spacing w:after="0"/>
              <w:rPr>
                <w:rFonts w:ascii="Arial" w:eastAsia="SimSun" w:hAnsi="Arial"/>
                <w:sz w:val="18"/>
              </w:rPr>
            </w:pPr>
            <w:r>
              <w:rPr>
                <w:rFonts w:ascii="Arial" w:eastAsia="SimSun"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4DD43B7" w14:textId="77777777" w:rsidR="004E0A00" w:rsidRPr="00275641" w:rsidRDefault="004E0A00" w:rsidP="001E2551">
            <w:pPr>
              <w:keepNext/>
              <w:keepLines/>
              <w:spacing w:after="0"/>
              <w:rPr>
                <w:rFonts w:ascii="Arial" w:eastAsia="SimSun" w:hAnsi="Arial"/>
                <w:sz w:val="18"/>
              </w:rPr>
            </w:pPr>
            <w:r>
              <w:rPr>
                <w:rFonts w:ascii="Arial" w:eastAsia="SimSun"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077B8CFD" w14:textId="77777777" w:rsidR="004E0A00" w:rsidRPr="00275641" w:rsidRDefault="004E0A00" w:rsidP="001E2551">
            <w:pPr>
              <w:keepNext/>
              <w:keepLines/>
              <w:spacing w:after="0"/>
              <w:rPr>
                <w:rFonts w:ascii="Arial" w:eastAsia="SimSun" w:hAnsi="Arial"/>
                <w:sz w:val="18"/>
              </w:rPr>
            </w:pPr>
            <w:r>
              <w:rPr>
                <w:rFonts w:ascii="Arial" w:eastAsia="SimSun" w:hAnsi="Arial"/>
                <w:sz w:val="18"/>
              </w:rPr>
              <w:t xml:space="preserve">Status code </w:t>
            </w:r>
            <w:r w:rsidRPr="00844676">
              <w:rPr>
                <w:rFonts w:ascii="Arial" w:eastAsia="SimSun" w:hAnsi="Arial"/>
                <w:sz w:val="18"/>
              </w:rPr>
              <w:t>returned, when no query parameters are present in</w:t>
            </w:r>
            <w:r>
              <w:rPr>
                <w:rFonts w:ascii="Arial" w:eastAsia="SimSun" w:hAnsi="Arial"/>
                <w:sz w:val="18"/>
              </w:rPr>
              <w:t xml:space="preserve"> </w:t>
            </w:r>
            <w:r w:rsidRPr="00844676">
              <w:rPr>
                <w:rFonts w:ascii="Arial" w:eastAsia="SimSun" w:hAnsi="Arial"/>
                <w:sz w:val="18"/>
              </w:rPr>
              <w:t>the request and only one resource is deleted.</w:t>
            </w:r>
            <w:r>
              <w:rPr>
                <w:rFonts w:ascii="Arial" w:eastAsia="SimSun" w:hAnsi="Arial"/>
                <w:sz w:val="18"/>
              </w:rPr>
              <w:t xml:space="preserve"> </w:t>
            </w:r>
            <w:r w:rsidRPr="00844676">
              <w:rPr>
                <w:rFonts w:ascii="Arial" w:eastAsia="SimSun" w:hAnsi="Arial"/>
                <w:sz w:val="18"/>
              </w:rPr>
              <w:t>The message body is empty.</w:t>
            </w:r>
          </w:p>
        </w:tc>
        <w:tc>
          <w:tcPr>
            <w:tcW w:w="203" w:type="pct"/>
            <w:tcBorders>
              <w:top w:val="single" w:sz="4" w:space="0" w:color="auto"/>
              <w:left w:val="single" w:sz="6" w:space="0" w:color="000000"/>
              <w:bottom w:val="single" w:sz="4" w:space="0" w:color="auto"/>
              <w:right w:val="single" w:sz="6" w:space="0" w:color="000000"/>
            </w:tcBorders>
          </w:tcPr>
          <w:p w14:paraId="29DC80A8" w14:textId="77777777" w:rsidR="004E0A00" w:rsidRPr="00275641" w:rsidRDefault="004E0A00" w:rsidP="001E2551">
            <w:pPr>
              <w:keepNext/>
              <w:keepLines/>
              <w:spacing w:after="0"/>
              <w:jc w:val="center"/>
              <w:rPr>
                <w:rFonts w:ascii="Arial" w:eastAsia="SimSun" w:hAnsi="Arial"/>
                <w:sz w:val="18"/>
              </w:rPr>
            </w:pPr>
            <w:r>
              <w:rPr>
                <w:rFonts w:ascii="Arial" w:eastAsia="SimSun" w:hAnsi="Arial"/>
                <w:sz w:val="18"/>
              </w:rPr>
              <w:t>M</w:t>
            </w:r>
          </w:p>
        </w:tc>
      </w:tr>
      <w:tr w:rsidR="004E0A00" w:rsidRPr="00275641" w14:paraId="7C4721E4" w14:textId="77777777" w:rsidTr="001E2551">
        <w:tc>
          <w:tcPr>
            <w:tcW w:w="1247" w:type="pct"/>
            <w:tcBorders>
              <w:top w:val="single" w:sz="4" w:space="0" w:color="auto"/>
              <w:left w:val="single" w:sz="6" w:space="0" w:color="000000"/>
              <w:bottom w:val="single" w:sz="4" w:space="0" w:color="auto"/>
              <w:right w:val="single" w:sz="6" w:space="0" w:color="000000"/>
            </w:tcBorders>
          </w:tcPr>
          <w:p w14:paraId="42191200" w14:textId="77777777" w:rsidR="004E0A00" w:rsidRPr="00275641" w:rsidRDefault="004E0A00" w:rsidP="001E2551">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56D45633"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2AFBD851" w14:textId="77777777" w:rsidR="004E0A00" w:rsidRPr="00275641" w:rsidRDefault="004E0A00" w:rsidP="001E2551">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AA66396" w14:textId="77777777" w:rsidR="004E0A00" w:rsidRPr="00275641" w:rsidRDefault="004E0A00" w:rsidP="001E2551">
            <w:pPr>
              <w:keepNext/>
              <w:keepLines/>
              <w:spacing w:after="0"/>
              <w:jc w:val="center"/>
              <w:rPr>
                <w:rFonts w:ascii="Arial" w:eastAsia="SimSun" w:hAnsi="Arial"/>
                <w:sz w:val="18"/>
              </w:rPr>
            </w:pPr>
            <w:r w:rsidRPr="00275641">
              <w:rPr>
                <w:rFonts w:ascii="Arial" w:eastAsia="SimSun" w:hAnsi="Arial"/>
                <w:sz w:val="18"/>
              </w:rPr>
              <w:t>M</w:t>
            </w:r>
          </w:p>
        </w:tc>
      </w:tr>
    </w:tbl>
    <w:p w14:paraId="13ADA8E7" w14:textId="77777777" w:rsidR="00F259A6" w:rsidRDefault="00F259A6" w:rsidP="00F259A6">
      <w:pPr>
        <w:rPr>
          <w:rFonts w:eastAsia="SimSun"/>
          <w:lang w:eastAsia="zh-CN"/>
        </w:rPr>
      </w:pPr>
    </w:p>
    <w:p w14:paraId="08355DBE" w14:textId="77777777" w:rsidR="00F259A6" w:rsidRDefault="00F259A6" w:rsidP="00F259A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59A6" w14:paraId="52064BD5"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A01DE" w14:textId="77777777" w:rsidR="00F259A6" w:rsidRDefault="00F259A6" w:rsidP="00F06652">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053A112" w14:textId="77777777" w:rsidR="00F259A6" w:rsidRPr="00275641" w:rsidRDefault="00F259A6" w:rsidP="004E0A00">
      <w:pPr>
        <w:rPr>
          <w:rFonts w:eastAsia="SimSun"/>
          <w:lang w:eastAsia="zh-CN"/>
        </w:rPr>
      </w:pPr>
    </w:p>
    <w:p w14:paraId="125AF6B3" w14:textId="77777777" w:rsidR="004E0A00" w:rsidRDefault="004E0A00" w:rsidP="004E0A00">
      <w:pPr>
        <w:pStyle w:val="Heading2"/>
        <w:tabs>
          <w:tab w:val="left" w:pos="1140"/>
        </w:tabs>
        <w:rPr>
          <w:lang w:eastAsia="zh-CN"/>
        </w:rPr>
      </w:pPr>
      <w:bookmarkStart w:id="120" w:name="_Toc20494664"/>
      <w:bookmarkStart w:id="121" w:name="_Toc26975732"/>
      <w:bookmarkStart w:id="122" w:name="_Toc35856612"/>
      <w:bookmarkStart w:id="123" w:name="_Toc44001498"/>
      <w:bookmarkStart w:id="124" w:name="_Toc51581099"/>
      <w:bookmarkStart w:id="125" w:name="_Toc52356362"/>
      <w:bookmarkStart w:id="126" w:name="_Toc55227932"/>
      <w:bookmarkStart w:id="127" w:name="_Toc138323484"/>
      <w:bookmarkStart w:id="128" w:name="_Toc139374622"/>
      <w:r>
        <w:rPr>
          <w:lang w:eastAsia="zh-CN"/>
        </w:rPr>
        <w:t>12.2</w:t>
      </w:r>
      <w:r w:rsidRPr="00215D3C">
        <w:rPr>
          <w:lang w:eastAsia="zh-CN"/>
        </w:rPr>
        <w:tab/>
      </w:r>
      <w:r>
        <w:rPr>
          <w:lang w:eastAsia="zh-CN"/>
        </w:rPr>
        <w:t>Generic fault supervision management service</w:t>
      </w:r>
      <w:bookmarkEnd w:id="120"/>
      <w:bookmarkEnd w:id="121"/>
      <w:bookmarkEnd w:id="122"/>
      <w:bookmarkEnd w:id="123"/>
      <w:bookmarkEnd w:id="124"/>
      <w:bookmarkEnd w:id="125"/>
      <w:bookmarkEnd w:id="126"/>
      <w:bookmarkEnd w:id="127"/>
      <w:bookmarkEnd w:id="128"/>
    </w:p>
    <w:p w14:paraId="46B6E733" w14:textId="77777777" w:rsidR="004E0A00" w:rsidRDefault="004E0A00" w:rsidP="004E0A00">
      <w:pPr>
        <w:pStyle w:val="Heading3"/>
      </w:pPr>
      <w:bookmarkStart w:id="129" w:name="_Toc20494665"/>
      <w:bookmarkStart w:id="130" w:name="_Toc26975733"/>
      <w:bookmarkStart w:id="131" w:name="_Toc35856613"/>
      <w:bookmarkStart w:id="132" w:name="_Toc44001499"/>
      <w:bookmarkStart w:id="133" w:name="_Toc51581100"/>
      <w:bookmarkStart w:id="134" w:name="_Toc52356363"/>
      <w:bookmarkStart w:id="135" w:name="_Toc55227933"/>
      <w:bookmarkStart w:id="136" w:name="_Toc138323485"/>
      <w:bookmarkStart w:id="137" w:name="_Toc139374623"/>
      <w:r>
        <w:t>12.2</w:t>
      </w:r>
      <w:r w:rsidRPr="00215D3C">
        <w:t>.1</w:t>
      </w:r>
      <w:r w:rsidRPr="00215D3C">
        <w:tab/>
      </w:r>
      <w:r>
        <w:t>RESTful HTTP-based solution set</w:t>
      </w:r>
      <w:bookmarkEnd w:id="129"/>
      <w:bookmarkEnd w:id="130"/>
      <w:bookmarkEnd w:id="131"/>
      <w:bookmarkEnd w:id="132"/>
      <w:bookmarkEnd w:id="133"/>
      <w:bookmarkEnd w:id="134"/>
      <w:bookmarkEnd w:id="135"/>
      <w:bookmarkEnd w:id="136"/>
      <w:bookmarkEnd w:id="137"/>
    </w:p>
    <w:p w14:paraId="1230A84F" w14:textId="77777777" w:rsidR="004E0A00" w:rsidRPr="00215D3C" w:rsidRDefault="004E0A00" w:rsidP="004E0A00">
      <w:pPr>
        <w:pStyle w:val="Heading4"/>
      </w:pPr>
      <w:bookmarkStart w:id="138" w:name="_Toc20494688"/>
      <w:bookmarkStart w:id="139" w:name="_Toc26975756"/>
      <w:bookmarkStart w:id="140" w:name="_Toc35856636"/>
      <w:bookmarkStart w:id="141" w:name="_Toc44001523"/>
      <w:bookmarkStart w:id="142" w:name="_Toc51581124"/>
      <w:bookmarkStart w:id="143" w:name="_Toc52356387"/>
      <w:bookmarkStart w:id="144" w:name="_Toc55227957"/>
      <w:bookmarkStart w:id="145" w:name="_Toc138323509"/>
      <w:bookmarkStart w:id="146" w:name="_Toc139374647"/>
      <w:r>
        <w:t>12.</w:t>
      </w:r>
      <w:r w:rsidRPr="00543D98">
        <w:t>2.1</w:t>
      </w:r>
      <w:r>
        <w:t>.</w:t>
      </w:r>
      <w:r w:rsidRPr="00215D3C">
        <w:t>3</w:t>
      </w:r>
      <w:r w:rsidRPr="00215D3C">
        <w:tab/>
        <w:t>Resources</w:t>
      </w:r>
      <w:bookmarkEnd w:id="138"/>
      <w:bookmarkEnd w:id="139"/>
      <w:bookmarkEnd w:id="140"/>
      <w:bookmarkEnd w:id="141"/>
      <w:bookmarkEnd w:id="142"/>
      <w:bookmarkEnd w:id="143"/>
      <w:bookmarkEnd w:id="144"/>
      <w:bookmarkEnd w:id="145"/>
      <w:bookmarkEnd w:id="146"/>
    </w:p>
    <w:p w14:paraId="6FB59120" w14:textId="77777777" w:rsidR="004E0A00" w:rsidRDefault="004E0A00" w:rsidP="004E0A00">
      <w:pPr>
        <w:pStyle w:val="Heading5"/>
      </w:pPr>
      <w:bookmarkStart w:id="147" w:name="_Toc20494689"/>
      <w:bookmarkStart w:id="148" w:name="_Toc26975757"/>
      <w:bookmarkStart w:id="149" w:name="_Toc35856637"/>
      <w:bookmarkStart w:id="150" w:name="_Toc44001524"/>
      <w:bookmarkStart w:id="151" w:name="_Toc51581125"/>
      <w:bookmarkStart w:id="152" w:name="_Toc52356388"/>
      <w:bookmarkStart w:id="153" w:name="_Toc55227958"/>
      <w:bookmarkStart w:id="154" w:name="_Toc138323510"/>
      <w:bookmarkStart w:id="155" w:name="_Toc139374648"/>
      <w:r>
        <w:t>12.</w:t>
      </w:r>
      <w:r w:rsidRPr="00543D98">
        <w:t>2.1</w:t>
      </w:r>
      <w:r w:rsidRPr="00215D3C">
        <w:t>.3.1</w:t>
      </w:r>
      <w:r w:rsidRPr="00215D3C">
        <w:tab/>
        <w:t>Resource structure</w:t>
      </w:r>
      <w:bookmarkEnd w:id="147"/>
      <w:bookmarkEnd w:id="148"/>
      <w:bookmarkEnd w:id="149"/>
      <w:bookmarkEnd w:id="150"/>
      <w:bookmarkEnd w:id="151"/>
      <w:bookmarkEnd w:id="152"/>
      <w:bookmarkEnd w:id="153"/>
      <w:bookmarkEnd w:id="154"/>
      <w:bookmarkEnd w:id="155"/>
    </w:p>
    <w:p w14:paraId="238D5BD5" w14:textId="77777777" w:rsidR="004E0A00" w:rsidRPr="00851E6D" w:rsidRDefault="004E0A00" w:rsidP="004E0A00">
      <w:pPr>
        <w:pStyle w:val="H6"/>
      </w:pPr>
      <w:r>
        <w:t>12.</w:t>
      </w:r>
      <w:r w:rsidRPr="00543D98">
        <w:t>2.1</w:t>
      </w:r>
      <w:r w:rsidRPr="00215D3C">
        <w:t>.3.1</w:t>
      </w:r>
      <w:r>
        <w:t>.1</w:t>
      </w:r>
      <w:r>
        <w:tab/>
        <w:t xml:space="preserve">Resource structure on the </w:t>
      </w:r>
      <w:proofErr w:type="spellStart"/>
      <w:r>
        <w:t>MnS</w:t>
      </w:r>
      <w:proofErr w:type="spellEnd"/>
      <w:r>
        <w:t xml:space="preserve"> producer</w:t>
      </w:r>
    </w:p>
    <w:p w14:paraId="0108C0BE" w14:textId="77777777" w:rsidR="004E0A00" w:rsidRPr="00215D3C" w:rsidRDefault="004E0A00" w:rsidP="004E0A00">
      <w:pPr>
        <w:rPr>
          <w:lang w:eastAsia="zh-CN"/>
        </w:rPr>
      </w:pPr>
      <w:r w:rsidRPr="00215D3C">
        <w:t xml:space="preserve">Figure </w:t>
      </w:r>
      <w:r>
        <w:t>12.</w:t>
      </w:r>
      <w:r w:rsidRPr="00543D98">
        <w:t>2.1</w:t>
      </w:r>
      <w:r w:rsidRPr="00215D3C">
        <w:t>.3.1</w:t>
      </w:r>
      <w:r>
        <w:t>.1</w:t>
      </w:r>
      <w:r w:rsidRPr="00215D3C">
        <w:t xml:space="preserve">-1 shows the resource structure of the Fault Supervision </w:t>
      </w:r>
      <w:proofErr w:type="spellStart"/>
      <w:r w:rsidRPr="00215D3C">
        <w:t>MnS</w:t>
      </w:r>
      <w:proofErr w:type="spellEnd"/>
      <w:r>
        <w:t xml:space="preserve"> on the </w:t>
      </w:r>
      <w:proofErr w:type="spellStart"/>
      <w:r>
        <w:t>MnS</w:t>
      </w:r>
      <w:proofErr w:type="spellEnd"/>
      <w:r>
        <w:t xml:space="preserve"> producer</w:t>
      </w:r>
      <w:r w:rsidRPr="00215D3C">
        <w:t>.</w:t>
      </w:r>
    </w:p>
    <w:p w14:paraId="47D6DBA4" w14:textId="77777777" w:rsidR="004E0A00" w:rsidRPr="00215D3C" w:rsidRDefault="004E0A00" w:rsidP="004E0A00">
      <w:pPr>
        <w:rPr>
          <w:lang w:eastAsia="zh-CN"/>
        </w:rPr>
      </w:pPr>
    </w:p>
    <w:p w14:paraId="18B4F946" w14:textId="1974734E" w:rsidR="004E0A00" w:rsidRDefault="004E0A00" w:rsidP="004E0A00">
      <w:pPr>
        <w:pStyle w:val="TH"/>
        <w:rPr>
          <w:ins w:id="156" w:author="Mark Scott" w:date="2023-09-28T19:59:00Z"/>
        </w:rPr>
      </w:pPr>
      <w:del w:id="157" w:author="Mark Scott" w:date="2023-09-28T19:59:00Z">
        <w:r w:rsidRPr="006E1E2D" w:rsidDel="00474436">
          <w:rPr>
            <w:noProof/>
          </w:rPr>
          <w:drawing>
            <wp:inline distT="0" distB="0" distL="0" distR="0" wp14:anchorId="3DA0E0B5" wp14:editId="5FD946B6">
              <wp:extent cx="2422525" cy="18967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22525" cy="1896745"/>
                      </a:xfrm>
                      <a:prstGeom prst="rect">
                        <a:avLst/>
                      </a:prstGeom>
                      <a:noFill/>
                      <a:ln>
                        <a:noFill/>
                      </a:ln>
                    </pic:spPr>
                  </pic:pic>
                </a:graphicData>
              </a:graphic>
            </wp:inline>
          </w:drawing>
        </w:r>
      </w:del>
    </w:p>
    <w:p w14:paraId="396DD2D4" w14:textId="58423819" w:rsidR="00474436" w:rsidRDefault="00474436" w:rsidP="004E0A00">
      <w:pPr>
        <w:pStyle w:val="TH"/>
      </w:pPr>
      <w:ins w:id="158" w:author="Mark Scott" w:date="2023-09-28T19:59:00Z">
        <w:r>
          <w:rPr>
            <w:noProof/>
          </w:rPr>
          <mc:AlternateContent>
            <mc:Choice Requires="wpc">
              <w:drawing>
                <wp:inline distT="0" distB="0" distL="0" distR="0" wp14:anchorId="7F6F05D3" wp14:editId="7C5DC261">
                  <wp:extent cx="3467354" cy="1960880"/>
                  <wp:effectExtent l="0" t="0" r="0" b="1270"/>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1" name="Line 56"/>
                          <wps:cNvCnPr>
                            <a:cxnSpLocks noChangeShapeType="1"/>
                          </wps:cNvCnPr>
                          <wps:spPr bwMode="auto">
                            <a:xfrm flipH="1">
                              <a:off x="513080" y="424180"/>
                              <a:ext cx="5715" cy="84201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Freeform 57"/>
                          <wps:cNvSpPr>
                            <a:spLocks/>
                          </wps:cNvSpPr>
                          <wps:spPr bwMode="auto">
                            <a:xfrm>
                              <a:off x="683895" y="498475"/>
                              <a:ext cx="570230" cy="166370"/>
                            </a:xfrm>
                            <a:custGeom>
                              <a:avLst/>
                              <a:gdLst>
                                <a:gd name="T0" fmla="*/ 0 w 1600"/>
                                <a:gd name="T1" fmla="*/ 78 h 464"/>
                                <a:gd name="T2" fmla="*/ 78 w 1600"/>
                                <a:gd name="T3" fmla="*/ 0 h 464"/>
                                <a:gd name="T4" fmla="*/ 1523 w 1600"/>
                                <a:gd name="T5" fmla="*/ 0 h 464"/>
                                <a:gd name="T6" fmla="*/ 1600 w 1600"/>
                                <a:gd name="T7" fmla="*/ 78 h 464"/>
                                <a:gd name="T8" fmla="*/ 1600 w 1600"/>
                                <a:gd name="T9" fmla="*/ 387 h 464"/>
                                <a:gd name="T10" fmla="*/ 1523 w 1600"/>
                                <a:gd name="T11" fmla="*/ 464 h 464"/>
                                <a:gd name="T12" fmla="*/ 78 w 1600"/>
                                <a:gd name="T13" fmla="*/ 464 h 464"/>
                                <a:gd name="T14" fmla="*/ 0 w 1600"/>
                                <a:gd name="T15" fmla="*/ 387 h 464"/>
                                <a:gd name="T16" fmla="*/ 0 w 16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0" h="464">
                                  <a:moveTo>
                                    <a:pt x="0" y="78"/>
                                  </a:moveTo>
                                  <a:cubicBezTo>
                                    <a:pt x="0" y="35"/>
                                    <a:pt x="35" y="0"/>
                                    <a:pt x="78" y="0"/>
                                  </a:cubicBezTo>
                                  <a:lnTo>
                                    <a:pt x="1523" y="0"/>
                                  </a:lnTo>
                                  <a:cubicBezTo>
                                    <a:pt x="1566" y="0"/>
                                    <a:pt x="1600" y="35"/>
                                    <a:pt x="1600" y="78"/>
                                  </a:cubicBezTo>
                                  <a:lnTo>
                                    <a:pt x="1600" y="387"/>
                                  </a:lnTo>
                                  <a:cubicBezTo>
                                    <a:pt x="1600" y="430"/>
                                    <a:pt x="1566" y="464"/>
                                    <a:pt x="152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3" name="Freeform 58"/>
                          <wps:cNvSpPr>
                            <a:spLocks/>
                          </wps:cNvSpPr>
                          <wps:spPr bwMode="auto">
                            <a:xfrm>
                              <a:off x="683895" y="498475"/>
                              <a:ext cx="570230" cy="166370"/>
                            </a:xfrm>
                            <a:custGeom>
                              <a:avLst/>
                              <a:gdLst>
                                <a:gd name="T0" fmla="*/ 0 w 1600"/>
                                <a:gd name="T1" fmla="*/ 78 h 464"/>
                                <a:gd name="T2" fmla="*/ 78 w 1600"/>
                                <a:gd name="T3" fmla="*/ 0 h 464"/>
                                <a:gd name="T4" fmla="*/ 1523 w 1600"/>
                                <a:gd name="T5" fmla="*/ 0 h 464"/>
                                <a:gd name="T6" fmla="*/ 1600 w 1600"/>
                                <a:gd name="T7" fmla="*/ 78 h 464"/>
                                <a:gd name="T8" fmla="*/ 1600 w 1600"/>
                                <a:gd name="T9" fmla="*/ 387 h 464"/>
                                <a:gd name="T10" fmla="*/ 1523 w 1600"/>
                                <a:gd name="T11" fmla="*/ 464 h 464"/>
                                <a:gd name="T12" fmla="*/ 78 w 1600"/>
                                <a:gd name="T13" fmla="*/ 464 h 464"/>
                                <a:gd name="T14" fmla="*/ 0 w 1600"/>
                                <a:gd name="T15" fmla="*/ 387 h 464"/>
                                <a:gd name="T16" fmla="*/ 0 w 16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0" h="464">
                                  <a:moveTo>
                                    <a:pt x="0" y="78"/>
                                  </a:moveTo>
                                  <a:cubicBezTo>
                                    <a:pt x="0" y="35"/>
                                    <a:pt x="35" y="0"/>
                                    <a:pt x="78" y="0"/>
                                  </a:cubicBezTo>
                                  <a:lnTo>
                                    <a:pt x="1523" y="0"/>
                                  </a:lnTo>
                                  <a:cubicBezTo>
                                    <a:pt x="1566" y="0"/>
                                    <a:pt x="1600" y="35"/>
                                    <a:pt x="1600" y="78"/>
                                  </a:cubicBezTo>
                                  <a:lnTo>
                                    <a:pt x="1600" y="387"/>
                                  </a:lnTo>
                                  <a:cubicBezTo>
                                    <a:pt x="1600" y="430"/>
                                    <a:pt x="1566" y="464"/>
                                    <a:pt x="152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59"/>
                          <wps:cNvSpPr>
                            <a:spLocks noChangeArrowheads="1"/>
                          </wps:cNvSpPr>
                          <wps:spPr bwMode="auto">
                            <a:xfrm>
                              <a:off x="748030" y="523240"/>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F5D6D" w14:textId="77777777" w:rsidR="00474436" w:rsidRDefault="00474436" w:rsidP="00474436">
                                <w:ins w:id="159"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05" name="Rectangle 60"/>
                          <wps:cNvSpPr>
                            <a:spLocks noChangeArrowheads="1"/>
                          </wps:cNvSpPr>
                          <wps:spPr bwMode="auto">
                            <a:xfrm>
                              <a:off x="810895" y="523240"/>
                              <a:ext cx="381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5B135" w14:textId="77777777" w:rsidR="00474436" w:rsidRDefault="00474436" w:rsidP="00474436">
                                <w:ins w:id="160" w:author="Mark Scott" w:date="2023-08-10T17:43:00Z">
                                  <w:r>
                                    <w:rPr>
                                      <w:rFonts w:ascii="Arial" w:hAnsi="Arial" w:cs="Arial"/>
                                      <w:color w:val="000000"/>
                                      <w:sz w:val="18"/>
                                      <w:szCs w:val="18"/>
                                      <w:lang w:val="en-US"/>
                                    </w:rPr>
                                    <w:t>alarmId</w:t>
                                  </w:r>
                                </w:ins>
                              </w:p>
                            </w:txbxContent>
                          </wps:txbx>
                          <wps:bodyPr rot="0" vert="horz" wrap="none" lIns="0" tIns="0" rIns="0" bIns="0" anchor="t" anchorCtr="0">
                            <a:spAutoFit/>
                          </wps:bodyPr>
                        </wps:wsp>
                        <wps:wsp>
                          <wps:cNvPr id="106" name="Rectangle 61"/>
                          <wps:cNvSpPr>
                            <a:spLocks noChangeArrowheads="1"/>
                          </wps:cNvSpPr>
                          <wps:spPr bwMode="auto">
                            <a:xfrm>
                              <a:off x="1170305" y="523240"/>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45352" w14:textId="77777777" w:rsidR="00474436" w:rsidRDefault="00474436" w:rsidP="00474436">
                                <w:ins w:id="161"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07" name="Line 62"/>
                          <wps:cNvCnPr>
                            <a:cxnSpLocks noChangeShapeType="1"/>
                          </wps:cNvCnPr>
                          <wps:spPr bwMode="auto">
                            <a:xfrm>
                              <a:off x="518795" y="579120"/>
                              <a:ext cx="165100"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 name="Freeform 63"/>
                          <wps:cNvSpPr>
                            <a:spLocks/>
                          </wps:cNvSpPr>
                          <wps:spPr bwMode="auto">
                            <a:xfrm>
                              <a:off x="359410" y="257810"/>
                              <a:ext cx="473075" cy="166370"/>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9" name="Freeform 64"/>
                          <wps:cNvSpPr>
                            <a:spLocks/>
                          </wps:cNvSpPr>
                          <wps:spPr bwMode="auto">
                            <a:xfrm>
                              <a:off x="359410" y="257810"/>
                              <a:ext cx="473075" cy="166370"/>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65"/>
                          <wps:cNvSpPr>
                            <a:spLocks noChangeArrowheads="1"/>
                          </wps:cNvSpPr>
                          <wps:spPr bwMode="auto">
                            <a:xfrm>
                              <a:off x="421640" y="284480"/>
                              <a:ext cx="375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A9A0E" w14:textId="77777777" w:rsidR="00474436" w:rsidRDefault="00474436" w:rsidP="00474436">
                                <w:ins w:id="162" w:author="Mark Scott" w:date="2023-08-10T17:43:00Z">
                                  <w:r>
                                    <w:rPr>
                                      <w:rFonts w:ascii="Arial" w:hAnsi="Arial" w:cs="Arial"/>
                                      <w:color w:val="000000"/>
                                      <w:sz w:val="18"/>
                                      <w:szCs w:val="18"/>
                                      <w:lang w:val="en-US"/>
                                    </w:rPr>
                                    <w:t>/alarms</w:t>
                                  </w:r>
                                </w:ins>
                              </w:p>
                            </w:txbxContent>
                          </wps:txbx>
                          <wps:bodyPr rot="0" vert="horz" wrap="none" lIns="0" tIns="0" rIns="0" bIns="0" anchor="t" anchorCtr="0">
                            <a:spAutoFit/>
                          </wps:bodyPr>
                        </wps:wsp>
                        <wps:wsp>
                          <wps:cNvPr id="111" name="Freeform 66"/>
                          <wps:cNvSpPr>
                            <a:spLocks/>
                          </wps:cNvSpPr>
                          <wps:spPr bwMode="auto">
                            <a:xfrm>
                              <a:off x="1009015" y="727710"/>
                              <a:ext cx="632460" cy="166370"/>
                            </a:xfrm>
                            <a:custGeom>
                              <a:avLst/>
                              <a:gdLst>
                                <a:gd name="T0" fmla="*/ 0 w 1776"/>
                                <a:gd name="T1" fmla="*/ 78 h 464"/>
                                <a:gd name="T2" fmla="*/ 78 w 1776"/>
                                <a:gd name="T3" fmla="*/ 0 h 464"/>
                                <a:gd name="T4" fmla="*/ 1699 w 1776"/>
                                <a:gd name="T5" fmla="*/ 0 h 464"/>
                                <a:gd name="T6" fmla="*/ 1776 w 1776"/>
                                <a:gd name="T7" fmla="*/ 78 h 464"/>
                                <a:gd name="T8" fmla="*/ 1776 w 1776"/>
                                <a:gd name="T9" fmla="*/ 387 h 464"/>
                                <a:gd name="T10" fmla="*/ 1699 w 1776"/>
                                <a:gd name="T11" fmla="*/ 464 h 464"/>
                                <a:gd name="T12" fmla="*/ 78 w 1776"/>
                                <a:gd name="T13" fmla="*/ 464 h 464"/>
                                <a:gd name="T14" fmla="*/ 0 w 1776"/>
                                <a:gd name="T15" fmla="*/ 387 h 464"/>
                                <a:gd name="T16" fmla="*/ 0 w 1776"/>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76" h="464">
                                  <a:moveTo>
                                    <a:pt x="0" y="78"/>
                                  </a:moveTo>
                                  <a:cubicBezTo>
                                    <a:pt x="0" y="35"/>
                                    <a:pt x="35" y="0"/>
                                    <a:pt x="78" y="0"/>
                                  </a:cubicBezTo>
                                  <a:lnTo>
                                    <a:pt x="1699" y="0"/>
                                  </a:lnTo>
                                  <a:cubicBezTo>
                                    <a:pt x="1742" y="0"/>
                                    <a:pt x="1776" y="35"/>
                                    <a:pt x="1776" y="78"/>
                                  </a:cubicBezTo>
                                  <a:lnTo>
                                    <a:pt x="1776" y="387"/>
                                  </a:lnTo>
                                  <a:cubicBezTo>
                                    <a:pt x="1776" y="430"/>
                                    <a:pt x="1742" y="464"/>
                                    <a:pt x="1699"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2" name="Freeform 67"/>
                          <wps:cNvSpPr>
                            <a:spLocks/>
                          </wps:cNvSpPr>
                          <wps:spPr bwMode="auto">
                            <a:xfrm>
                              <a:off x="1009015" y="727710"/>
                              <a:ext cx="632460" cy="166370"/>
                            </a:xfrm>
                            <a:custGeom>
                              <a:avLst/>
                              <a:gdLst>
                                <a:gd name="T0" fmla="*/ 0 w 1776"/>
                                <a:gd name="T1" fmla="*/ 78 h 464"/>
                                <a:gd name="T2" fmla="*/ 78 w 1776"/>
                                <a:gd name="T3" fmla="*/ 0 h 464"/>
                                <a:gd name="T4" fmla="*/ 1699 w 1776"/>
                                <a:gd name="T5" fmla="*/ 0 h 464"/>
                                <a:gd name="T6" fmla="*/ 1776 w 1776"/>
                                <a:gd name="T7" fmla="*/ 78 h 464"/>
                                <a:gd name="T8" fmla="*/ 1776 w 1776"/>
                                <a:gd name="T9" fmla="*/ 387 h 464"/>
                                <a:gd name="T10" fmla="*/ 1699 w 1776"/>
                                <a:gd name="T11" fmla="*/ 464 h 464"/>
                                <a:gd name="T12" fmla="*/ 78 w 1776"/>
                                <a:gd name="T13" fmla="*/ 464 h 464"/>
                                <a:gd name="T14" fmla="*/ 0 w 1776"/>
                                <a:gd name="T15" fmla="*/ 387 h 464"/>
                                <a:gd name="T16" fmla="*/ 0 w 1776"/>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76" h="464">
                                  <a:moveTo>
                                    <a:pt x="0" y="78"/>
                                  </a:moveTo>
                                  <a:cubicBezTo>
                                    <a:pt x="0" y="35"/>
                                    <a:pt x="35" y="0"/>
                                    <a:pt x="78" y="0"/>
                                  </a:cubicBezTo>
                                  <a:lnTo>
                                    <a:pt x="1699" y="0"/>
                                  </a:lnTo>
                                  <a:cubicBezTo>
                                    <a:pt x="1742" y="0"/>
                                    <a:pt x="1776" y="35"/>
                                    <a:pt x="1776" y="78"/>
                                  </a:cubicBezTo>
                                  <a:lnTo>
                                    <a:pt x="1776" y="387"/>
                                  </a:lnTo>
                                  <a:cubicBezTo>
                                    <a:pt x="1776" y="430"/>
                                    <a:pt x="1742" y="464"/>
                                    <a:pt x="1699"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68"/>
                          <wps:cNvSpPr>
                            <a:spLocks noChangeArrowheads="1"/>
                          </wps:cNvSpPr>
                          <wps:spPr bwMode="auto">
                            <a:xfrm>
                              <a:off x="1070610" y="753745"/>
                              <a:ext cx="559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8AD55" w14:textId="77777777" w:rsidR="00474436" w:rsidRDefault="00474436" w:rsidP="00474436">
                                <w:ins w:id="163" w:author="Mark Scott" w:date="2023-08-10T17:43:00Z">
                                  <w:r>
                                    <w:rPr>
                                      <w:rFonts w:ascii="Arial" w:hAnsi="Arial" w:cs="Arial"/>
                                      <w:color w:val="000000"/>
                                      <w:sz w:val="18"/>
                                      <w:szCs w:val="18"/>
                                      <w:lang w:val="en-US"/>
                                    </w:rPr>
                                    <w:t>/comments</w:t>
                                  </w:r>
                                </w:ins>
                              </w:p>
                            </w:txbxContent>
                          </wps:txbx>
                          <wps:bodyPr rot="0" vert="horz" wrap="none" lIns="0" tIns="0" rIns="0" bIns="0" anchor="t" anchorCtr="0">
                            <a:spAutoFit/>
                          </wps:bodyPr>
                        </wps:wsp>
                        <wps:wsp>
                          <wps:cNvPr id="114" name="Freeform 69"/>
                          <wps:cNvSpPr>
                            <a:spLocks/>
                          </wps:cNvSpPr>
                          <wps:spPr bwMode="auto">
                            <a:xfrm>
                              <a:off x="695325" y="144399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5" name="Freeform 70"/>
                          <wps:cNvSpPr>
                            <a:spLocks/>
                          </wps:cNvSpPr>
                          <wps:spPr bwMode="auto">
                            <a:xfrm>
                              <a:off x="695325" y="144399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71"/>
                          <wps:cNvSpPr>
                            <a:spLocks noChangeArrowheads="1"/>
                          </wps:cNvSpPr>
                          <wps:spPr bwMode="auto">
                            <a:xfrm>
                              <a:off x="756920" y="1468120"/>
                              <a:ext cx="699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BB479" w14:textId="77777777" w:rsidR="00474436" w:rsidRDefault="00474436" w:rsidP="00474436">
                                <w:ins w:id="164" w:author="Mark Scott" w:date="2023-08-10T17:43:00Z">
                                  <w:r>
                                    <w:rPr>
                                      <w:rFonts w:ascii="Arial" w:hAnsi="Arial" w:cs="Arial"/>
                                      <w:color w:val="000000"/>
                                      <w:sz w:val="18"/>
                                      <w:szCs w:val="18"/>
                                      <w:lang w:val="en-US"/>
                                    </w:rPr>
                                    <w:t>/subscriptions</w:t>
                                  </w:r>
                                </w:ins>
                              </w:p>
                            </w:txbxContent>
                          </wps:txbx>
                          <wps:bodyPr rot="0" vert="horz" wrap="none" lIns="0" tIns="0" rIns="0" bIns="0" anchor="t" anchorCtr="0">
                            <a:spAutoFit/>
                          </wps:bodyPr>
                        </wps:wsp>
                        <wps:wsp>
                          <wps:cNvPr id="117" name="Freeform 72"/>
                          <wps:cNvSpPr>
                            <a:spLocks/>
                          </wps:cNvSpPr>
                          <wps:spPr bwMode="auto">
                            <a:xfrm>
                              <a:off x="1362075" y="956945"/>
                              <a:ext cx="735330" cy="166370"/>
                            </a:xfrm>
                            <a:custGeom>
                              <a:avLst/>
                              <a:gdLst>
                                <a:gd name="T0" fmla="*/ 0 w 2064"/>
                                <a:gd name="T1" fmla="*/ 78 h 464"/>
                                <a:gd name="T2" fmla="*/ 78 w 2064"/>
                                <a:gd name="T3" fmla="*/ 0 h 464"/>
                                <a:gd name="T4" fmla="*/ 1987 w 2064"/>
                                <a:gd name="T5" fmla="*/ 0 h 464"/>
                                <a:gd name="T6" fmla="*/ 2064 w 2064"/>
                                <a:gd name="T7" fmla="*/ 78 h 464"/>
                                <a:gd name="T8" fmla="*/ 2064 w 2064"/>
                                <a:gd name="T9" fmla="*/ 387 h 464"/>
                                <a:gd name="T10" fmla="*/ 1987 w 2064"/>
                                <a:gd name="T11" fmla="*/ 464 h 464"/>
                                <a:gd name="T12" fmla="*/ 78 w 2064"/>
                                <a:gd name="T13" fmla="*/ 464 h 464"/>
                                <a:gd name="T14" fmla="*/ 0 w 2064"/>
                                <a:gd name="T15" fmla="*/ 387 h 464"/>
                                <a:gd name="T16" fmla="*/ 0 w 206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64" h="464">
                                  <a:moveTo>
                                    <a:pt x="0" y="78"/>
                                  </a:moveTo>
                                  <a:cubicBezTo>
                                    <a:pt x="0" y="35"/>
                                    <a:pt x="35" y="0"/>
                                    <a:pt x="78" y="0"/>
                                  </a:cubicBezTo>
                                  <a:lnTo>
                                    <a:pt x="1987" y="0"/>
                                  </a:lnTo>
                                  <a:cubicBezTo>
                                    <a:pt x="2030" y="0"/>
                                    <a:pt x="2064" y="35"/>
                                    <a:pt x="2064" y="78"/>
                                  </a:cubicBezTo>
                                  <a:lnTo>
                                    <a:pt x="2064" y="387"/>
                                  </a:lnTo>
                                  <a:cubicBezTo>
                                    <a:pt x="2064" y="430"/>
                                    <a:pt x="2030" y="464"/>
                                    <a:pt x="198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8" name="Freeform 73"/>
                          <wps:cNvSpPr>
                            <a:spLocks/>
                          </wps:cNvSpPr>
                          <wps:spPr bwMode="auto">
                            <a:xfrm>
                              <a:off x="1362075" y="956945"/>
                              <a:ext cx="735330" cy="166370"/>
                            </a:xfrm>
                            <a:custGeom>
                              <a:avLst/>
                              <a:gdLst>
                                <a:gd name="T0" fmla="*/ 0 w 2064"/>
                                <a:gd name="T1" fmla="*/ 78 h 464"/>
                                <a:gd name="T2" fmla="*/ 78 w 2064"/>
                                <a:gd name="T3" fmla="*/ 0 h 464"/>
                                <a:gd name="T4" fmla="*/ 1987 w 2064"/>
                                <a:gd name="T5" fmla="*/ 0 h 464"/>
                                <a:gd name="T6" fmla="*/ 2064 w 2064"/>
                                <a:gd name="T7" fmla="*/ 78 h 464"/>
                                <a:gd name="T8" fmla="*/ 2064 w 2064"/>
                                <a:gd name="T9" fmla="*/ 387 h 464"/>
                                <a:gd name="T10" fmla="*/ 1987 w 2064"/>
                                <a:gd name="T11" fmla="*/ 464 h 464"/>
                                <a:gd name="T12" fmla="*/ 78 w 2064"/>
                                <a:gd name="T13" fmla="*/ 464 h 464"/>
                                <a:gd name="T14" fmla="*/ 0 w 2064"/>
                                <a:gd name="T15" fmla="*/ 387 h 464"/>
                                <a:gd name="T16" fmla="*/ 0 w 206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64" h="464">
                                  <a:moveTo>
                                    <a:pt x="0" y="78"/>
                                  </a:moveTo>
                                  <a:cubicBezTo>
                                    <a:pt x="0" y="35"/>
                                    <a:pt x="35" y="0"/>
                                    <a:pt x="78" y="0"/>
                                  </a:cubicBezTo>
                                  <a:lnTo>
                                    <a:pt x="1987" y="0"/>
                                  </a:lnTo>
                                  <a:cubicBezTo>
                                    <a:pt x="2030" y="0"/>
                                    <a:pt x="2064" y="35"/>
                                    <a:pt x="2064" y="78"/>
                                  </a:cubicBezTo>
                                  <a:lnTo>
                                    <a:pt x="2064" y="387"/>
                                  </a:lnTo>
                                  <a:cubicBezTo>
                                    <a:pt x="2064" y="430"/>
                                    <a:pt x="2030" y="464"/>
                                    <a:pt x="198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74"/>
                          <wps:cNvSpPr>
                            <a:spLocks noChangeArrowheads="1"/>
                          </wps:cNvSpPr>
                          <wps:spPr bwMode="auto">
                            <a:xfrm>
                              <a:off x="1425575" y="981710"/>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E1125" w14:textId="77777777" w:rsidR="00474436" w:rsidRDefault="00474436" w:rsidP="00474436">
                                <w:ins w:id="165"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0" name="Rectangle 75"/>
                          <wps:cNvSpPr>
                            <a:spLocks noChangeArrowheads="1"/>
                          </wps:cNvSpPr>
                          <wps:spPr bwMode="auto">
                            <a:xfrm>
                              <a:off x="1487805" y="981710"/>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835DE" w14:textId="77777777" w:rsidR="00474436" w:rsidRDefault="00474436" w:rsidP="00474436">
                                <w:ins w:id="166" w:author="Mark Scott" w:date="2023-08-10T17:43:00Z">
                                  <w:r>
                                    <w:rPr>
                                      <w:rFonts w:ascii="Arial" w:hAnsi="Arial" w:cs="Arial"/>
                                      <w:color w:val="000000"/>
                                      <w:sz w:val="18"/>
                                      <w:szCs w:val="18"/>
                                      <w:lang w:val="en-US"/>
                                    </w:rPr>
                                    <w:t>commentId</w:t>
                                  </w:r>
                                </w:ins>
                              </w:p>
                            </w:txbxContent>
                          </wps:txbx>
                          <wps:bodyPr rot="0" vert="horz" wrap="none" lIns="0" tIns="0" rIns="0" bIns="0" anchor="t" anchorCtr="0">
                            <a:spAutoFit/>
                          </wps:bodyPr>
                        </wps:wsp>
                        <wps:wsp>
                          <wps:cNvPr id="121" name="Rectangle 76"/>
                          <wps:cNvSpPr>
                            <a:spLocks noChangeArrowheads="1"/>
                          </wps:cNvSpPr>
                          <wps:spPr bwMode="auto">
                            <a:xfrm>
                              <a:off x="2029460" y="981710"/>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D7DDC" w14:textId="77777777" w:rsidR="00474436" w:rsidRDefault="00474436" w:rsidP="00474436">
                                <w:ins w:id="167"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2" name="Line 77"/>
                          <wps:cNvCnPr>
                            <a:cxnSpLocks noChangeShapeType="1"/>
                          </wps:cNvCnPr>
                          <wps:spPr bwMode="auto">
                            <a:xfrm>
                              <a:off x="1191260" y="89408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Line 78"/>
                          <wps:cNvCnPr>
                            <a:cxnSpLocks noChangeShapeType="1"/>
                          </wps:cNvCnPr>
                          <wps:spPr bwMode="auto">
                            <a:xfrm>
                              <a:off x="1191260" y="1049020"/>
                              <a:ext cx="17081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5" name="Freeform 80"/>
                          <wps:cNvSpPr>
                            <a:spLocks/>
                          </wps:cNvSpPr>
                          <wps:spPr bwMode="auto">
                            <a:xfrm>
                              <a:off x="5714" y="22860"/>
                              <a:ext cx="3222302" cy="180340"/>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84"/>
                          <wps:cNvSpPr>
                            <a:spLocks noChangeArrowheads="1"/>
                          </wps:cNvSpPr>
                          <wps:spPr bwMode="auto">
                            <a:xfrm>
                              <a:off x="83377" y="46990"/>
                              <a:ext cx="31565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BD957" w14:textId="22B05761" w:rsidR="00474436" w:rsidRDefault="00474436" w:rsidP="00474436">
                                <w:ins w:id="168" w:author="Mark Scott" w:date="2023-09-28T19:00:00Z">
                                  <w:r>
                                    <w:rPr>
                                      <w:rFonts w:ascii="Arial" w:hAnsi="Arial" w:cs="Arial"/>
                                      <w:color w:val="000000"/>
                                      <w:sz w:val="18"/>
                                      <w:szCs w:val="18"/>
                                      <w:lang w:val="en-US"/>
                                    </w:rPr>
                                    <w:t>{</w:t>
                                  </w:r>
                                  <w:r>
                                    <w:rPr>
                                      <w:rFonts w:ascii="Arial" w:hAnsi="Arial" w:cs="Arial"/>
                                      <w:color w:val="000000"/>
                                      <w:sz w:val="18"/>
                                      <w:szCs w:val="18"/>
                                      <w:lang w:val="en-US"/>
                                    </w:rPr>
                                    <w:t>MnSRoot}/</w:t>
                                  </w:r>
                                </w:ins>
                                <w:ins w:id="169" w:author="Mark Scott" w:date="2023-09-29T13:59:00Z">
                                  <w:r w:rsidR="00790B2D">
                                    <w:rPr>
                                      <w:rFonts w:ascii="Arial" w:hAnsi="Arial" w:cs="Arial"/>
                                      <w:color w:val="000000"/>
                                      <w:sz w:val="18"/>
                                      <w:szCs w:val="18"/>
                                      <w:lang w:val="en-US"/>
                                    </w:rPr>
                                    <w:t>FaultSupervisionMnS</w:t>
                                  </w:r>
                                </w:ins>
                                <w:ins w:id="170" w:author="Mark Scott" w:date="2023-08-10T17:43:00Z">
                                  <w:r>
                                    <w:rPr>
                                      <w:rFonts w:ascii="Arial" w:hAnsi="Arial" w:cs="Arial"/>
                                      <w:color w:val="000000"/>
                                      <w:sz w:val="18"/>
                                      <w:szCs w:val="18"/>
                                      <w:lang w:val="en-US"/>
                                    </w:rPr>
                                    <w:t>{MnSLabel}</w:t>
                                  </w:r>
                                </w:ins>
                                <w:ins w:id="171" w:author="Mark Scott" w:date="2023-08-10T17:44:00Z">
                                  <w:r>
                                    <w:rPr>
                                      <w:rFonts w:ascii="Arial" w:hAnsi="Arial" w:cs="Arial"/>
                                      <w:color w:val="000000"/>
                                      <w:sz w:val="18"/>
                                      <w:szCs w:val="18"/>
                                      <w:lang w:val="en-US"/>
                                    </w:rPr>
                                    <w:t>/{MnSVersion}/</w:t>
                                  </w:r>
                                </w:ins>
                              </w:p>
                            </w:txbxContent>
                          </wps:txbx>
                          <wps:bodyPr rot="0" vert="horz" wrap="square" lIns="0" tIns="0" rIns="0" bIns="0" anchor="t" anchorCtr="0">
                            <a:spAutoFit/>
                          </wps:bodyPr>
                        </wps:wsp>
                        <wps:wsp>
                          <wps:cNvPr id="133" name="Line 88"/>
                          <wps:cNvCnPr>
                            <a:cxnSpLocks noChangeShapeType="1"/>
                          </wps:cNvCnPr>
                          <wps:spPr bwMode="auto">
                            <a:xfrm>
                              <a:off x="838200" y="65913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 name="Line 89"/>
                          <wps:cNvCnPr>
                            <a:cxnSpLocks noChangeShapeType="1"/>
                          </wps:cNvCnPr>
                          <wps:spPr bwMode="auto">
                            <a:xfrm>
                              <a:off x="838200" y="814070"/>
                              <a:ext cx="17081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90"/>
                          <wps:cNvCnPr>
                            <a:cxnSpLocks noChangeShapeType="1"/>
                          </wps:cNvCnPr>
                          <wps:spPr bwMode="auto">
                            <a:xfrm>
                              <a:off x="843915" y="161036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 name="Line 91"/>
                          <wps:cNvCnPr>
                            <a:cxnSpLocks noChangeShapeType="1"/>
                          </wps:cNvCnPr>
                          <wps:spPr bwMode="auto">
                            <a:xfrm>
                              <a:off x="843915" y="1765300"/>
                              <a:ext cx="176530"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 name="Freeform 92"/>
                          <wps:cNvSpPr>
                            <a:spLocks/>
                          </wps:cNvSpPr>
                          <wps:spPr bwMode="auto">
                            <a:xfrm>
                              <a:off x="1020445" y="1690370"/>
                              <a:ext cx="848995" cy="166370"/>
                            </a:xfrm>
                            <a:custGeom>
                              <a:avLst/>
                              <a:gdLst>
                                <a:gd name="T0" fmla="*/ 0 w 2384"/>
                                <a:gd name="T1" fmla="*/ 78 h 464"/>
                                <a:gd name="T2" fmla="*/ 78 w 2384"/>
                                <a:gd name="T3" fmla="*/ 0 h 464"/>
                                <a:gd name="T4" fmla="*/ 2307 w 2384"/>
                                <a:gd name="T5" fmla="*/ 0 h 464"/>
                                <a:gd name="T6" fmla="*/ 2384 w 2384"/>
                                <a:gd name="T7" fmla="*/ 78 h 464"/>
                                <a:gd name="T8" fmla="*/ 2384 w 2384"/>
                                <a:gd name="T9" fmla="*/ 387 h 464"/>
                                <a:gd name="T10" fmla="*/ 2307 w 2384"/>
                                <a:gd name="T11" fmla="*/ 464 h 464"/>
                                <a:gd name="T12" fmla="*/ 78 w 2384"/>
                                <a:gd name="T13" fmla="*/ 464 h 464"/>
                                <a:gd name="T14" fmla="*/ 0 w 2384"/>
                                <a:gd name="T15" fmla="*/ 387 h 464"/>
                                <a:gd name="T16" fmla="*/ 0 w 23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4" h="464">
                                  <a:moveTo>
                                    <a:pt x="0" y="78"/>
                                  </a:moveTo>
                                  <a:cubicBezTo>
                                    <a:pt x="0" y="35"/>
                                    <a:pt x="35" y="0"/>
                                    <a:pt x="78" y="0"/>
                                  </a:cubicBezTo>
                                  <a:lnTo>
                                    <a:pt x="2307" y="0"/>
                                  </a:lnTo>
                                  <a:cubicBezTo>
                                    <a:pt x="2350" y="0"/>
                                    <a:pt x="2384" y="35"/>
                                    <a:pt x="2384" y="78"/>
                                  </a:cubicBezTo>
                                  <a:lnTo>
                                    <a:pt x="2384" y="387"/>
                                  </a:lnTo>
                                  <a:cubicBezTo>
                                    <a:pt x="2384" y="430"/>
                                    <a:pt x="2350" y="464"/>
                                    <a:pt x="230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38" name="Freeform 93"/>
                          <wps:cNvSpPr>
                            <a:spLocks/>
                          </wps:cNvSpPr>
                          <wps:spPr bwMode="auto">
                            <a:xfrm>
                              <a:off x="1020445" y="1690370"/>
                              <a:ext cx="848995" cy="166370"/>
                            </a:xfrm>
                            <a:custGeom>
                              <a:avLst/>
                              <a:gdLst>
                                <a:gd name="T0" fmla="*/ 0 w 2384"/>
                                <a:gd name="T1" fmla="*/ 78 h 464"/>
                                <a:gd name="T2" fmla="*/ 78 w 2384"/>
                                <a:gd name="T3" fmla="*/ 0 h 464"/>
                                <a:gd name="T4" fmla="*/ 2307 w 2384"/>
                                <a:gd name="T5" fmla="*/ 0 h 464"/>
                                <a:gd name="T6" fmla="*/ 2384 w 2384"/>
                                <a:gd name="T7" fmla="*/ 78 h 464"/>
                                <a:gd name="T8" fmla="*/ 2384 w 2384"/>
                                <a:gd name="T9" fmla="*/ 387 h 464"/>
                                <a:gd name="T10" fmla="*/ 2307 w 2384"/>
                                <a:gd name="T11" fmla="*/ 464 h 464"/>
                                <a:gd name="T12" fmla="*/ 78 w 2384"/>
                                <a:gd name="T13" fmla="*/ 464 h 464"/>
                                <a:gd name="T14" fmla="*/ 0 w 2384"/>
                                <a:gd name="T15" fmla="*/ 387 h 464"/>
                                <a:gd name="T16" fmla="*/ 0 w 23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4" h="464">
                                  <a:moveTo>
                                    <a:pt x="0" y="78"/>
                                  </a:moveTo>
                                  <a:cubicBezTo>
                                    <a:pt x="0" y="35"/>
                                    <a:pt x="35" y="0"/>
                                    <a:pt x="78" y="0"/>
                                  </a:cubicBezTo>
                                  <a:lnTo>
                                    <a:pt x="2307" y="0"/>
                                  </a:lnTo>
                                  <a:cubicBezTo>
                                    <a:pt x="2350" y="0"/>
                                    <a:pt x="2384" y="35"/>
                                    <a:pt x="2384" y="78"/>
                                  </a:cubicBezTo>
                                  <a:lnTo>
                                    <a:pt x="2384" y="387"/>
                                  </a:lnTo>
                                  <a:cubicBezTo>
                                    <a:pt x="2384" y="430"/>
                                    <a:pt x="2350" y="464"/>
                                    <a:pt x="230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Rectangle 94"/>
                          <wps:cNvSpPr>
                            <a:spLocks noChangeArrowheads="1"/>
                          </wps:cNvSpPr>
                          <wps:spPr bwMode="auto">
                            <a:xfrm>
                              <a:off x="1081405" y="1715135"/>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5EC9D" w14:textId="77777777" w:rsidR="00474436" w:rsidRDefault="00474436" w:rsidP="00474436">
                                <w:ins w:id="172"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0" name="Rectangle 95"/>
                          <wps:cNvSpPr>
                            <a:spLocks noChangeArrowheads="1"/>
                          </wps:cNvSpPr>
                          <wps:spPr bwMode="auto">
                            <a:xfrm>
                              <a:off x="1144270" y="1715135"/>
                              <a:ext cx="705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6C0" w14:textId="77777777" w:rsidR="00474436" w:rsidRDefault="00474436" w:rsidP="00474436">
                                <w:ins w:id="173" w:author="Mark Scott" w:date="2023-08-10T17:43:00Z">
                                  <w:r>
                                    <w:rPr>
                                      <w:rFonts w:ascii="Arial" w:hAnsi="Arial" w:cs="Arial"/>
                                      <w:color w:val="000000"/>
                                      <w:sz w:val="18"/>
                                      <w:szCs w:val="18"/>
                                      <w:lang w:val="en-US"/>
                                    </w:rPr>
                                    <w:t>subscriptionId</w:t>
                                  </w:r>
                                </w:ins>
                              </w:p>
                            </w:txbxContent>
                          </wps:txbx>
                          <wps:bodyPr rot="0" vert="horz" wrap="none" lIns="0" tIns="0" rIns="0" bIns="0" anchor="t" anchorCtr="0">
                            <a:spAutoFit/>
                          </wps:bodyPr>
                        </wps:wsp>
                        <wps:wsp>
                          <wps:cNvPr id="141" name="Rectangle 96"/>
                          <wps:cNvSpPr>
                            <a:spLocks noChangeArrowheads="1"/>
                          </wps:cNvSpPr>
                          <wps:spPr bwMode="auto">
                            <a:xfrm>
                              <a:off x="1816735" y="1715135"/>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79DBB" w14:textId="77777777" w:rsidR="00474436" w:rsidRDefault="00474436" w:rsidP="00474436">
                                <w:ins w:id="174"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2" name="Line 97"/>
                          <wps:cNvCnPr>
                            <a:cxnSpLocks noChangeShapeType="1"/>
                          </wps:cNvCnPr>
                          <wps:spPr bwMode="auto">
                            <a:xfrm>
                              <a:off x="187960" y="1530350"/>
                              <a:ext cx="50736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3" name="Line 98"/>
                          <wps:cNvCnPr>
                            <a:cxnSpLocks noChangeShapeType="1"/>
                          </wps:cNvCnPr>
                          <wps:spPr bwMode="auto">
                            <a:xfrm flipH="1">
                              <a:off x="187960" y="189230"/>
                              <a:ext cx="11430" cy="134112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Freeform 99"/>
                          <wps:cNvSpPr>
                            <a:spLocks/>
                          </wps:cNvSpPr>
                          <wps:spPr bwMode="auto">
                            <a:xfrm>
                              <a:off x="695325" y="118618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5" name="Freeform 100"/>
                          <wps:cNvSpPr>
                            <a:spLocks/>
                          </wps:cNvSpPr>
                          <wps:spPr bwMode="auto">
                            <a:xfrm>
                              <a:off x="695325" y="118618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01"/>
                          <wps:cNvSpPr>
                            <a:spLocks noChangeArrowheads="1"/>
                          </wps:cNvSpPr>
                          <wps:spPr bwMode="auto">
                            <a:xfrm>
                              <a:off x="756920" y="121031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FF41A" w14:textId="77777777" w:rsidR="00474436" w:rsidRDefault="00474436" w:rsidP="00474436">
                                <w:ins w:id="175"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7" name="Rectangle 102"/>
                          <wps:cNvSpPr>
                            <a:spLocks noChangeArrowheads="1"/>
                          </wps:cNvSpPr>
                          <wps:spPr bwMode="auto">
                            <a:xfrm>
                              <a:off x="785495" y="1210310"/>
                              <a:ext cx="591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E4C63" w14:textId="77777777" w:rsidR="00474436" w:rsidRDefault="00474436" w:rsidP="00474436">
                                <w:ins w:id="176" w:author="Mark Scott" w:date="2023-08-10T17:43:00Z">
                                  <w:r>
                                    <w:rPr>
                                      <w:rFonts w:ascii="Arial" w:hAnsi="Arial" w:cs="Arial"/>
                                      <w:color w:val="000000"/>
                                      <w:sz w:val="18"/>
                                      <w:szCs w:val="18"/>
                                      <w:lang w:val="en-US"/>
                                    </w:rPr>
                                    <w:t>alarmCount</w:t>
                                  </w:r>
                                </w:ins>
                              </w:p>
                            </w:txbxContent>
                          </wps:txbx>
                          <wps:bodyPr rot="0" vert="horz" wrap="none" lIns="0" tIns="0" rIns="0" bIns="0" anchor="t" anchorCtr="0">
                            <a:spAutoFit/>
                          </wps:bodyPr>
                        </wps:wsp>
                        <wps:wsp>
                          <wps:cNvPr id="148" name="Line 103"/>
                          <wps:cNvCnPr>
                            <a:cxnSpLocks noChangeShapeType="1"/>
                          </wps:cNvCnPr>
                          <wps:spPr bwMode="auto">
                            <a:xfrm>
                              <a:off x="513080" y="1266190"/>
                              <a:ext cx="182245" cy="635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 name="Line 104"/>
                          <wps:cNvCnPr>
                            <a:cxnSpLocks noChangeShapeType="1"/>
                          </wps:cNvCnPr>
                          <wps:spPr bwMode="auto">
                            <a:xfrm>
                              <a:off x="193675" y="344170"/>
                              <a:ext cx="16573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F6F05D3" id="Canvas 150" o:spid="_x0000_s1036" editas="canvas" style="width:273pt;height:154.4pt;mso-position-horizontal-relative:char;mso-position-vertical-relative:line" coordsize="34671,19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">
                  <v:shape id="_x0000_s1037" type="#_x0000_t75" style="position:absolute;width:34671;height:19608;visibility:visible;mso-wrap-style:square">
                    <v:fill o:detectmouseclick="t"/>
                    <v:path o:connecttype="none"/>
                  </v:shape>
                  <v:line id="Line 56" o:spid="_x0000_s1038" style="position:absolute;flip:x;visibility:visible;mso-wrap-style:square" from="5130,4241" to="5187,12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" strokeweight=".45pt"/>
                  <v:shape id="Freeform 57" o:spid="_x0000_s1039" style="position:absolute;left:6838;top:4984;width:5703;height:1664;visibility:visible;mso-wrap-style:square;v-text-anchor:top" coordsize="16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" path="m,78c,35,35,,78,l1523,v43,,77,35,77,78l1600,387v,43,-34,77,-77,77l78,464c35,464,,430,,387l,78xe" strokeweight="0">
                    <v:path arrowok="t" o:connecttype="custom" o:connectlocs="0,27967;27799,0;542788,0;570230,27967;570230,138761;542788,166370;27799,166370;0,138761;0,27967" o:connectangles="0,0,0,0,0,0,0,0,0"/>
                  </v:shape>
                  <v:shape id="Freeform 58" o:spid="_x0000_s1040" style="position:absolute;left:6838;top:4984;width:5703;height:1664;visibility:visible;mso-wrap-style:square;v-text-anchor:top" coordsize="16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" path="m,78c,35,35,,78,l1523,v43,,77,35,77,78l1600,387v,43,-34,77,-77,77l78,464c35,464,,430,,387l,78xe" filled="f" strokeweight=".45pt">
                    <v:stroke joinstyle="miter"/>
                    <v:path arrowok="t" o:connecttype="custom" o:connectlocs="0,27967;27799,0;542788,0;570230,27967;570230,138761;542788,166370;27799,166370;0,138761;0,27967" o:connectangles="0,0,0,0,0,0,0,0,0"/>
                  </v:shape>
                  <v:rect id="Rectangle 59" o:spid="_x0000_s1041" style="position:absolute;left:7480;top:5232;width:70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086F5D6D" w14:textId="77777777" w:rsidR="00474436" w:rsidRDefault="00474436" w:rsidP="00474436">
                          <w:ins w:id="177" w:author="Mark Scott" w:date="2023-08-10T17:43:00Z">
                            <w:r>
                              <w:rPr>
                                <w:rFonts w:ascii="Arial" w:hAnsi="Arial" w:cs="Arial"/>
                                <w:color w:val="000000"/>
                                <w:sz w:val="18"/>
                                <w:szCs w:val="18"/>
                                <w:lang w:val="en-US"/>
                              </w:rPr>
                              <w:t>/{</w:t>
                            </w:r>
                          </w:ins>
                        </w:p>
                      </w:txbxContent>
                    </v:textbox>
                  </v:rect>
                  <v:rect id="Rectangle 60" o:spid="_x0000_s1042" style="position:absolute;left:8108;top:5232;width:381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7E55B135" w14:textId="77777777" w:rsidR="00474436" w:rsidRDefault="00474436" w:rsidP="00474436">
                          <w:ins w:id="178" w:author="Mark Scott" w:date="2023-08-10T17:43:00Z">
                            <w:r>
                              <w:rPr>
                                <w:rFonts w:ascii="Arial" w:hAnsi="Arial" w:cs="Arial"/>
                                <w:color w:val="000000"/>
                                <w:sz w:val="18"/>
                                <w:szCs w:val="18"/>
                                <w:lang w:val="en-US"/>
                              </w:rPr>
                              <w:t>alarmId</w:t>
                            </w:r>
                          </w:ins>
                        </w:p>
                      </w:txbxContent>
                    </v:textbox>
                  </v:rect>
                  <v:rect id="Rectangle 61" o:spid="_x0000_s1043" style="position:absolute;left:11703;top:5232;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12945352" w14:textId="77777777" w:rsidR="00474436" w:rsidRDefault="00474436" w:rsidP="00474436">
                          <w:ins w:id="179" w:author="Mark Scott" w:date="2023-08-10T17:43:00Z">
                            <w:r>
                              <w:rPr>
                                <w:rFonts w:ascii="Arial" w:hAnsi="Arial" w:cs="Arial"/>
                                <w:color w:val="000000"/>
                                <w:sz w:val="18"/>
                                <w:szCs w:val="18"/>
                                <w:lang w:val="en-US"/>
                              </w:rPr>
                              <w:t>}</w:t>
                            </w:r>
                          </w:ins>
                        </w:p>
                      </w:txbxContent>
                    </v:textbox>
                  </v:rect>
                  <v:line id="Line 62" o:spid="_x0000_s1044" style="position:absolute;visibility:visible;mso-wrap-style:square" from="5187,5791" to="6838,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" strokeweight=".45pt"/>
                  <v:shape id="Freeform 63" o:spid="_x0000_s1045" style="position:absolute;left:3594;top:2578;width:4730;height:166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" path="m,78c,35,35,,78,l1251,v43,,77,35,77,78l1328,387v,43,-34,77,-77,77l78,464c35,464,,430,,387l,78xe" strokeweight="0">
                    <v:path arrowok="t" o:connecttype="custom" o:connectlocs="0,27967;27786,0;445645,0;473075,27967;473075,138761;445645,166370;27786,166370;0,138761;0,27967" o:connectangles="0,0,0,0,0,0,0,0,0"/>
                  </v:shape>
                  <v:shape id="Freeform 64" o:spid="_x0000_s1046" style="position:absolute;left:3594;top:2578;width:4730;height:166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" path="m,78c,35,35,,78,l1251,v43,,77,35,77,78l1328,387v,43,-34,77,-77,77l78,464c35,464,,430,,387l,78xe" filled="f" strokeweight=".45pt">
                    <v:stroke joinstyle="miter"/>
                    <v:path arrowok="t" o:connecttype="custom" o:connectlocs="0,27967;27786,0;445645,0;473075,27967;473075,138761;445645,166370;27786,166370;0,138761;0,27967" o:connectangles="0,0,0,0,0,0,0,0,0"/>
                  </v:shape>
                  <v:rect id="Rectangle 65" o:spid="_x0000_s1047" style="position:absolute;left:4216;top:2844;width:375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2FEA9A0E" w14:textId="77777777" w:rsidR="00474436" w:rsidRDefault="00474436" w:rsidP="00474436">
                          <w:ins w:id="180" w:author="Mark Scott" w:date="2023-08-10T17:43:00Z">
                            <w:r>
                              <w:rPr>
                                <w:rFonts w:ascii="Arial" w:hAnsi="Arial" w:cs="Arial"/>
                                <w:color w:val="000000"/>
                                <w:sz w:val="18"/>
                                <w:szCs w:val="18"/>
                                <w:lang w:val="en-US"/>
                              </w:rPr>
                              <w:t>/alarms</w:t>
                            </w:r>
                          </w:ins>
                        </w:p>
                      </w:txbxContent>
                    </v:textbox>
                  </v:rect>
                  <v:shape id="Freeform 66" o:spid="_x0000_s1048" style="position:absolute;left:10090;top:7277;width:6324;height:1663;visibility:visible;mso-wrap-style:square;v-text-anchor:top" coordsize="1776,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" path="m,78c,35,35,,78,l1699,v43,,77,35,77,78l1776,387v,43,-34,77,-77,77l78,464c35,464,,430,,387l,78xe" strokeweight="0">
                    <v:path arrowok="t" o:connecttype="custom" o:connectlocs="0,27967;27777,0;605039,0;632460,27967;632460,138761;605039,166370;27777,166370;0,138761;0,27967" o:connectangles="0,0,0,0,0,0,0,0,0"/>
                  </v:shape>
                  <v:shape id="Freeform 67" o:spid="_x0000_s1049" style="position:absolute;left:10090;top:7277;width:6324;height:1663;visibility:visible;mso-wrap-style:square;v-text-anchor:top" coordsize="1776,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" path="m,78c,35,35,,78,l1699,v43,,77,35,77,78l1776,387v,43,-34,77,-77,77l78,464c35,464,,430,,387l,78xe" filled="f" strokeweight=".45pt">
                    <v:stroke joinstyle="miter"/>
                    <v:path arrowok="t" o:connecttype="custom" o:connectlocs="0,27967;27777,0;605039,0;632460,27967;632460,138761;605039,166370;27777,166370;0,138761;0,27967" o:connectangles="0,0,0,0,0,0,0,0,0"/>
                  </v:shape>
                  <v:rect id="Rectangle 68" o:spid="_x0000_s1050" style="position:absolute;left:10706;top:7537;width:559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5D58AD55" w14:textId="77777777" w:rsidR="00474436" w:rsidRDefault="00474436" w:rsidP="00474436">
                          <w:ins w:id="181" w:author="Mark Scott" w:date="2023-08-10T17:43:00Z">
                            <w:r>
                              <w:rPr>
                                <w:rFonts w:ascii="Arial" w:hAnsi="Arial" w:cs="Arial"/>
                                <w:color w:val="000000"/>
                                <w:sz w:val="18"/>
                                <w:szCs w:val="18"/>
                                <w:lang w:val="en-US"/>
                              </w:rPr>
                              <w:t>/comments</w:t>
                            </w:r>
                          </w:ins>
                        </w:p>
                      </w:txbxContent>
                    </v:textbox>
                  </v:rect>
                  <v:shape id="Freeform 69" o:spid="_x0000_s1051" style="position:absolute;left:6953;top:14439;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" path="m,78c,35,35,,78,l2083,v43,,77,35,77,78l2160,387v,43,-34,77,-77,77l78,464c35,464,,430,,387l,78xe" strokeweight="0">
                    <v:path arrowok="t" o:connecttype="custom" o:connectlocs="0,27967;27792,0;742184,0;769620,27967;769620,138761;742184,166370;27792,166370;0,138761;0,27967" o:connectangles="0,0,0,0,0,0,0,0,0"/>
                  </v:shape>
                  <v:shape id="Freeform 70" o:spid="_x0000_s1052" style="position:absolute;left:6953;top:14439;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" path="m,78c,35,35,,78,l2083,v43,,77,35,77,78l2160,387v,43,-34,77,-77,77l78,464c35,464,,430,,387l,78xe" filled="f" strokeweight=".45pt">
                    <v:stroke joinstyle="miter"/>
                    <v:path arrowok="t" o:connecttype="custom" o:connectlocs="0,27967;27792,0;742184,0;769620,27967;769620,138761;742184,166370;27792,166370;0,138761;0,27967" o:connectangles="0,0,0,0,0,0,0,0,0"/>
                  </v:shape>
                  <v:rect id="Rectangle 71" o:spid="_x0000_s1053" style="position:absolute;left:7569;top:14681;width:699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181BB479" w14:textId="77777777" w:rsidR="00474436" w:rsidRDefault="00474436" w:rsidP="00474436">
                          <w:ins w:id="182" w:author="Mark Scott" w:date="2023-08-10T17:43:00Z">
                            <w:r>
                              <w:rPr>
                                <w:rFonts w:ascii="Arial" w:hAnsi="Arial" w:cs="Arial"/>
                                <w:color w:val="000000"/>
                                <w:sz w:val="18"/>
                                <w:szCs w:val="18"/>
                                <w:lang w:val="en-US"/>
                              </w:rPr>
                              <w:t>/subscriptions</w:t>
                            </w:r>
                          </w:ins>
                        </w:p>
                      </w:txbxContent>
                    </v:textbox>
                  </v:rect>
                  <v:shape id="Freeform 72" o:spid="_x0000_s1054" style="position:absolute;left:13620;top:9569;width:7354;height:1664;visibility:visible;mso-wrap-style:square;v-text-anchor:top" coordsize="206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" path="m,78c,35,35,,78,l1987,v43,,77,35,77,78l2064,387v,43,-34,77,-77,77l78,464c35,464,,430,,387l,78xe" strokeweight="0">
                    <v:path arrowok="t" o:connecttype="custom" o:connectlocs="0,27967;27789,0;707898,0;735330,27967;735330,138761;707898,166370;27789,166370;0,138761;0,27967" o:connectangles="0,0,0,0,0,0,0,0,0"/>
                  </v:shape>
                  <v:shape id="Freeform 73" o:spid="_x0000_s1055" style="position:absolute;left:13620;top:9569;width:7354;height:1664;visibility:visible;mso-wrap-style:square;v-text-anchor:top" coordsize="206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" path="m,78c,35,35,,78,l1987,v43,,77,35,77,78l2064,387v,43,-34,77,-77,77l78,464c35,464,,430,,387l,78xe" filled="f" strokeweight=".45pt">
                    <v:stroke joinstyle="miter"/>
                    <v:path arrowok="t" o:connecttype="custom" o:connectlocs="0,27967;27789,0;707898,0;735330,27967;735330,138761;707898,166370;27789,166370;0,138761;0,27967" o:connectangles="0,0,0,0,0,0,0,0,0"/>
                  </v:shape>
                  <v:rect id="Rectangle 74" o:spid="_x0000_s1056" style="position:absolute;left:14255;top:9817;width:70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35DE1125" w14:textId="77777777" w:rsidR="00474436" w:rsidRDefault="00474436" w:rsidP="00474436">
                          <w:ins w:id="183" w:author="Mark Scott" w:date="2023-08-10T17:43:00Z">
                            <w:r>
                              <w:rPr>
                                <w:rFonts w:ascii="Arial" w:hAnsi="Arial" w:cs="Arial"/>
                                <w:color w:val="000000"/>
                                <w:sz w:val="18"/>
                                <w:szCs w:val="18"/>
                                <w:lang w:val="en-US"/>
                              </w:rPr>
                              <w:t>/{</w:t>
                            </w:r>
                          </w:ins>
                        </w:p>
                      </w:txbxContent>
                    </v:textbox>
                  </v:rect>
                  <v:rect id="Rectangle 75" o:spid="_x0000_s1057" style="position:absolute;left:14878;top:9817;width:565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174835DE" w14:textId="77777777" w:rsidR="00474436" w:rsidRDefault="00474436" w:rsidP="00474436">
                          <w:ins w:id="184" w:author="Mark Scott" w:date="2023-08-10T17:43:00Z">
                            <w:r>
                              <w:rPr>
                                <w:rFonts w:ascii="Arial" w:hAnsi="Arial" w:cs="Arial"/>
                                <w:color w:val="000000"/>
                                <w:sz w:val="18"/>
                                <w:szCs w:val="18"/>
                                <w:lang w:val="en-US"/>
                              </w:rPr>
                              <w:t>commentId</w:t>
                            </w:r>
                          </w:ins>
                        </w:p>
                      </w:txbxContent>
                    </v:textbox>
                  </v:rect>
                  <v:rect id="Rectangle 76" o:spid="_x0000_s1058" style="position:absolute;left:20294;top:9817;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712D7DDC" w14:textId="77777777" w:rsidR="00474436" w:rsidRDefault="00474436" w:rsidP="00474436">
                          <w:ins w:id="185" w:author="Mark Scott" w:date="2023-08-10T17:43:00Z">
                            <w:r>
                              <w:rPr>
                                <w:rFonts w:ascii="Arial" w:hAnsi="Arial" w:cs="Arial"/>
                                <w:color w:val="000000"/>
                                <w:sz w:val="18"/>
                                <w:szCs w:val="18"/>
                                <w:lang w:val="en-US"/>
                              </w:rPr>
                              <w:t>}</w:t>
                            </w:r>
                          </w:ins>
                        </w:p>
                      </w:txbxContent>
                    </v:textbox>
                  </v:rect>
                  <v:line id="Line 77" o:spid="_x0000_s1059" style="position:absolute;visibility:visible;mso-wrap-style:square" from="11912,8940" to="11912,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" strokeweight=".45pt"/>
                  <v:line id="Line 78" o:spid="_x0000_s1060" style="position:absolute;visibility:visible;mso-wrap-style:square" from="11912,10490" to="13620,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" strokeweight=".45pt"/>
                  <v:shape id="Freeform 80" o:spid="_x0000_s1061" style="position:absolute;left:57;top:228;width:32223;height:180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" path="m,78c,35,35,,78,l6707,v43,,77,35,77,78l6784,387v,43,-34,77,-77,77l78,464c35,464,,430,,387l,78xe" filled="f" strokeweight=".45pt">
                    <v:stroke joinstyle="miter"/>
                    <v:path arrowok="t" o:connecttype="custom" o:connectlocs="0,30316;37049,0;3185728,0;3222302,30316;3222302,150413;3185728,180340;37049,180340;0,150413;0,30316" o:connectangles="0,0,0,0,0,0,0,0,0"/>
                  </v:shape>
                  <v:rect id="Rectangle 84" o:spid="_x0000_s1062" style="position:absolute;left:833;top:469;width:3156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" filled="f" stroked="f">
                    <v:textbox style="mso-fit-shape-to-text:t" inset="0,0,0,0">
                      <w:txbxContent>
                        <w:p w14:paraId="02ABD957" w14:textId="22B05761" w:rsidR="00474436" w:rsidRDefault="00474436" w:rsidP="00474436">
                          <w:ins w:id="186" w:author="Mark Scott" w:date="2023-09-28T19:00:00Z">
                            <w:r>
                              <w:rPr>
                                <w:rFonts w:ascii="Arial" w:hAnsi="Arial" w:cs="Arial"/>
                                <w:color w:val="000000"/>
                                <w:sz w:val="18"/>
                                <w:szCs w:val="18"/>
                                <w:lang w:val="en-US"/>
                              </w:rPr>
                              <w:t>{</w:t>
                            </w:r>
                            <w:r>
                              <w:rPr>
                                <w:rFonts w:ascii="Arial" w:hAnsi="Arial" w:cs="Arial"/>
                                <w:color w:val="000000"/>
                                <w:sz w:val="18"/>
                                <w:szCs w:val="18"/>
                                <w:lang w:val="en-US"/>
                              </w:rPr>
                              <w:t>MnSRoot}/</w:t>
                            </w:r>
                          </w:ins>
                          <w:ins w:id="187" w:author="Mark Scott" w:date="2023-09-29T13:59:00Z">
                            <w:r w:rsidR="00790B2D">
                              <w:rPr>
                                <w:rFonts w:ascii="Arial" w:hAnsi="Arial" w:cs="Arial"/>
                                <w:color w:val="000000"/>
                                <w:sz w:val="18"/>
                                <w:szCs w:val="18"/>
                                <w:lang w:val="en-US"/>
                              </w:rPr>
                              <w:t>FaultSupervisionMnS</w:t>
                            </w:r>
                          </w:ins>
                          <w:ins w:id="188" w:author="Mark Scott" w:date="2023-08-10T17:43:00Z">
                            <w:r>
                              <w:rPr>
                                <w:rFonts w:ascii="Arial" w:hAnsi="Arial" w:cs="Arial"/>
                                <w:color w:val="000000"/>
                                <w:sz w:val="18"/>
                                <w:szCs w:val="18"/>
                                <w:lang w:val="en-US"/>
                              </w:rPr>
                              <w:t>{MnSLabel}</w:t>
                            </w:r>
                          </w:ins>
                          <w:ins w:id="189" w:author="Mark Scott" w:date="2023-08-10T17:44:00Z">
                            <w:r>
                              <w:rPr>
                                <w:rFonts w:ascii="Arial" w:hAnsi="Arial" w:cs="Arial"/>
                                <w:color w:val="000000"/>
                                <w:sz w:val="18"/>
                                <w:szCs w:val="18"/>
                                <w:lang w:val="en-US"/>
                              </w:rPr>
                              <w:t>/{MnSVersion}/</w:t>
                            </w:r>
                          </w:ins>
                        </w:p>
                      </w:txbxContent>
                    </v:textbox>
                  </v:rect>
                  <v:line id="Line 88" o:spid="_x0000_s1063" style="position:absolute;visibility:visible;mso-wrap-style:square" from="8382,6591" to="8382,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" strokeweight=".45pt"/>
                  <v:line id="Line 89" o:spid="_x0000_s1064" style="position:absolute;visibility:visible;mso-wrap-style:square" from="8382,8140" to="10090,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" strokeweight=".45pt"/>
                  <v:line id="Line 90" o:spid="_x0000_s1065" style="position:absolute;visibility:visible;mso-wrap-style:square" from="8439,16103" to="8439,17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" strokeweight=".45pt"/>
                  <v:line id="Line 91" o:spid="_x0000_s1066" style="position:absolute;visibility:visible;mso-wrap-style:square" from="8439,17653" to="10204,17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" strokeweight=".45pt"/>
                  <v:shape id="Freeform 92" o:spid="_x0000_s1067" style="position:absolute;left:10204;top:16903;width:8490;height:1664;visibility:visible;mso-wrap-style:square;v-text-anchor:top" coordsize="23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" path="m,78c,35,35,,78,l2307,v43,,77,35,77,78l2384,387v,43,-34,77,-77,77l78,464c35,464,,430,,387l,78xe" strokeweight="0">
                    <v:path arrowok="t" o:connecttype="custom" o:connectlocs="0,27967;27778,0;821574,0;848995,27967;848995,138761;821574,166370;27778,166370;0,138761;0,27967" o:connectangles="0,0,0,0,0,0,0,0,0"/>
                  </v:shape>
                  <v:shape id="Freeform 93" o:spid="_x0000_s1068" style="position:absolute;left:10204;top:16903;width:8490;height:1664;visibility:visible;mso-wrap-style:square;v-text-anchor:top" coordsize="23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" path="m,78c,35,35,,78,l2307,v43,,77,35,77,78l2384,387v,43,-34,77,-77,77l78,464c35,464,,430,,387l,78xe" filled="f" strokeweight=".45pt">
                    <v:stroke joinstyle="miter"/>
                    <v:path arrowok="t" o:connecttype="custom" o:connectlocs="0,27967;27778,0;821574,0;848995,27967;848995,138761;821574,166370;27778,166370;0,138761;0,27967" o:connectangles="0,0,0,0,0,0,0,0,0"/>
                  </v:shape>
                  <v:rect id="Rectangle 94" o:spid="_x0000_s1069" style="position:absolute;left:10814;top:17151;width:70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2665EC9D" w14:textId="77777777" w:rsidR="00474436" w:rsidRDefault="00474436" w:rsidP="00474436">
                          <w:ins w:id="190" w:author="Mark Scott" w:date="2023-08-10T17:43:00Z">
                            <w:r>
                              <w:rPr>
                                <w:rFonts w:ascii="Arial" w:hAnsi="Arial" w:cs="Arial"/>
                                <w:color w:val="000000"/>
                                <w:sz w:val="18"/>
                                <w:szCs w:val="18"/>
                                <w:lang w:val="en-US"/>
                              </w:rPr>
                              <w:t>/{</w:t>
                            </w:r>
                          </w:ins>
                        </w:p>
                      </w:txbxContent>
                    </v:textbox>
                  </v:rect>
                  <v:rect id="Rectangle 95" o:spid="_x0000_s1070" style="position:absolute;left:11442;top:17151;width:705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537516C0" w14:textId="77777777" w:rsidR="00474436" w:rsidRDefault="00474436" w:rsidP="00474436">
                          <w:ins w:id="191" w:author="Mark Scott" w:date="2023-08-10T17:43:00Z">
                            <w:r>
                              <w:rPr>
                                <w:rFonts w:ascii="Arial" w:hAnsi="Arial" w:cs="Arial"/>
                                <w:color w:val="000000"/>
                                <w:sz w:val="18"/>
                                <w:szCs w:val="18"/>
                                <w:lang w:val="en-US"/>
                              </w:rPr>
                              <w:t>subscriptionId</w:t>
                            </w:r>
                          </w:ins>
                        </w:p>
                      </w:txbxContent>
                    </v:textbox>
                  </v:rect>
                  <v:rect id="Rectangle 96" o:spid="_x0000_s1071" style="position:absolute;left:18167;top:17151;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8D79DBB" w14:textId="77777777" w:rsidR="00474436" w:rsidRDefault="00474436" w:rsidP="00474436">
                          <w:ins w:id="192" w:author="Mark Scott" w:date="2023-08-10T17:43:00Z">
                            <w:r>
                              <w:rPr>
                                <w:rFonts w:ascii="Arial" w:hAnsi="Arial" w:cs="Arial"/>
                                <w:color w:val="000000"/>
                                <w:sz w:val="18"/>
                                <w:szCs w:val="18"/>
                                <w:lang w:val="en-US"/>
                              </w:rPr>
                              <w:t>}</w:t>
                            </w:r>
                          </w:ins>
                        </w:p>
                      </w:txbxContent>
                    </v:textbox>
                  </v:rect>
                  <v:line id="Line 97" o:spid="_x0000_s1072" style="position:absolute;visibility:visible;mso-wrap-style:square" from="1879,15303" to="6953,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" strokeweight=".45pt"/>
                  <v:line id="Line 98" o:spid="_x0000_s1073" style="position:absolute;flip:x;visibility:visible;mso-wrap-style:square" from="1879,1892" to="1993,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" strokeweight=".45pt"/>
                  <v:shape id="Freeform 99" o:spid="_x0000_s1074" style="position:absolute;left:6953;top:11861;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" path="m,78c,35,35,,78,l2083,v43,,77,35,77,78l2160,387v,43,-34,77,-77,77l78,464c35,464,,430,,387l,78xe" strokeweight="0">
                    <v:path arrowok="t" o:connecttype="custom" o:connectlocs="0,27967;27792,0;742184,0;769620,27967;769620,138761;742184,166370;27792,166370;0,138761;0,27967" o:connectangles="0,0,0,0,0,0,0,0,0"/>
                  </v:shape>
                  <v:shape id="Freeform 100" o:spid="_x0000_s1075" style="position:absolute;left:6953;top:11861;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" path="m,78c,35,35,,78,l2083,v43,,77,35,77,78l2160,387v,43,-34,77,-77,77l78,464c35,464,,430,,387l,78xe" filled="f" strokeweight=".45pt">
                    <v:stroke joinstyle="miter"/>
                    <v:path arrowok="t" o:connecttype="custom" o:connectlocs="0,27967;27792,0;742184,0;769620,27967;769620,138761;742184,166370;27792,166370;0,138761;0,27967" o:connectangles="0,0,0,0,0,0,0,0,0"/>
                  </v:shape>
                  <v:rect id="Rectangle 101" o:spid="_x0000_s1076" style="position:absolute;left:7569;top:12103;width:32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467FF41A" w14:textId="77777777" w:rsidR="00474436" w:rsidRDefault="00474436" w:rsidP="00474436">
                          <w:ins w:id="193" w:author="Mark Scott" w:date="2023-08-10T17:43:00Z">
                            <w:r>
                              <w:rPr>
                                <w:rFonts w:ascii="Arial" w:hAnsi="Arial" w:cs="Arial"/>
                                <w:color w:val="000000"/>
                                <w:sz w:val="18"/>
                                <w:szCs w:val="18"/>
                                <w:lang w:val="en-US"/>
                              </w:rPr>
                              <w:t>/</w:t>
                            </w:r>
                          </w:ins>
                        </w:p>
                      </w:txbxContent>
                    </v:textbox>
                  </v:rect>
                  <v:rect id="Rectangle 102" o:spid="_x0000_s1077" style="position:absolute;left:7854;top:12103;width:591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4B3E4C63" w14:textId="77777777" w:rsidR="00474436" w:rsidRDefault="00474436" w:rsidP="00474436">
                          <w:ins w:id="194" w:author="Mark Scott" w:date="2023-08-10T17:43:00Z">
                            <w:r>
                              <w:rPr>
                                <w:rFonts w:ascii="Arial" w:hAnsi="Arial" w:cs="Arial"/>
                                <w:color w:val="000000"/>
                                <w:sz w:val="18"/>
                                <w:szCs w:val="18"/>
                                <w:lang w:val="en-US"/>
                              </w:rPr>
                              <w:t>alarmCount</w:t>
                            </w:r>
                          </w:ins>
                        </w:p>
                      </w:txbxContent>
                    </v:textbox>
                  </v:rect>
                  <v:line id="Line 103" o:spid="_x0000_s1078" style="position:absolute;visibility:visible;mso-wrap-style:square" from="5130,12661" to="6953,12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" strokeweight=".45pt"/>
                  <v:line id="Line 104" o:spid="_x0000_s1079" style="position:absolute;visibility:visible;mso-wrap-style:square" from="1936,3441" to="359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" strokeweight=".45pt"/>
                  <w10:anchorlock/>
                </v:group>
              </w:pict>
            </mc:Fallback>
          </mc:AlternateContent>
        </w:r>
      </w:ins>
    </w:p>
    <w:p w14:paraId="71CBB770" w14:textId="77777777" w:rsidR="004E0A00" w:rsidRPr="00215D3C" w:rsidRDefault="004E0A00" w:rsidP="004E0A00">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 xml:space="preserve">.3.1-1: Resource URI structure of the Fault </w:t>
      </w:r>
      <w:r>
        <w:rPr>
          <w:lang w:eastAsia="zh-CN"/>
        </w:rPr>
        <w:t xml:space="preserve">Supervision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2F4928B1" w14:textId="77777777" w:rsidR="004E0A00" w:rsidRPr="00215D3C" w:rsidRDefault="004E0A00" w:rsidP="004E0A00">
      <w:pPr>
        <w:jc w:val="center"/>
      </w:pPr>
      <w:r w:rsidRPr="00215D3C">
        <w:lastRenderedPageBreak/>
        <w:t xml:space="preserve">Table </w:t>
      </w:r>
      <w:r>
        <w:t>12.</w:t>
      </w:r>
      <w:r w:rsidRPr="00375D3F">
        <w:t>2.1</w:t>
      </w:r>
      <w:r w:rsidRPr="00215D3C">
        <w:t>.3.1</w:t>
      </w:r>
      <w:r>
        <w:t>.1</w:t>
      </w:r>
      <w:r w:rsidRPr="00215D3C">
        <w:t>-1 provides an overview of the resources and applicable HTTP methods.</w:t>
      </w:r>
    </w:p>
    <w:p w14:paraId="24AAE272" w14:textId="77777777" w:rsidR="004E0A00" w:rsidRDefault="004E0A00" w:rsidP="004E0A00">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025"/>
        <w:gridCol w:w="2772"/>
        <w:gridCol w:w="830"/>
        <w:gridCol w:w="4002"/>
      </w:tblGrid>
      <w:tr w:rsidR="004E0A00" w:rsidRPr="00215D3C" w14:paraId="402B7172" w14:textId="77777777" w:rsidTr="001E2551">
        <w:trPr>
          <w:jc w:val="center"/>
        </w:trPr>
        <w:tc>
          <w:tcPr>
            <w:tcW w:w="105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BE0894" w14:textId="77777777" w:rsidR="004E0A00" w:rsidRPr="00215D3C" w:rsidRDefault="004E0A00" w:rsidP="001E2551">
            <w:pPr>
              <w:pStyle w:val="TAH"/>
            </w:pPr>
            <w:bookmarkStart w:id="195" w:name="MCCQCTEMPBM_00000190"/>
            <w:r w:rsidRPr="00215D3C">
              <w:t>Resource name</w:t>
            </w:r>
          </w:p>
        </w:tc>
        <w:tc>
          <w:tcPr>
            <w:tcW w:w="14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75BF572" w14:textId="77777777" w:rsidR="004E0A00" w:rsidRPr="00215D3C" w:rsidRDefault="004E0A00" w:rsidP="001E2551">
            <w:pPr>
              <w:pStyle w:val="TAH"/>
            </w:pPr>
            <w:r w:rsidRPr="00215D3C">
              <w:t>Resource URI</w:t>
            </w:r>
          </w:p>
        </w:tc>
        <w:tc>
          <w:tcPr>
            <w:tcW w:w="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E414E5" w14:textId="77777777" w:rsidR="004E0A00" w:rsidRPr="00215D3C" w:rsidRDefault="004E0A00" w:rsidP="001E2551">
            <w:pPr>
              <w:pStyle w:val="TAH"/>
            </w:pPr>
            <w:r w:rsidRPr="00215D3C">
              <w:t>HTTP method</w:t>
            </w:r>
          </w:p>
        </w:tc>
        <w:tc>
          <w:tcPr>
            <w:tcW w:w="20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02600B" w14:textId="77777777" w:rsidR="004E0A00" w:rsidRPr="00215D3C" w:rsidRDefault="004E0A00" w:rsidP="001E2551">
            <w:pPr>
              <w:pStyle w:val="TAH"/>
            </w:pPr>
            <w:r w:rsidRPr="00215D3C">
              <w:t>Description</w:t>
            </w:r>
          </w:p>
        </w:tc>
      </w:tr>
      <w:tr w:rsidR="004E0A00" w:rsidRPr="00215D3C" w14:paraId="0F384124" w14:textId="77777777" w:rsidTr="001E2551">
        <w:trPr>
          <w:jc w:val="center"/>
        </w:trPr>
        <w:tc>
          <w:tcPr>
            <w:tcW w:w="1051" w:type="pct"/>
            <w:vMerge w:val="restart"/>
            <w:tcBorders>
              <w:top w:val="single" w:sz="4" w:space="0" w:color="auto"/>
              <w:left w:val="single" w:sz="4" w:space="0" w:color="auto"/>
              <w:right w:val="single" w:sz="4" w:space="0" w:color="auto"/>
            </w:tcBorders>
          </w:tcPr>
          <w:p w14:paraId="5DABE805" w14:textId="77777777" w:rsidR="004E0A00" w:rsidRPr="00215D3C" w:rsidRDefault="004E0A00" w:rsidP="001E2551">
            <w:pPr>
              <w:pStyle w:val="TAL"/>
            </w:pPr>
            <w:r>
              <w:t>A</w:t>
            </w:r>
            <w:r w:rsidRPr="00215D3C">
              <w:t>larms</w:t>
            </w:r>
          </w:p>
        </w:tc>
        <w:tc>
          <w:tcPr>
            <w:tcW w:w="1439" w:type="pct"/>
            <w:vMerge w:val="restart"/>
            <w:tcBorders>
              <w:top w:val="single" w:sz="4" w:space="0" w:color="auto"/>
              <w:left w:val="single" w:sz="4" w:space="0" w:color="auto"/>
              <w:right w:val="single" w:sz="4" w:space="0" w:color="auto"/>
            </w:tcBorders>
          </w:tcPr>
          <w:p w14:paraId="26F0FE34" w14:textId="77777777" w:rsidR="004E0A00" w:rsidRPr="00215D3C" w:rsidRDefault="004E0A00" w:rsidP="001E2551">
            <w:pPr>
              <w:pStyle w:val="TAL"/>
            </w:pPr>
            <w:r>
              <w:t>...</w:t>
            </w:r>
            <w:r w:rsidRPr="00215D3C">
              <w:t>/alarms</w:t>
            </w:r>
          </w:p>
        </w:tc>
        <w:tc>
          <w:tcPr>
            <w:tcW w:w="431" w:type="pct"/>
            <w:tcBorders>
              <w:top w:val="single" w:sz="4" w:space="0" w:color="auto"/>
              <w:left w:val="single" w:sz="4" w:space="0" w:color="auto"/>
              <w:bottom w:val="single" w:sz="4" w:space="0" w:color="auto"/>
              <w:right w:val="single" w:sz="4" w:space="0" w:color="auto"/>
            </w:tcBorders>
          </w:tcPr>
          <w:p w14:paraId="0654EA6F" w14:textId="77777777" w:rsidR="004E0A00" w:rsidRPr="00215D3C" w:rsidRDefault="004E0A00" w:rsidP="001E2551">
            <w:pPr>
              <w:pStyle w:val="TAL"/>
            </w:pPr>
            <w:r w:rsidRPr="00215D3C">
              <w:t>GET</w:t>
            </w:r>
          </w:p>
        </w:tc>
        <w:tc>
          <w:tcPr>
            <w:tcW w:w="2078" w:type="pct"/>
            <w:tcBorders>
              <w:top w:val="single" w:sz="4" w:space="0" w:color="auto"/>
              <w:left w:val="single" w:sz="4" w:space="0" w:color="auto"/>
              <w:bottom w:val="single" w:sz="4" w:space="0" w:color="auto"/>
              <w:right w:val="single" w:sz="4" w:space="0" w:color="auto"/>
            </w:tcBorders>
          </w:tcPr>
          <w:p w14:paraId="02B25A20" w14:textId="77777777" w:rsidR="004E0A00" w:rsidRPr="00215D3C" w:rsidRDefault="004E0A00" w:rsidP="001E2551">
            <w:pPr>
              <w:pStyle w:val="TAL"/>
            </w:pPr>
            <w:r w:rsidRPr="00215D3C">
              <w:t>Retrieve all alarms or a filtered subset</w:t>
            </w:r>
          </w:p>
        </w:tc>
      </w:tr>
      <w:tr w:rsidR="004E0A00" w:rsidRPr="00215D3C" w14:paraId="08A9723D" w14:textId="77777777" w:rsidTr="001E2551">
        <w:trPr>
          <w:jc w:val="center"/>
        </w:trPr>
        <w:tc>
          <w:tcPr>
            <w:tcW w:w="1051" w:type="pct"/>
            <w:vMerge/>
            <w:tcBorders>
              <w:left w:val="single" w:sz="4" w:space="0" w:color="auto"/>
              <w:right w:val="single" w:sz="4" w:space="0" w:color="auto"/>
            </w:tcBorders>
          </w:tcPr>
          <w:p w14:paraId="7C27A871" w14:textId="77777777" w:rsidR="004E0A00" w:rsidRPr="00215D3C" w:rsidRDefault="004E0A00" w:rsidP="001E2551">
            <w:pPr>
              <w:pStyle w:val="TAL"/>
            </w:pPr>
          </w:p>
        </w:tc>
        <w:tc>
          <w:tcPr>
            <w:tcW w:w="1439" w:type="pct"/>
            <w:vMerge/>
            <w:tcBorders>
              <w:left w:val="single" w:sz="4" w:space="0" w:color="auto"/>
              <w:right w:val="single" w:sz="4" w:space="0" w:color="auto"/>
            </w:tcBorders>
          </w:tcPr>
          <w:p w14:paraId="1875E7E5" w14:textId="77777777" w:rsidR="004E0A00" w:rsidRPr="00215D3C" w:rsidRDefault="004E0A00" w:rsidP="001E2551">
            <w:pPr>
              <w:pStyle w:val="TAL"/>
            </w:pPr>
          </w:p>
        </w:tc>
        <w:tc>
          <w:tcPr>
            <w:tcW w:w="431" w:type="pct"/>
            <w:tcBorders>
              <w:top w:val="single" w:sz="4" w:space="0" w:color="auto"/>
              <w:left w:val="single" w:sz="4" w:space="0" w:color="auto"/>
              <w:bottom w:val="single" w:sz="4" w:space="0" w:color="auto"/>
              <w:right w:val="single" w:sz="4" w:space="0" w:color="auto"/>
            </w:tcBorders>
          </w:tcPr>
          <w:p w14:paraId="7E4E04F1" w14:textId="77777777" w:rsidR="004E0A00" w:rsidRPr="00215D3C" w:rsidRDefault="004E0A00" w:rsidP="001E2551">
            <w:pPr>
              <w:pStyle w:val="TAL"/>
            </w:pPr>
            <w:r>
              <w:t>PATCH</w:t>
            </w:r>
          </w:p>
        </w:tc>
        <w:tc>
          <w:tcPr>
            <w:tcW w:w="2078" w:type="pct"/>
            <w:tcBorders>
              <w:top w:val="single" w:sz="4" w:space="0" w:color="auto"/>
              <w:left w:val="single" w:sz="4" w:space="0" w:color="auto"/>
              <w:bottom w:val="single" w:sz="4" w:space="0" w:color="auto"/>
              <w:right w:val="single" w:sz="4" w:space="0" w:color="auto"/>
            </w:tcBorders>
          </w:tcPr>
          <w:p w14:paraId="1220A011" w14:textId="77777777" w:rsidR="004E0A00" w:rsidRPr="00215D3C" w:rsidRDefault="004E0A00" w:rsidP="001E2551">
            <w:pPr>
              <w:pStyle w:val="TAL"/>
            </w:pPr>
            <w:r w:rsidRPr="00215D3C">
              <w:t xml:space="preserve">Clear, acknowledge or </w:t>
            </w:r>
            <w:proofErr w:type="spellStart"/>
            <w:r w:rsidRPr="00215D3C">
              <w:t>unacknowledge</w:t>
            </w:r>
            <w:proofErr w:type="spellEnd"/>
            <w:r w:rsidRPr="00215D3C">
              <w:t xml:space="preserve"> multiple alarms</w:t>
            </w:r>
          </w:p>
        </w:tc>
      </w:tr>
      <w:tr w:rsidR="004E0A00" w:rsidRPr="00215D3C" w14:paraId="51FAF768" w14:textId="77777777" w:rsidTr="001E2551">
        <w:trPr>
          <w:jc w:val="center"/>
        </w:trPr>
        <w:tc>
          <w:tcPr>
            <w:tcW w:w="1051" w:type="pct"/>
            <w:tcBorders>
              <w:top w:val="single" w:sz="4" w:space="0" w:color="auto"/>
              <w:left w:val="single" w:sz="4" w:space="0" w:color="auto"/>
              <w:bottom w:val="single" w:sz="4" w:space="0" w:color="auto"/>
              <w:right w:val="single" w:sz="4" w:space="0" w:color="auto"/>
            </w:tcBorders>
          </w:tcPr>
          <w:p w14:paraId="67903B44" w14:textId="77777777" w:rsidR="004E0A00" w:rsidRPr="00215D3C" w:rsidRDefault="004E0A00" w:rsidP="001E2551">
            <w:pPr>
              <w:pStyle w:val="TAL"/>
            </w:pPr>
            <w:r>
              <w:t>A</w:t>
            </w:r>
            <w:r w:rsidRPr="00215D3C">
              <w:t>larm</w:t>
            </w:r>
            <w:r>
              <w:t xml:space="preserve"> </w:t>
            </w:r>
            <w:r w:rsidRPr="00215D3C">
              <w:t>Count</w:t>
            </w:r>
          </w:p>
        </w:tc>
        <w:tc>
          <w:tcPr>
            <w:tcW w:w="1439" w:type="pct"/>
            <w:tcBorders>
              <w:top w:val="single" w:sz="4" w:space="0" w:color="auto"/>
              <w:left w:val="single" w:sz="4" w:space="0" w:color="auto"/>
              <w:bottom w:val="single" w:sz="4" w:space="0" w:color="auto"/>
              <w:right w:val="single" w:sz="4" w:space="0" w:color="auto"/>
            </w:tcBorders>
          </w:tcPr>
          <w:p w14:paraId="233E86E2" w14:textId="77777777" w:rsidR="004E0A00" w:rsidRPr="00215D3C" w:rsidRDefault="004E0A00" w:rsidP="001E2551">
            <w:pPr>
              <w:pStyle w:val="TAL"/>
            </w:pPr>
            <w:r>
              <w:t>...</w:t>
            </w:r>
            <w:r w:rsidRPr="00215D3C">
              <w:t>/alarms/</w:t>
            </w:r>
            <w:proofErr w:type="spellStart"/>
            <w:r w:rsidRPr="00215D3C">
              <w:t>alarmCount</w:t>
            </w:r>
            <w:proofErr w:type="spellEnd"/>
          </w:p>
        </w:tc>
        <w:tc>
          <w:tcPr>
            <w:tcW w:w="431" w:type="pct"/>
            <w:tcBorders>
              <w:top w:val="single" w:sz="4" w:space="0" w:color="auto"/>
              <w:left w:val="single" w:sz="4" w:space="0" w:color="auto"/>
              <w:right w:val="single" w:sz="4" w:space="0" w:color="auto"/>
            </w:tcBorders>
          </w:tcPr>
          <w:p w14:paraId="30C94426" w14:textId="77777777" w:rsidR="004E0A00" w:rsidRPr="00215D3C" w:rsidRDefault="004E0A00" w:rsidP="001E2551">
            <w:pPr>
              <w:pStyle w:val="TAL"/>
            </w:pPr>
            <w:r w:rsidRPr="00215D3C">
              <w:t>GET</w:t>
            </w:r>
          </w:p>
        </w:tc>
        <w:tc>
          <w:tcPr>
            <w:tcW w:w="2078" w:type="pct"/>
            <w:tcBorders>
              <w:top w:val="single" w:sz="4" w:space="0" w:color="auto"/>
              <w:left w:val="single" w:sz="4" w:space="0" w:color="auto"/>
              <w:right w:val="single" w:sz="4" w:space="0" w:color="auto"/>
            </w:tcBorders>
          </w:tcPr>
          <w:p w14:paraId="34483A8D" w14:textId="77777777" w:rsidR="004E0A00" w:rsidRPr="00215D3C" w:rsidRDefault="004E0A00" w:rsidP="001E2551">
            <w:pPr>
              <w:pStyle w:val="TAL"/>
            </w:pPr>
            <w:r w:rsidRPr="00215D3C">
              <w:t>Retrieve the alarm count per perceived severity</w:t>
            </w:r>
          </w:p>
        </w:tc>
      </w:tr>
      <w:tr w:rsidR="004E0A00" w:rsidRPr="00215D3C" w14:paraId="55CD44DB" w14:textId="77777777" w:rsidTr="001E2551">
        <w:trPr>
          <w:jc w:val="center"/>
        </w:trPr>
        <w:tc>
          <w:tcPr>
            <w:tcW w:w="1051" w:type="pct"/>
            <w:tcBorders>
              <w:top w:val="single" w:sz="4" w:space="0" w:color="auto"/>
              <w:left w:val="single" w:sz="4" w:space="0" w:color="auto"/>
              <w:right w:val="single" w:sz="4" w:space="0" w:color="auto"/>
            </w:tcBorders>
          </w:tcPr>
          <w:p w14:paraId="23F235DD" w14:textId="77777777" w:rsidR="004E0A00" w:rsidRPr="00215D3C" w:rsidRDefault="004E0A00" w:rsidP="001E2551">
            <w:pPr>
              <w:pStyle w:val="TAL"/>
            </w:pPr>
            <w:r>
              <w:t>A</w:t>
            </w:r>
            <w:r w:rsidRPr="00215D3C">
              <w:t>larm</w:t>
            </w:r>
          </w:p>
        </w:tc>
        <w:tc>
          <w:tcPr>
            <w:tcW w:w="1439" w:type="pct"/>
            <w:tcBorders>
              <w:top w:val="single" w:sz="4" w:space="0" w:color="auto"/>
              <w:left w:val="single" w:sz="4" w:space="0" w:color="auto"/>
              <w:right w:val="single" w:sz="4" w:space="0" w:color="auto"/>
            </w:tcBorders>
          </w:tcPr>
          <w:p w14:paraId="1E091409" w14:textId="77777777" w:rsidR="004E0A00" w:rsidRPr="00215D3C" w:rsidRDefault="004E0A00" w:rsidP="001E2551">
            <w:pPr>
              <w:pStyle w:val="TAL"/>
            </w:pPr>
            <w:r>
              <w:t>...</w:t>
            </w:r>
            <w:r w:rsidRPr="00215D3C">
              <w:t>/alarms/{</w:t>
            </w:r>
            <w:proofErr w:type="spellStart"/>
            <w:r w:rsidRPr="00215D3C">
              <w:t>alarmId</w:t>
            </w:r>
            <w:proofErr w:type="spellEnd"/>
            <w:r w:rsidRPr="00215D3C">
              <w:t>}</w:t>
            </w:r>
          </w:p>
        </w:tc>
        <w:tc>
          <w:tcPr>
            <w:tcW w:w="431" w:type="pct"/>
            <w:tcBorders>
              <w:top w:val="single" w:sz="4" w:space="0" w:color="auto"/>
              <w:left w:val="single" w:sz="4" w:space="0" w:color="auto"/>
              <w:right w:val="single" w:sz="4" w:space="0" w:color="auto"/>
            </w:tcBorders>
          </w:tcPr>
          <w:p w14:paraId="5D527250" w14:textId="77777777" w:rsidR="004E0A00" w:rsidRPr="00215D3C" w:rsidRDefault="004E0A00" w:rsidP="001E2551">
            <w:pPr>
              <w:pStyle w:val="TAL"/>
            </w:pPr>
            <w:r w:rsidRPr="00215D3C">
              <w:t>PATCH</w:t>
            </w:r>
          </w:p>
        </w:tc>
        <w:tc>
          <w:tcPr>
            <w:tcW w:w="2078" w:type="pct"/>
            <w:tcBorders>
              <w:top w:val="single" w:sz="4" w:space="0" w:color="auto"/>
              <w:left w:val="single" w:sz="4" w:space="0" w:color="auto"/>
              <w:right w:val="single" w:sz="4" w:space="0" w:color="auto"/>
            </w:tcBorders>
          </w:tcPr>
          <w:p w14:paraId="3EF8471F" w14:textId="77777777" w:rsidR="004E0A00" w:rsidRPr="00215D3C" w:rsidRDefault="004E0A00" w:rsidP="001E2551">
            <w:pPr>
              <w:pStyle w:val="TAL"/>
            </w:pPr>
            <w:r w:rsidRPr="00215D3C">
              <w:t xml:space="preserve">Clear, acknowledge or </w:t>
            </w:r>
            <w:proofErr w:type="spellStart"/>
            <w:r w:rsidRPr="00215D3C">
              <w:t>unacknowledge</w:t>
            </w:r>
            <w:proofErr w:type="spellEnd"/>
            <w:r w:rsidRPr="00215D3C">
              <w:t xml:space="preserve"> </w:t>
            </w:r>
            <w:r>
              <w:t xml:space="preserve">an </w:t>
            </w:r>
            <w:r w:rsidRPr="00215D3C">
              <w:t>alarm</w:t>
            </w:r>
          </w:p>
        </w:tc>
      </w:tr>
      <w:tr w:rsidR="004E0A00" w:rsidRPr="00215D3C" w14:paraId="3A8A5BA0" w14:textId="77777777" w:rsidTr="001E2551">
        <w:trPr>
          <w:jc w:val="center"/>
        </w:trPr>
        <w:tc>
          <w:tcPr>
            <w:tcW w:w="1051" w:type="pct"/>
            <w:tcBorders>
              <w:left w:val="single" w:sz="4" w:space="0" w:color="auto"/>
              <w:bottom w:val="single" w:sz="4" w:space="0" w:color="auto"/>
              <w:right w:val="single" w:sz="4" w:space="0" w:color="auto"/>
            </w:tcBorders>
          </w:tcPr>
          <w:p w14:paraId="3ED7622C" w14:textId="77777777" w:rsidR="004E0A00" w:rsidRPr="00215D3C" w:rsidRDefault="004E0A00" w:rsidP="001E2551">
            <w:pPr>
              <w:pStyle w:val="TAL"/>
            </w:pPr>
            <w:r>
              <w:t>Comments</w:t>
            </w:r>
          </w:p>
        </w:tc>
        <w:tc>
          <w:tcPr>
            <w:tcW w:w="1439" w:type="pct"/>
            <w:tcBorders>
              <w:left w:val="single" w:sz="4" w:space="0" w:color="auto"/>
              <w:bottom w:val="single" w:sz="4" w:space="0" w:color="auto"/>
              <w:right w:val="single" w:sz="4" w:space="0" w:color="auto"/>
            </w:tcBorders>
          </w:tcPr>
          <w:p w14:paraId="67DDF8F0" w14:textId="77777777" w:rsidR="004E0A00" w:rsidRPr="00215D3C" w:rsidRDefault="004E0A00" w:rsidP="001E2551">
            <w:pPr>
              <w:pStyle w:val="TAL"/>
            </w:pPr>
            <w:r>
              <w:t>...</w:t>
            </w:r>
            <w:r w:rsidRPr="00215D3C">
              <w:t>/alarms/{</w:t>
            </w:r>
            <w:proofErr w:type="spellStart"/>
            <w:r w:rsidRPr="00215D3C">
              <w:t>alarmId</w:t>
            </w:r>
            <w:proofErr w:type="spellEnd"/>
            <w:r w:rsidRPr="00215D3C">
              <w:t>}</w:t>
            </w:r>
            <w:r>
              <w:t>/comments</w:t>
            </w:r>
          </w:p>
        </w:tc>
        <w:tc>
          <w:tcPr>
            <w:tcW w:w="431" w:type="pct"/>
            <w:tcBorders>
              <w:top w:val="single" w:sz="4" w:space="0" w:color="auto"/>
              <w:left w:val="single" w:sz="4" w:space="0" w:color="auto"/>
              <w:bottom w:val="single" w:sz="4" w:space="0" w:color="auto"/>
              <w:right w:val="single" w:sz="4" w:space="0" w:color="auto"/>
            </w:tcBorders>
          </w:tcPr>
          <w:p w14:paraId="49A40FEA" w14:textId="77777777" w:rsidR="004E0A00" w:rsidRPr="00215D3C" w:rsidRDefault="004E0A00" w:rsidP="001E2551">
            <w:pPr>
              <w:pStyle w:val="TAL"/>
            </w:pPr>
            <w:r w:rsidRPr="00215D3C">
              <w:t>POST</w:t>
            </w:r>
          </w:p>
        </w:tc>
        <w:tc>
          <w:tcPr>
            <w:tcW w:w="2078" w:type="pct"/>
            <w:tcBorders>
              <w:top w:val="single" w:sz="4" w:space="0" w:color="auto"/>
              <w:left w:val="single" w:sz="4" w:space="0" w:color="auto"/>
              <w:bottom w:val="single" w:sz="4" w:space="0" w:color="auto"/>
              <w:right w:val="single" w:sz="4" w:space="0" w:color="auto"/>
            </w:tcBorders>
          </w:tcPr>
          <w:p w14:paraId="36036018" w14:textId="77777777" w:rsidR="004E0A00" w:rsidRPr="00215D3C" w:rsidRDefault="004E0A00" w:rsidP="001E2551">
            <w:pPr>
              <w:pStyle w:val="TAL"/>
            </w:pPr>
            <w:r w:rsidRPr="00215D3C">
              <w:t>Add a comment to a</w:t>
            </w:r>
            <w:r>
              <w:t>n</w:t>
            </w:r>
            <w:r w:rsidRPr="00215D3C">
              <w:t xml:space="preserve"> alarm</w:t>
            </w:r>
          </w:p>
        </w:tc>
      </w:tr>
      <w:tr w:rsidR="004E0A00" w:rsidRPr="00215D3C" w14:paraId="4895E6F1" w14:textId="77777777" w:rsidTr="001E2551">
        <w:trPr>
          <w:jc w:val="center"/>
        </w:trPr>
        <w:tc>
          <w:tcPr>
            <w:tcW w:w="1051" w:type="pct"/>
            <w:tcBorders>
              <w:top w:val="single" w:sz="4" w:space="0" w:color="auto"/>
              <w:left w:val="single" w:sz="4" w:space="0" w:color="auto"/>
              <w:bottom w:val="single" w:sz="4" w:space="0" w:color="auto"/>
              <w:right w:val="single" w:sz="4" w:space="0" w:color="auto"/>
            </w:tcBorders>
          </w:tcPr>
          <w:p w14:paraId="68E9D9F8" w14:textId="77777777" w:rsidR="004E0A00" w:rsidRPr="00215D3C" w:rsidRDefault="004E0A00" w:rsidP="001E2551">
            <w:pPr>
              <w:pStyle w:val="TAL"/>
            </w:pPr>
            <w:r>
              <w:t>S</w:t>
            </w:r>
            <w:r w:rsidRPr="00215D3C">
              <w:t>ubscriptions</w:t>
            </w:r>
          </w:p>
        </w:tc>
        <w:tc>
          <w:tcPr>
            <w:tcW w:w="1439" w:type="pct"/>
            <w:tcBorders>
              <w:top w:val="single" w:sz="4" w:space="0" w:color="auto"/>
              <w:left w:val="single" w:sz="4" w:space="0" w:color="auto"/>
              <w:bottom w:val="single" w:sz="4" w:space="0" w:color="auto"/>
              <w:right w:val="single" w:sz="4" w:space="0" w:color="auto"/>
            </w:tcBorders>
          </w:tcPr>
          <w:p w14:paraId="6E5BFEEB" w14:textId="77777777" w:rsidR="004E0A00" w:rsidRPr="00215D3C" w:rsidRDefault="004E0A00" w:rsidP="001E2551">
            <w:pPr>
              <w:pStyle w:val="TAL"/>
            </w:pPr>
            <w:r>
              <w:t>...</w:t>
            </w:r>
            <w:r w:rsidRPr="00215D3C">
              <w:t>/subscriptions</w:t>
            </w:r>
          </w:p>
        </w:tc>
        <w:tc>
          <w:tcPr>
            <w:tcW w:w="431" w:type="pct"/>
            <w:tcBorders>
              <w:top w:val="single" w:sz="4" w:space="0" w:color="auto"/>
              <w:left w:val="single" w:sz="4" w:space="0" w:color="auto"/>
              <w:right w:val="single" w:sz="4" w:space="0" w:color="auto"/>
            </w:tcBorders>
          </w:tcPr>
          <w:p w14:paraId="5A4F78ED" w14:textId="77777777" w:rsidR="004E0A00" w:rsidRPr="00215D3C" w:rsidRDefault="004E0A00" w:rsidP="001E2551">
            <w:pPr>
              <w:pStyle w:val="TAL"/>
            </w:pPr>
            <w:r w:rsidRPr="00215D3C">
              <w:t>POST</w:t>
            </w:r>
          </w:p>
        </w:tc>
        <w:tc>
          <w:tcPr>
            <w:tcW w:w="2078" w:type="pct"/>
            <w:tcBorders>
              <w:top w:val="single" w:sz="4" w:space="0" w:color="auto"/>
              <w:left w:val="single" w:sz="4" w:space="0" w:color="auto"/>
              <w:right w:val="single" w:sz="4" w:space="0" w:color="auto"/>
            </w:tcBorders>
          </w:tcPr>
          <w:p w14:paraId="35DF0A2B" w14:textId="77777777" w:rsidR="004E0A00" w:rsidRPr="00215D3C" w:rsidRDefault="004E0A00" w:rsidP="001E2551">
            <w:pPr>
              <w:pStyle w:val="TAL"/>
            </w:pPr>
            <w:r w:rsidRPr="00215D3C">
              <w:t>Create a subscription</w:t>
            </w:r>
          </w:p>
        </w:tc>
      </w:tr>
      <w:tr w:rsidR="004E0A00" w:rsidRPr="00215D3C" w14:paraId="6BFECD61" w14:textId="77777777" w:rsidTr="001E2551">
        <w:trPr>
          <w:jc w:val="center"/>
        </w:trPr>
        <w:tc>
          <w:tcPr>
            <w:tcW w:w="1051" w:type="pct"/>
            <w:tcBorders>
              <w:top w:val="single" w:sz="4" w:space="0" w:color="auto"/>
              <w:left w:val="single" w:sz="4" w:space="0" w:color="auto"/>
              <w:bottom w:val="single" w:sz="4" w:space="0" w:color="auto"/>
              <w:right w:val="single" w:sz="4" w:space="0" w:color="auto"/>
            </w:tcBorders>
          </w:tcPr>
          <w:p w14:paraId="39C984CB" w14:textId="77777777" w:rsidR="004E0A00" w:rsidRPr="00215D3C" w:rsidRDefault="004E0A00" w:rsidP="001E2551">
            <w:pPr>
              <w:pStyle w:val="TAL"/>
            </w:pPr>
            <w:r>
              <w:t>S</w:t>
            </w:r>
            <w:r w:rsidRPr="00215D3C">
              <w:t>ubscription</w:t>
            </w:r>
          </w:p>
        </w:tc>
        <w:tc>
          <w:tcPr>
            <w:tcW w:w="1439" w:type="pct"/>
            <w:tcBorders>
              <w:top w:val="single" w:sz="4" w:space="0" w:color="auto"/>
              <w:left w:val="single" w:sz="4" w:space="0" w:color="auto"/>
              <w:bottom w:val="single" w:sz="4" w:space="0" w:color="auto"/>
              <w:right w:val="single" w:sz="4" w:space="0" w:color="auto"/>
            </w:tcBorders>
          </w:tcPr>
          <w:p w14:paraId="02F8200A" w14:textId="77777777" w:rsidR="004E0A00" w:rsidRPr="00215D3C" w:rsidRDefault="004E0A00" w:rsidP="001E2551">
            <w:pPr>
              <w:pStyle w:val="TAL"/>
            </w:pPr>
            <w:r>
              <w:t>...</w:t>
            </w:r>
            <w:r w:rsidRPr="00215D3C">
              <w:t>/subscriptions/{</w:t>
            </w:r>
            <w:proofErr w:type="spellStart"/>
            <w:r w:rsidRPr="00215D3C">
              <w:t>subscriptionId</w:t>
            </w:r>
            <w:proofErr w:type="spellEnd"/>
            <w:r w:rsidRPr="00215D3C">
              <w:t>}</w:t>
            </w:r>
          </w:p>
        </w:tc>
        <w:tc>
          <w:tcPr>
            <w:tcW w:w="431" w:type="pct"/>
            <w:tcBorders>
              <w:top w:val="single" w:sz="4" w:space="0" w:color="auto"/>
              <w:left w:val="single" w:sz="4" w:space="0" w:color="auto"/>
              <w:right w:val="single" w:sz="4" w:space="0" w:color="auto"/>
            </w:tcBorders>
          </w:tcPr>
          <w:p w14:paraId="03F1CD45" w14:textId="77777777" w:rsidR="004E0A00" w:rsidRPr="00215D3C" w:rsidRDefault="004E0A00" w:rsidP="001E2551">
            <w:pPr>
              <w:pStyle w:val="TAL"/>
            </w:pPr>
            <w:r w:rsidRPr="00215D3C">
              <w:t>DELETE</w:t>
            </w:r>
          </w:p>
        </w:tc>
        <w:tc>
          <w:tcPr>
            <w:tcW w:w="2078" w:type="pct"/>
            <w:tcBorders>
              <w:top w:val="single" w:sz="4" w:space="0" w:color="auto"/>
              <w:left w:val="single" w:sz="4" w:space="0" w:color="auto"/>
              <w:right w:val="single" w:sz="4" w:space="0" w:color="auto"/>
            </w:tcBorders>
          </w:tcPr>
          <w:p w14:paraId="6E5C74EE" w14:textId="77777777" w:rsidR="004E0A00" w:rsidRPr="00215D3C" w:rsidRDefault="004E0A00" w:rsidP="001E2551">
            <w:pPr>
              <w:pStyle w:val="TAL"/>
            </w:pPr>
            <w:r w:rsidRPr="00215D3C">
              <w:t>Delete a</w:t>
            </w:r>
            <w:r>
              <w:t xml:space="preserve"> </w:t>
            </w:r>
            <w:r w:rsidRPr="00215D3C">
              <w:t>su</w:t>
            </w:r>
            <w:r>
              <w:t>b</w:t>
            </w:r>
            <w:r w:rsidRPr="00215D3C">
              <w:t>scription</w:t>
            </w:r>
          </w:p>
        </w:tc>
      </w:tr>
      <w:bookmarkEnd w:id="195"/>
    </w:tbl>
    <w:p w14:paraId="2919E7C5" w14:textId="77777777" w:rsidR="004E0A00" w:rsidRPr="00215D3C" w:rsidRDefault="004E0A00" w:rsidP="004E0A00">
      <w:pPr>
        <w:pStyle w:val="TH"/>
      </w:pPr>
    </w:p>
    <w:p w14:paraId="61DD28D6" w14:textId="77777777" w:rsidR="004E0A00" w:rsidRPr="002B2AF9" w:rsidRDefault="004E0A00" w:rsidP="004E0A00">
      <w:pPr>
        <w:pStyle w:val="Heading6"/>
      </w:pPr>
      <w:bookmarkStart w:id="196" w:name="_Toc138323511"/>
      <w:bookmarkStart w:id="197" w:name="_Toc139374649"/>
      <w:r>
        <w:t>12.</w:t>
      </w:r>
      <w:r w:rsidRPr="00543D98">
        <w:t>2.1</w:t>
      </w:r>
      <w:r w:rsidRPr="00215D3C">
        <w:t>.3.1</w:t>
      </w:r>
      <w:r>
        <w:t>.2</w:t>
      </w:r>
      <w:r>
        <w:tab/>
        <w:t xml:space="preserve">Resource structure on the </w:t>
      </w:r>
      <w:proofErr w:type="spellStart"/>
      <w:r>
        <w:t>MnS</w:t>
      </w:r>
      <w:proofErr w:type="spellEnd"/>
      <w:r>
        <w:t xml:space="preserve"> consumer</w:t>
      </w:r>
      <w:bookmarkEnd w:id="196"/>
      <w:bookmarkEnd w:id="197"/>
    </w:p>
    <w:p w14:paraId="7C748363" w14:textId="77777777" w:rsidR="004E0A00" w:rsidRDefault="004E0A00" w:rsidP="004E0A00">
      <w:r w:rsidRPr="00215D3C">
        <w:t xml:space="preserve">Figure </w:t>
      </w:r>
      <w:r>
        <w:t>12.</w:t>
      </w:r>
      <w:r w:rsidRPr="00543D98">
        <w:t>2.1</w:t>
      </w:r>
      <w:r w:rsidRPr="00215D3C">
        <w:t>.3.1</w:t>
      </w:r>
      <w:r>
        <w:t>.2</w:t>
      </w:r>
      <w:r w:rsidRPr="00215D3C">
        <w:t xml:space="preserve">-1 shows the resource structure of the Fault Supervision </w:t>
      </w:r>
      <w:proofErr w:type="spellStart"/>
      <w:r w:rsidRPr="00215D3C">
        <w:t>MnS</w:t>
      </w:r>
      <w:proofErr w:type="spellEnd"/>
      <w:r>
        <w:t xml:space="preserve"> on the </w:t>
      </w:r>
      <w:proofErr w:type="spellStart"/>
      <w:r>
        <w:t>MnS</w:t>
      </w:r>
      <w:proofErr w:type="spellEnd"/>
      <w:r>
        <w:t xml:space="preserve"> consumer</w:t>
      </w:r>
      <w:r w:rsidRPr="00215D3C">
        <w:t>.</w:t>
      </w:r>
    </w:p>
    <w:p w14:paraId="1CE17184" w14:textId="77777777" w:rsidR="004E0A00" w:rsidRPr="00215D3C" w:rsidRDefault="004E0A00" w:rsidP="004E0A00">
      <w:pPr>
        <w:rPr>
          <w:lang w:eastAsia="zh-CN"/>
        </w:rPr>
      </w:pPr>
    </w:p>
    <w:p w14:paraId="0FCC94DF" w14:textId="77777777" w:rsidR="004E0A00" w:rsidRDefault="004E0A00" w:rsidP="004E0A00">
      <w:pPr>
        <w:pStyle w:val="TH"/>
      </w:pPr>
      <w:r w:rsidRPr="006E1E2D">
        <w:rPr>
          <w:noProof/>
        </w:rPr>
        <w:drawing>
          <wp:inline distT="0" distB="0" distL="0" distR="0" wp14:anchorId="2D7A8E7B" wp14:editId="51B8E0C5">
            <wp:extent cx="1303655" cy="2933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3677E02A" w14:textId="77777777" w:rsidR="004E0A00" w:rsidRPr="00215D3C" w:rsidRDefault="004E0A00" w:rsidP="004E0A00">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.3.1</w:t>
      </w:r>
      <w:r>
        <w:rPr>
          <w:lang w:eastAsia="zh-CN"/>
        </w:rPr>
        <w:t>.2</w:t>
      </w:r>
      <w:r w:rsidRPr="00215D3C">
        <w:rPr>
          <w:lang w:eastAsia="zh-CN"/>
        </w:rPr>
        <w:t xml:space="preserve">-1: Resource URI structure of the Fault </w:t>
      </w:r>
      <w:r>
        <w:rPr>
          <w:lang w:eastAsia="zh-CN"/>
        </w:rPr>
        <w:t xml:space="preserve">Supervision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2FDF8B18" w14:textId="77777777" w:rsidR="004E0A00" w:rsidRPr="00215D3C" w:rsidRDefault="004E0A00" w:rsidP="004E0A00">
      <w:r w:rsidRPr="00215D3C">
        <w:t xml:space="preserve">Table </w:t>
      </w:r>
      <w:r>
        <w:t>12.</w:t>
      </w:r>
      <w:r w:rsidRPr="00375D3F">
        <w:t>2.1</w:t>
      </w:r>
      <w:r w:rsidRPr="00215D3C">
        <w:t>.3.1</w:t>
      </w:r>
      <w:r>
        <w:t>.2</w:t>
      </w:r>
      <w:r w:rsidRPr="00215D3C">
        <w:t>-1 provides an overview of the resources and applicable HTTP methods.</w:t>
      </w:r>
    </w:p>
    <w:p w14:paraId="2DE7D769" w14:textId="77777777" w:rsidR="004E0A00" w:rsidRDefault="004E0A00" w:rsidP="004E0A00">
      <w:pPr>
        <w:pStyle w:val="TH"/>
      </w:pPr>
      <w:r w:rsidRPr="00215D3C">
        <w:t xml:space="preserve">Table </w:t>
      </w:r>
      <w:r>
        <w:t>12.</w:t>
      </w:r>
      <w:r w:rsidRPr="00375D3F">
        <w:t>2.1</w:t>
      </w:r>
      <w:r w:rsidRPr="00215D3C">
        <w:t>.3.1</w:t>
      </w:r>
      <w:r>
        <w:t>.2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86"/>
        <w:gridCol w:w="2091"/>
        <w:gridCol w:w="1396"/>
        <w:gridCol w:w="4256"/>
      </w:tblGrid>
      <w:tr w:rsidR="004E0A00" w:rsidRPr="00215D3C" w14:paraId="7D44640A" w14:textId="77777777" w:rsidTr="001E2551">
        <w:trPr>
          <w:jc w:val="center"/>
        </w:trPr>
        <w:tc>
          <w:tcPr>
            <w:tcW w:w="97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3F99C2" w14:textId="77777777" w:rsidR="004E0A00" w:rsidRPr="00215D3C" w:rsidRDefault="004E0A00" w:rsidP="001E2551">
            <w:pPr>
              <w:pStyle w:val="TAH"/>
            </w:pPr>
            <w:r w:rsidRPr="00215D3C">
              <w:t>Resource name</w:t>
            </w:r>
          </w:p>
        </w:tc>
        <w:tc>
          <w:tcPr>
            <w:tcW w:w="10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FA6D4F" w14:textId="77777777" w:rsidR="004E0A00" w:rsidRPr="00215D3C" w:rsidRDefault="004E0A00" w:rsidP="001E2551">
            <w:pPr>
              <w:pStyle w:val="TAH"/>
            </w:pPr>
            <w:r w:rsidRPr="00215D3C">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E4054A1" w14:textId="77777777" w:rsidR="004E0A00" w:rsidRPr="00215D3C" w:rsidRDefault="004E0A00" w:rsidP="001E2551">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FB71AA" w14:textId="77777777" w:rsidR="004E0A00" w:rsidRPr="00215D3C" w:rsidRDefault="004E0A00" w:rsidP="001E2551">
            <w:pPr>
              <w:pStyle w:val="TAH"/>
            </w:pPr>
            <w:r w:rsidRPr="00215D3C">
              <w:t>Description</w:t>
            </w:r>
          </w:p>
        </w:tc>
      </w:tr>
      <w:tr w:rsidR="004E0A00" w:rsidRPr="00215D3C" w14:paraId="0FF7C459" w14:textId="77777777" w:rsidTr="001E2551">
        <w:trPr>
          <w:jc w:val="center"/>
        </w:trPr>
        <w:tc>
          <w:tcPr>
            <w:tcW w:w="979" w:type="pct"/>
            <w:tcBorders>
              <w:top w:val="single" w:sz="4" w:space="0" w:color="auto"/>
              <w:left w:val="single" w:sz="4" w:space="0" w:color="auto"/>
              <w:bottom w:val="single" w:sz="4" w:space="0" w:color="auto"/>
              <w:right w:val="single" w:sz="4" w:space="0" w:color="auto"/>
            </w:tcBorders>
          </w:tcPr>
          <w:p w14:paraId="43BED94E" w14:textId="77777777" w:rsidR="004E0A00" w:rsidRPr="00215D3C" w:rsidRDefault="004E0A00" w:rsidP="001E2551">
            <w:pPr>
              <w:pStyle w:val="TAL"/>
            </w:pPr>
            <w:r>
              <w:t>N</w:t>
            </w:r>
            <w:r w:rsidRPr="00215D3C">
              <w:t>otification</w:t>
            </w:r>
            <w:r>
              <w:t xml:space="preserve"> Target</w:t>
            </w:r>
          </w:p>
        </w:tc>
        <w:tc>
          <w:tcPr>
            <w:tcW w:w="1086" w:type="pct"/>
            <w:tcBorders>
              <w:top w:val="single" w:sz="4" w:space="0" w:color="auto"/>
              <w:left w:val="single" w:sz="4" w:space="0" w:color="auto"/>
              <w:bottom w:val="single" w:sz="4" w:space="0" w:color="auto"/>
              <w:right w:val="single" w:sz="4" w:space="0" w:color="auto"/>
            </w:tcBorders>
          </w:tcPr>
          <w:p w14:paraId="0BA360FA" w14:textId="77777777" w:rsidR="004E0A00" w:rsidRPr="00215D3C" w:rsidRDefault="004E0A00" w:rsidP="001E2551">
            <w:pPr>
              <w:pStyle w:val="TAL"/>
            </w:pPr>
            <w:r>
              <w:t>{</w:t>
            </w:r>
            <w:proofErr w:type="spellStart"/>
            <w:r w:rsidRPr="00215D3C">
              <w:t>notification</w:t>
            </w:r>
            <w:r>
              <w:t>Target</w:t>
            </w:r>
            <w:proofErr w:type="spellEnd"/>
            <w:r>
              <w:t>}</w:t>
            </w:r>
          </w:p>
        </w:tc>
        <w:tc>
          <w:tcPr>
            <w:tcW w:w="725" w:type="pct"/>
            <w:tcBorders>
              <w:top w:val="single" w:sz="4" w:space="0" w:color="auto"/>
              <w:left w:val="single" w:sz="4" w:space="0" w:color="auto"/>
              <w:right w:val="single" w:sz="4" w:space="0" w:color="auto"/>
            </w:tcBorders>
          </w:tcPr>
          <w:p w14:paraId="15CC0FEB" w14:textId="77777777" w:rsidR="004E0A00" w:rsidRPr="00215D3C" w:rsidRDefault="004E0A00" w:rsidP="001E2551">
            <w:pPr>
              <w:pStyle w:val="TAL"/>
            </w:pPr>
            <w:r w:rsidRPr="00215D3C">
              <w:t>POST</w:t>
            </w:r>
          </w:p>
        </w:tc>
        <w:tc>
          <w:tcPr>
            <w:tcW w:w="2210" w:type="pct"/>
            <w:tcBorders>
              <w:top w:val="single" w:sz="4" w:space="0" w:color="auto"/>
              <w:left w:val="single" w:sz="4" w:space="0" w:color="auto"/>
              <w:right w:val="single" w:sz="4" w:space="0" w:color="auto"/>
            </w:tcBorders>
          </w:tcPr>
          <w:p w14:paraId="508B6D95" w14:textId="77777777" w:rsidR="004E0A00" w:rsidRPr="00215D3C" w:rsidRDefault="004E0A00" w:rsidP="001E2551">
            <w:pPr>
              <w:pStyle w:val="TAL"/>
            </w:pPr>
            <w:r w:rsidRPr="00215D3C">
              <w:t xml:space="preserve">Send </w:t>
            </w:r>
            <w:r>
              <w:t xml:space="preserve">a </w:t>
            </w:r>
            <w:r w:rsidRPr="00215D3C">
              <w:t>notification</w:t>
            </w:r>
            <w:r>
              <w:t xml:space="preserve"> to the notification target</w:t>
            </w:r>
          </w:p>
        </w:tc>
      </w:tr>
    </w:tbl>
    <w:p w14:paraId="2F344E4B" w14:textId="77777777" w:rsidR="004E0A00" w:rsidRPr="00215D3C" w:rsidRDefault="004E0A00" w:rsidP="004E0A00">
      <w:pPr>
        <w:snapToGrid w:val="0"/>
        <w:rPr>
          <w:lang w:eastAsia="zh-CN"/>
        </w:rPr>
      </w:pPr>
    </w:p>
    <w:p w14:paraId="04AC636C" w14:textId="77777777" w:rsidR="004E0A00" w:rsidRPr="00215D3C" w:rsidRDefault="004E0A00" w:rsidP="004E0A00">
      <w:pPr>
        <w:pStyle w:val="Heading5"/>
      </w:pPr>
      <w:bookmarkStart w:id="198" w:name="_Toc20494690"/>
      <w:bookmarkStart w:id="199" w:name="_Toc26975758"/>
      <w:bookmarkStart w:id="200" w:name="_Toc35856638"/>
      <w:bookmarkStart w:id="201" w:name="_Toc44001525"/>
      <w:bookmarkStart w:id="202" w:name="_Toc51581126"/>
      <w:bookmarkStart w:id="203" w:name="_Toc52356389"/>
      <w:bookmarkStart w:id="204" w:name="_Toc55227959"/>
      <w:bookmarkStart w:id="205" w:name="_Toc138323512"/>
      <w:bookmarkStart w:id="206" w:name="_Toc139374650"/>
      <w:r>
        <w:t>12.</w:t>
      </w:r>
      <w:r w:rsidRPr="00375D3F">
        <w:t>2.1</w:t>
      </w:r>
      <w:r w:rsidRPr="00215D3C">
        <w:t>.3.2</w:t>
      </w:r>
      <w:r w:rsidRPr="00215D3C">
        <w:tab/>
        <w:t>Resource definitions</w:t>
      </w:r>
      <w:bookmarkEnd w:id="198"/>
      <w:bookmarkEnd w:id="199"/>
      <w:bookmarkEnd w:id="200"/>
      <w:bookmarkEnd w:id="201"/>
      <w:bookmarkEnd w:id="202"/>
      <w:bookmarkEnd w:id="203"/>
      <w:bookmarkEnd w:id="204"/>
      <w:bookmarkEnd w:id="205"/>
      <w:bookmarkEnd w:id="206"/>
    </w:p>
    <w:p w14:paraId="646EE758" w14:textId="77777777" w:rsidR="004E0A00" w:rsidRPr="00215D3C" w:rsidRDefault="004E0A00" w:rsidP="004E0A00">
      <w:pPr>
        <w:pStyle w:val="Heading6"/>
      </w:pPr>
      <w:bookmarkStart w:id="207" w:name="_Toc20494691"/>
      <w:bookmarkStart w:id="208" w:name="_Toc26975759"/>
      <w:bookmarkStart w:id="209" w:name="_Toc35856639"/>
      <w:bookmarkStart w:id="210" w:name="_Toc44001526"/>
      <w:bookmarkStart w:id="211" w:name="_Toc51581127"/>
      <w:bookmarkStart w:id="212" w:name="_Toc52356390"/>
      <w:bookmarkStart w:id="213" w:name="_Toc55227960"/>
      <w:bookmarkStart w:id="214" w:name="_Toc138323513"/>
      <w:bookmarkStart w:id="215" w:name="_Toc139374651"/>
      <w:r>
        <w:t>12.</w:t>
      </w:r>
      <w:r w:rsidRPr="00375D3F">
        <w:t>2.1</w:t>
      </w:r>
      <w:r w:rsidRPr="00215D3C">
        <w:t>.3.2.1</w:t>
      </w:r>
      <w:r w:rsidRPr="00215D3C">
        <w:tab/>
        <w:t>Resource "</w:t>
      </w:r>
      <w:r w:rsidRPr="00905BDC">
        <w:rPr>
          <w:rFonts w:cs="Arial"/>
        </w:rPr>
        <w:t>…/</w:t>
      </w:r>
      <w:r w:rsidRPr="007B5E64">
        <w:rPr>
          <w:rFonts w:cs="Arial"/>
        </w:rPr>
        <w:t>alarms</w:t>
      </w:r>
      <w:r w:rsidRPr="00215D3C">
        <w:t>"</w:t>
      </w:r>
      <w:bookmarkEnd w:id="207"/>
      <w:bookmarkEnd w:id="208"/>
      <w:bookmarkEnd w:id="209"/>
      <w:bookmarkEnd w:id="210"/>
      <w:bookmarkEnd w:id="211"/>
      <w:bookmarkEnd w:id="212"/>
      <w:bookmarkEnd w:id="213"/>
      <w:bookmarkEnd w:id="214"/>
      <w:bookmarkEnd w:id="215"/>
    </w:p>
    <w:p w14:paraId="0DAE1541" w14:textId="77777777" w:rsidR="004E0A00" w:rsidRPr="00215D3C" w:rsidRDefault="004E0A00" w:rsidP="004E0A00">
      <w:pPr>
        <w:pStyle w:val="Heading7"/>
      </w:pPr>
      <w:bookmarkStart w:id="216" w:name="_Toc20494692"/>
      <w:bookmarkStart w:id="217" w:name="_Toc26975760"/>
      <w:bookmarkStart w:id="218" w:name="_Toc35856640"/>
      <w:bookmarkStart w:id="219" w:name="_Toc44001527"/>
      <w:bookmarkStart w:id="220" w:name="_Toc51581128"/>
      <w:bookmarkStart w:id="221" w:name="_Toc52356391"/>
      <w:bookmarkStart w:id="222" w:name="_Toc55227961"/>
      <w:bookmarkStart w:id="223" w:name="_Toc138323514"/>
      <w:bookmarkStart w:id="224" w:name="_Toc139374652"/>
      <w:r>
        <w:t>12.</w:t>
      </w:r>
      <w:r w:rsidRPr="00375D3F">
        <w:t>2.1</w:t>
      </w:r>
      <w:r w:rsidRPr="00215D3C">
        <w:t>.3.2.1.1</w:t>
      </w:r>
      <w:r w:rsidRPr="00215D3C">
        <w:tab/>
        <w:t>Description</w:t>
      </w:r>
      <w:bookmarkEnd w:id="216"/>
      <w:bookmarkEnd w:id="217"/>
      <w:bookmarkEnd w:id="218"/>
      <w:bookmarkEnd w:id="219"/>
      <w:bookmarkEnd w:id="220"/>
      <w:bookmarkEnd w:id="221"/>
      <w:bookmarkEnd w:id="222"/>
      <w:bookmarkEnd w:id="223"/>
      <w:bookmarkEnd w:id="224"/>
    </w:p>
    <w:p w14:paraId="6A7222DF" w14:textId="77777777" w:rsidR="004E0A00" w:rsidRPr="00215D3C" w:rsidRDefault="004E0A00" w:rsidP="004E0A00">
      <w:r w:rsidRPr="00215D3C">
        <w:t>This resource represents a collection of alarms.</w:t>
      </w:r>
    </w:p>
    <w:p w14:paraId="37B0B10F" w14:textId="77777777" w:rsidR="004E0A00" w:rsidRPr="00215D3C" w:rsidRDefault="004E0A00" w:rsidP="004E0A00">
      <w:pPr>
        <w:pStyle w:val="Heading7"/>
      </w:pPr>
      <w:bookmarkStart w:id="225" w:name="_Toc20494693"/>
      <w:bookmarkStart w:id="226" w:name="_Toc26975761"/>
      <w:bookmarkStart w:id="227" w:name="_Toc35856641"/>
      <w:bookmarkStart w:id="228" w:name="_Toc44001528"/>
      <w:bookmarkStart w:id="229" w:name="_Toc51581129"/>
      <w:bookmarkStart w:id="230" w:name="_Toc52356392"/>
      <w:bookmarkStart w:id="231" w:name="_Toc55227962"/>
      <w:bookmarkStart w:id="232" w:name="_Toc138323515"/>
      <w:bookmarkStart w:id="233" w:name="_Toc139374653"/>
      <w:r>
        <w:t>12.</w:t>
      </w:r>
      <w:r w:rsidRPr="00375D3F">
        <w:t>2.1</w:t>
      </w:r>
      <w:r w:rsidRPr="00215D3C">
        <w:t>.3.2.1.2</w:t>
      </w:r>
      <w:r w:rsidRPr="00215D3C">
        <w:tab/>
        <w:t>URI</w:t>
      </w:r>
      <w:bookmarkEnd w:id="225"/>
      <w:bookmarkEnd w:id="226"/>
      <w:bookmarkEnd w:id="227"/>
      <w:bookmarkEnd w:id="228"/>
      <w:bookmarkEnd w:id="229"/>
      <w:bookmarkEnd w:id="230"/>
      <w:bookmarkEnd w:id="231"/>
      <w:bookmarkEnd w:id="232"/>
      <w:bookmarkEnd w:id="233"/>
    </w:p>
    <w:p w14:paraId="10856372" w14:textId="24D1F552" w:rsidR="004E0A00" w:rsidRPr="00215D3C" w:rsidRDefault="004E0A00" w:rsidP="004E0A00">
      <w:r w:rsidRPr="00215D3C">
        <w:t>Resource URI: {</w:t>
      </w:r>
      <w:proofErr w:type="spellStart"/>
      <w:r>
        <w:t>MnSRoot</w:t>
      </w:r>
      <w:proofErr w:type="spellEnd"/>
      <w:r w:rsidRPr="00215D3C">
        <w:t>}/</w:t>
      </w:r>
      <w:proofErr w:type="spellStart"/>
      <w:r w:rsidRPr="00215D3C">
        <w:t>Fault</w:t>
      </w:r>
      <w:r>
        <w:t>Supervision</w:t>
      </w:r>
      <w:r w:rsidRPr="00215D3C">
        <w:t>MnS</w:t>
      </w:r>
      <w:proofErr w:type="spellEnd"/>
      <w:ins w:id="234" w:author="Mark Scott" w:date="2023-09-28T19:59:00Z">
        <w:r w:rsidR="008C1576">
          <w:t>/{</w:t>
        </w:r>
        <w:proofErr w:type="spellStart"/>
        <w:r w:rsidR="008C1576">
          <w:t>MnSLabel</w:t>
        </w:r>
        <w:proofErr w:type="spellEnd"/>
        <w:r w:rsidR="008C1576">
          <w:t>}</w:t>
        </w:r>
      </w:ins>
      <w:r w:rsidRPr="00215D3C">
        <w:t>/</w:t>
      </w:r>
      <w:r>
        <w:t>{</w:t>
      </w:r>
      <w:proofErr w:type="spellStart"/>
      <w:r>
        <w:t>MnSVersion</w:t>
      </w:r>
      <w:proofErr w:type="spellEnd"/>
      <w:r>
        <w:t>}</w:t>
      </w:r>
      <w:r w:rsidRPr="00215D3C">
        <w:t>/alarms</w:t>
      </w:r>
    </w:p>
    <w:p w14:paraId="6844BB78" w14:textId="77777777" w:rsidR="004E0A00" w:rsidRPr="00215D3C" w:rsidRDefault="004E0A00" w:rsidP="004E0A00">
      <w:r w:rsidRPr="00215D3C">
        <w:t>The resource URI variables a</w:t>
      </w:r>
      <w:r>
        <w:t>re</w:t>
      </w:r>
      <w:r w:rsidRPr="00215D3C">
        <w:t xml:space="preserve"> defined in table</w:t>
      </w:r>
      <w:r>
        <w:t xml:space="preserve"> </w:t>
      </w:r>
      <w:r>
        <w:rPr>
          <w:lang w:eastAsia="zh-CN"/>
        </w:rPr>
        <w:t>12.</w:t>
      </w:r>
      <w:r w:rsidRPr="00375D3F">
        <w:rPr>
          <w:lang w:eastAsia="zh-CN"/>
        </w:rPr>
        <w:t>2.1</w:t>
      </w:r>
      <w:r w:rsidRPr="00215D3C">
        <w:rPr>
          <w:lang w:eastAsia="zh-CN"/>
        </w:rPr>
        <w:t>.3.2.1.2-1</w:t>
      </w:r>
      <w:r w:rsidRPr="00215D3C">
        <w:t>.</w:t>
      </w:r>
    </w:p>
    <w:p w14:paraId="2FD8C722" w14:textId="77777777" w:rsidR="004E0A00" w:rsidRPr="00215D3C" w:rsidRDefault="004E0A00" w:rsidP="004E0A00">
      <w:pPr>
        <w:pStyle w:val="TH"/>
        <w:rPr>
          <w:lang w:eastAsia="zh-CN"/>
        </w:rPr>
      </w:pPr>
      <w:r w:rsidRPr="00215D3C">
        <w:rPr>
          <w:lang w:eastAsia="zh-CN"/>
        </w:rPr>
        <w:t xml:space="preserve">Table </w:t>
      </w:r>
      <w:r>
        <w:rPr>
          <w:lang w:eastAsia="zh-CN"/>
        </w:rPr>
        <w:t>12.</w:t>
      </w:r>
      <w:r w:rsidRPr="00375D3F">
        <w:rPr>
          <w:lang w:eastAsia="zh-CN"/>
        </w:rPr>
        <w:t>2.1</w:t>
      </w:r>
      <w:r w:rsidRPr="00215D3C">
        <w:rPr>
          <w:lang w:eastAsia="zh-CN"/>
        </w:rPr>
        <w:t>.3.2.1.2-1: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31181112"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A5C2358"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BC49F17"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Definition</w:t>
            </w:r>
          </w:p>
        </w:tc>
      </w:tr>
      <w:tr w:rsidR="004E0A00" w:rsidRPr="00215D3C" w14:paraId="482E6CA6"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3539F9B" w14:textId="77777777" w:rsidR="004E0A00" w:rsidRPr="00215D3C" w:rsidRDefault="004E0A00" w:rsidP="001E2551">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A1EBC66" w14:textId="77777777" w:rsidR="004E0A00" w:rsidRPr="00215D3C" w:rsidRDefault="004E0A00" w:rsidP="001E2551">
            <w:pPr>
              <w:pStyle w:val="TAL"/>
            </w:pPr>
            <w:r w:rsidRPr="00215D3C">
              <w:t xml:space="preserve">See </w:t>
            </w:r>
            <w:r>
              <w:t>clause</w:t>
            </w:r>
            <w:r w:rsidRPr="00215D3C">
              <w:t xml:space="preserve"> 4.4</w:t>
            </w:r>
            <w:r>
              <w:t>.3</w:t>
            </w:r>
            <w:r w:rsidRPr="00215D3C">
              <w:t xml:space="preserve"> of TS 32.158 [</w:t>
            </w:r>
            <w:r>
              <w:t>15</w:t>
            </w:r>
            <w:r w:rsidRPr="00215D3C">
              <w:t>]</w:t>
            </w:r>
          </w:p>
        </w:tc>
      </w:tr>
      <w:tr w:rsidR="004E0A00" w:rsidRPr="000B7E12" w14:paraId="03F6E46D"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80AF3BF" w14:textId="77777777" w:rsidR="004E0A00" w:rsidRDefault="004E0A00"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1735BF41" w14:textId="77777777" w:rsidR="004E0A00" w:rsidRPr="000B7E12" w:rsidRDefault="004E0A00" w:rsidP="001E2551">
            <w:pPr>
              <w:pStyle w:val="TAL"/>
            </w:pPr>
            <w:r w:rsidRPr="00A54615">
              <w:t>See clause 4.4.</w:t>
            </w:r>
            <w:r>
              <w:t>3</w:t>
            </w:r>
            <w:r w:rsidRPr="00A54615">
              <w:t xml:space="preserve"> of TS 32.158 [15]</w:t>
            </w:r>
          </w:p>
        </w:tc>
      </w:tr>
    </w:tbl>
    <w:p w14:paraId="31A5EBD6" w14:textId="77777777" w:rsidR="004E0A00" w:rsidRPr="00215D3C" w:rsidRDefault="004E0A00" w:rsidP="004E0A00"/>
    <w:p w14:paraId="45553A19" w14:textId="77777777" w:rsidR="004E0A00" w:rsidRPr="00215D3C" w:rsidRDefault="004E0A00" w:rsidP="004E0A00">
      <w:pPr>
        <w:pStyle w:val="Heading7"/>
      </w:pPr>
      <w:bookmarkStart w:id="235" w:name="_Toc20494694"/>
      <w:bookmarkStart w:id="236" w:name="_Toc26975762"/>
      <w:bookmarkStart w:id="237" w:name="_Toc35856642"/>
      <w:bookmarkStart w:id="238" w:name="_Toc44001529"/>
      <w:bookmarkStart w:id="239" w:name="_Toc51581130"/>
      <w:bookmarkStart w:id="240" w:name="_Toc52356393"/>
      <w:bookmarkStart w:id="241" w:name="_Toc55227963"/>
      <w:bookmarkStart w:id="242" w:name="_Toc138323516"/>
      <w:bookmarkStart w:id="243" w:name="_Toc139374654"/>
      <w:r>
        <w:t>12.</w:t>
      </w:r>
      <w:r w:rsidRPr="00375D3F">
        <w:t>2.1</w:t>
      </w:r>
      <w:r w:rsidRPr="00215D3C">
        <w:t>.3.2.1.3</w:t>
      </w:r>
      <w:r w:rsidRPr="00215D3C">
        <w:tab/>
        <w:t>HTTP methods</w:t>
      </w:r>
      <w:bookmarkEnd w:id="235"/>
      <w:bookmarkEnd w:id="236"/>
      <w:bookmarkEnd w:id="237"/>
      <w:bookmarkEnd w:id="238"/>
      <w:bookmarkEnd w:id="239"/>
      <w:bookmarkEnd w:id="240"/>
      <w:bookmarkEnd w:id="241"/>
      <w:bookmarkEnd w:id="242"/>
      <w:bookmarkEnd w:id="243"/>
    </w:p>
    <w:p w14:paraId="71A2A440" w14:textId="77777777" w:rsidR="004E0A00" w:rsidRPr="00215D3C" w:rsidRDefault="004E0A00" w:rsidP="004E0A00">
      <w:pPr>
        <w:pStyle w:val="H6"/>
      </w:pPr>
      <w:r>
        <w:t>12.2.1</w:t>
      </w:r>
      <w:r w:rsidRPr="00215D3C">
        <w:t>.3.2.1.3.1</w:t>
      </w:r>
      <w:r w:rsidRPr="00215D3C">
        <w:tab/>
        <w:t>HTTP GET</w:t>
      </w:r>
    </w:p>
    <w:p w14:paraId="07841CEC" w14:textId="77777777" w:rsidR="004E0A00" w:rsidRPr="00215D3C" w:rsidRDefault="004E0A00" w:rsidP="004E0A00">
      <w:r w:rsidRPr="00215D3C">
        <w:t>This method shall support the URI query parameters specified in the following table.</w:t>
      </w:r>
    </w:p>
    <w:p w14:paraId="72562BF9" w14:textId="77777777" w:rsidR="004E0A00" w:rsidRPr="00215D3C" w:rsidRDefault="004E0A00" w:rsidP="004E0A00">
      <w:pPr>
        <w:pStyle w:val="TH"/>
        <w:rPr>
          <w:lang w:eastAsia="zh-CN"/>
        </w:rPr>
      </w:pPr>
      <w:r w:rsidRPr="00215D3C">
        <w:rPr>
          <w:lang w:eastAsia="zh-CN"/>
        </w:rPr>
        <w:lastRenderedPageBreak/>
        <w:t>Table</w:t>
      </w:r>
      <w:r>
        <w:rPr>
          <w:lang w:eastAsia="zh-CN"/>
        </w:rPr>
        <w:t xml:space="preserve"> </w:t>
      </w:r>
      <w:r>
        <w:t>12.2.1</w:t>
      </w:r>
      <w:r w:rsidRPr="00215D3C">
        <w:rPr>
          <w:lang w:eastAsia="zh-CN"/>
        </w:rPr>
        <w:t xml:space="preserve">.3.2.1.3.1-1: URI query parameters supported by the GET method on this </w:t>
      </w:r>
      <w:proofErr w:type="gramStart"/>
      <w:r w:rsidRPr="00215D3C">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88"/>
        <w:gridCol w:w="3145"/>
        <w:gridCol w:w="3788"/>
        <w:gridCol w:w="408"/>
      </w:tblGrid>
      <w:tr w:rsidR="004E0A00" w:rsidRPr="00215D3C" w14:paraId="3F43755A" w14:textId="77777777" w:rsidTr="001E2551">
        <w:trPr>
          <w:jc w:val="center"/>
        </w:trPr>
        <w:tc>
          <w:tcPr>
            <w:tcW w:w="1118" w:type="pct"/>
            <w:tcBorders>
              <w:top w:val="single" w:sz="4" w:space="0" w:color="auto"/>
              <w:left w:val="single" w:sz="4" w:space="0" w:color="auto"/>
              <w:bottom w:val="single" w:sz="4" w:space="0" w:color="auto"/>
              <w:right w:val="single" w:sz="4" w:space="0" w:color="auto"/>
            </w:tcBorders>
            <w:shd w:val="clear" w:color="auto" w:fill="BFBFBF"/>
            <w:hideMark/>
          </w:tcPr>
          <w:p w14:paraId="6EE1F008"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BFBFBF"/>
            <w:hideMark/>
          </w:tcPr>
          <w:p w14:paraId="6CC2576B"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Data type</w:t>
            </w:r>
          </w:p>
        </w:tc>
        <w:tc>
          <w:tcPr>
            <w:tcW w:w="18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6A08F17"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89E62DD" w14:textId="77777777" w:rsidR="004E0A00" w:rsidRPr="00215D3C" w:rsidRDefault="004E0A00" w:rsidP="001E2551">
            <w:pPr>
              <w:keepNext/>
              <w:keepLines/>
              <w:spacing w:after="0"/>
              <w:jc w:val="center"/>
              <w:rPr>
                <w:rFonts w:ascii="Arial" w:hAnsi="Arial"/>
                <w:b/>
                <w:sz w:val="18"/>
              </w:rPr>
            </w:pPr>
            <w:r>
              <w:rPr>
                <w:rFonts w:ascii="Arial" w:hAnsi="Arial"/>
                <w:b/>
                <w:sz w:val="18"/>
              </w:rPr>
              <w:t>S</w:t>
            </w:r>
          </w:p>
        </w:tc>
      </w:tr>
      <w:tr w:rsidR="004E0A00" w:rsidRPr="00215D3C" w14:paraId="6695608E" w14:textId="77777777" w:rsidTr="001E2551">
        <w:trPr>
          <w:jc w:val="center"/>
        </w:trPr>
        <w:tc>
          <w:tcPr>
            <w:tcW w:w="1118" w:type="pct"/>
            <w:tcBorders>
              <w:top w:val="single" w:sz="4" w:space="0" w:color="auto"/>
              <w:left w:val="single" w:sz="6" w:space="0" w:color="000000"/>
              <w:bottom w:val="single" w:sz="4" w:space="0" w:color="auto"/>
              <w:right w:val="single" w:sz="6" w:space="0" w:color="000000"/>
            </w:tcBorders>
            <w:hideMark/>
          </w:tcPr>
          <w:p w14:paraId="19F9D8F6" w14:textId="77777777" w:rsidR="004E0A00" w:rsidRPr="00215D3C" w:rsidRDefault="004E0A00" w:rsidP="001E2551">
            <w:pPr>
              <w:keepNext/>
              <w:keepLines/>
              <w:spacing w:after="0"/>
              <w:rPr>
                <w:rFonts w:ascii="Arial" w:hAnsi="Arial"/>
                <w:sz w:val="18"/>
              </w:rPr>
            </w:pPr>
            <w:proofErr w:type="spellStart"/>
            <w:r w:rsidRPr="00215D3C">
              <w:rPr>
                <w:rFonts w:ascii="Arial" w:hAnsi="Arial"/>
                <w:sz w:val="18"/>
              </w:rPr>
              <w:t>alarmAckState</w:t>
            </w:r>
            <w:proofErr w:type="spellEnd"/>
          </w:p>
        </w:tc>
        <w:tc>
          <w:tcPr>
            <w:tcW w:w="1537" w:type="pct"/>
            <w:tcBorders>
              <w:top w:val="single" w:sz="4" w:space="0" w:color="auto"/>
              <w:left w:val="single" w:sz="6" w:space="0" w:color="000000"/>
              <w:bottom w:val="single" w:sz="4" w:space="0" w:color="auto"/>
              <w:right w:val="single" w:sz="6" w:space="0" w:color="000000"/>
            </w:tcBorders>
          </w:tcPr>
          <w:p w14:paraId="210511FD" w14:textId="77777777" w:rsidR="004E0A00" w:rsidRPr="00215D3C" w:rsidRDefault="004E0A00" w:rsidP="001E2551">
            <w:pPr>
              <w:keepNext/>
              <w:keepLines/>
              <w:spacing w:after="0"/>
              <w:rPr>
                <w:rFonts w:ascii="Arial" w:hAnsi="Arial"/>
                <w:sz w:val="18"/>
              </w:rPr>
            </w:pPr>
            <w:proofErr w:type="spellStart"/>
            <w:r>
              <w:rPr>
                <w:rFonts w:ascii="Arial" w:hAnsi="Arial"/>
                <w:sz w:val="18"/>
              </w:rPr>
              <w:t>A</w:t>
            </w:r>
            <w:r w:rsidRPr="00215D3C">
              <w:rPr>
                <w:rFonts w:ascii="Arial" w:hAnsi="Arial"/>
                <w:sz w:val="18"/>
              </w:rPr>
              <w:t>larmAckState</w:t>
            </w:r>
            <w:proofErr w:type="spellEnd"/>
          </w:p>
        </w:tc>
        <w:tc>
          <w:tcPr>
            <w:tcW w:w="1852" w:type="pct"/>
            <w:tcBorders>
              <w:top w:val="single" w:sz="4" w:space="0" w:color="auto"/>
              <w:left w:val="single" w:sz="6" w:space="0" w:color="000000"/>
              <w:bottom w:val="single" w:sz="4" w:space="0" w:color="auto"/>
              <w:right w:val="single" w:sz="6" w:space="0" w:color="000000"/>
            </w:tcBorders>
            <w:vAlign w:val="center"/>
          </w:tcPr>
          <w:p w14:paraId="5A8FC85D" w14:textId="77777777" w:rsidR="004E0A00" w:rsidRPr="00215D3C" w:rsidRDefault="004E0A00" w:rsidP="001E2551">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59066D21" w14:textId="77777777" w:rsidR="004E0A00" w:rsidRPr="00215D3C" w:rsidRDefault="004E0A00" w:rsidP="001E2551">
            <w:pPr>
              <w:keepNext/>
              <w:keepLines/>
              <w:spacing w:after="0"/>
              <w:jc w:val="center"/>
              <w:rPr>
                <w:rFonts w:ascii="Arial" w:hAnsi="Arial"/>
                <w:sz w:val="18"/>
              </w:rPr>
            </w:pPr>
            <w:r w:rsidRPr="00215D3C">
              <w:rPr>
                <w:rFonts w:ascii="Arial" w:hAnsi="Arial"/>
                <w:sz w:val="18"/>
              </w:rPr>
              <w:t>O</w:t>
            </w:r>
          </w:p>
        </w:tc>
      </w:tr>
      <w:tr w:rsidR="004E0A00" w:rsidRPr="00215D3C" w14:paraId="490BF779" w14:textId="77777777" w:rsidTr="001E2551">
        <w:trPr>
          <w:jc w:val="center"/>
        </w:trPr>
        <w:tc>
          <w:tcPr>
            <w:tcW w:w="1118" w:type="pct"/>
            <w:tcBorders>
              <w:top w:val="single" w:sz="4" w:space="0" w:color="auto"/>
              <w:left w:val="single" w:sz="6" w:space="0" w:color="000000"/>
              <w:bottom w:val="single" w:sz="4" w:space="0" w:color="auto"/>
              <w:right w:val="single" w:sz="6" w:space="0" w:color="000000"/>
            </w:tcBorders>
          </w:tcPr>
          <w:p w14:paraId="0BA61210" w14:textId="77777777" w:rsidR="004E0A00" w:rsidRPr="00215D3C" w:rsidRDefault="004E0A00" w:rsidP="001E2551">
            <w:pPr>
              <w:keepNext/>
              <w:keepLines/>
              <w:spacing w:after="0"/>
              <w:rPr>
                <w:rFonts w:ascii="Arial" w:hAnsi="Arial"/>
                <w:sz w:val="18"/>
              </w:rPr>
            </w:pPr>
            <w:proofErr w:type="spellStart"/>
            <w:r w:rsidRPr="00215D3C">
              <w:rPr>
                <w:rFonts w:ascii="Arial" w:hAnsi="Arial"/>
                <w:sz w:val="18"/>
              </w:rPr>
              <w:t>href</w:t>
            </w:r>
            <w:proofErr w:type="spellEnd"/>
          </w:p>
        </w:tc>
        <w:tc>
          <w:tcPr>
            <w:tcW w:w="1537" w:type="pct"/>
            <w:tcBorders>
              <w:top w:val="single" w:sz="4" w:space="0" w:color="auto"/>
              <w:left w:val="single" w:sz="6" w:space="0" w:color="000000"/>
              <w:bottom w:val="single" w:sz="4" w:space="0" w:color="auto"/>
              <w:right w:val="single" w:sz="6" w:space="0" w:color="000000"/>
            </w:tcBorders>
          </w:tcPr>
          <w:p w14:paraId="7D0FA78E" w14:textId="77777777" w:rsidR="004E0A00" w:rsidRPr="00215D3C" w:rsidRDefault="004E0A00" w:rsidP="001E2551">
            <w:pPr>
              <w:keepNext/>
              <w:keepLines/>
              <w:spacing w:after="0"/>
              <w:rPr>
                <w:rFonts w:ascii="Arial" w:hAnsi="Arial"/>
                <w:sz w:val="18"/>
              </w:rPr>
            </w:pPr>
            <w:proofErr w:type="spellStart"/>
            <w:r>
              <w:rPr>
                <w:rFonts w:ascii="Arial" w:hAnsi="Arial"/>
                <w:sz w:val="18"/>
              </w:rPr>
              <w:t>Dn</w:t>
            </w:r>
            <w:proofErr w:type="spellEnd"/>
          </w:p>
        </w:tc>
        <w:tc>
          <w:tcPr>
            <w:tcW w:w="1852" w:type="pct"/>
            <w:tcBorders>
              <w:top w:val="single" w:sz="4" w:space="0" w:color="auto"/>
              <w:left w:val="single" w:sz="6" w:space="0" w:color="000000"/>
              <w:bottom w:val="single" w:sz="4" w:space="0" w:color="auto"/>
              <w:right w:val="single" w:sz="6" w:space="0" w:color="000000"/>
            </w:tcBorders>
            <w:vAlign w:val="center"/>
          </w:tcPr>
          <w:p w14:paraId="5C9BF82F" w14:textId="77777777" w:rsidR="004E0A00" w:rsidRPr="00215D3C" w:rsidRDefault="004E0A00" w:rsidP="001E2551">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668CF7D1" w14:textId="77777777" w:rsidR="004E0A00" w:rsidRPr="00215D3C" w:rsidRDefault="004E0A00" w:rsidP="001E2551">
            <w:pPr>
              <w:keepNext/>
              <w:keepLines/>
              <w:spacing w:after="0"/>
              <w:jc w:val="center"/>
              <w:rPr>
                <w:rFonts w:ascii="Arial" w:hAnsi="Arial"/>
                <w:sz w:val="18"/>
              </w:rPr>
            </w:pPr>
            <w:r w:rsidRPr="00215D3C">
              <w:rPr>
                <w:rFonts w:ascii="Arial" w:hAnsi="Arial"/>
                <w:sz w:val="18"/>
              </w:rPr>
              <w:t>O</w:t>
            </w:r>
          </w:p>
        </w:tc>
      </w:tr>
      <w:tr w:rsidR="004E0A00" w:rsidRPr="00215D3C" w14:paraId="6924D098" w14:textId="77777777" w:rsidTr="001E2551">
        <w:trPr>
          <w:jc w:val="center"/>
        </w:trPr>
        <w:tc>
          <w:tcPr>
            <w:tcW w:w="1118" w:type="pct"/>
            <w:tcBorders>
              <w:top w:val="single" w:sz="4" w:space="0" w:color="auto"/>
              <w:left w:val="single" w:sz="6" w:space="0" w:color="000000"/>
              <w:bottom w:val="single" w:sz="4" w:space="0" w:color="auto"/>
              <w:right w:val="single" w:sz="6" w:space="0" w:color="000000"/>
            </w:tcBorders>
          </w:tcPr>
          <w:p w14:paraId="6B21C208" w14:textId="77777777" w:rsidR="004E0A00" w:rsidRPr="00215D3C" w:rsidRDefault="004E0A00" w:rsidP="001E2551">
            <w:pPr>
              <w:keepNext/>
              <w:keepLines/>
              <w:spacing w:after="0"/>
              <w:rPr>
                <w:rFonts w:ascii="Arial" w:hAnsi="Arial"/>
                <w:sz w:val="18"/>
              </w:rPr>
            </w:pPr>
            <w:r w:rsidRPr="00215D3C">
              <w:rPr>
                <w:rFonts w:ascii="Arial" w:hAnsi="Arial"/>
                <w:sz w:val="18"/>
              </w:rPr>
              <w:t>filter</w:t>
            </w:r>
          </w:p>
        </w:tc>
        <w:tc>
          <w:tcPr>
            <w:tcW w:w="1537" w:type="pct"/>
            <w:tcBorders>
              <w:top w:val="single" w:sz="4" w:space="0" w:color="auto"/>
              <w:left w:val="single" w:sz="6" w:space="0" w:color="000000"/>
              <w:bottom w:val="single" w:sz="4" w:space="0" w:color="auto"/>
              <w:right w:val="single" w:sz="6" w:space="0" w:color="000000"/>
            </w:tcBorders>
          </w:tcPr>
          <w:p w14:paraId="091DAE63" w14:textId="77777777" w:rsidR="004E0A00" w:rsidRPr="00215D3C" w:rsidRDefault="004E0A00" w:rsidP="001E2551">
            <w:pPr>
              <w:keepNext/>
              <w:keepLines/>
              <w:spacing w:after="0"/>
              <w:rPr>
                <w:rFonts w:ascii="Arial" w:hAnsi="Arial"/>
                <w:sz w:val="18"/>
              </w:rPr>
            </w:pPr>
            <w:r>
              <w:rPr>
                <w:rFonts w:ascii="Arial" w:hAnsi="Arial"/>
                <w:sz w:val="18"/>
              </w:rPr>
              <w:t>string</w:t>
            </w:r>
          </w:p>
        </w:tc>
        <w:tc>
          <w:tcPr>
            <w:tcW w:w="1852" w:type="pct"/>
            <w:tcBorders>
              <w:top w:val="single" w:sz="4" w:space="0" w:color="auto"/>
              <w:left w:val="single" w:sz="6" w:space="0" w:color="000000"/>
              <w:bottom w:val="single" w:sz="4" w:space="0" w:color="auto"/>
              <w:right w:val="single" w:sz="6" w:space="0" w:color="000000"/>
            </w:tcBorders>
            <w:vAlign w:val="center"/>
          </w:tcPr>
          <w:p w14:paraId="52B7BAA5" w14:textId="77777777" w:rsidR="004E0A00" w:rsidRPr="00215D3C" w:rsidRDefault="004E0A00" w:rsidP="001E2551">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6D802BFF" w14:textId="77777777" w:rsidR="004E0A00" w:rsidRPr="00215D3C" w:rsidRDefault="004E0A00" w:rsidP="001E2551">
            <w:pPr>
              <w:keepNext/>
              <w:keepLines/>
              <w:spacing w:after="0"/>
              <w:jc w:val="center"/>
              <w:rPr>
                <w:rFonts w:ascii="Arial" w:hAnsi="Arial"/>
                <w:sz w:val="18"/>
              </w:rPr>
            </w:pPr>
            <w:r w:rsidRPr="00215D3C">
              <w:rPr>
                <w:rFonts w:ascii="Arial" w:hAnsi="Arial"/>
                <w:sz w:val="18"/>
              </w:rPr>
              <w:t>O</w:t>
            </w:r>
          </w:p>
        </w:tc>
      </w:tr>
    </w:tbl>
    <w:p w14:paraId="446333E8" w14:textId="77777777" w:rsidR="004E0A00" w:rsidRPr="00215D3C" w:rsidRDefault="004E0A00" w:rsidP="004E0A00"/>
    <w:p w14:paraId="2CCB1935" w14:textId="77777777" w:rsidR="004E0A00" w:rsidRPr="00215D3C" w:rsidRDefault="004E0A00" w:rsidP="004E0A00">
      <w:r w:rsidRPr="00215D3C">
        <w:t xml:space="preserve">This method shall support the request data structures, the response data </w:t>
      </w:r>
      <w:proofErr w:type="gramStart"/>
      <w:r w:rsidRPr="00215D3C">
        <w:t>structures</w:t>
      </w:r>
      <w:proofErr w:type="gramEnd"/>
      <w:r w:rsidRPr="00215D3C">
        <w:t xml:space="preserve"> and response codes specified in the following table.</w:t>
      </w:r>
    </w:p>
    <w:p w14:paraId="0692DC80" w14:textId="77777777" w:rsidR="004E0A00" w:rsidRPr="00215D3C" w:rsidRDefault="004E0A00" w:rsidP="004E0A00">
      <w:pPr>
        <w:pStyle w:val="TH"/>
        <w:rPr>
          <w:lang w:eastAsia="zh-CN"/>
        </w:rPr>
      </w:pPr>
      <w:r w:rsidRPr="00215D3C">
        <w:rPr>
          <w:lang w:eastAsia="zh-CN"/>
        </w:rPr>
        <w:t>Table</w:t>
      </w:r>
      <w:r>
        <w:rPr>
          <w:lang w:eastAsia="zh-CN"/>
        </w:rPr>
        <w:t xml:space="preserve"> </w:t>
      </w:r>
      <w:r>
        <w:t>12.2.1</w:t>
      </w:r>
      <w:r w:rsidRPr="00215D3C">
        <w:rPr>
          <w:lang w:eastAsia="zh-CN"/>
        </w:rPr>
        <w:t xml:space="preserve">.3.2.1.3.1-2: Data structures supported by the GET Request Body on this </w:t>
      </w:r>
      <w:proofErr w:type="gramStart"/>
      <w:r w:rsidRPr="00215D3C">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6661"/>
        <w:gridCol w:w="429"/>
      </w:tblGrid>
      <w:tr w:rsidR="004E0A00" w:rsidRPr="00215D3C" w14:paraId="273E8895" w14:textId="77777777" w:rsidTr="001E2551">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tcPr>
          <w:p w14:paraId="4B21D099"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Data type</w:t>
            </w:r>
          </w:p>
        </w:tc>
        <w:tc>
          <w:tcPr>
            <w:tcW w:w="310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B4C5CF7"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B975255" w14:textId="77777777" w:rsidR="004E0A00" w:rsidRPr="00215D3C" w:rsidRDefault="004E0A00" w:rsidP="001E2551">
            <w:pPr>
              <w:keepNext/>
              <w:keepLines/>
              <w:spacing w:after="0"/>
              <w:jc w:val="center"/>
              <w:rPr>
                <w:rFonts w:ascii="Arial" w:hAnsi="Arial"/>
                <w:b/>
                <w:sz w:val="18"/>
              </w:rPr>
            </w:pPr>
            <w:r>
              <w:rPr>
                <w:rFonts w:ascii="Arial" w:hAnsi="Arial"/>
                <w:b/>
                <w:sz w:val="18"/>
              </w:rPr>
              <w:t>S</w:t>
            </w:r>
          </w:p>
        </w:tc>
      </w:tr>
      <w:tr w:rsidR="004E0A00" w:rsidRPr="00215D3C" w14:paraId="3FB72D6D" w14:textId="77777777" w:rsidTr="001E2551">
        <w:trPr>
          <w:jc w:val="center"/>
        </w:trPr>
        <w:tc>
          <w:tcPr>
            <w:tcW w:w="1183" w:type="pct"/>
            <w:tcBorders>
              <w:top w:val="single" w:sz="4" w:space="0" w:color="auto"/>
              <w:left w:val="single" w:sz="6" w:space="0" w:color="000000"/>
              <w:bottom w:val="single" w:sz="4" w:space="0" w:color="auto"/>
              <w:right w:val="single" w:sz="6" w:space="0" w:color="000000"/>
            </w:tcBorders>
          </w:tcPr>
          <w:p w14:paraId="250A7FCB" w14:textId="77777777" w:rsidR="004E0A00" w:rsidRPr="00215D3C" w:rsidRDefault="004E0A00" w:rsidP="001E2551">
            <w:pPr>
              <w:keepNext/>
              <w:keepLines/>
              <w:spacing w:after="0"/>
              <w:jc w:val="center"/>
              <w:rPr>
                <w:rFonts w:ascii="Arial" w:hAnsi="Arial"/>
                <w:sz w:val="18"/>
              </w:rPr>
            </w:pPr>
            <w:r w:rsidRPr="00215D3C">
              <w:rPr>
                <w:rFonts w:ascii="Arial" w:hAnsi="Arial"/>
                <w:sz w:val="18"/>
              </w:rPr>
              <w:t>n/a</w:t>
            </w:r>
          </w:p>
        </w:tc>
        <w:tc>
          <w:tcPr>
            <w:tcW w:w="3105" w:type="pct"/>
            <w:tcBorders>
              <w:top w:val="single" w:sz="4" w:space="0" w:color="auto"/>
              <w:left w:val="single" w:sz="6" w:space="0" w:color="000000"/>
              <w:bottom w:val="single" w:sz="4" w:space="0" w:color="auto"/>
              <w:right w:val="single" w:sz="6" w:space="0" w:color="000000"/>
            </w:tcBorders>
          </w:tcPr>
          <w:p w14:paraId="1ED5430C" w14:textId="77777777" w:rsidR="004E0A00" w:rsidRPr="00215D3C" w:rsidRDefault="004E0A00" w:rsidP="001E255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7679F4F4" w14:textId="77777777" w:rsidR="004E0A00" w:rsidRPr="00215D3C" w:rsidRDefault="004E0A00" w:rsidP="001E2551">
            <w:pPr>
              <w:keepNext/>
              <w:keepLines/>
              <w:spacing w:after="0"/>
              <w:jc w:val="center"/>
              <w:rPr>
                <w:rFonts w:ascii="Arial" w:hAnsi="Arial"/>
                <w:sz w:val="18"/>
              </w:rPr>
            </w:pPr>
            <w:r>
              <w:rPr>
                <w:rFonts w:ascii="Arial" w:hAnsi="Arial"/>
                <w:sz w:val="18"/>
              </w:rPr>
              <w:t>n/a</w:t>
            </w:r>
          </w:p>
        </w:tc>
      </w:tr>
    </w:tbl>
    <w:p w14:paraId="715680F1" w14:textId="77777777" w:rsidR="004E0A00" w:rsidRPr="00215D3C" w:rsidRDefault="004E0A00" w:rsidP="004E0A00"/>
    <w:p w14:paraId="1E9D8F4B" w14:textId="77777777" w:rsidR="004E0A00" w:rsidRPr="00215D3C" w:rsidRDefault="004E0A00" w:rsidP="004E0A00">
      <w:pPr>
        <w:pStyle w:val="TH"/>
        <w:rPr>
          <w:lang w:eastAsia="zh-CN"/>
        </w:rPr>
      </w:pPr>
      <w:r w:rsidRPr="00215D3C">
        <w:rPr>
          <w:lang w:eastAsia="zh-CN"/>
        </w:rPr>
        <w:t>Table</w:t>
      </w:r>
      <w:r>
        <w:rPr>
          <w:lang w:eastAsia="zh-CN"/>
        </w:rPr>
        <w:t xml:space="preserve"> </w:t>
      </w:r>
      <w:r>
        <w:t>12.2.1</w:t>
      </w:r>
      <w:r w:rsidRPr="00215D3C">
        <w:rPr>
          <w:lang w:eastAsia="zh-CN"/>
        </w:rPr>
        <w:t xml:space="preserve">.3.2.1.3.1-3: Data structures supported by the GET Response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933"/>
        <w:gridCol w:w="1510"/>
        <w:gridCol w:w="4764"/>
        <w:gridCol w:w="422"/>
      </w:tblGrid>
      <w:tr w:rsidR="004E0A00" w:rsidRPr="00215D3C" w14:paraId="2777FA7A" w14:textId="77777777" w:rsidTr="001E2551">
        <w:tc>
          <w:tcPr>
            <w:tcW w:w="1388" w:type="pct"/>
            <w:tcBorders>
              <w:top w:val="single" w:sz="4" w:space="0" w:color="auto"/>
              <w:left w:val="single" w:sz="4" w:space="0" w:color="auto"/>
              <w:bottom w:val="single" w:sz="4" w:space="0" w:color="auto"/>
              <w:right w:val="single" w:sz="4" w:space="0" w:color="auto"/>
            </w:tcBorders>
            <w:shd w:val="clear" w:color="auto" w:fill="BFBFBF"/>
            <w:hideMark/>
          </w:tcPr>
          <w:p w14:paraId="1D8EFFE6"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Data type</w:t>
            </w:r>
          </w:p>
        </w:tc>
        <w:tc>
          <w:tcPr>
            <w:tcW w:w="714" w:type="pct"/>
            <w:tcBorders>
              <w:top w:val="single" w:sz="4" w:space="0" w:color="auto"/>
              <w:left w:val="single" w:sz="4" w:space="0" w:color="auto"/>
              <w:bottom w:val="single" w:sz="4" w:space="0" w:color="auto"/>
              <w:right w:val="single" w:sz="4" w:space="0" w:color="auto"/>
            </w:tcBorders>
            <w:shd w:val="clear" w:color="auto" w:fill="BFBFBF"/>
            <w:hideMark/>
          </w:tcPr>
          <w:p w14:paraId="11FBD141"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254" w:type="pct"/>
            <w:tcBorders>
              <w:top w:val="single" w:sz="4" w:space="0" w:color="auto"/>
              <w:left w:val="single" w:sz="4" w:space="0" w:color="auto"/>
              <w:bottom w:val="single" w:sz="4" w:space="0" w:color="auto"/>
              <w:right w:val="single" w:sz="4" w:space="0" w:color="auto"/>
            </w:tcBorders>
            <w:shd w:val="clear" w:color="auto" w:fill="BFBFBF"/>
            <w:hideMark/>
          </w:tcPr>
          <w:p w14:paraId="04977505"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41710274" w14:textId="77777777" w:rsidR="004E0A00" w:rsidRPr="00215D3C" w:rsidRDefault="004E0A00" w:rsidP="001E2551">
            <w:pPr>
              <w:keepNext/>
              <w:keepLines/>
              <w:spacing w:after="0"/>
              <w:jc w:val="center"/>
              <w:rPr>
                <w:rFonts w:ascii="Arial" w:hAnsi="Arial"/>
                <w:b/>
                <w:sz w:val="18"/>
              </w:rPr>
            </w:pPr>
            <w:r>
              <w:rPr>
                <w:rFonts w:ascii="Arial" w:hAnsi="Arial"/>
                <w:b/>
                <w:sz w:val="18"/>
              </w:rPr>
              <w:t>S</w:t>
            </w:r>
          </w:p>
        </w:tc>
      </w:tr>
      <w:tr w:rsidR="004E0A00" w:rsidRPr="00215D3C" w14:paraId="63A0B0C3" w14:textId="77777777" w:rsidTr="001E2551">
        <w:tc>
          <w:tcPr>
            <w:tcW w:w="1388" w:type="pct"/>
            <w:tcBorders>
              <w:top w:val="single" w:sz="4" w:space="0" w:color="auto"/>
              <w:left w:val="single" w:sz="6" w:space="0" w:color="000000"/>
              <w:bottom w:val="single" w:sz="6" w:space="0" w:color="000000"/>
              <w:right w:val="single" w:sz="6" w:space="0" w:color="000000"/>
            </w:tcBorders>
          </w:tcPr>
          <w:p w14:paraId="40D0E819" w14:textId="77777777" w:rsidR="004E0A00" w:rsidRPr="00215D3C" w:rsidRDefault="004E0A00" w:rsidP="001E2551">
            <w:pPr>
              <w:keepNext/>
              <w:keepLines/>
              <w:spacing w:after="0"/>
              <w:rPr>
                <w:rFonts w:ascii="Arial" w:hAnsi="Arial"/>
                <w:sz w:val="18"/>
              </w:rPr>
            </w:pPr>
            <w:proofErr w:type="spellStart"/>
            <w:r>
              <w:rPr>
                <w:rFonts w:ascii="Arial" w:hAnsi="Arial"/>
                <w:sz w:val="18"/>
              </w:rPr>
              <w:t>GetAlarmsResponse</w:t>
            </w:r>
            <w:proofErr w:type="spellEnd"/>
          </w:p>
        </w:tc>
        <w:tc>
          <w:tcPr>
            <w:tcW w:w="714" w:type="pct"/>
            <w:tcBorders>
              <w:top w:val="single" w:sz="4" w:space="0" w:color="auto"/>
              <w:left w:val="single" w:sz="6" w:space="0" w:color="000000"/>
              <w:bottom w:val="single" w:sz="6" w:space="0" w:color="000000"/>
              <w:right w:val="single" w:sz="6" w:space="0" w:color="000000"/>
            </w:tcBorders>
          </w:tcPr>
          <w:p w14:paraId="2964CF64" w14:textId="77777777" w:rsidR="004E0A00" w:rsidRPr="00215D3C" w:rsidRDefault="004E0A00" w:rsidP="001E2551">
            <w:pPr>
              <w:keepNext/>
              <w:keepLines/>
              <w:spacing w:after="0"/>
              <w:rPr>
                <w:rFonts w:ascii="Arial" w:hAnsi="Arial"/>
                <w:sz w:val="18"/>
              </w:rPr>
            </w:pPr>
            <w:r w:rsidRPr="00215D3C">
              <w:rPr>
                <w:rFonts w:ascii="Arial" w:hAnsi="Arial"/>
                <w:sz w:val="18"/>
              </w:rPr>
              <w:t>200 OK</w:t>
            </w:r>
          </w:p>
        </w:tc>
        <w:tc>
          <w:tcPr>
            <w:tcW w:w="2254" w:type="pct"/>
            <w:tcBorders>
              <w:top w:val="single" w:sz="4" w:space="0" w:color="auto"/>
              <w:left w:val="single" w:sz="6" w:space="0" w:color="000000"/>
              <w:bottom w:val="single" w:sz="6" w:space="0" w:color="000000"/>
              <w:right w:val="single" w:sz="6" w:space="0" w:color="000000"/>
            </w:tcBorders>
          </w:tcPr>
          <w:p w14:paraId="1B74EDAC" w14:textId="77777777" w:rsidR="004E0A00" w:rsidRPr="00215D3C" w:rsidRDefault="004E0A00" w:rsidP="001E2551">
            <w:pPr>
              <w:keepNext/>
              <w:keepLines/>
              <w:spacing w:after="0"/>
              <w:rPr>
                <w:rFonts w:ascii="Arial" w:hAnsi="Arial"/>
                <w:sz w:val="18"/>
              </w:rPr>
            </w:pPr>
            <w:r w:rsidRPr="00215D3C">
              <w:rPr>
                <w:rFonts w:ascii="Arial" w:hAnsi="Arial"/>
                <w:sz w:val="18"/>
              </w:rPr>
              <w:t>The alarms returned.</w:t>
            </w:r>
          </w:p>
        </w:tc>
        <w:tc>
          <w:tcPr>
            <w:tcW w:w="200" w:type="pct"/>
            <w:tcBorders>
              <w:top w:val="single" w:sz="4" w:space="0" w:color="auto"/>
              <w:left w:val="single" w:sz="6" w:space="0" w:color="000000"/>
              <w:bottom w:val="single" w:sz="6" w:space="0" w:color="000000"/>
              <w:right w:val="single" w:sz="6" w:space="0" w:color="000000"/>
            </w:tcBorders>
          </w:tcPr>
          <w:p w14:paraId="6FCE97C1" w14:textId="77777777" w:rsidR="004E0A00" w:rsidRPr="00215D3C" w:rsidRDefault="004E0A00" w:rsidP="001E2551">
            <w:pPr>
              <w:keepNext/>
              <w:keepLines/>
              <w:spacing w:after="0"/>
              <w:jc w:val="center"/>
              <w:rPr>
                <w:rFonts w:ascii="Arial" w:hAnsi="Arial"/>
                <w:sz w:val="18"/>
              </w:rPr>
            </w:pPr>
            <w:r w:rsidRPr="00215D3C">
              <w:rPr>
                <w:rFonts w:ascii="Arial" w:hAnsi="Arial"/>
                <w:sz w:val="18"/>
              </w:rPr>
              <w:t>M</w:t>
            </w:r>
          </w:p>
        </w:tc>
      </w:tr>
      <w:tr w:rsidR="004E0A00" w:rsidRPr="00215D3C" w14:paraId="22A6FAE5" w14:textId="77777777" w:rsidTr="001E2551">
        <w:tc>
          <w:tcPr>
            <w:tcW w:w="1388" w:type="pct"/>
            <w:tcBorders>
              <w:top w:val="single" w:sz="4" w:space="0" w:color="auto"/>
              <w:left w:val="single" w:sz="6" w:space="0" w:color="000000"/>
              <w:bottom w:val="single" w:sz="4" w:space="0" w:color="auto"/>
              <w:right w:val="single" w:sz="6" w:space="0" w:color="000000"/>
            </w:tcBorders>
          </w:tcPr>
          <w:p w14:paraId="26AA072D" w14:textId="77777777" w:rsidR="004E0A00" w:rsidRPr="00215D3C" w:rsidRDefault="004E0A00" w:rsidP="001E2551">
            <w:pPr>
              <w:keepNext/>
              <w:keepLines/>
              <w:spacing w:after="0"/>
              <w:rPr>
                <w:rFonts w:ascii="Arial" w:hAnsi="Arial"/>
                <w:sz w:val="18"/>
              </w:rPr>
            </w:pPr>
            <w:proofErr w:type="spellStart"/>
            <w:r>
              <w:rPr>
                <w:rFonts w:ascii="Arial" w:hAnsi="Arial"/>
                <w:sz w:val="18"/>
              </w:rPr>
              <w:t>ErrorResponse</w:t>
            </w:r>
            <w:proofErr w:type="spellEnd"/>
          </w:p>
        </w:tc>
        <w:tc>
          <w:tcPr>
            <w:tcW w:w="714" w:type="pct"/>
            <w:tcBorders>
              <w:top w:val="single" w:sz="4" w:space="0" w:color="auto"/>
              <w:left w:val="single" w:sz="6" w:space="0" w:color="000000"/>
              <w:bottom w:val="single" w:sz="4" w:space="0" w:color="auto"/>
              <w:right w:val="single" w:sz="6" w:space="0" w:color="000000"/>
            </w:tcBorders>
          </w:tcPr>
          <w:p w14:paraId="63E2171F" w14:textId="77777777" w:rsidR="004E0A00" w:rsidRPr="00215D3C" w:rsidRDefault="004E0A00" w:rsidP="001E2551">
            <w:pPr>
              <w:keepNext/>
              <w:keepLines/>
              <w:spacing w:after="0"/>
              <w:rPr>
                <w:rFonts w:ascii="Arial" w:hAnsi="Arial"/>
                <w:sz w:val="18"/>
              </w:rPr>
            </w:pPr>
            <w:r w:rsidRPr="00215D3C">
              <w:rPr>
                <w:rFonts w:ascii="Arial" w:hAnsi="Arial"/>
                <w:sz w:val="18"/>
              </w:rPr>
              <w:t>4xx/5xx</w:t>
            </w:r>
          </w:p>
        </w:tc>
        <w:tc>
          <w:tcPr>
            <w:tcW w:w="2254" w:type="pct"/>
            <w:tcBorders>
              <w:top w:val="single" w:sz="4" w:space="0" w:color="auto"/>
              <w:left w:val="single" w:sz="6" w:space="0" w:color="000000"/>
              <w:bottom w:val="single" w:sz="4" w:space="0" w:color="auto"/>
              <w:right w:val="single" w:sz="6" w:space="0" w:color="000000"/>
            </w:tcBorders>
          </w:tcPr>
          <w:p w14:paraId="739DEEEE" w14:textId="77777777" w:rsidR="004E0A00" w:rsidRPr="00215D3C" w:rsidRDefault="004E0A00" w:rsidP="001E2551">
            <w:pPr>
              <w:keepNext/>
              <w:keepLines/>
              <w:spacing w:after="0"/>
              <w:rPr>
                <w:rFonts w:ascii="Arial" w:hAnsi="Arial"/>
                <w:sz w:val="18"/>
              </w:rPr>
            </w:pPr>
            <w:r w:rsidRPr="00215D3C">
              <w:rPr>
                <w:rFonts w:ascii="Arial" w:hAnsi="Arial"/>
                <w:sz w:val="18"/>
              </w:rPr>
              <w:t>Returned in case of an error</w:t>
            </w:r>
          </w:p>
        </w:tc>
        <w:tc>
          <w:tcPr>
            <w:tcW w:w="200" w:type="pct"/>
            <w:tcBorders>
              <w:top w:val="single" w:sz="4" w:space="0" w:color="auto"/>
              <w:left w:val="single" w:sz="6" w:space="0" w:color="000000"/>
              <w:bottom w:val="single" w:sz="4" w:space="0" w:color="auto"/>
              <w:right w:val="single" w:sz="6" w:space="0" w:color="000000"/>
            </w:tcBorders>
          </w:tcPr>
          <w:p w14:paraId="0CE4052B" w14:textId="77777777" w:rsidR="004E0A00" w:rsidRPr="00215D3C" w:rsidRDefault="004E0A00" w:rsidP="001E2551">
            <w:pPr>
              <w:keepNext/>
              <w:keepLines/>
              <w:spacing w:after="0"/>
              <w:jc w:val="center"/>
              <w:rPr>
                <w:rFonts w:ascii="Arial" w:hAnsi="Arial"/>
                <w:sz w:val="18"/>
              </w:rPr>
            </w:pPr>
            <w:r w:rsidRPr="00215D3C">
              <w:rPr>
                <w:rFonts w:ascii="Arial" w:hAnsi="Arial"/>
                <w:sz w:val="18"/>
              </w:rPr>
              <w:t>O</w:t>
            </w:r>
          </w:p>
        </w:tc>
      </w:tr>
    </w:tbl>
    <w:p w14:paraId="7AF3E679" w14:textId="77777777" w:rsidR="004E0A00" w:rsidRPr="00215D3C" w:rsidRDefault="004E0A00" w:rsidP="004E0A00"/>
    <w:p w14:paraId="79DDB481" w14:textId="77777777" w:rsidR="004E0A00" w:rsidRPr="00215D3C" w:rsidRDefault="004E0A00" w:rsidP="004E0A00">
      <w:pPr>
        <w:pStyle w:val="H6"/>
      </w:pPr>
      <w:r>
        <w:t>12.2.1</w:t>
      </w:r>
      <w:r w:rsidRPr="00215D3C">
        <w:t>.3.2.1.3.2</w:t>
      </w:r>
      <w:r w:rsidRPr="00215D3C">
        <w:tab/>
      </w:r>
      <w:r>
        <w:t>Void</w:t>
      </w:r>
    </w:p>
    <w:p w14:paraId="49629F24" w14:textId="77777777" w:rsidR="004E0A00" w:rsidRPr="00215D3C" w:rsidRDefault="004E0A00" w:rsidP="004E0A00"/>
    <w:p w14:paraId="677FFFAB" w14:textId="77777777" w:rsidR="004E0A00" w:rsidRPr="00215D3C" w:rsidRDefault="004E0A00" w:rsidP="004E0A00">
      <w:pPr>
        <w:pStyle w:val="H6"/>
      </w:pPr>
      <w:r>
        <w:t>12.2.1</w:t>
      </w:r>
      <w:r w:rsidRPr="00215D3C">
        <w:t>.3.2.1.3.3</w:t>
      </w:r>
      <w:r w:rsidRPr="00215D3C">
        <w:tab/>
        <w:t>HTTP PATCH</w:t>
      </w:r>
    </w:p>
    <w:p w14:paraId="348029EC" w14:textId="77777777" w:rsidR="004E0A00" w:rsidRPr="00215D3C" w:rsidRDefault="004E0A00" w:rsidP="004E0A00">
      <w:r w:rsidRPr="00215D3C">
        <w:t>This method shall support the URI query parameters specified in the following table.</w:t>
      </w:r>
    </w:p>
    <w:p w14:paraId="33D524AB" w14:textId="77777777" w:rsidR="004E0A00" w:rsidRPr="00215D3C" w:rsidRDefault="004E0A00" w:rsidP="004E0A00">
      <w:pPr>
        <w:pStyle w:val="TH"/>
        <w:rPr>
          <w:lang w:eastAsia="zh-CN"/>
        </w:rPr>
      </w:pPr>
      <w:r w:rsidRPr="00215D3C">
        <w:rPr>
          <w:lang w:eastAsia="zh-CN"/>
        </w:rPr>
        <w:t>Table</w:t>
      </w:r>
      <w:r>
        <w:rPr>
          <w:lang w:eastAsia="zh-CN"/>
        </w:rPr>
        <w:t xml:space="preserve"> </w:t>
      </w:r>
      <w:r>
        <w:t>12.2.1</w:t>
      </w:r>
      <w:r w:rsidRPr="00215D3C">
        <w:rPr>
          <w:lang w:eastAsia="zh-CN"/>
        </w:rPr>
        <w:t xml:space="preserve">.3.2.1.3.3-1: URI query parameters supported by the PATCH method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4E0A00" w:rsidRPr="00215D3C" w14:paraId="24B196FE"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2EC771C"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4A22F7D"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04785F"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F8AA390" w14:textId="77777777" w:rsidR="004E0A00" w:rsidRPr="00215D3C" w:rsidRDefault="004E0A00" w:rsidP="001E2551">
            <w:pPr>
              <w:keepNext/>
              <w:keepLines/>
              <w:spacing w:after="0"/>
              <w:jc w:val="center"/>
              <w:rPr>
                <w:rFonts w:ascii="Arial" w:hAnsi="Arial"/>
                <w:b/>
                <w:sz w:val="18"/>
              </w:rPr>
            </w:pPr>
            <w:r>
              <w:rPr>
                <w:rFonts w:ascii="Arial" w:hAnsi="Arial"/>
                <w:b/>
                <w:sz w:val="18"/>
              </w:rPr>
              <w:t>S</w:t>
            </w:r>
          </w:p>
        </w:tc>
      </w:tr>
      <w:tr w:rsidR="004E0A00" w:rsidRPr="00215D3C" w14:paraId="7F1D18CA" w14:textId="77777777" w:rsidTr="001E2551">
        <w:tc>
          <w:tcPr>
            <w:tcW w:w="818" w:type="pct"/>
            <w:tcBorders>
              <w:top w:val="single" w:sz="4" w:space="0" w:color="auto"/>
              <w:left w:val="single" w:sz="6" w:space="0" w:color="000000"/>
              <w:bottom w:val="single" w:sz="4" w:space="0" w:color="auto"/>
              <w:right w:val="single" w:sz="6" w:space="0" w:color="000000"/>
            </w:tcBorders>
          </w:tcPr>
          <w:p w14:paraId="4BFA5348" w14:textId="77777777" w:rsidR="004E0A00" w:rsidRPr="00215D3C" w:rsidRDefault="004E0A00" w:rsidP="001E2551">
            <w:pPr>
              <w:keepNext/>
              <w:keepLines/>
              <w:spacing w:after="0"/>
              <w:rPr>
                <w:rFonts w:ascii="Arial" w:hAnsi="Arial"/>
                <w:sz w:val="18"/>
                <w:lang w:eastAsia="zh-CN"/>
              </w:rPr>
            </w:pPr>
            <w:r>
              <w:rPr>
                <w:rFonts w:ascii="Arial" w:hAnsi="Arial"/>
                <w:sz w:val="18"/>
                <w:lang w:eastAsia="zh-CN"/>
              </w:rPr>
              <w:t>n/a</w:t>
            </w:r>
          </w:p>
        </w:tc>
        <w:tc>
          <w:tcPr>
            <w:tcW w:w="1244" w:type="pct"/>
            <w:tcBorders>
              <w:top w:val="single" w:sz="4" w:space="0" w:color="auto"/>
              <w:left w:val="single" w:sz="6" w:space="0" w:color="000000"/>
              <w:bottom w:val="single" w:sz="4" w:space="0" w:color="auto"/>
              <w:right w:val="single" w:sz="6" w:space="0" w:color="000000"/>
            </w:tcBorders>
          </w:tcPr>
          <w:p w14:paraId="5D59D628" w14:textId="77777777" w:rsidR="004E0A00" w:rsidRPr="00215D3C" w:rsidRDefault="004E0A00" w:rsidP="001E2551">
            <w:pPr>
              <w:keepNext/>
              <w:keepLines/>
              <w:spacing w:after="0"/>
              <w:rPr>
                <w:rFonts w:ascii="Arial" w:hAnsi="Arial"/>
                <w:sz w:val="18"/>
              </w:rPr>
            </w:pPr>
            <w:r>
              <w:rPr>
                <w:rFonts w:ascii="Arial" w:hAnsi="Arial"/>
                <w:sz w:val="18"/>
                <w:lang w:eastAsia="zh-CN"/>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5A79B70A" w14:textId="77777777" w:rsidR="004E0A00" w:rsidRPr="00215D3C" w:rsidRDefault="004E0A00" w:rsidP="001E2551">
            <w:pPr>
              <w:keepNext/>
              <w:keepLines/>
              <w:spacing w:after="0"/>
              <w:rPr>
                <w:rFonts w:ascii="Arial" w:hAnsi="Arial"/>
                <w:sz w:val="18"/>
              </w:rPr>
            </w:pPr>
            <w:r>
              <w:rPr>
                <w:rFonts w:ascii="Arial" w:hAnsi="Arial"/>
                <w:sz w:val="18"/>
                <w:lang w:eastAsia="zh-CN"/>
              </w:rPr>
              <w:t>n/a</w:t>
            </w:r>
          </w:p>
        </w:tc>
        <w:tc>
          <w:tcPr>
            <w:tcW w:w="200" w:type="pct"/>
            <w:tcBorders>
              <w:top w:val="single" w:sz="4" w:space="0" w:color="auto"/>
              <w:left w:val="single" w:sz="6" w:space="0" w:color="000000"/>
              <w:bottom w:val="single" w:sz="4" w:space="0" w:color="auto"/>
              <w:right w:val="single" w:sz="6" w:space="0" w:color="000000"/>
            </w:tcBorders>
          </w:tcPr>
          <w:p w14:paraId="0A6FD3CD" w14:textId="77777777" w:rsidR="004E0A00" w:rsidRPr="00215D3C" w:rsidRDefault="004E0A00" w:rsidP="001E2551">
            <w:pPr>
              <w:keepNext/>
              <w:keepLines/>
              <w:spacing w:after="0"/>
              <w:jc w:val="center"/>
              <w:rPr>
                <w:rFonts w:ascii="Arial" w:hAnsi="Arial"/>
                <w:sz w:val="18"/>
              </w:rPr>
            </w:pPr>
            <w:r>
              <w:rPr>
                <w:rFonts w:ascii="Arial" w:hAnsi="Arial"/>
                <w:sz w:val="18"/>
                <w:lang w:eastAsia="zh-CN"/>
              </w:rPr>
              <w:t>n/a</w:t>
            </w:r>
          </w:p>
        </w:tc>
      </w:tr>
    </w:tbl>
    <w:p w14:paraId="1A4CFBDD" w14:textId="77777777" w:rsidR="004E0A00" w:rsidRPr="00215D3C" w:rsidRDefault="004E0A00" w:rsidP="004E0A00"/>
    <w:p w14:paraId="16671824" w14:textId="77777777" w:rsidR="004E0A00" w:rsidRPr="00215D3C" w:rsidRDefault="004E0A00" w:rsidP="004E0A00">
      <w:r w:rsidRPr="00215D3C">
        <w:t>This method shall support the request data structures,</w:t>
      </w:r>
      <w:r>
        <w:t xml:space="preserve"> </w:t>
      </w:r>
      <w:r w:rsidRPr="00215D3C">
        <w:t xml:space="preserve">the response data </w:t>
      </w:r>
      <w:proofErr w:type="gramStart"/>
      <w:r w:rsidRPr="00215D3C">
        <w:t>structures</w:t>
      </w:r>
      <w:proofErr w:type="gramEnd"/>
      <w:r w:rsidRPr="00215D3C">
        <w:t xml:space="preserve"> and response codes specified in the following table.</w:t>
      </w:r>
    </w:p>
    <w:p w14:paraId="0C15E22A" w14:textId="77777777" w:rsidR="004E0A00" w:rsidRPr="00215D3C" w:rsidRDefault="004E0A00" w:rsidP="004E0A00">
      <w:pPr>
        <w:pStyle w:val="TH"/>
        <w:rPr>
          <w:lang w:eastAsia="zh-CN"/>
        </w:rPr>
      </w:pPr>
      <w:r w:rsidRPr="00215D3C">
        <w:rPr>
          <w:lang w:eastAsia="zh-CN"/>
        </w:rPr>
        <w:t>Table</w:t>
      </w:r>
      <w:r>
        <w:rPr>
          <w:lang w:eastAsia="zh-CN"/>
        </w:rPr>
        <w:t xml:space="preserve"> </w:t>
      </w:r>
      <w:r>
        <w:t>12.2.1</w:t>
      </w:r>
      <w:r w:rsidRPr="00215D3C">
        <w:rPr>
          <w:lang w:eastAsia="zh-CN"/>
        </w:rPr>
        <w:t xml:space="preserve">.3.2.1.3.3-2: Data structures supported by the PATCH Request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4E0A00" w:rsidRPr="00215D3C" w14:paraId="03726858" w14:textId="77777777" w:rsidTr="001E2551">
        <w:tc>
          <w:tcPr>
            <w:tcW w:w="1537" w:type="pct"/>
            <w:tcBorders>
              <w:top w:val="single" w:sz="4" w:space="0" w:color="auto"/>
              <w:left w:val="single" w:sz="4" w:space="0" w:color="auto"/>
              <w:bottom w:val="single" w:sz="4" w:space="0" w:color="auto"/>
              <w:right w:val="single" w:sz="4" w:space="0" w:color="auto"/>
            </w:tcBorders>
            <w:shd w:val="clear" w:color="auto" w:fill="BFBFBF"/>
          </w:tcPr>
          <w:p w14:paraId="3E922ADE"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88356AD"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1A0DE06" w14:textId="77777777" w:rsidR="004E0A00" w:rsidRPr="00215D3C" w:rsidRDefault="004E0A00" w:rsidP="001E2551">
            <w:pPr>
              <w:keepNext/>
              <w:keepLines/>
              <w:spacing w:after="0"/>
              <w:jc w:val="center"/>
              <w:rPr>
                <w:rFonts w:ascii="Arial" w:hAnsi="Arial"/>
                <w:b/>
                <w:sz w:val="18"/>
              </w:rPr>
            </w:pPr>
            <w:r>
              <w:rPr>
                <w:rFonts w:ascii="Arial" w:hAnsi="Arial"/>
                <w:b/>
                <w:sz w:val="18"/>
              </w:rPr>
              <w:t>S</w:t>
            </w:r>
          </w:p>
        </w:tc>
      </w:tr>
      <w:tr w:rsidR="004E0A00" w:rsidRPr="00215D3C" w14:paraId="005FB039" w14:textId="77777777" w:rsidTr="001E2551">
        <w:tc>
          <w:tcPr>
            <w:tcW w:w="1537" w:type="pct"/>
            <w:tcBorders>
              <w:top w:val="single" w:sz="4" w:space="0" w:color="auto"/>
              <w:left w:val="single" w:sz="6" w:space="0" w:color="000000"/>
              <w:bottom w:val="single" w:sz="4" w:space="0" w:color="auto"/>
              <w:right w:val="single" w:sz="6" w:space="0" w:color="000000"/>
            </w:tcBorders>
          </w:tcPr>
          <w:p w14:paraId="5719BB7A" w14:textId="77777777" w:rsidR="004E0A00" w:rsidRPr="00215D3C" w:rsidRDefault="004E0A00" w:rsidP="001E2551">
            <w:pPr>
              <w:keepNext/>
              <w:keepLines/>
              <w:spacing w:after="0"/>
              <w:rPr>
                <w:rFonts w:ascii="Arial" w:hAnsi="Arial"/>
                <w:sz w:val="18"/>
              </w:rPr>
            </w:pPr>
            <w:proofErr w:type="gramStart"/>
            <w:r>
              <w:rPr>
                <w:rFonts w:ascii="Arial" w:hAnsi="Arial"/>
                <w:sz w:val="18"/>
              </w:rPr>
              <w:t>map(</w:t>
            </w:r>
            <w:proofErr w:type="spellStart"/>
            <w:proofErr w:type="gramEnd"/>
            <w:r w:rsidRPr="00630BC7">
              <w:rPr>
                <w:rFonts w:ascii="Arial" w:hAnsi="Arial"/>
                <w:sz w:val="18"/>
              </w:rPr>
              <w:t>MergePatchAcknowledgeAlarm</w:t>
            </w:r>
            <w:proofErr w:type="spellEnd"/>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113A2A6A" w14:textId="77777777" w:rsidR="004E0A00" w:rsidRPr="00215D3C" w:rsidRDefault="004E0A00" w:rsidP="001E2551">
            <w:pPr>
              <w:keepNext/>
              <w:keepLines/>
              <w:spacing w:after="0"/>
              <w:rPr>
                <w:rFonts w:ascii="Arial" w:hAnsi="Arial"/>
                <w:sz w:val="18"/>
              </w:rPr>
            </w:pPr>
            <w:r w:rsidRPr="00215D3C">
              <w:rPr>
                <w:rFonts w:ascii="Arial" w:hAnsi="Arial"/>
                <w:sz w:val="18"/>
              </w:rPr>
              <w:t>Patch document for acknowledging one or multiple alarms</w:t>
            </w:r>
          </w:p>
        </w:tc>
        <w:tc>
          <w:tcPr>
            <w:tcW w:w="200" w:type="pct"/>
            <w:tcBorders>
              <w:top w:val="single" w:sz="4" w:space="0" w:color="auto"/>
              <w:left w:val="single" w:sz="6" w:space="0" w:color="000000"/>
              <w:bottom w:val="single" w:sz="4" w:space="0" w:color="auto"/>
              <w:right w:val="single" w:sz="6" w:space="0" w:color="000000"/>
            </w:tcBorders>
          </w:tcPr>
          <w:p w14:paraId="7F79D7FB" w14:textId="77777777" w:rsidR="004E0A00" w:rsidRPr="00215D3C" w:rsidRDefault="004E0A00" w:rsidP="001E2551">
            <w:pPr>
              <w:keepNext/>
              <w:keepLines/>
              <w:spacing w:after="0"/>
              <w:jc w:val="center"/>
              <w:rPr>
                <w:rFonts w:ascii="Arial" w:hAnsi="Arial"/>
                <w:sz w:val="18"/>
              </w:rPr>
            </w:pPr>
            <w:r w:rsidRPr="00215D3C">
              <w:rPr>
                <w:rFonts w:ascii="Arial" w:hAnsi="Arial"/>
                <w:sz w:val="18"/>
              </w:rPr>
              <w:t>M</w:t>
            </w:r>
          </w:p>
        </w:tc>
      </w:tr>
      <w:tr w:rsidR="004E0A00" w:rsidRPr="00215D3C" w14:paraId="2DCE80E1" w14:textId="77777777" w:rsidTr="001E2551">
        <w:tc>
          <w:tcPr>
            <w:tcW w:w="1537" w:type="pct"/>
            <w:tcBorders>
              <w:top w:val="single" w:sz="4" w:space="0" w:color="auto"/>
              <w:left w:val="single" w:sz="6" w:space="0" w:color="000000"/>
              <w:bottom w:val="single" w:sz="4" w:space="0" w:color="auto"/>
              <w:right w:val="single" w:sz="6" w:space="0" w:color="000000"/>
            </w:tcBorders>
          </w:tcPr>
          <w:p w14:paraId="71F82DE1" w14:textId="77777777" w:rsidR="004E0A00" w:rsidRPr="00215D3C" w:rsidRDefault="004E0A00" w:rsidP="001E2551">
            <w:pPr>
              <w:keepNext/>
              <w:keepLines/>
              <w:spacing w:after="0"/>
              <w:rPr>
                <w:rFonts w:ascii="Arial" w:hAnsi="Arial"/>
                <w:sz w:val="18"/>
              </w:rPr>
            </w:pPr>
            <w:proofErr w:type="gramStart"/>
            <w:r>
              <w:rPr>
                <w:rFonts w:ascii="Arial" w:hAnsi="Arial"/>
                <w:sz w:val="18"/>
              </w:rPr>
              <w:t>map(</w:t>
            </w:r>
            <w:proofErr w:type="spellStart"/>
            <w:proofErr w:type="gramEnd"/>
            <w:r w:rsidRPr="00630BC7">
              <w:rPr>
                <w:rFonts w:ascii="Arial" w:hAnsi="Arial"/>
                <w:sz w:val="18"/>
              </w:rPr>
              <w:t>MergePatc</w:t>
            </w:r>
            <w:r>
              <w:rPr>
                <w:rFonts w:ascii="Arial" w:hAnsi="Arial"/>
                <w:sz w:val="18"/>
              </w:rPr>
              <w:t>hClear</w:t>
            </w:r>
            <w:r w:rsidRPr="00630BC7">
              <w:rPr>
                <w:rFonts w:ascii="Arial" w:hAnsi="Arial"/>
                <w:sz w:val="18"/>
              </w:rPr>
              <w:t>Alarm</w:t>
            </w:r>
            <w:proofErr w:type="spellEnd"/>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59051343" w14:textId="77777777" w:rsidR="004E0A00" w:rsidRPr="00215D3C" w:rsidRDefault="004E0A00" w:rsidP="001E2551">
            <w:pPr>
              <w:keepNext/>
              <w:keepLines/>
              <w:spacing w:after="0"/>
              <w:rPr>
                <w:rFonts w:ascii="Arial" w:hAnsi="Arial"/>
                <w:sz w:val="18"/>
              </w:rPr>
            </w:pPr>
            <w:r w:rsidRPr="00215D3C">
              <w:rPr>
                <w:rFonts w:ascii="Arial" w:hAnsi="Arial"/>
                <w:sz w:val="18"/>
              </w:rPr>
              <w:t>Patch document for clearing one or multiple alarms</w:t>
            </w:r>
          </w:p>
        </w:tc>
        <w:tc>
          <w:tcPr>
            <w:tcW w:w="200" w:type="pct"/>
            <w:tcBorders>
              <w:top w:val="single" w:sz="4" w:space="0" w:color="auto"/>
              <w:left w:val="single" w:sz="6" w:space="0" w:color="000000"/>
              <w:bottom w:val="single" w:sz="4" w:space="0" w:color="auto"/>
              <w:right w:val="single" w:sz="6" w:space="0" w:color="000000"/>
            </w:tcBorders>
          </w:tcPr>
          <w:p w14:paraId="32C0E99A" w14:textId="77777777" w:rsidR="004E0A00" w:rsidRPr="00215D3C" w:rsidRDefault="004E0A00" w:rsidP="001E2551">
            <w:pPr>
              <w:keepNext/>
              <w:keepLines/>
              <w:spacing w:after="0"/>
              <w:jc w:val="center"/>
              <w:rPr>
                <w:rFonts w:ascii="Arial" w:hAnsi="Arial"/>
                <w:sz w:val="18"/>
              </w:rPr>
            </w:pPr>
            <w:r w:rsidRPr="00215D3C">
              <w:rPr>
                <w:rFonts w:ascii="Arial" w:hAnsi="Arial"/>
                <w:sz w:val="18"/>
              </w:rPr>
              <w:t>M</w:t>
            </w:r>
          </w:p>
        </w:tc>
      </w:tr>
    </w:tbl>
    <w:p w14:paraId="6632F999" w14:textId="77777777" w:rsidR="004E0A00" w:rsidRPr="00215D3C" w:rsidRDefault="004E0A00" w:rsidP="004E0A00"/>
    <w:p w14:paraId="4C9E55D2" w14:textId="77777777" w:rsidR="004E0A00" w:rsidRPr="00215D3C" w:rsidRDefault="004E0A00" w:rsidP="004E0A00">
      <w:pPr>
        <w:pStyle w:val="TH"/>
        <w:rPr>
          <w:lang w:eastAsia="zh-CN"/>
        </w:rPr>
      </w:pPr>
      <w:r w:rsidRPr="00215D3C">
        <w:rPr>
          <w:lang w:eastAsia="zh-CN"/>
        </w:rPr>
        <w:t>Table</w:t>
      </w:r>
      <w:r>
        <w:rPr>
          <w:lang w:eastAsia="zh-CN"/>
        </w:rPr>
        <w:t xml:space="preserve"> </w:t>
      </w:r>
      <w:r>
        <w:t>12.2.1</w:t>
      </w:r>
      <w:r w:rsidRPr="00215D3C">
        <w:rPr>
          <w:lang w:eastAsia="zh-CN"/>
        </w:rPr>
        <w:t xml:space="preserve">.3.2.1.3.3-3: Data structures supported by the PATCH Response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7"/>
        <w:gridCol w:w="1656"/>
        <w:gridCol w:w="5876"/>
        <w:gridCol w:w="410"/>
      </w:tblGrid>
      <w:tr w:rsidR="004E0A00" w:rsidRPr="00215D3C" w14:paraId="5D0BCE45" w14:textId="77777777" w:rsidTr="001E2551">
        <w:tc>
          <w:tcPr>
            <w:tcW w:w="821" w:type="pct"/>
            <w:tcBorders>
              <w:top w:val="single" w:sz="4" w:space="0" w:color="auto"/>
              <w:left w:val="single" w:sz="4" w:space="0" w:color="auto"/>
              <w:bottom w:val="single" w:sz="4" w:space="0" w:color="auto"/>
              <w:right w:val="single" w:sz="4" w:space="0" w:color="auto"/>
            </w:tcBorders>
            <w:shd w:val="clear" w:color="auto" w:fill="BFBFBF"/>
            <w:hideMark/>
          </w:tcPr>
          <w:p w14:paraId="714F4110"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Data type</w:t>
            </w:r>
          </w:p>
        </w:tc>
        <w:tc>
          <w:tcPr>
            <w:tcW w:w="806" w:type="pct"/>
            <w:tcBorders>
              <w:top w:val="single" w:sz="4" w:space="0" w:color="auto"/>
              <w:left w:val="single" w:sz="4" w:space="0" w:color="auto"/>
              <w:bottom w:val="single" w:sz="4" w:space="0" w:color="auto"/>
              <w:right w:val="single" w:sz="4" w:space="0" w:color="auto"/>
            </w:tcBorders>
            <w:shd w:val="clear" w:color="auto" w:fill="BFBFBF"/>
            <w:hideMark/>
          </w:tcPr>
          <w:p w14:paraId="087FF29C"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860" w:type="pct"/>
            <w:tcBorders>
              <w:top w:val="single" w:sz="4" w:space="0" w:color="auto"/>
              <w:left w:val="single" w:sz="4" w:space="0" w:color="auto"/>
              <w:bottom w:val="single" w:sz="4" w:space="0" w:color="auto"/>
              <w:right w:val="single" w:sz="4" w:space="0" w:color="auto"/>
            </w:tcBorders>
            <w:shd w:val="clear" w:color="auto" w:fill="BFBFBF"/>
            <w:hideMark/>
          </w:tcPr>
          <w:p w14:paraId="2F8AFE73"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048F7" w14:textId="77777777" w:rsidR="004E0A00" w:rsidRPr="00215D3C" w:rsidRDefault="004E0A00" w:rsidP="001E2551">
            <w:pPr>
              <w:keepNext/>
              <w:keepLines/>
              <w:spacing w:after="0"/>
              <w:jc w:val="center"/>
              <w:rPr>
                <w:rFonts w:ascii="Arial" w:hAnsi="Arial"/>
                <w:b/>
                <w:sz w:val="18"/>
              </w:rPr>
            </w:pPr>
            <w:r>
              <w:rPr>
                <w:rFonts w:ascii="Arial" w:hAnsi="Arial"/>
                <w:b/>
                <w:sz w:val="18"/>
              </w:rPr>
              <w:t>S</w:t>
            </w:r>
          </w:p>
        </w:tc>
      </w:tr>
      <w:tr w:rsidR="004E0A00" w:rsidRPr="00215D3C" w14:paraId="6E87A276" w14:textId="77777777" w:rsidTr="001E2551">
        <w:tc>
          <w:tcPr>
            <w:tcW w:w="821" w:type="pct"/>
            <w:tcBorders>
              <w:top w:val="single" w:sz="4" w:space="0" w:color="auto"/>
              <w:left w:val="single" w:sz="6" w:space="0" w:color="000000"/>
              <w:bottom w:val="single" w:sz="6" w:space="0" w:color="000000"/>
              <w:right w:val="single" w:sz="6" w:space="0" w:color="000000"/>
            </w:tcBorders>
          </w:tcPr>
          <w:p w14:paraId="28F52328" w14:textId="77777777" w:rsidR="004E0A00" w:rsidRPr="00215D3C" w:rsidRDefault="004E0A00" w:rsidP="001E2551">
            <w:pPr>
              <w:keepNext/>
              <w:keepLines/>
              <w:spacing w:after="0"/>
              <w:rPr>
                <w:rFonts w:ascii="Arial" w:hAnsi="Arial"/>
                <w:sz w:val="18"/>
              </w:rPr>
            </w:pPr>
            <w:r w:rsidRPr="00215D3C">
              <w:rPr>
                <w:rFonts w:ascii="Arial" w:hAnsi="Arial"/>
                <w:sz w:val="18"/>
              </w:rPr>
              <w:t>n/a</w:t>
            </w:r>
          </w:p>
        </w:tc>
        <w:tc>
          <w:tcPr>
            <w:tcW w:w="806" w:type="pct"/>
            <w:tcBorders>
              <w:top w:val="single" w:sz="4" w:space="0" w:color="auto"/>
              <w:left w:val="single" w:sz="6" w:space="0" w:color="000000"/>
              <w:bottom w:val="single" w:sz="6" w:space="0" w:color="000000"/>
              <w:right w:val="single" w:sz="6" w:space="0" w:color="000000"/>
            </w:tcBorders>
          </w:tcPr>
          <w:p w14:paraId="5F528A33" w14:textId="77777777" w:rsidR="004E0A00" w:rsidRPr="00215D3C" w:rsidRDefault="004E0A00" w:rsidP="001E2551">
            <w:pPr>
              <w:keepNext/>
              <w:keepLines/>
              <w:spacing w:after="0"/>
              <w:rPr>
                <w:rFonts w:ascii="Arial" w:hAnsi="Arial"/>
                <w:sz w:val="18"/>
              </w:rPr>
            </w:pPr>
            <w:r w:rsidRPr="00215D3C">
              <w:rPr>
                <w:rFonts w:ascii="Arial" w:hAnsi="Arial"/>
                <w:sz w:val="18"/>
              </w:rPr>
              <w:t>204 No Content</w:t>
            </w:r>
          </w:p>
        </w:tc>
        <w:tc>
          <w:tcPr>
            <w:tcW w:w="2860" w:type="pct"/>
            <w:tcBorders>
              <w:top w:val="single" w:sz="4" w:space="0" w:color="auto"/>
              <w:left w:val="single" w:sz="6" w:space="0" w:color="000000"/>
              <w:bottom w:val="single" w:sz="6" w:space="0" w:color="000000"/>
              <w:right w:val="single" w:sz="6" w:space="0" w:color="000000"/>
            </w:tcBorders>
          </w:tcPr>
          <w:p w14:paraId="7C8CAA1B" w14:textId="77777777" w:rsidR="004E0A00" w:rsidRPr="00215D3C" w:rsidRDefault="004E0A00" w:rsidP="001E2551">
            <w:pPr>
              <w:keepNext/>
              <w:keepLines/>
              <w:spacing w:after="0"/>
              <w:rPr>
                <w:rFonts w:ascii="Arial" w:hAnsi="Arial"/>
                <w:sz w:val="18"/>
              </w:rPr>
            </w:pPr>
            <w:r w:rsidRPr="00215D3C">
              <w:rPr>
                <w:rFonts w:ascii="Arial" w:hAnsi="Arial"/>
                <w:sz w:val="18"/>
              </w:rPr>
              <w:t>In case of success the response body shall be empty.</w:t>
            </w:r>
          </w:p>
        </w:tc>
        <w:tc>
          <w:tcPr>
            <w:tcW w:w="200" w:type="pct"/>
            <w:tcBorders>
              <w:top w:val="single" w:sz="4" w:space="0" w:color="auto"/>
              <w:left w:val="single" w:sz="6" w:space="0" w:color="000000"/>
              <w:bottom w:val="single" w:sz="6" w:space="0" w:color="000000"/>
              <w:right w:val="single" w:sz="6" w:space="0" w:color="000000"/>
            </w:tcBorders>
          </w:tcPr>
          <w:p w14:paraId="3B66B702" w14:textId="77777777" w:rsidR="004E0A00" w:rsidRPr="00215D3C" w:rsidRDefault="004E0A00" w:rsidP="001E2551">
            <w:pPr>
              <w:keepNext/>
              <w:keepLines/>
              <w:spacing w:after="0"/>
              <w:jc w:val="center"/>
              <w:rPr>
                <w:rFonts w:ascii="Arial" w:hAnsi="Arial"/>
                <w:sz w:val="18"/>
              </w:rPr>
            </w:pPr>
            <w:r w:rsidRPr="00215D3C">
              <w:rPr>
                <w:rFonts w:ascii="Arial" w:hAnsi="Arial"/>
                <w:sz w:val="18"/>
              </w:rPr>
              <w:t>M</w:t>
            </w:r>
          </w:p>
        </w:tc>
      </w:tr>
      <w:tr w:rsidR="004E0A00" w:rsidRPr="00215D3C" w14:paraId="5884C786" w14:textId="77777777" w:rsidTr="001E2551">
        <w:tc>
          <w:tcPr>
            <w:tcW w:w="821" w:type="pct"/>
            <w:tcBorders>
              <w:top w:val="single" w:sz="4" w:space="0" w:color="auto"/>
              <w:left w:val="single" w:sz="6" w:space="0" w:color="000000"/>
              <w:bottom w:val="single" w:sz="4" w:space="0" w:color="auto"/>
              <w:right w:val="single" w:sz="6" w:space="0" w:color="000000"/>
            </w:tcBorders>
          </w:tcPr>
          <w:p w14:paraId="647087CB" w14:textId="77777777" w:rsidR="004E0A00" w:rsidRPr="00215D3C" w:rsidRDefault="004E0A00" w:rsidP="001E2551">
            <w:pPr>
              <w:keepNext/>
              <w:keepLines/>
              <w:spacing w:after="0"/>
              <w:rPr>
                <w:rFonts w:ascii="Arial" w:hAnsi="Arial"/>
                <w:sz w:val="18"/>
              </w:rPr>
            </w:pPr>
            <w:proofErr w:type="spellStart"/>
            <w:r>
              <w:rPr>
                <w:rFonts w:ascii="Arial" w:hAnsi="Arial"/>
                <w:sz w:val="18"/>
                <w:szCs w:val="18"/>
                <w:lang w:eastAsia="zh-CN"/>
              </w:rPr>
              <w:t>ErrorResponse</w:t>
            </w:r>
            <w:proofErr w:type="spellEnd"/>
          </w:p>
        </w:tc>
        <w:tc>
          <w:tcPr>
            <w:tcW w:w="806" w:type="pct"/>
            <w:tcBorders>
              <w:top w:val="single" w:sz="4" w:space="0" w:color="auto"/>
              <w:left w:val="single" w:sz="6" w:space="0" w:color="000000"/>
              <w:bottom w:val="single" w:sz="4" w:space="0" w:color="auto"/>
              <w:right w:val="single" w:sz="6" w:space="0" w:color="000000"/>
            </w:tcBorders>
          </w:tcPr>
          <w:p w14:paraId="4C166B8F" w14:textId="77777777" w:rsidR="004E0A00" w:rsidRPr="00215D3C" w:rsidRDefault="004E0A00" w:rsidP="001E2551">
            <w:pPr>
              <w:keepNext/>
              <w:keepLines/>
              <w:spacing w:after="0"/>
              <w:rPr>
                <w:rFonts w:ascii="Arial" w:hAnsi="Arial"/>
                <w:sz w:val="18"/>
              </w:rPr>
            </w:pPr>
            <w:r w:rsidRPr="00215D3C">
              <w:rPr>
                <w:rFonts w:ascii="Arial" w:hAnsi="Arial"/>
                <w:sz w:val="18"/>
              </w:rPr>
              <w:t xml:space="preserve">4xx/5xx </w:t>
            </w:r>
          </w:p>
        </w:tc>
        <w:tc>
          <w:tcPr>
            <w:tcW w:w="2860" w:type="pct"/>
            <w:tcBorders>
              <w:top w:val="single" w:sz="4" w:space="0" w:color="auto"/>
              <w:left w:val="single" w:sz="6" w:space="0" w:color="000000"/>
              <w:bottom w:val="single" w:sz="4" w:space="0" w:color="auto"/>
              <w:right w:val="single" w:sz="6" w:space="0" w:color="000000"/>
            </w:tcBorders>
          </w:tcPr>
          <w:p w14:paraId="13292D9C" w14:textId="77777777" w:rsidR="004E0A00" w:rsidRPr="00215D3C" w:rsidRDefault="004E0A00" w:rsidP="001E2551">
            <w:pPr>
              <w:keepNext/>
              <w:keepLines/>
              <w:spacing w:after="0"/>
              <w:rPr>
                <w:rFonts w:ascii="Arial" w:hAnsi="Arial"/>
                <w:sz w:val="18"/>
              </w:rPr>
            </w:pPr>
            <w:r w:rsidRPr="00215D3C">
              <w:rPr>
                <w:rFonts w:ascii="Arial" w:hAnsi="Arial"/>
                <w:sz w:val="18"/>
              </w:rPr>
              <w:t xml:space="preserve">In case of failure, the response body shall </w:t>
            </w:r>
            <w:r>
              <w:rPr>
                <w:rFonts w:ascii="Arial" w:hAnsi="Arial"/>
                <w:sz w:val="18"/>
              </w:rPr>
              <w:t>be described by "</w:t>
            </w:r>
            <w:proofErr w:type="spellStart"/>
            <w:r>
              <w:rPr>
                <w:rFonts w:ascii="Arial" w:hAnsi="Arial"/>
                <w:sz w:val="18"/>
              </w:rPr>
              <w:t>ErrorResponse</w:t>
            </w:r>
            <w:proofErr w:type="spellEnd"/>
            <w:r>
              <w:rPr>
                <w:rFonts w:ascii="Arial" w:hAnsi="Arial"/>
                <w:sz w:val="18"/>
              </w:rPr>
              <w:t>"</w:t>
            </w:r>
            <w:r w:rsidRPr="00215D3C">
              <w:rPr>
                <w:rFonts w:ascii="Arial" w:hAnsi="Arial"/>
                <w:sz w:val="18"/>
              </w:rPr>
              <w:t>.</w:t>
            </w:r>
          </w:p>
        </w:tc>
        <w:tc>
          <w:tcPr>
            <w:tcW w:w="200" w:type="pct"/>
            <w:tcBorders>
              <w:top w:val="single" w:sz="4" w:space="0" w:color="auto"/>
              <w:left w:val="single" w:sz="6" w:space="0" w:color="000000"/>
              <w:bottom w:val="single" w:sz="4" w:space="0" w:color="auto"/>
              <w:right w:val="single" w:sz="6" w:space="0" w:color="000000"/>
            </w:tcBorders>
          </w:tcPr>
          <w:p w14:paraId="2DC7794A" w14:textId="77777777" w:rsidR="004E0A00" w:rsidRPr="00215D3C" w:rsidRDefault="004E0A00" w:rsidP="001E2551">
            <w:pPr>
              <w:keepNext/>
              <w:keepLines/>
              <w:spacing w:after="0"/>
              <w:jc w:val="center"/>
              <w:rPr>
                <w:rFonts w:ascii="Arial" w:hAnsi="Arial"/>
                <w:sz w:val="18"/>
              </w:rPr>
            </w:pPr>
            <w:r w:rsidRPr="00215D3C">
              <w:rPr>
                <w:rFonts w:ascii="Arial" w:hAnsi="Arial"/>
                <w:sz w:val="18"/>
              </w:rPr>
              <w:t>M</w:t>
            </w:r>
          </w:p>
        </w:tc>
      </w:tr>
    </w:tbl>
    <w:p w14:paraId="78E74FFE" w14:textId="77777777" w:rsidR="004E0A00" w:rsidRPr="00215D3C" w:rsidRDefault="004E0A00" w:rsidP="004E0A00"/>
    <w:p w14:paraId="5CF4CE30" w14:textId="77777777" w:rsidR="004E0A00" w:rsidRPr="00215D3C" w:rsidRDefault="004E0A00" w:rsidP="004E0A00">
      <w:pPr>
        <w:pStyle w:val="Heading6"/>
      </w:pPr>
      <w:bookmarkStart w:id="244" w:name="_Toc20494695"/>
      <w:bookmarkStart w:id="245" w:name="_Toc26975763"/>
      <w:bookmarkStart w:id="246" w:name="_Toc35856643"/>
      <w:bookmarkStart w:id="247" w:name="_Toc44001530"/>
      <w:bookmarkStart w:id="248" w:name="_Toc51581131"/>
      <w:bookmarkStart w:id="249" w:name="_Toc52356394"/>
      <w:bookmarkStart w:id="250" w:name="_Toc55227964"/>
      <w:bookmarkStart w:id="251" w:name="_Toc138323517"/>
      <w:bookmarkStart w:id="252" w:name="_Toc139374655"/>
      <w:r>
        <w:t>12.</w:t>
      </w:r>
      <w:r w:rsidRPr="00C75C4A">
        <w:t>2.1</w:t>
      </w:r>
      <w:r w:rsidRPr="00215D3C">
        <w:t>.3.2.2</w:t>
      </w:r>
      <w:r w:rsidRPr="00215D3C">
        <w:tab/>
        <w:t>Resource "</w:t>
      </w:r>
      <w:r>
        <w:rPr>
          <w:rFonts w:cs="Arial"/>
        </w:rPr>
        <w:t>…/</w:t>
      </w:r>
      <w:r w:rsidRPr="007B5E64">
        <w:rPr>
          <w:rFonts w:cs="Arial"/>
        </w:rPr>
        <w:t>alarms</w:t>
      </w:r>
      <w:r w:rsidRPr="00905BDC">
        <w:rPr>
          <w:rFonts w:cs="Arial"/>
        </w:rPr>
        <w:t xml:space="preserve"> /{</w:t>
      </w:r>
      <w:proofErr w:type="spellStart"/>
      <w:r w:rsidRPr="007B5E64">
        <w:rPr>
          <w:rFonts w:cs="Arial"/>
        </w:rPr>
        <w:t>alarmId</w:t>
      </w:r>
      <w:proofErr w:type="spellEnd"/>
      <w:r w:rsidRPr="00905BDC">
        <w:rPr>
          <w:rFonts w:cs="Arial"/>
        </w:rPr>
        <w:t>}</w:t>
      </w:r>
      <w:r w:rsidRPr="00215D3C">
        <w:t>"</w:t>
      </w:r>
      <w:bookmarkEnd w:id="244"/>
      <w:bookmarkEnd w:id="245"/>
      <w:bookmarkEnd w:id="246"/>
      <w:bookmarkEnd w:id="247"/>
      <w:bookmarkEnd w:id="248"/>
      <w:bookmarkEnd w:id="249"/>
      <w:bookmarkEnd w:id="250"/>
      <w:bookmarkEnd w:id="251"/>
      <w:bookmarkEnd w:id="252"/>
    </w:p>
    <w:p w14:paraId="3696FEA6" w14:textId="77777777" w:rsidR="004E0A00" w:rsidRPr="00215D3C" w:rsidRDefault="004E0A00" w:rsidP="004E0A00">
      <w:pPr>
        <w:pStyle w:val="Heading7"/>
      </w:pPr>
      <w:bookmarkStart w:id="253" w:name="_Toc20494696"/>
      <w:bookmarkStart w:id="254" w:name="_Toc26975764"/>
      <w:bookmarkStart w:id="255" w:name="_Toc35856644"/>
      <w:bookmarkStart w:id="256" w:name="_Toc44001531"/>
      <w:bookmarkStart w:id="257" w:name="_Toc51581132"/>
      <w:bookmarkStart w:id="258" w:name="_Toc52356395"/>
      <w:bookmarkStart w:id="259" w:name="_Toc55227965"/>
      <w:bookmarkStart w:id="260" w:name="_Toc138323518"/>
      <w:bookmarkStart w:id="261" w:name="_Toc139374656"/>
      <w:r>
        <w:t>12.</w:t>
      </w:r>
      <w:r w:rsidRPr="00C75C4A">
        <w:t>2.1</w:t>
      </w:r>
      <w:r w:rsidRPr="00215D3C">
        <w:t>.3.2.2.1</w:t>
      </w:r>
      <w:r w:rsidRPr="00215D3C">
        <w:tab/>
        <w:t>Description</w:t>
      </w:r>
      <w:bookmarkEnd w:id="253"/>
      <w:bookmarkEnd w:id="254"/>
      <w:bookmarkEnd w:id="255"/>
      <w:bookmarkEnd w:id="256"/>
      <w:bookmarkEnd w:id="257"/>
      <w:bookmarkEnd w:id="258"/>
      <w:bookmarkEnd w:id="259"/>
      <w:bookmarkEnd w:id="260"/>
      <w:bookmarkEnd w:id="261"/>
    </w:p>
    <w:p w14:paraId="59B3FFC5" w14:textId="77777777" w:rsidR="004E0A00" w:rsidRPr="00215D3C" w:rsidRDefault="004E0A00" w:rsidP="004E0A00">
      <w:r w:rsidRPr="00215D3C">
        <w:t>This resource represents an alarm.</w:t>
      </w:r>
    </w:p>
    <w:p w14:paraId="6967FDC2" w14:textId="77777777" w:rsidR="004E0A00" w:rsidRPr="00215D3C" w:rsidRDefault="004E0A00" w:rsidP="004E0A00">
      <w:pPr>
        <w:pStyle w:val="Heading7"/>
      </w:pPr>
      <w:bookmarkStart w:id="262" w:name="_Toc20494697"/>
      <w:bookmarkStart w:id="263" w:name="_Toc26975765"/>
      <w:bookmarkStart w:id="264" w:name="_Toc35856645"/>
      <w:bookmarkStart w:id="265" w:name="_Toc44001532"/>
      <w:bookmarkStart w:id="266" w:name="_Toc51581133"/>
      <w:bookmarkStart w:id="267" w:name="_Toc52356396"/>
      <w:bookmarkStart w:id="268" w:name="_Toc55227966"/>
      <w:bookmarkStart w:id="269" w:name="_Toc138323519"/>
      <w:bookmarkStart w:id="270" w:name="_Toc139374657"/>
      <w:r>
        <w:t>12.</w:t>
      </w:r>
      <w:r w:rsidRPr="00C75C4A">
        <w:t>2.1</w:t>
      </w:r>
      <w:r w:rsidRPr="00215D3C">
        <w:t>.3.2.2.2</w:t>
      </w:r>
      <w:r w:rsidRPr="00215D3C">
        <w:tab/>
        <w:t>URI</w:t>
      </w:r>
      <w:bookmarkEnd w:id="262"/>
      <w:bookmarkEnd w:id="263"/>
      <w:bookmarkEnd w:id="264"/>
      <w:bookmarkEnd w:id="265"/>
      <w:bookmarkEnd w:id="266"/>
      <w:bookmarkEnd w:id="267"/>
      <w:bookmarkEnd w:id="268"/>
      <w:bookmarkEnd w:id="269"/>
      <w:bookmarkEnd w:id="270"/>
    </w:p>
    <w:p w14:paraId="557EE978" w14:textId="328F8643" w:rsidR="004E0A00" w:rsidRPr="00215D3C" w:rsidRDefault="004E0A00" w:rsidP="004E0A00">
      <w:r w:rsidRPr="00215D3C">
        <w:t>Resource URI: {</w:t>
      </w:r>
      <w:r>
        <w:t>MnSRoot</w:t>
      </w:r>
      <w:r w:rsidRPr="00215D3C">
        <w:t>}/Fault</w:t>
      </w:r>
      <w:r>
        <w:t>Supervision</w:t>
      </w:r>
      <w:r w:rsidRPr="00215D3C">
        <w:t>MnS</w:t>
      </w:r>
      <w:ins w:id="271" w:author="Mark Scott" w:date="2023-09-28T19:59:00Z">
        <w:r w:rsidR="008C1576">
          <w:t>/{MnSLabel}</w:t>
        </w:r>
      </w:ins>
      <w:r w:rsidRPr="00215D3C">
        <w:t>/</w:t>
      </w:r>
      <w:r>
        <w:t>{MnSVersion}</w:t>
      </w:r>
      <w:r w:rsidRPr="00215D3C">
        <w:t>/alarms/{alarmId}</w:t>
      </w:r>
    </w:p>
    <w:p w14:paraId="00CF9350" w14:textId="77777777" w:rsidR="004E0A00" w:rsidRPr="00215D3C" w:rsidRDefault="004E0A00" w:rsidP="004E0A00">
      <w:r w:rsidRPr="00215D3C">
        <w:t>The resource URI variables a</w:t>
      </w:r>
      <w:r>
        <w:t>re</w:t>
      </w:r>
      <w:r w:rsidRPr="00215D3C">
        <w:t xml:space="preserve"> defined in table</w:t>
      </w:r>
      <w:r>
        <w:t xml:space="preserve"> </w:t>
      </w:r>
      <w:r>
        <w:rPr>
          <w:lang w:eastAsia="zh-CN"/>
        </w:rPr>
        <w:t>12.</w:t>
      </w:r>
      <w:r w:rsidRPr="00C75C4A">
        <w:rPr>
          <w:lang w:eastAsia="zh-CN"/>
        </w:rPr>
        <w:t>2.1</w:t>
      </w:r>
      <w:r w:rsidRPr="00215D3C">
        <w:rPr>
          <w:lang w:eastAsia="zh-CN"/>
        </w:rPr>
        <w:t>.3.2.2.2-1</w:t>
      </w:r>
      <w:r w:rsidRPr="00215D3C">
        <w:t>.</w:t>
      </w:r>
    </w:p>
    <w:p w14:paraId="36531B10" w14:textId="77777777" w:rsidR="004E0A00" w:rsidRPr="00215D3C" w:rsidRDefault="004E0A00" w:rsidP="004E0A00">
      <w:pPr>
        <w:pStyle w:val="TH"/>
        <w:rPr>
          <w:lang w:eastAsia="zh-CN"/>
        </w:rPr>
      </w:pPr>
      <w:r w:rsidRPr="00215D3C">
        <w:rPr>
          <w:lang w:eastAsia="zh-CN"/>
        </w:rPr>
        <w:lastRenderedPageBreak/>
        <w:t xml:space="preserve">Table </w:t>
      </w:r>
      <w:r>
        <w:rPr>
          <w:lang w:eastAsia="zh-CN"/>
        </w:rPr>
        <w:t>12.</w:t>
      </w:r>
      <w:r w:rsidRPr="00C75C4A">
        <w:rPr>
          <w:lang w:eastAsia="zh-CN"/>
        </w:rPr>
        <w:t>2.1</w:t>
      </w:r>
      <w:r w:rsidRPr="00215D3C">
        <w:rPr>
          <w:lang w:eastAsia="zh-CN"/>
        </w:rPr>
        <w:t>.3.2.2.2-1: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4BA9070A"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D41F4BB" w14:textId="77777777" w:rsidR="004E0A00" w:rsidRPr="00215D3C" w:rsidRDefault="004E0A00"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656668D" w14:textId="77777777" w:rsidR="004E0A00" w:rsidRPr="00215D3C" w:rsidRDefault="004E0A00" w:rsidP="001E2551">
            <w:pPr>
              <w:pStyle w:val="TAH"/>
            </w:pPr>
            <w:r w:rsidRPr="00215D3C">
              <w:t>Definition</w:t>
            </w:r>
          </w:p>
        </w:tc>
      </w:tr>
      <w:tr w:rsidR="004E0A00" w:rsidRPr="00215D3C" w14:paraId="3EB27370"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E7FDFFA" w14:textId="77777777" w:rsidR="004E0A00" w:rsidRPr="00215D3C" w:rsidRDefault="004E0A00" w:rsidP="001E2551">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AC04F63" w14:textId="77777777" w:rsidR="004E0A00" w:rsidRPr="00215D3C" w:rsidRDefault="004E0A00" w:rsidP="001E2551">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4E0A00" w:rsidRPr="000B7E12" w14:paraId="4F181087"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5F036DDF" w14:textId="77777777" w:rsidR="004E0A00" w:rsidRDefault="004E0A00"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19AEA37" w14:textId="77777777" w:rsidR="004E0A00" w:rsidRPr="000B7E12" w:rsidRDefault="004E0A00"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4E0A00" w:rsidRPr="00215D3C" w14:paraId="3CF0F38F"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693EEEFF" w14:textId="77777777" w:rsidR="004E0A00" w:rsidRPr="00215D3C" w:rsidRDefault="004E0A00" w:rsidP="001E2551">
            <w:pPr>
              <w:keepNext/>
              <w:keepLines/>
              <w:spacing w:after="0"/>
              <w:rPr>
                <w:rFonts w:ascii="Arial" w:hAnsi="Arial"/>
                <w:sz w:val="18"/>
              </w:rPr>
            </w:pPr>
            <w:proofErr w:type="spellStart"/>
            <w:r w:rsidRPr="00215D3C">
              <w:rPr>
                <w:rFonts w:ascii="Arial" w:hAnsi="Arial"/>
                <w:sz w:val="18"/>
              </w:rPr>
              <w:t>alarmId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E639251" w14:textId="77777777" w:rsidR="004E0A00" w:rsidRPr="00215D3C" w:rsidRDefault="004E0A00" w:rsidP="001E2551">
            <w:pPr>
              <w:keepNext/>
              <w:keepLines/>
              <w:spacing w:after="0"/>
              <w:rPr>
                <w:rFonts w:ascii="Arial" w:hAnsi="Arial"/>
                <w:sz w:val="18"/>
              </w:rPr>
            </w:pPr>
            <w:r>
              <w:rPr>
                <w:rFonts w:ascii="Arial" w:hAnsi="Arial"/>
                <w:sz w:val="18"/>
              </w:rPr>
              <w:t>Alarm identifier</w:t>
            </w:r>
          </w:p>
        </w:tc>
      </w:tr>
    </w:tbl>
    <w:p w14:paraId="02BC8F64" w14:textId="77777777" w:rsidR="004E0A00" w:rsidRPr="00215D3C" w:rsidRDefault="004E0A00" w:rsidP="004E0A00"/>
    <w:p w14:paraId="16D5AC06" w14:textId="77777777" w:rsidR="004E0A00" w:rsidRPr="00215D3C" w:rsidRDefault="004E0A00" w:rsidP="004E0A00">
      <w:pPr>
        <w:pStyle w:val="Heading7"/>
      </w:pPr>
      <w:bookmarkStart w:id="272" w:name="_Toc20494698"/>
      <w:bookmarkStart w:id="273" w:name="_Toc26975766"/>
      <w:bookmarkStart w:id="274" w:name="_Toc35856646"/>
      <w:bookmarkStart w:id="275" w:name="_Toc44001533"/>
      <w:bookmarkStart w:id="276" w:name="_Toc51581134"/>
      <w:bookmarkStart w:id="277" w:name="_Toc52356397"/>
      <w:bookmarkStart w:id="278" w:name="_Toc55227967"/>
      <w:bookmarkStart w:id="279" w:name="_Toc138323520"/>
      <w:bookmarkStart w:id="280" w:name="_Toc139374658"/>
      <w:r>
        <w:t>12.</w:t>
      </w:r>
      <w:r w:rsidRPr="00C75C4A">
        <w:t>2.1</w:t>
      </w:r>
      <w:r w:rsidRPr="00215D3C">
        <w:t>.3.2.2.3</w:t>
      </w:r>
      <w:r w:rsidRPr="00215D3C">
        <w:tab/>
        <w:t>HTTP methods</w:t>
      </w:r>
      <w:bookmarkEnd w:id="272"/>
      <w:bookmarkEnd w:id="273"/>
      <w:bookmarkEnd w:id="274"/>
      <w:bookmarkEnd w:id="275"/>
      <w:bookmarkEnd w:id="276"/>
      <w:bookmarkEnd w:id="277"/>
      <w:bookmarkEnd w:id="278"/>
      <w:bookmarkEnd w:id="279"/>
      <w:bookmarkEnd w:id="280"/>
    </w:p>
    <w:p w14:paraId="1E351A9B" w14:textId="77777777" w:rsidR="004E0A00" w:rsidRPr="00215D3C" w:rsidRDefault="004E0A00" w:rsidP="004E0A00">
      <w:pPr>
        <w:pStyle w:val="H6"/>
      </w:pPr>
      <w:r>
        <w:t>12.2.1</w:t>
      </w:r>
      <w:r w:rsidRPr="00215D3C">
        <w:t>.3.2.2.3.1</w:t>
      </w:r>
      <w:r w:rsidRPr="00215D3C">
        <w:tab/>
        <w:t>HTTP PATCH</w:t>
      </w:r>
    </w:p>
    <w:p w14:paraId="764A6E2B" w14:textId="77777777" w:rsidR="004E0A00" w:rsidRPr="00215D3C" w:rsidRDefault="004E0A00" w:rsidP="004E0A00">
      <w:r w:rsidRPr="00215D3C">
        <w:t>This method shall support the URI query parameters specified in the following table.</w:t>
      </w:r>
    </w:p>
    <w:p w14:paraId="20715ADD" w14:textId="77777777" w:rsidR="004E0A00" w:rsidRPr="00215D3C" w:rsidRDefault="004E0A00" w:rsidP="004E0A00">
      <w:pPr>
        <w:pStyle w:val="TH"/>
        <w:rPr>
          <w:lang w:eastAsia="zh-CN"/>
        </w:rPr>
      </w:pPr>
      <w:r w:rsidRPr="00215D3C">
        <w:rPr>
          <w:lang w:eastAsia="zh-CN"/>
        </w:rPr>
        <w:t>Table</w:t>
      </w:r>
      <w:r>
        <w:rPr>
          <w:lang w:eastAsia="zh-CN"/>
        </w:rPr>
        <w:t xml:space="preserve"> </w:t>
      </w:r>
      <w:r>
        <w:t>12.2.1</w:t>
      </w:r>
      <w:r w:rsidRPr="00215D3C">
        <w:rPr>
          <w:lang w:eastAsia="zh-CN"/>
        </w:rPr>
        <w:t xml:space="preserve">.3.2.2.3.1-1: URI query parameters supported by the PATCH method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4E0A00" w:rsidRPr="00215D3C" w14:paraId="73287F44"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37B791D9"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8630933"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4BB6D"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5770C87" w14:textId="77777777" w:rsidR="004E0A00" w:rsidRPr="00215D3C" w:rsidRDefault="004E0A00" w:rsidP="001E2551">
            <w:pPr>
              <w:keepNext/>
              <w:keepLines/>
              <w:spacing w:after="0"/>
              <w:jc w:val="center"/>
              <w:rPr>
                <w:rFonts w:ascii="Arial" w:hAnsi="Arial"/>
                <w:b/>
                <w:sz w:val="18"/>
              </w:rPr>
            </w:pPr>
            <w:r>
              <w:rPr>
                <w:rFonts w:ascii="Arial" w:hAnsi="Arial"/>
                <w:b/>
                <w:sz w:val="18"/>
              </w:rPr>
              <w:t>S</w:t>
            </w:r>
          </w:p>
        </w:tc>
      </w:tr>
      <w:tr w:rsidR="004E0A00" w:rsidRPr="00215D3C" w14:paraId="0D370D9B" w14:textId="77777777" w:rsidTr="001E2551">
        <w:tc>
          <w:tcPr>
            <w:tcW w:w="818" w:type="pct"/>
            <w:tcBorders>
              <w:top w:val="single" w:sz="4" w:space="0" w:color="auto"/>
              <w:left w:val="single" w:sz="6" w:space="0" w:color="000000"/>
              <w:bottom w:val="single" w:sz="4" w:space="0" w:color="auto"/>
              <w:right w:val="single" w:sz="6" w:space="0" w:color="000000"/>
            </w:tcBorders>
          </w:tcPr>
          <w:p w14:paraId="73A74704" w14:textId="77777777" w:rsidR="004E0A00" w:rsidRPr="00215D3C" w:rsidRDefault="004E0A00" w:rsidP="001E2551">
            <w:pPr>
              <w:keepNext/>
              <w:keepLines/>
              <w:spacing w:after="0"/>
              <w:rPr>
                <w:rFonts w:ascii="Arial" w:hAnsi="Arial"/>
                <w:sz w:val="18"/>
              </w:rPr>
            </w:pPr>
            <w:r w:rsidRPr="00215D3C">
              <w:rPr>
                <w:rFonts w:ascii="Arial" w:hAnsi="Arial"/>
                <w:sz w:val="18"/>
              </w:rPr>
              <w:t>n/a</w:t>
            </w:r>
          </w:p>
        </w:tc>
        <w:tc>
          <w:tcPr>
            <w:tcW w:w="1244" w:type="pct"/>
            <w:tcBorders>
              <w:top w:val="single" w:sz="4" w:space="0" w:color="auto"/>
              <w:left w:val="single" w:sz="6" w:space="0" w:color="000000"/>
              <w:bottom w:val="single" w:sz="4" w:space="0" w:color="auto"/>
              <w:right w:val="single" w:sz="6" w:space="0" w:color="000000"/>
            </w:tcBorders>
          </w:tcPr>
          <w:p w14:paraId="735C5345" w14:textId="77777777" w:rsidR="004E0A00" w:rsidRPr="00215D3C" w:rsidRDefault="004E0A00" w:rsidP="001E2551">
            <w:pPr>
              <w:keepNext/>
              <w:keepLines/>
              <w:spacing w:after="0"/>
              <w:rPr>
                <w:rFonts w:ascii="Arial" w:hAnsi="Arial"/>
                <w:sz w:val="18"/>
              </w:rPr>
            </w:pPr>
            <w:r>
              <w:rPr>
                <w:rFonts w:ascii="Arial" w:hAnsi="Arial"/>
                <w:sz w:val="18"/>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37F370C8" w14:textId="77777777" w:rsidR="004E0A00" w:rsidRPr="00215D3C" w:rsidRDefault="004E0A00" w:rsidP="001E255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113A8618" w14:textId="77777777" w:rsidR="004E0A00" w:rsidRPr="00215D3C" w:rsidRDefault="004E0A00" w:rsidP="001E2551">
            <w:pPr>
              <w:keepNext/>
              <w:keepLines/>
              <w:spacing w:after="0"/>
              <w:jc w:val="center"/>
              <w:rPr>
                <w:rFonts w:ascii="Arial" w:hAnsi="Arial"/>
                <w:sz w:val="18"/>
              </w:rPr>
            </w:pPr>
            <w:r>
              <w:rPr>
                <w:rFonts w:ascii="Arial" w:hAnsi="Arial"/>
                <w:sz w:val="18"/>
              </w:rPr>
              <w:t>n/a</w:t>
            </w:r>
          </w:p>
        </w:tc>
      </w:tr>
    </w:tbl>
    <w:p w14:paraId="1411A058" w14:textId="77777777" w:rsidR="004E0A00" w:rsidRPr="00215D3C" w:rsidRDefault="004E0A00" w:rsidP="004E0A00"/>
    <w:p w14:paraId="034109D1" w14:textId="77777777" w:rsidR="004E0A00" w:rsidRPr="00215D3C" w:rsidRDefault="004E0A00" w:rsidP="004E0A00">
      <w:r w:rsidRPr="00215D3C">
        <w:t xml:space="preserve">This method shall support the request data structures, the response data </w:t>
      </w:r>
      <w:proofErr w:type="gramStart"/>
      <w:r w:rsidRPr="00215D3C">
        <w:t>structures</w:t>
      </w:r>
      <w:proofErr w:type="gramEnd"/>
      <w:r w:rsidRPr="00215D3C">
        <w:t xml:space="preserve"> and response codes specified in the following table.</w:t>
      </w:r>
    </w:p>
    <w:p w14:paraId="71225317" w14:textId="77777777" w:rsidR="004E0A00" w:rsidRPr="00215D3C" w:rsidRDefault="004E0A00" w:rsidP="004E0A00">
      <w:pPr>
        <w:pStyle w:val="TH"/>
        <w:rPr>
          <w:lang w:eastAsia="zh-CN"/>
        </w:rPr>
      </w:pPr>
      <w:r w:rsidRPr="00215D3C">
        <w:rPr>
          <w:lang w:eastAsia="zh-CN"/>
        </w:rPr>
        <w:t>Table</w:t>
      </w:r>
      <w:r>
        <w:rPr>
          <w:lang w:eastAsia="zh-CN"/>
        </w:rPr>
        <w:t xml:space="preserve"> </w:t>
      </w:r>
      <w:r>
        <w:t>12.2.1</w:t>
      </w:r>
      <w:r w:rsidRPr="00215D3C">
        <w:rPr>
          <w:lang w:eastAsia="zh-CN"/>
        </w:rPr>
        <w:t xml:space="preserve">.3.2.2.3.1-2: Data structures supported by the PATCH Request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4E0A00" w:rsidRPr="00215D3C" w14:paraId="1F3B7AEB" w14:textId="77777777" w:rsidTr="001E2551">
        <w:tc>
          <w:tcPr>
            <w:tcW w:w="1537" w:type="pct"/>
            <w:tcBorders>
              <w:top w:val="single" w:sz="4" w:space="0" w:color="auto"/>
              <w:left w:val="single" w:sz="4" w:space="0" w:color="auto"/>
              <w:bottom w:val="single" w:sz="4" w:space="0" w:color="auto"/>
              <w:right w:val="single" w:sz="4" w:space="0" w:color="auto"/>
            </w:tcBorders>
            <w:shd w:val="clear" w:color="auto" w:fill="BFBFBF"/>
          </w:tcPr>
          <w:p w14:paraId="4CDA9417"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701523"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EE7D74C" w14:textId="77777777" w:rsidR="004E0A00" w:rsidRPr="00215D3C" w:rsidRDefault="004E0A00" w:rsidP="001E2551">
            <w:pPr>
              <w:keepNext/>
              <w:keepLines/>
              <w:spacing w:after="0"/>
              <w:jc w:val="center"/>
              <w:rPr>
                <w:rFonts w:ascii="Arial" w:hAnsi="Arial"/>
                <w:b/>
                <w:sz w:val="18"/>
              </w:rPr>
            </w:pPr>
            <w:r>
              <w:rPr>
                <w:rFonts w:ascii="Arial" w:hAnsi="Arial"/>
                <w:b/>
                <w:sz w:val="18"/>
              </w:rPr>
              <w:t>S</w:t>
            </w:r>
          </w:p>
        </w:tc>
      </w:tr>
      <w:tr w:rsidR="004E0A00" w:rsidRPr="00215D3C" w14:paraId="7C8D1786" w14:textId="77777777" w:rsidTr="001E2551">
        <w:tc>
          <w:tcPr>
            <w:tcW w:w="1537" w:type="pct"/>
            <w:tcBorders>
              <w:top w:val="single" w:sz="4" w:space="0" w:color="auto"/>
              <w:left w:val="single" w:sz="6" w:space="0" w:color="000000"/>
              <w:bottom w:val="single" w:sz="4" w:space="0" w:color="auto"/>
              <w:right w:val="single" w:sz="6" w:space="0" w:color="000000"/>
            </w:tcBorders>
          </w:tcPr>
          <w:p w14:paraId="47E74A09" w14:textId="77777777" w:rsidR="004E0A00" w:rsidRPr="00215D3C" w:rsidRDefault="004E0A00" w:rsidP="001E2551">
            <w:pPr>
              <w:keepNext/>
              <w:keepLines/>
              <w:spacing w:after="0"/>
              <w:rPr>
                <w:rFonts w:ascii="Arial" w:hAnsi="Arial"/>
                <w:sz w:val="18"/>
              </w:rPr>
            </w:pPr>
            <w:proofErr w:type="spellStart"/>
            <w:r>
              <w:rPr>
                <w:rFonts w:ascii="Arial" w:hAnsi="Arial"/>
                <w:sz w:val="18"/>
              </w:rPr>
              <w:t>MergeP</w:t>
            </w:r>
            <w:r w:rsidRPr="00215D3C">
              <w:rPr>
                <w:rFonts w:ascii="Arial" w:hAnsi="Arial"/>
                <w:sz w:val="18"/>
              </w:rPr>
              <w:t>atchAcknowledgeAlarm</w:t>
            </w:r>
            <w:proofErr w:type="spellEnd"/>
          </w:p>
        </w:tc>
        <w:tc>
          <w:tcPr>
            <w:tcW w:w="2950" w:type="pct"/>
            <w:tcBorders>
              <w:top w:val="single" w:sz="4" w:space="0" w:color="auto"/>
              <w:left w:val="single" w:sz="6" w:space="0" w:color="000000"/>
              <w:bottom w:val="single" w:sz="4" w:space="0" w:color="auto"/>
              <w:right w:val="single" w:sz="6" w:space="0" w:color="000000"/>
            </w:tcBorders>
          </w:tcPr>
          <w:p w14:paraId="0F100BBF" w14:textId="77777777" w:rsidR="004E0A00" w:rsidRPr="00215D3C" w:rsidRDefault="004E0A00" w:rsidP="001E2551">
            <w:pPr>
              <w:keepNext/>
              <w:keepLines/>
              <w:spacing w:after="0"/>
              <w:rPr>
                <w:rFonts w:ascii="Arial" w:hAnsi="Arial"/>
                <w:sz w:val="18"/>
              </w:rPr>
            </w:pPr>
            <w:r w:rsidRPr="00215D3C">
              <w:rPr>
                <w:rFonts w:ascii="Arial" w:hAnsi="Arial"/>
                <w:sz w:val="18"/>
              </w:rPr>
              <w:t>Patch document for acknowledging an alarm</w:t>
            </w:r>
          </w:p>
        </w:tc>
        <w:tc>
          <w:tcPr>
            <w:tcW w:w="200" w:type="pct"/>
            <w:tcBorders>
              <w:top w:val="single" w:sz="4" w:space="0" w:color="auto"/>
              <w:left w:val="single" w:sz="6" w:space="0" w:color="000000"/>
              <w:bottom w:val="single" w:sz="4" w:space="0" w:color="auto"/>
              <w:right w:val="single" w:sz="6" w:space="0" w:color="000000"/>
            </w:tcBorders>
          </w:tcPr>
          <w:p w14:paraId="759F5502" w14:textId="77777777" w:rsidR="004E0A00" w:rsidRPr="00215D3C" w:rsidRDefault="004E0A00" w:rsidP="001E2551">
            <w:pPr>
              <w:keepNext/>
              <w:keepLines/>
              <w:spacing w:after="0"/>
              <w:jc w:val="center"/>
              <w:rPr>
                <w:rFonts w:ascii="Arial" w:hAnsi="Arial"/>
                <w:sz w:val="18"/>
              </w:rPr>
            </w:pPr>
            <w:r w:rsidRPr="00215D3C">
              <w:rPr>
                <w:rFonts w:ascii="Arial" w:hAnsi="Arial"/>
                <w:sz w:val="18"/>
              </w:rPr>
              <w:t>M</w:t>
            </w:r>
          </w:p>
        </w:tc>
      </w:tr>
      <w:tr w:rsidR="004E0A00" w:rsidRPr="00215D3C" w14:paraId="523C6EB6" w14:textId="77777777" w:rsidTr="001E2551">
        <w:tc>
          <w:tcPr>
            <w:tcW w:w="1537" w:type="pct"/>
            <w:tcBorders>
              <w:top w:val="single" w:sz="4" w:space="0" w:color="auto"/>
              <w:left w:val="single" w:sz="6" w:space="0" w:color="000000"/>
              <w:bottom w:val="single" w:sz="4" w:space="0" w:color="auto"/>
              <w:right w:val="single" w:sz="6" w:space="0" w:color="000000"/>
            </w:tcBorders>
          </w:tcPr>
          <w:p w14:paraId="4BCC5BCD" w14:textId="77777777" w:rsidR="004E0A00" w:rsidRPr="00215D3C" w:rsidRDefault="004E0A00" w:rsidP="001E2551">
            <w:pPr>
              <w:keepNext/>
              <w:keepLines/>
              <w:spacing w:after="0"/>
              <w:rPr>
                <w:rFonts w:ascii="Arial" w:hAnsi="Arial"/>
                <w:sz w:val="18"/>
              </w:rPr>
            </w:pPr>
            <w:proofErr w:type="spellStart"/>
            <w:r>
              <w:rPr>
                <w:rFonts w:ascii="Arial" w:hAnsi="Arial"/>
                <w:sz w:val="18"/>
              </w:rPr>
              <w:t>MergeP</w:t>
            </w:r>
            <w:r w:rsidRPr="00215D3C">
              <w:rPr>
                <w:rFonts w:ascii="Arial" w:hAnsi="Arial"/>
                <w:sz w:val="18"/>
              </w:rPr>
              <w:t>atchClearAlarm</w:t>
            </w:r>
            <w:proofErr w:type="spellEnd"/>
          </w:p>
        </w:tc>
        <w:tc>
          <w:tcPr>
            <w:tcW w:w="2950" w:type="pct"/>
            <w:tcBorders>
              <w:top w:val="single" w:sz="4" w:space="0" w:color="auto"/>
              <w:left w:val="single" w:sz="6" w:space="0" w:color="000000"/>
              <w:bottom w:val="single" w:sz="4" w:space="0" w:color="auto"/>
              <w:right w:val="single" w:sz="6" w:space="0" w:color="000000"/>
            </w:tcBorders>
          </w:tcPr>
          <w:p w14:paraId="79EAA581" w14:textId="77777777" w:rsidR="004E0A00" w:rsidRPr="00215D3C" w:rsidRDefault="004E0A00" w:rsidP="001E2551">
            <w:pPr>
              <w:keepNext/>
              <w:keepLines/>
              <w:spacing w:after="0"/>
              <w:rPr>
                <w:rFonts w:ascii="Arial" w:hAnsi="Arial"/>
                <w:sz w:val="18"/>
              </w:rPr>
            </w:pPr>
            <w:r w:rsidRPr="00215D3C">
              <w:rPr>
                <w:rFonts w:ascii="Arial" w:hAnsi="Arial"/>
                <w:sz w:val="18"/>
              </w:rPr>
              <w:t>Patch document for clearing an alarm</w:t>
            </w:r>
          </w:p>
        </w:tc>
        <w:tc>
          <w:tcPr>
            <w:tcW w:w="200" w:type="pct"/>
            <w:tcBorders>
              <w:top w:val="single" w:sz="4" w:space="0" w:color="auto"/>
              <w:left w:val="single" w:sz="6" w:space="0" w:color="000000"/>
              <w:bottom w:val="single" w:sz="4" w:space="0" w:color="auto"/>
              <w:right w:val="single" w:sz="6" w:space="0" w:color="000000"/>
            </w:tcBorders>
          </w:tcPr>
          <w:p w14:paraId="39DC447E" w14:textId="77777777" w:rsidR="004E0A00" w:rsidRPr="00215D3C" w:rsidRDefault="004E0A00" w:rsidP="001E2551">
            <w:pPr>
              <w:keepNext/>
              <w:keepLines/>
              <w:spacing w:after="0"/>
              <w:jc w:val="center"/>
              <w:rPr>
                <w:rFonts w:ascii="Arial" w:hAnsi="Arial"/>
                <w:sz w:val="18"/>
              </w:rPr>
            </w:pPr>
            <w:r w:rsidRPr="00215D3C">
              <w:rPr>
                <w:rFonts w:ascii="Arial" w:hAnsi="Arial"/>
                <w:sz w:val="18"/>
              </w:rPr>
              <w:t>M</w:t>
            </w:r>
          </w:p>
        </w:tc>
      </w:tr>
    </w:tbl>
    <w:p w14:paraId="73702D42" w14:textId="77777777" w:rsidR="004E0A00" w:rsidRPr="00215D3C" w:rsidRDefault="004E0A00" w:rsidP="004E0A00"/>
    <w:p w14:paraId="31852175" w14:textId="77777777" w:rsidR="004E0A00" w:rsidRPr="00215D3C" w:rsidRDefault="004E0A00" w:rsidP="004E0A00">
      <w:pPr>
        <w:pStyle w:val="TH"/>
        <w:rPr>
          <w:lang w:eastAsia="zh-CN"/>
        </w:rPr>
      </w:pPr>
      <w:r w:rsidRPr="00215D3C">
        <w:rPr>
          <w:lang w:eastAsia="zh-CN"/>
        </w:rPr>
        <w:t>Table</w:t>
      </w:r>
      <w:r>
        <w:rPr>
          <w:lang w:eastAsia="zh-CN"/>
        </w:rPr>
        <w:t xml:space="preserve"> </w:t>
      </w:r>
      <w:r>
        <w:t>12.2.1</w:t>
      </w:r>
      <w:r w:rsidRPr="00215D3C">
        <w:rPr>
          <w:lang w:eastAsia="zh-CN"/>
        </w:rPr>
        <w:t xml:space="preserve">.3.2.2.3.1-3: Data structures supported by the PATCH Response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703"/>
        <w:gridCol w:w="1675"/>
        <w:gridCol w:w="5841"/>
        <w:gridCol w:w="410"/>
      </w:tblGrid>
      <w:tr w:rsidR="004E0A00" w:rsidRPr="00215D3C" w14:paraId="34BB8494" w14:textId="77777777" w:rsidTr="001E2551">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5B614F4F"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3F2C6051"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3033" w:type="pct"/>
            <w:tcBorders>
              <w:top w:val="single" w:sz="4" w:space="0" w:color="auto"/>
              <w:left w:val="single" w:sz="4" w:space="0" w:color="auto"/>
              <w:bottom w:val="single" w:sz="4" w:space="0" w:color="auto"/>
              <w:right w:val="single" w:sz="4" w:space="0" w:color="auto"/>
            </w:tcBorders>
            <w:shd w:val="clear" w:color="auto" w:fill="BFBFBF"/>
            <w:hideMark/>
          </w:tcPr>
          <w:p w14:paraId="2477DC5E"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Description</w:t>
            </w:r>
          </w:p>
        </w:tc>
        <w:tc>
          <w:tcPr>
            <w:tcW w:w="213" w:type="pct"/>
            <w:tcBorders>
              <w:top w:val="single" w:sz="4" w:space="0" w:color="auto"/>
              <w:left w:val="single" w:sz="4" w:space="0" w:color="auto"/>
              <w:bottom w:val="single" w:sz="4" w:space="0" w:color="auto"/>
              <w:right w:val="single" w:sz="4" w:space="0" w:color="auto"/>
            </w:tcBorders>
            <w:shd w:val="clear" w:color="auto" w:fill="BFBFBF"/>
          </w:tcPr>
          <w:p w14:paraId="254DCCEE" w14:textId="77777777" w:rsidR="004E0A00" w:rsidRPr="00215D3C" w:rsidRDefault="004E0A00" w:rsidP="001E2551">
            <w:pPr>
              <w:keepNext/>
              <w:keepLines/>
              <w:spacing w:after="0"/>
              <w:jc w:val="center"/>
              <w:rPr>
                <w:rFonts w:ascii="Arial" w:hAnsi="Arial"/>
                <w:b/>
                <w:sz w:val="18"/>
              </w:rPr>
            </w:pPr>
            <w:r>
              <w:rPr>
                <w:rFonts w:ascii="Arial" w:hAnsi="Arial"/>
                <w:b/>
                <w:sz w:val="18"/>
              </w:rPr>
              <w:t>S</w:t>
            </w:r>
          </w:p>
        </w:tc>
      </w:tr>
      <w:tr w:rsidR="004E0A00" w:rsidRPr="00215D3C" w14:paraId="5656F4A6" w14:textId="77777777" w:rsidTr="001E2551">
        <w:tc>
          <w:tcPr>
            <w:tcW w:w="884" w:type="pct"/>
            <w:tcBorders>
              <w:top w:val="single" w:sz="4" w:space="0" w:color="auto"/>
              <w:left w:val="single" w:sz="6" w:space="0" w:color="000000"/>
              <w:bottom w:val="single" w:sz="6" w:space="0" w:color="000000"/>
              <w:right w:val="single" w:sz="6" w:space="0" w:color="000000"/>
            </w:tcBorders>
          </w:tcPr>
          <w:p w14:paraId="18D9EB7F" w14:textId="77777777" w:rsidR="004E0A00" w:rsidRPr="00215D3C" w:rsidRDefault="004E0A00" w:rsidP="001E2551">
            <w:pPr>
              <w:keepNext/>
              <w:keepLines/>
              <w:spacing w:after="0"/>
              <w:rPr>
                <w:rFonts w:ascii="Arial" w:hAnsi="Arial"/>
                <w:sz w:val="18"/>
              </w:rPr>
            </w:pPr>
            <w:r w:rsidRPr="00215D3C">
              <w:rPr>
                <w:rFonts w:ascii="Arial" w:hAnsi="Arial"/>
                <w:sz w:val="18"/>
              </w:rPr>
              <w:t>n/a</w:t>
            </w:r>
          </w:p>
        </w:tc>
        <w:tc>
          <w:tcPr>
            <w:tcW w:w="870" w:type="pct"/>
            <w:tcBorders>
              <w:top w:val="single" w:sz="4" w:space="0" w:color="auto"/>
              <w:left w:val="single" w:sz="6" w:space="0" w:color="000000"/>
              <w:bottom w:val="single" w:sz="6" w:space="0" w:color="000000"/>
              <w:right w:val="single" w:sz="6" w:space="0" w:color="000000"/>
            </w:tcBorders>
          </w:tcPr>
          <w:p w14:paraId="7B2C36C8" w14:textId="77777777" w:rsidR="004E0A00" w:rsidRPr="00215D3C" w:rsidRDefault="004E0A00" w:rsidP="001E2551">
            <w:pPr>
              <w:keepNext/>
              <w:keepLines/>
              <w:spacing w:after="0"/>
              <w:rPr>
                <w:rFonts w:ascii="Arial" w:hAnsi="Arial"/>
                <w:sz w:val="18"/>
              </w:rPr>
            </w:pPr>
            <w:r w:rsidRPr="00215D3C">
              <w:rPr>
                <w:rFonts w:ascii="Arial" w:hAnsi="Arial"/>
                <w:sz w:val="18"/>
              </w:rPr>
              <w:t>200 OK</w:t>
            </w:r>
          </w:p>
        </w:tc>
        <w:tc>
          <w:tcPr>
            <w:tcW w:w="3033" w:type="pct"/>
            <w:tcBorders>
              <w:top w:val="single" w:sz="4" w:space="0" w:color="auto"/>
              <w:left w:val="single" w:sz="6" w:space="0" w:color="000000"/>
              <w:bottom w:val="single" w:sz="6" w:space="0" w:color="000000"/>
              <w:right w:val="single" w:sz="6" w:space="0" w:color="000000"/>
            </w:tcBorders>
          </w:tcPr>
          <w:p w14:paraId="6A3E9A14" w14:textId="77777777" w:rsidR="004E0A00" w:rsidRPr="00215D3C" w:rsidRDefault="004E0A00" w:rsidP="001E2551">
            <w:pPr>
              <w:keepNext/>
              <w:keepLines/>
              <w:spacing w:after="0"/>
              <w:rPr>
                <w:rFonts w:ascii="Arial" w:hAnsi="Arial"/>
                <w:sz w:val="18"/>
              </w:rPr>
            </w:pPr>
            <w:r w:rsidRPr="00215D3C">
              <w:rPr>
                <w:rFonts w:ascii="Arial" w:hAnsi="Arial"/>
                <w:sz w:val="18"/>
              </w:rPr>
              <w:t>In case of success the response body shall be empty.</w:t>
            </w:r>
          </w:p>
        </w:tc>
        <w:tc>
          <w:tcPr>
            <w:tcW w:w="213" w:type="pct"/>
            <w:tcBorders>
              <w:top w:val="single" w:sz="4" w:space="0" w:color="auto"/>
              <w:left w:val="single" w:sz="6" w:space="0" w:color="000000"/>
              <w:bottom w:val="single" w:sz="6" w:space="0" w:color="000000"/>
              <w:right w:val="single" w:sz="6" w:space="0" w:color="000000"/>
            </w:tcBorders>
          </w:tcPr>
          <w:p w14:paraId="7EA9E22E" w14:textId="77777777" w:rsidR="004E0A00" w:rsidRPr="00215D3C" w:rsidRDefault="004E0A00" w:rsidP="001E2551">
            <w:pPr>
              <w:keepNext/>
              <w:keepLines/>
              <w:spacing w:after="0"/>
              <w:jc w:val="center"/>
              <w:rPr>
                <w:rFonts w:ascii="Arial" w:hAnsi="Arial"/>
                <w:sz w:val="18"/>
              </w:rPr>
            </w:pPr>
          </w:p>
        </w:tc>
      </w:tr>
      <w:tr w:rsidR="004E0A00" w:rsidRPr="00215D3C" w14:paraId="2AADAC32" w14:textId="77777777" w:rsidTr="001E2551">
        <w:tc>
          <w:tcPr>
            <w:tcW w:w="884" w:type="pct"/>
            <w:tcBorders>
              <w:top w:val="single" w:sz="4" w:space="0" w:color="auto"/>
              <w:left w:val="single" w:sz="6" w:space="0" w:color="000000"/>
              <w:bottom w:val="single" w:sz="4" w:space="0" w:color="auto"/>
              <w:right w:val="single" w:sz="6" w:space="0" w:color="000000"/>
            </w:tcBorders>
          </w:tcPr>
          <w:p w14:paraId="60F45A8C" w14:textId="77777777" w:rsidR="004E0A00" w:rsidRPr="00215D3C" w:rsidRDefault="004E0A00" w:rsidP="001E2551">
            <w:pPr>
              <w:keepNext/>
              <w:keepLines/>
              <w:spacing w:after="0"/>
              <w:rPr>
                <w:rFonts w:ascii="Arial" w:hAnsi="Arial"/>
                <w:sz w:val="18"/>
              </w:rPr>
            </w:pPr>
            <w:proofErr w:type="spellStart"/>
            <w:r>
              <w:rPr>
                <w:rFonts w:ascii="Arial" w:hAnsi="Arial"/>
                <w:sz w:val="18"/>
                <w:szCs w:val="18"/>
                <w:lang w:eastAsia="zh-CN"/>
              </w:rPr>
              <w:t>ErrorResponse</w:t>
            </w:r>
            <w:proofErr w:type="spellEnd"/>
          </w:p>
        </w:tc>
        <w:tc>
          <w:tcPr>
            <w:tcW w:w="870" w:type="pct"/>
            <w:tcBorders>
              <w:top w:val="single" w:sz="4" w:space="0" w:color="auto"/>
              <w:left w:val="single" w:sz="6" w:space="0" w:color="000000"/>
              <w:bottom w:val="single" w:sz="4" w:space="0" w:color="auto"/>
              <w:right w:val="single" w:sz="6" w:space="0" w:color="000000"/>
            </w:tcBorders>
          </w:tcPr>
          <w:p w14:paraId="19428953" w14:textId="77777777" w:rsidR="004E0A00" w:rsidRPr="00215D3C" w:rsidRDefault="004E0A00" w:rsidP="001E2551">
            <w:pPr>
              <w:keepNext/>
              <w:keepLines/>
              <w:spacing w:after="0"/>
              <w:rPr>
                <w:rFonts w:ascii="Arial" w:hAnsi="Arial"/>
                <w:sz w:val="18"/>
              </w:rPr>
            </w:pPr>
            <w:r w:rsidRPr="00215D3C">
              <w:rPr>
                <w:rFonts w:ascii="Arial" w:hAnsi="Arial"/>
                <w:sz w:val="18"/>
              </w:rPr>
              <w:t xml:space="preserve">4xx/5xx </w:t>
            </w:r>
          </w:p>
        </w:tc>
        <w:tc>
          <w:tcPr>
            <w:tcW w:w="3033" w:type="pct"/>
            <w:tcBorders>
              <w:top w:val="single" w:sz="4" w:space="0" w:color="auto"/>
              <w:left w:val="single" w:sz="6" w:space="0" w:color="000000"/>
              <w:bottom w:val="single" w:sz="4" w:space="0" w:color="auto"/>
              <w:right w:val="single" w:sz="6" w:space="0" w:color="000000"/>
            </w:tcBorders>
          </w:tcPr>
          <w:p w14:paraId="289AEE2D" w14:textId="77777777" w:rsidR="004E0A00" w:rsidRPr="00215D3C" w:rsidRDefault="004E0A00" w:rsidP="001E2551">
            <w:pPr>
              <w:keepNext/>
              <w:keepLines/>
              <w:spacing w:after="0"/>
              <w:rPr>
                <w:rFonts w:ascii="Arial" w:hAnsi="Arial"/>
                <w:sz w:val="18"/>
              </w:rPr>
            </w:pPr>
            <w:r w:rsidRPr="00215D3C">
              <w:rPr>
                <w:rFonts w:ascii="Arial" w:hAnsi="Arial"/>
                <w:sz w:val="18"/>
              </w:rPr>
              <w:t>In case of failure, the response body shall carry a JSON object described by "</w:t>
            </w:r>
            <w:proofErr w:type="spellStart"/>
            <w:r>
              <w:rPr>
                <w:rFonts w:ascii="Arial" w:hAnsi="Arial"/>
                <w:sz w:val="18"/>
                <w:szCs w:val="18"/>
                <w:lang w:eastAsia="zh-CN"/>
              </w:rPr>
              <w:t>ErrorResponse</w:t>
            </w:r>
            <w:proofErr w:type="spellEnd"/>
            <w:r w:rsidRPr="00215D3C">
              <w:rPr>
                <w:rFonts w:ascii="Arial" w:hAnsi="Arial"/>
                <w:sz w:val="18"/>
              </w:rPr>
              <w:t>".</w:t>
            </w:r>
          </w:p>
        </w:tc>
        <w:tc>
          <w:tcPr>
            <w:tcW w:w="213" w:type="pct"/>
            <w:tcBorders>
              <w:top w:val="single" w:sz="4" w:space="0" w:color="auto"/>
              <w:left w:val="single" w:sz="6" w:space="0" w:color="000000"/>
              <w:bottom w:val="single" w:sz="4" w:space="0" w:color="auto"/>
              <w:right w:val="single" w:sz="6" w:space="0" w:color="000000"/>
            </w:tcBorders>
          </w:tcPr>
          <w:p w14:paraId="5AAFF097" w14:textId="77777777" w:rsidR="004E0A00" w:rsidRPr="00215D3C" w:rsidRDefault="004E0A00" w:rsidP="001E2551">
            <w:pPr>
              <w:keepNext/>
              <w:keepLines/>
              <w:spacing w:after="0"/>
              <w:jc w:val="center"/>
              <w:rPr>
                <w:rFonts w:ascii="Arial" w:hAnsi="Arial"/>
                <w:sz w:val="18"/>
              </w:rPr>
            </w:pPr>
          </w:p>
        </w:tc>
      </w:tr>
    </w:tbl>
    <w:p w14:paraId="63B3BDBF" w14:textId="77777777" w:rsidR="004E0A00" w:rsidRPr="00215D3C" w:rsidRDefault="004E0A00" w:rsidP="004E0A00">
      <w:pPr>
        <w:rPr>
          <w:lang w:eastAsia="zh-CN"/>
        </w:rPr>
      </w:pPr>
    </w:p>
    <w:p w14:paraId="01834273" w14:textId="77777777" w:rsidR="004E0A00" w:rsidRPr="00215D3C" w:rsidRDefault="004E0A00" w:rsidP="004E0A00">
      <w:pPr>
        <w:pStyle w:val="Heading6"/>
      </w:pPr>
      <w:bookmarkStart w:id="281" w:name="_Toc20494699"/>
      <w:bookmarkStart w:id="282" w:name="_Toc26975767"/>
      <w:bookmarkStart w:id="283" w:name="_Toc35856647"/>
      <w:bookmarkStart w:id="284" w:name="_Toc44001534"/>
      <w:bookmarkStart w:id="285" w:name="_Toc51581135"/>
      <w:bookmarkStart w:id="286" w:name="_Toc52356398"/>
      <w:bookmarkStart w:id="287" w:name="_Toc55227968"/>
      <w:bookmarkStart w:id="288" w:name="_Toc138323521"/>
      <w:bookmarkStart w:id="289" w:name="_Toc139374659"/>
      <w:r>
        <w:t>12.</w:t>
      </w:r>
      <w:r w:rsidRPr="00B464F4">
        <w:t>2.1</w:t>
      </w:r>
      <w:r w:rsidRPr="00215D3C">
        <w:t>.3.2.3</w:t>
      </w:r>
      <w:r w:rsidRPr="00215D3C">
        <w:tab/>
        <w:t>Resource "</w:t>
      </w:r>
      <w:r>
        <w:rPr>
          <w:rFonts w:cs="Arial"/>
        </w:rPr>
        <w:t>…/</w:t>
      </w:r>
      <w:r w:rsidRPr="007B5E64">
        <w:rPr>
          <w:rFonts w:cs="Arial"/>
        </w:rPr>
        <w:t>alarms</w:t>
      </w:r>
      <w:r w:rsidRPr="00905BDC">
        <w:rPr>
          <w:rFonts w:cs="Arial"/>
        </w:rPr>
        <w:t>/</w:t>
      </w:r>
      <w:proofErr w:type="spellStart"/>
      <w:r w:rsidRPr="007B5E64">
        <w:rPr>
          <w:rFonts w:cs="Arial"/>
        </w:rPr>
        <w:t>alarmCount</w:t>
      </w:r>
      <w:proofErr w:type="spellEnd"/>
      <w:r w:rsidRPr="00215D3C">
        <w:t>"</w:t>
      </w:r>
      <w:bookmarkEnd w:id="281"/>
      <w:bookmarkEnd w:id="282"/>
      <w:bookmarkEnd w:id="283"/>
      <w:bookmarkEnd w:id="284"/>
      <w:bookmarkEnd w:id="285"/>
      <w:bookmarkEnd w:id="286"/>
      <w:bookmarkEnd w:id="287"/>
      <w:bookmarkEnd w:id="288"/>
      <w:bookmarkEnd w:id="289"/>
    </w:p>
    <w:p w14:paraId="2398E522" w14:textId="77777777" w:rsidR="004E0A00" w:rsidRPr="00215D3C" w:rsidRDefault="004E0A00" w:rsidP="004E0A00">
      <w:pPr>
        <w:pStyle w:val="Heading7"/>
      </w:pPr>
      <w:bookmarkStart w:id="290" w:name="_Toc20494700"/>
      <w:bookmarkStart w:id="291" w:name="_Toc26975768"/>
      <w:bookmarkStart w:id="292" w:name="_Toc35856648"/>
      <w:bookmarkStart w:id="293" w:name="_Toc44001535"/>
      <w:bookmarkStart w:id="294" w:name="_Toc51581136"/>
      <w:bookmarkStart w:id="295" w:name="_Toc52356399"/>
      <w:bookmarkStart w:id="296" w:name="_Toc55227969"/>
      <w:bookmarkStart w:id="297" w:name="_Toc138323522"/>
      <w:bookmarkStart w:id="298" w:name="_Toc139374660"/>
      <w:r>
        <w:t>12.</w:t>
      </w:r>
      <w:r w:rsidRPr="00B464F4">
        <w:t>2.1</w:t>
      </w:r>
      <w:r w:rsidRPr="00215D3C">
        <w:t>.3.2.3.1</w:t>
      </w:r>
      <w:r w:rsidRPr="00215D3C">
        <w:tab/>
        <w:t>Definition</w:t>
      </w:r>
      <w:bookmarkEnd w:id="290"/>
      <w:bookmarkEnd w:id="291"/>
      <w:bookmarkEnd w:id="292"/>
      <w:bookmarkEnd w:id="293"/>
      <w:bookmarkEnd w:id="294"/>
      <w:bookmarkEnd w:id="295"/>
      <w:bookmarkEnd w:id="296"/>
      <w:bookmarkEnd w:id="297"/>
      <w:bookmarkEnd w:id="298"/>
    </w:p>
    <w:p w14:paraId="3B9B1B66" w14:textId="77777777" w:rsidR="004E0A00" w:rsidRPr="00215D3C" w:rsidRDefault="004E0A00" w:rsidP="004E0A00">
      <w:r w:rsidRPr="00215D3C">
        <w:t>This resource holds metadata about the /alarms collection resource like the alarm count per perceived severity.</w:t>
      </w:r>
    </w:p>
    <w:p w14:paraId="4876F96C" w14:textId="77777777" w:rsidR="004E0A00" w:rsidRPr="00215D3C" w:rsidRDefault="004E0A00" w:rsidP="004E0A00">
      <w:pPr>
        <w:pStyle w:val="Heading7"/>
      </w:pPr>
      <w:bookmarkStart w:id="299" w:name="_Toc20494701"/>
      <w:bookmarkStart w:id="300" w:name="_Toc26975769"/>
      <w:bookmarkStart w:id="301" w:name="_Toc35856649"/>
      <w:bookmarkStart w:id="302" w:name="_Toc44001536"/>
      <w:bookmarkStart w:id="303" w:name="_Toc51581137"/>
      <w:bookmarkStart w:id="304" w:name="_Toc52356400"/>
      <w:bookmarkStart w:id="305" w:name="_Toc55227970"/>
      <w:bookmarkStart w:id="306" w:name="_Toc138323523"/>
      <w:bookmarkStart w:id="307" w:name="_Toc139374661"/>
      <w:r>
        <w:t>12.</w:t>
      </w:r>
      <w:r w:rsidRPr="00B464F4">
        <w:t>2.1</w:t>
      </w:r>
      <w:r w:rsidRPr="00215D3C">
        <w:t>.3.2.3.2</w:t>
      </w:r>
      <w:r w:rsidRPr="00215D3C">
        <w:tab/>
        <w:t>URI</w:t>
      </w:r>
      <w:bookmarkEnd w:id="299"/>
      <w:bookmarkEnd w:id="300"/>
      <w:bookmarkEnd w:id="301"/>
      <w:bookmarkEnd w:id="302"/>
      <w:bookmarkEnd w:id="303"/>
      <w:bookmarkEnd w:id="304"/>
      <w:bookmarkEnd w:id="305"/>
      <w:bookmarkEnd w:id="306"/>
      <w:bookmarkEnd w:id="307"/>
    </w:p>
    <w:p w14:paraId="174B92D5" w14:textId="599E6F49" w:rsidR="004E0A00" w:rsidRPr="00215D3C" w:rsidRDefault="004E0A00" w:rsidP="004E0A00">
      <w:r w:rsidRPr="00215D3C">
        <w:t>Resource URI: {</w:t>
      </w:r>
      <w:r>
        <w:t>MnSRoot</w:t>
      </w:r>
      <w:r w:rsidRPr="00215D3C">
        <w:t>}/Fault</w:t>
      </w:r>
      <w:r>
        <w:t>Supervision</w:t>
      </w:r>
      <w:r w:rsidRPr="00215D3C">
        <w:t>MnS</w:t>
      </w:r>
      <w:ins w:id="308" w:author="Mark Scott" w:date="2023-09-28T19:59:00Z">
        <w:r w:rsidR="008C1576">
          <w:t>/{MnSLabel}</w:t>
        </w:r>
      </w:ins>
      <w:r w:rsidRPr="00215D3C">
        <w:t>/</w:t>
      </w:r>
      <w:r>
        <w:t>{MnSVersion}</w:t>
      </w:r>
      <w:r w:rsidRPr="00215D3C">
        <w:t>/alarms/</w:t>
      </w:r>
      <w:r w:rsidRPr="0027572B">
        <w:t>alarmCount</w:t>
      </w:r>
      <w:r w:rsidRPr="0027572B" w:rsidDel="0027572B">
        <w:t xml:space="preserve"> </w:t>
      </w:r>
    </w:p>
    <w:p w14:paraId="494CACC0" w14:textId="77777777" w:rsidR="004E0A00" w:rsidRPr="00215D3C" w:rsidRDefault="004E0A00" w:rsidP="004E0A00">
      <w:r w:rsidRPr="00215D3C">
        <w:t xml:space="preserve">The resource URI variables are defined in table </w:t>
      </w:r>
      <w:r>
        <w:t>12.</w:t>
      </w:r>
      <w:r w:rsidRPr="00B464F4">
        <w:t>2.1</w:t>
      </w:r>
      <w:r w:rsidRPr="00215D3C">
        <w:t>.3.2.3.2-1.</w:t>
      </w:r>
    </w:p>
    <w:p w14:paraId="1D8C2482" w14:textId="77777777" w:rsidR="004E0A00" w:rsidRPr="00215D3C" w:rsidRDefault="004E0A00" w:rsidP="004E0A00">
      <w:pPr>
        <w:pStyle w:val="TH"/>
        <w:rPr>
          <w:rFonts w:cs="Arial"/>
        </w:rPr>
      </w:pPr>
      <w:r w:rsidRPr="00215D3C">
        <w:t xml:space="preserve">Table </w:t>
      </w:r>
      <w:r>
        <w:t>12.</w:t>
      </w:r>
      <w:r w:rsidRPr="00B464F4">
        <w:t>2.1</w:t>
      </w:r>
      <w:r w:rsidRPr="00215D3C">
        <w:t>.3.2.3.2-1: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396605AE"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4615224" w14:textId="77777777" w:rsidR="004E0A00" w:rsidRPr="00215D3C" w:rsidRDefault="004E0A00"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498EA6C" w14:textId="77777777" w:rsidR="004E0A00" w:rsidRPr="00215D3C" w:rsidRDefault="004E0A00" w:rsidP="001E2551">
            <w:pPr>
              <w:pStyle w:val="TAH"/>
            </w:pPr>
            <w:r w:rsidRPr="00215D3C">
              <w:t>Definition</w:t>
            </w:r>
          </w:p>
        </w:tc>
      </w:tr>
      <w:tr w:rsidR="004E0A00" w:rsidRPr="00215D3C" w14:paraId="4504BC5F"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9F4B2E3" w14:textId="77777777" w:rsidR="004E0A00" w:rsidRPr="00215D3C" w:rsidRDefault="004E0A00" w:rsidP="001E2551">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B7F7DAA" w14:textId="77777777" w:rsidR="004E0A00" w:rsidRPr="00571B61" w:rsidRDefault="004E0A00" w:rsidP="001E2551">
            <w:pPr>
              <w:pStyle w:val="TAL"/>
            </w:pPr>
            <w:r w:rsidRPr="000B7E12">
              <w:t xml:space="preserve">See </w:t>
            </w:r>
            <w:r>
              <w:t>clause</w:t>
            </w:r>
            <w:r w:rsidRPr="000B7E12">
              <w:t xml:space="preserve"> 4.4</w:t>
            </w:r>
            <w:r>
              <w:t>.3</w:t>
            </w:r>
            <w:r w:rsidRPr="000B7E12">
              <w:t xml:space="preserve"> of TS 32.158 </w:t>
            </w:r>
            <w:r w:rsidRPr="003144A8">
              <w:t>[</w:t>
            </w:r>
            <w:r>
              <w:t>15</w:t>
            </w:r>
            <w:r w:rsidRPr="003144A8">
              <w:t>]</w:t>
            </w:r>
          </w:p>
        </w:tc>
      </w:tr>
      <w:tr w:rsidR="004E0A00" w:rsidRPr="000B7E12" w14:paraId="76D281FA"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61BB6BA4" w14:textId="77777777" w:rsidR="004E0A00" w:rsidRDefault="004E0A00"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E1D5854" w14:textId="77777777" w:rsidR="004E0A00" w:rsidRPr="000B7E12" w:rsidRDefault="004E0A00"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bl>
    <w:p w14:paraId="04D15094" w14:textId="77777777" w:rsidR="004E0A00" w:rsidRPr="00215D3C" w:rsidRDefault="004E0A00" w:rsidP="004E0A00"/>
    <w:p w14:paraId="6D0D01DF" w14:textId="77777777" w:rsidR="004E0A00" w:rsidRPr="00215D3C" w:rsidRDefault="004E0A00" w:rsidP="004E0A00">
      <w:pPr>
        <w:pStyle w:val="Heading7"/>
      </w:pPr>
      <w:bookmarkStart w:id="309" w:name="_Toc20494702"/>
      <w:bookmarkStart w:id="310" w:name="_Toc26975770"/>
      <w:bookmarkStart w:id="311" w:name="_Toc35856650"/>
      <w:bookmarkStart w:id="312" w:name="_Toc44001537"/>
      <w:bookmarkStart w:id="313" w:name="_Toc51581138"/>
      <w:bookmarkStart w:id="314" w:name="_Toc52356401"/>
      <w:bookmarkStart w:id="315" w:name="_Toc55227971"/>
      <w:bookmarkStart w:id="316" w:name="_Toc138323524"/>
      <w:bookmarkStart w:id="317" w:name="_Toc139374662"/>
      <w:r>
        <w:t>12.</w:t>
      </w:r>
      <w:r w:rsidRPr="00B464F4">
        <w:t>2.1</w:t>
      </w:r>
      <w:r w:rsidRPr="00215D3C">
        <w:t>.3.2.3.3</w:t>
      </w:r>
      <w:r w:rsidRPr="00215D3C">
        <w:tab/>
        <w:t>HTTP methods</w:t>
      </w:r>
      <w:bookmarkEnd w:id="309"/>
      <w:bookmarkEnd w:id="310"/>
      <w:bookmarkEnd w:id="311"/>
      <w:bookmarkEnd w:id="312"/>
      <w:bookmarkEnd w:id="313"/>
      <w:bookmarkEnd w:id="314"/>
      <w:bookmarkEnd w:id="315"/>
      <w:bookmarkEnd w:id="316"/>
      <w:bookmarkEnd w:id="317"/>
    </w:p>
    <w:p w14:paraId="270DCC7D" w14:textId="77777777" w:rsidR="004E0A00" w:rsidRPr="00215D3C" w:rsidRDefault="004E0A00" w:rsidP="004E0A00">
      <w:pPr>
        <w:pStyle w:val="H6"/>
      </w:pPr>
      <w:r>
        <w:t>12.2.1</w:t>
      </w:r>
      <w:r w:rsidRPr="00215D3C">
        <w:t>.3.2.3.3.1</w:t>
      </w:r>
      <w:r w:rsidRPr="00215D3C">
        <w:tab/>
        <w:t>GET</w:t>
      </w:r>
    </w:p>
    <w:p w14:paraId="576A9048" w14:textId="77777777" w:rsidR="004E0A00" w:rsidRPr="00215D3C" w:rsidRDefault="004E0A00" w:rsidP="004E0A00">
      <w:r w:rsidRPr="00215D3C">
        <w:t>This method shall support the URI query parameters specified in table</w:t>
      </w:r>
      <w:r>
        <w:t xml:space="preserve"> 12.2.1</w:t>
      </w:r>
      <w:r w:rsidRPr="00215D3C">
        <w:t>.3.2.3.3.1-1.</w:t>
      </w:r>
    </w:p>
    <w:p w14:paraId="2E2DEED4" w14:textId="77777777" w:rsidR="004E0A00" w:rsidRPr="00215D3C" w:rsidRDefault="004E0A00" w:rsidP="004E0A00">
      <w:pPr>
        <w:pStyle w:val="TH"/>
        <w:rPr>
          <w:rFonts w:cs="Arial"/>
        </w:rPr>
      </w:pPr>
      <w:r w:rsidRPr="00215D3C">
        <w:lastRenderedPageBreak/>
        <w:t>Table</w:t>
      </w:r>
      <w:r>
        <w:t xml:space="preserve"> 12.2.1</w:t>
      </w:r>
      <w:r w:rsidRPr="00215D3C">
        <w:t xml:space="preserve">.3.2.3.3.3-1: URI query parameters supported by the GET method on this </w:t>
      </w:r>
      <w:proofErr w:type="gramStart"/>
      <w:r w:rsidRPr="00215D3C">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42"/>
        <w:gridCol w:w="1460"/>
        <w:gridCol w:w="6136"/>
        <w:gridCol w:w="391"/>
      </w:tblGrid>
      <w:tr w:rsidR="004E0A00" w:rsidRPr="00215D3C" w14:paraId="6FD81388" w14:textId="77777777" w:rsidTr="001E2551">
        <w:trPr>
          <w:jc w:val="center"/>
        </w:trPr>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332FF83C" w14:textId="77777777" w:rsidR="004E0A00" w:rsidRPr="00215D3C" w:rsidRDefault="004E0A00" w:rsidP="001E2551">
            <w:pPr>
              <w:pStyle w:val="TAH"/>
            </w:pPr>
            <w:r w:rsidRPr="00215D3C">
              <w:t>Name</w:t>
            </w:r>
          </w:p>
        </w:tc>
        <w:tc>
          <w:tcPr>
            <w:tcW w:w="758" w:type="pct"/>
            <w:tcBorders>
              <w:top w:val="single" w:sz="4" w:space="0" w:color="auto"/>
              <w:left w:val="single" w:sz="4" w:space="0" w:color="auto"/>
              <w:bottom w:val="single" w:sz="4" w:space="0" w:color="auto"/>
              <w:right w:val="single" w:sz="4" w:space="0" w:color="auto"/>
            </w:tcBorders>
            <w:shd w:val="clear" w:color="auto" w:fill="BFBFBF"/>
            <w:hideMark/>
          </w:tcPr>
          <w:p w14:paraId="5252D8A2" w14:textId="77777777" w:rsidR="004E0A00" w:rsidRPr="00215D3C" w:rsidRDefault="004E0A00" w:rsidP="001E2551">
            <w:pPr>
              <w:pStyle w:val="TAH"/>
            </w:pPr>
            <w:r w:rsidRPr="00215D3C">
              <w:t>Data type</w:t>
            </w:r>
          </w:p>
        </w:tc>
        <w:tc>
          <w:tcPr>
            <w:tcW w:w="3186" w:type="pct"/>
            <w:tcBorders>
              <w:top w:val="single" w:sz="4" w:space="0" w:color="auto"/>
              <w:left w:val="single" w:sz="4" w:space="0" w:color="auto"/>
              <w:bottom w:val="single" w:sz="4" w:space="0" w:color="auto"/>
              <w:right w:val="single" w:sz="4" w:space="0" w:color="auto"/>
            </w:tcBorders>
            <w:shd w:val="clear" w:color="auto" w:fill="BFBFBF"/>
            <w:hideMark/>
          </w:tcPr>
          <w:p w14:paraId="4F4D9997" w14:textId="77777777" w:rsidR="004E0A00" w:rsidRPr="00215D3C" w:rsidRDefault="004E0A00"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F0A0E6B" w14:textId="77777777" w:rsidR="004E0A00" w:rsidRPr="00215D3C" w:rsidRDefault="004E0A00" w:rsidP="001E2551">
            <w:pPr>
              <w:pStyle w:val="TAH"/>
            </w:pPr>
            <w:r w:rsidRPr="00215D3C">
              <w:t>S</w:t>
            </w:r>
          </w:p>
        </w:tc>
      </w:tr>
      <w:tr w:rsidR="004E0A00" w:rsidRPr="00215D3C" w14:paraId="0D959594" w14:textId="77777777" w:rsidTr="001E2551">
        <w:trPr>
          <w:jc w:val="center"/>
        </w:trPr>
        <w:tc>
          <w:tcPr>
            <w:tcW w:w="853" w:type="pct"/>
            <w:tcBorders>
              <w:top w:val="single" w:sz="4" w:space="0" w:color="auto"/>
              <w:left w:val="single" w:sz="6" w:space="0" w:color="000000"/>
              <w:bottom w:val="single" w:sz="4" w:space="0" w:color="auto"/>
              <w:right w:val="single" w:sz="6" w:space="0" w:color="000000"/>
            </w:tcBorders>
            <w:hideMark/>
          </w:tcPr>
          <w:p w14:paraId="4F724191" w14:textId="77777777" w:rsidR="004E0A00" w:rsidRPr="00215D3C" w:rsidRDefault="004E0A00" w:rsidP="001E2551">
            <w:pPr>
              <w:pStyle w:val="TAL"/>
            </w:pPr>
            <w:proofErr w:type="spellStart"/>
            <w:r>
              <w:t>alarmAckState</w:t>
            </w:r>
            <w:proofErr w:type="spellEnd"/>
          </w:p>
        </w:tc>
        <w:tc>
          <w:tcPr>
            <w:tcW w:w="758" w:type="pct"/>
            <w:tcBorders>
              <w:top w:val="single" w:sz="4" w:space="0" w:color="auto"/>
              <w:left w:val="single" w:sz="6" w:space="0" w:color="000000"/>
              <w:bottom w:val="single" w:sz="4" w:space="0" w:color="auto"/>
              <w:right w:val="single" w:sz="6" w:space="0" w:color="000000"/>
            </w:tcBorders>
          </w:tcPr>
          <w:p w14:paraId="6D4A2693" w14:textId="77777777" w:rsidR="004E0A00" w:rsidRPr="00215D3C" w:rsidRDefault="004E0A00" w:rsidP="001E2551">
            <w:pPr>
              <w:pStyle w:val="TAL"/>
            </w:pPr>
            <w:proofErr w:type="spellStart"/>
            <w:r>
              <w:t>AlarmAckState</w:t>
            </w:r>
            <w:proofErr w:type="spellEnd"/>
          </w:p>
        </w:tc>
        <w:tc>
          <w:tcPr>
            <w:tcW w:w="3186" w:type="pct"/>
            <w:tcBorders>
              <w:top w:val="single" w:sz="4" w:space="0" w:color="auto"/>
              <w:left w:val="single" w:sz="6" w:space="0" w:color="000000"/>
              <w:bottom w:val="single" w:sz="4" w:space="0" w:color="auto"/>
              <w:right w:val="single" w:sz="6" w:space="0" w:color="000000"/>
            </w:tcBorders>
          </w:tcPr>
          <w:p w14:paraId="50B6B981" w14:textId="77777777" w:rsidR="004E0A00" w:rsidRPr="00215D3C" w:rsidRDefault="004E0A00" w:rsidP="001E2551">
            <w:pPr>
              <w:pStyle w:val="TAL"/>
            </w:pPr>
            <w:r>
              <w:t>Allows to control which alarms are counted based on acknowledgement state</w:t>
            </w:r>
          </w:p>
        </w:tc>
        <w:tc>
          <w:tcPr>
            <w:tcW w:w="203" w:type="pct"/>
            <w:tcBorders>
              <w:top w:val="single" w:sz="4" w:space="0" w:color="auto"/>
              <w:left w:val="single" w:sz="6" w:space="0" w:color="000000"/>
              <w:bottom w:val="single" w:sz="4" w:space="0" w:color="auto"/>
              <w:right w:val="single" w:sz="6" w:space="0" w:color="000000"/>
            </w:tcBorders>
            <w:vAlign w:val="center"/>
          </w:tcPr>
          <w:p w14:paraId="0CF77D7B" w14:textId="77777777" w:rsidR="004E0A00" w:rsidRPr="00215D3C" w:rsidRDefault="004E0A00" w:rsidP="001E2551">
            <w:pPr>
              <w:pStyle w:val="TAL"/>
              <w:jc w:val="center"/>
            </w:pPr>
            <w:r>
              <w:t>O</w:t>
            </w:r>
          </w:p>
        </w:tc>
      </w:tr>
      <w:tr w:rsidR="004E0A00" w:rsidRPr="00215D3C" w14:paraId="116439F6" w14:textId="77777777" w:rsidTr="001E2551">
        <w:trPr>
          <w:jc w:val="center"/>
        </w:trPr>
        <w:tc>
          <w:tcPr>
            <w:tcW w:w="853" w:type="pct"/>
            <w:tcBorders>
              <w:top w:val="single" w:sz="4" w:space="0" w:color="auto"/>
              <w:left w:val="single" w:sz="6" w:space="0" w:color="000000"/>
              <w:bottom w:val="single" w:sz="4" w:space="0" w:color="auto"/>
              <w:right w:val="single" w:sz="6" w:space="0" w:color="000000"/>
            </w:tcBorders>
          </w:tcPr>
          <w:p w14:paraId="3E980397" w14:textId="77777777" w:rsidR="004E0A00" w:rsidRDefault="004E0A00" w:rsidP="001E2551">
            <w:pPr>
              <w:pStyle w:val="TAL"/>
            </w:pPr>
            <w:r>
              <w:t>filter</w:t>
            </w:r>
          </w:p>
        </w:tc>
        <w:tc>
          <w:tcPr>
            <w:tcW w:w="758" w:type="pct"/>
            <w:tcBorders>
              <w:top w:val="single" w:sz="4" w:space="0" w:color="auto"/>
              <w:left w:val="single" w:sz="6" w:space="0" w:color="000000"/>
              <w:bottom w:val="single" w:sz="4" w:space="0" w:color="auto"/>
              <w:right w:val="single" w:sz="6" w:space="0" w:color="000000"/>
            </w:tcBorders>
          </w:tcPr>
          <w:p w14:paraId="68CE93DE" w14:textId="77777777" w:rsidR="004E0A00" w:rsidRDefault="004E0A00" w:rsidP="001E2551">
            <w:pPr>
              <w:pStyle w:val="TAL"/>
            </w:pPr>
            <w:r>
              <w:t>string</w:t>
            </w:r>
          </w:p>
        </w:tc>
        <w:tc>
          <w:tcPr>
            <w:tcW w:w="3186" w:type="pct"/>
            <w:tcBorders>
              <w:top w:val="single" w:sz="4" w:space="0" w:color="auto"/>
              <w:left w:val="single" w:sz="6" w:space="0" w:color="000000"/>
              <w:bottom w:val="single" w:sz="4" w:space="0" w:color="auto"/>
              <w:right w:val="single" w:sz="6" w:space="0" w:color="000000"/>
            </w:tcBorders>
          </w:tcPr>
          <w:p w14:paraId="580B8796" w14:textId="77777777" w:rsidR="004E0A00" w:rsidRDefault="004E0A00" w:rsidP="001E2551">
            <w:pPr>
              <w:pStyle w:val="TAL"/>
            </w:pPr>
            <w:r>
              <w:t>Allows to control which alarms are counted based on a general filter applied to the alarm records.</w:t>
            </w:r>
          </w:p>
        </w:tc>
        <w:tc>
          <w:tcPr>
            <w:tcW w:w="203" w:type="pct"/>
            <w:tcBorders>
              <w:top w:val="single" w:sz="4" w:space="0" w:color="auto"/>
              <w:left w:val="single" w:sz="6" w:space="0" w:color="000000"/>
              <w:bottom w:val="single" w:sz="4" w:space="0" w:color="auto"/>
              <w:right w:val="single" w:sz="6" w:space="0" w:color="000000"/>
            </w:tcBorders>
            <w:vAlign w:val="center"/>
          </w:tcPr>
          <w:p w14:paraId="4D5D5A76" w14:textId="77777777" w:rsidR="004E0A00" w:rsidRDefault="004E0A00" w:rsidP="001E2551">
            <w:pPr>
              <w:pStyle w:val="TAL"/>
              <w:jc w:val="center"/>
            </w:pPr>
            <w:r>
              <w:t>O</w:t>
            </w:r>
          </w:p>
        </w:tc>
      </w:tr>
    </w:tbl>
    <w:p w14:paraId="4D1044B8" w14:textId="77777777" w:rsidR="004E0A00" w:rsidRPr="00215D3C" w:rsidRDefault="004E0A00" w:rsidP="004E0A00"/>
    <w:p w14:paraId="04292316" w14:textId="77777777" w:rsidR="004E0A00" w:rsidRPr="00215D3C" w:rsidRDefault="004E0A00" w:rsidP="004E0A00">
      <w:r w:rsidRPr="00215D3C">
        <w:t>This method shall support the request data structures specified in table</w:t>
      </w:r>
      <w:r>
        <w:t xml:space="preserve"> 12.2.1</w:t>
      </w:r>
      <w:r w:rsidRPr="00215D3C">
        <w:t xml:space="preserve">.3.2.3.3.1-2 and the response data </w:t>
      </w:r>
      <w:proofErr w:type="gramStart"/>
      <w:r w:rsidRPr="00215D3C">
        <w:t>structures</w:t>
      </w:r>
      <w:proofErr w:type="gramEnd"/>
      <w:r w:rsidRPr="00215D3C">
        <w:t xml:space="preserve"> and response codes specified in table</w:t>
      </w:r>
      <w:r>
        <w:t xml:space="preserve"> 12.2.1</w:t>
      </w:r>
      <w:r w:rsidRPr="00215D3C">
        <w:t>.3.2.3.3.1-3.</w:t>
      </w:r>
    </w:p>
    <w:p w14:paraId="3933A71C" w14:textId="77777777" w:rsidR="004E0A00" w:rsidRPr="00215D3C" w:rsidRDefault="004E0A00" w:rsidP="004E0A00">
      <w:pPr>
        <w:pStyle w:val="TH"/>
      </w:pPr>
      <w:r w:rsidRPr="00215D3C">
        <w:t>Table</w:t>
      </w:r>
      <w:r>
        <w:t xml:space="preserve"> 12.2.1</w:t>
      </w:r>
      <w:r w:rsidRPr="00215D3C">
        <w:t xml:space="preserve">.3.2.3.3.1-2: Data structures supported by the GET Request Body on this </w:t>
      </w:r>
      <w:proofErr w:type="gramStart"/>
      <w:r w:rsidRPr="00215D3C">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22"/>
        <w:gridCol w:w="7626"/>
        <w:gridCol w:w="381"/>
      </w:tblGrid>
      <w:tr w:rsidR="004E0A00" w:rsidRPr="00215D3C" w14:paraId="1E2A1806" w14:textId="77777777" w:rsidTr="001E2551">
        <w:trPr>
          <w:jc w:val="center"/>
        </w:trPr>
        <w:tc>
          <w:tcPr>
            <w:tcW w:w="842" w:type="pct"/>
            <w:tcBorders>
              <w:top w:val="single" w:sz="4" w:space="0" w:color="auto"/>
              <w:left w:val="single" w:sz="4" w:space="0" w:color="auto"/>
              <w:bottom w:val="single" w:sz="4" w:space="0" w:color="auto"/>
              <w:right w:val="single" w:sz="4" w:space="0" w:color="auto"/>
            </w:tcBorders>
            <w:shd w:val="clear" w:color="auto" w:fill="BFBFBF"/>
            <w:hideMark/>
          </w:tcPr>
          <w:p w14:paraId="0D9EA5C8" w14:textId="77777777" w:rsidR="004E0A00" w:rsidRPr="00215D3C" w:rsidRDefault="004E0A00" w:rsidP="001E2551">
            <w:pPr>
              <w:pStyle w:val="TAH"/>
            </w:pPr>
            <w:r w:rsidRPr="00215D3C">
              <w:t>Data type</w:t>
            </w:r>
          </w:p>
        </w:tc>
        <w:tc>
          <w:tcPr>
            <w:tcW w:w="3960" w:type="pct"/>
            <w:tcBorders>
              <w:top w:val="single" w:sz="4" w:space="0" w:color="auto"/>
              <w:left w:val="single" w:sz="4" w:space="0" w:color="auto"/>
              <w:bottom w:val="single" w:sz="4" w:space="0" w:color="auto"/>
              <w:right w:val="single" w:sz="4" w:space="0" w:color="auto"/>
            </w:tcBorders>
            <w:shd w:val="clear" w:color="auto" w:fill="BFBFBF"/>
            <w:hideMark/>
          </w:tcPr>
          <w:p w14:paraId="1A4A9D82" w14:textId="77777777" w:rsidR="004E0A00" w:rsidRPr="00215D3C" w:rsidRDefault="004E0A00" w:rsidP="001E2551">
            <w:pPr>
              <w:pStyle w:val="TAH"/>
            </w:pPr>
            <w:r w:rsidRPr="00215D3C">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895261" w14:textId="77777777" w:rsidR="004E0A00" w:rsidRPr="00215D3C" w:rsidRDefault="004E0A00" w:rsidP="001E2551">
            <w:pPr>
              <w:pStyle w:val="TAH"/>
            </w:pPr>
            <w:r w:rsidRPr="00215D3C">
              <w:t>S</w:t>
            </w:r>
          </w:p>
        </w:tc>
      </w:tr>
      <w:tr w:rsidR="004E0A00" w:rsidRPr="00215D3C" w14:paraId="7ED9C156" w14:textId="77777777" w:rsidTr="001E2551">
        <w:trPr>
          <w:jc w:val="center"/>
        </w:trPr>
        <w:tc>
          <w:tcPr>
            <w:tcW w:w="842" w:type="pct"/>
            <w:tcBorders>
              <w:top w:val="single" w:sz="4" w:space="0" w:color="auto"/>
              <w:left w:val="single" w:sz="6" w:space="0" w:color="000000"/>
              <w:bottom w:val="single" w:sz="6" w:space="0" w:color="000000"/>
              <w:right w:val="single" w:sz="6" w:space="0" w:color="000000"/>
            </w:tcBorders>
          </w:tcPr>
          <w:p w14:paraId="4FE86E47" w14:textId="77777777" w:rsidR="004E0A00" w:rsidRPr="00215D3C" w:rsidRDefault="004E0A00" w:rsidP="001E2551">
            <w:pPr>
              <w:pStyle w:val="TAL"/>
            </w:pPr>
            <w:r>
              <w:t>n/a</w:t>
            </w:r>
          </w:p>
        </w:tc>
        <w:tc>
          <w:tcPr>
            <w:tcW w:w="3960" w:type="pct"/>
            <w:tcBorders>
              <w:top w:val="single" w:sz="4" w:space="0" w:color="auto"/>
              <w:left w:val="single" w:sz="6" w:space="0" w:color="000000"/>
              <w:bottom w:val="single" w:sz="6" w:space="0" w:color="000000"/>
              <w:right w:val="single" w:sz="6" w:space="0" w:color="000000"/>
            </w:tcBorders>
          </w:tcPr>
          <w:p w14:paraId="22DB7A4D" w14:textId="77777777" w:rsidR="004E0A00" w:rsidRPr="00215D3C" w:rsidRDefault="004E0A00" w:rsidP="001E2551">
            <w:pPr>
              <w:pStyle w:val="TAL"/>
            </w:pPr>
            <w:r w:rsidRPr="00A1162F">
              <w:t>n/a</w:t>
            </w:r>
          </w:p>
        </w:tc>
        <w:tc>
          <w:tcPr>
            <w:tcW w:w="198" w:type="pct"/>
            <w:tcBorders>
              <w:top w:val="single" w:sz="4" w:space="0" w:color="auto"/>
              <w:left w:val="single" w:sz="6" w:space="0" w:color="000000"/>
              <w:bottom w:val="single" w:sz="6" w:space="0" w:color="000000"/>
              <w:right w:val="single" w:sz="6" w:space="0" w:color="000000"/>
            </w:tcBorders>
          </w:tcPr>
          <w:p w14:paraId="58EFB403" w14:textId="77777777" w:rsidR="004E0A00" w:rsidRPr="00215D3C" w:rsidRDefault="004E0A00" w:rsidP="001E2551">
            <w:pPr>
              <w:pStyle w:val="TAL"/>
            </w:pPr>
            <w:r w:rsidRPr="00A1162F">
              <w:t>n/a</w:t>
            </w:r>
          </w:p>
        </w:tc>
      </w:tr>
    </w:tbl>
    <w:p w14:paraId="02DAEFD1" w14:textId="77777777" w:rsidR="004E0A00" w:rsidRPr="00215D3C" w:rsidRDefault="004E0A00" w:rsidP="004E0A00"/>
    <w:p w14:paraId="242EC3E0" w14:textId="77777777" w:rsidR="004E0A00" w:rsidRPr="00215D3C" w:rsidRDefault="004E0A00" w:rsidP="004E0A00">
      <w:pPr>
        <w:pStyle w:val="TH"/>
      </w:pPr>
      <w:r w:rsidRPr="00215D3C">
        <w:t>Table</w:t>
      </w:r>
      <w:r>
        <w:t xml:space="preserve"> 12.2.1</w:t>
      </w:r>
      <w:r w:rsidRPr="00215D3C">
        <w:t xml:space="preserve">.3.2.3.3.1-3: Data structures supported by the GET Response Body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4E0A00" w:rsidRPr="00215D3C" w14:paraId="77B8823E" w14:textId="77777777" w:rsidTr="001E2551">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311D1C87" w14:textId="77777777" w:rsidR="004E0A00" w:rsidRPr="00215D3C" w:rsidRDefault="004E0A00" w:rsidP="001E2551">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44DC41B5" w14:textId="77777777" w:rsidR="004E0A00" w:rsidRPr="00215D3C" w:rsidRDefault="004E0A00" w:rsidP="001E2551">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50D18E5A" w14:textId="77777777" w:rsidR="004E0A00" w:rsidRPr="00215D3C" w:rsidRDefault="004E0A00"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24EE51F" w14:textId="77777777" w:rsidR="004E0A00" w:rsidRPr="00215D3C" w:rsidRDefault="004E0A00" w:rsidP="001E2551">
            <w:pPr>
              <w:pStyle w:val="TAH"/>
            </w:pPr>
            <w:r w:rsidRPr="00215D3C">
              <w:t>S</w:t>
            </w:r>
          </w:p>
        </w:tc>
      </w:tr>
      <w:tr w:rsidR="004E0A00" w:rsidRPr="00215D3C" w14:paraId="00C00C94" w14:textId="77777777" w:rsidTr="001E2551">
        <w:tc>
          <w:tcPr>
            <w:tcW w:w="1174" w:type="pct"/>
            <w:tcBorders>
              <w:top w:val="single" w:sz="4" w:space="0" w:color="auto"/>
              <w:left w:val="single" w:sz="6" w:space="0" w:color="000000"/>
              <w:bottom w:val="single" w:sz="4" w:space="0" w:color="auto"/>
              <w:right w:val="single" w:sz="6" w:space="0" w:color="000000"/>
            </w:tcBorders>
          </w:tcPr>
          <w:p w14:paraId="7C697643" w14:textId="77777777" w:rsidR="004E0A00" w:rsidRPr="00215D3C" w:rsidRDefault="004E0A00" w:rsidP="001E2551">
            <w:pPr>
              <w:pStyle w:val="TAL"/>
            </w:pPr>
            <w:proofErr w:type="spellStart"/>
            <w:r>
              <w:t>A</w:t>
            </w:r>
            <w:r w:rsidRPr="00215D3C">
              <w:t>larmsCount</w:t>
            </w:r>
            <w:proofErr w:type="spellEnd"/>
          </w:p>
        </w:tc>
        <w:tc>
          <w:tcPr>
            <w:tcW w:w="871" w:type="pct"/>
            <w:tcBorders>
              <w:top w:val="single" w:sz="4" w:space="0" w:color="auto"/>
              <w:left w:val="single" w:sz="6" w:space="0" w:color="000000"/>
              <w:bottom w:val="single" w:sz="4" w:space="0" w:color="auto"/>
              <w:right w:val="single" w:sz="6" w:space="0" w:color="000000"/>
            </w:tcBorders>
          </w:tcPr>
          <w:p w14:paraId="74EADE59" w14:textId="77777777" w:rsidR="004E0A00" w:rsidRPr="00215D3C" w:rsidRDefault="004E0A00" w:rsidP="001E2551">
            <w:pPr>
              <w:pStyle w:val="TAL"/>
            </w:pPr>
            <w:r w:rsidRPr="00215D3C">
              <w:t>200 OK</w:t>
            </w:r>
          </w:p>
        </w:tc>
        <w:tc>
          <w:tcPr>
            <w:tcW w:w="2752" w:type="pct"/>
            <w:tcBorders>
              <w:top w:val="single" w:sz="4" w:space="0" w:color="auto"/>
              <w:left w:val="single" w:sz="6" w:space="0" w:color="000000"/>
              <w:bottom w:val="single" w:sz="4" w:space="0" w:color="auto"/>
              <w:right w:val="single" w:sz="6" w:space="0" w:color="000000"/>
            </w:tcBorders>
          </w:tcPr>
          <w:p w14:paraId="7160FFD4" w14:textId="77777777" w:rsidR="004E0A00" w:rsidRPr="00215D3C" w:rsidRDefault="004E0A00" w:rsidP="001E2551">
            <w:pPr>
              <w:pStyle w:val="TAL"/>
            </w:pPr>
            <w:r w:rsidRPr="00215D3C">
              <w:t>The alarm count per severity level returned.</w:t>
            </w:r>
          </w:p>
        </w:tc>
        <w:tc>
          <w:tcPr>
            <w:tcW w:w="203" w:type="pct"/>
            <w:tcBorders>
              <w:top w:val="single" w:sz="4" w:space="0" w:color="auto"/>
              <w:left w:val="single" w:sz="6" w:space="0" w:color="000000"/>
              <w:bottom w:val="single" w:sz="4" w:space="0" w:color="auto"/>
              <w:right w:val="single" w:sz="6" w:space="0" w:color="000000"/>
            </w:tcBorders>
          </w:tcPr>
          <w:p w14:paraId="31435FD4" w14:textId="77777777" w:rsidR="004E0A00" w:rsidRPr="00215D3C" w:rsidRDefault="004E0A00" w:rsidP="001E2551">
            <w:pPr>
              <w:pStyle w:val="TAL"/>
              <w:jc w:val="center"/>
            </w:pPr>
            <w:r w:rsidRPr="00215D3C">
              <w:t>M</w:t>
            </w:r>
          </w:p>
        </w:tc>
      </w:tr>
      <w:tr w:rsidR="004E0A00" w:rsidRPr="00215D3C" w14:paraId="5C98108A" w14:textId="77777777" w:rsidTr="001E2551">
        <w:tc>
          <w:tcPr>
            <w:tcW w:w="1174" w:type="pct"/>
            <w:tcBorders>
              <w:top w:val="single" w:sz="4" w:space="0" w:color="auto"/>
              <w:left w:val="single" w:sz="6" w:space="0" w:color="000000"/>
              <w:bottom w:val="single" w:sz="4" w:space="0" w:color="auto"/>
              <w:right w:val="single" w:sz="6" w:space="0" w:color="000000"/>
            </w:tcBorders>
          </w:tcPr>
          <w:p w14:paraId="62AF44F5" w14:textId="77777777" w:rsidR="004E0A00" w:rsidRPr="00215D3C" w:rsidRDefault="004E0A00" w:rsidP="001E2551">
            <w:pPr>
              <w:pStyle w:val="TAL"/>
            </w:pPr>
            <w:proofErr w:type="spellStart"/>
            <w:r>
              <w:t>E</w:t>
            </w:r>
            <w:r w:rsidRPr="00215D3C">
              <w:t>rror</w:t>
            </w:r>
            <w:r>
              <w:t>Response</w:t>
            </w:r>
            <w:proofErr w:type="spellEnd"/>
          </w:p>
        </w:tc>
        <w:tc>
          <w:tcPr>
            <w:tcW w:w="871" w:type="pct"/>
            <w:tcBorders>
              <w:top w:val="single" w:sz="4" w:space="0" w:color="auto"/>
              <w:left w:val="single" w:sz="6" w:space="0" w:color="000000"/>
              <w:bottom w:val="single" w:sz="4" w:space="0" w:color="auto"/>
              <w:right w:val="single" w:sz="6" w:space="0" w:color="000000"/>
            </w:tcBorders>
          </w:tcPr>
          <w:p w14:paraId="78F557DF" w14:textId="77777777" w:rsidR="004E0A00" w:rsidRPr="00215D3C" w:rsidRDefault="004E0A00" w:rsidP="001E2551">
            <w:pPr>
              <w:pStyle w:val="TAL"/>
            </w:pPr>
            <w:r w:rsidRPr="00215D3C">
              <w:t>4xx/5xx</w:t>
            </w:r>
          </w:p>
        </w:tc>
        <w:tc>
          <w:tcPr>
            <w:tcW w:w="2752" w:type="pct"/>
            <w:tcBorders>
              <w:top w:val="single" w:sz="4" w:space="0" w:color="auto"/>
              <w:left w:val="single" w:sz="6" w:space="0" w:color="000000"/>
              <w:bottom w:val="single" w:sz="4" w:space="0" w:color="auto"/>
              <w:right w:val="single" w:sz="6" w:space="0" w:color="000000"/>
            </w:tcBorders>
          </w:tcPr>
          <w:p w14:paraId="77390EC1" w14:textId="77777777" w:rsidR="004E0A00" w:rsidRPr="00215D3C" w:rsidRDefault="004E0A00" w:rsidP="001E2551">
            <w:pPr>
              <w:pStyle w:val="TAL"/>
            </w:pPr>
            <w:r w:rsidRPr="00215D3C">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62F7EEFB" w14:textId="77777777" w:rsidR="004E0A00" w:rsidRPr="00215D3C" w:rsidRDefault="004E0A00" w:rsidP="001E2551">
            <w:pPr>
              <w:pStyle w:val="TAL"/>
              <w:jc w:val="center"/>
            </w:pPr>
            <w:r w:rsidRPr="00215D3C">
              <w:t>O</w:t>
            </w:r>
          </w:p>
        </w:tc>
      </w:tr>
    </w:tbl>
    <w:p w14:paraId="50BF538D" w14:textId="77777777" w:rsidR="004E0A00" w:rsidRPr="00215D3C" w:rsidRDefault="004E0A00" w:rsidP="004E0A00">
      <w:pPr>
        <w:rPr>
          <w:lang w:eastAsia="zh-CN"/>
        </w:rPr>
      </w:pPr>
    </w:p>
    <w:p w14:paraId="56F524C2" w14:textId="77777777" w:rsidR="004E0A00" w:rsidRPr="00215D3C" w:rsidRDefault="004E0A00" w:rsidP="004E0A00">
      <w:pPr>
        <w:pStyle w:val="Heading6"/>
      </w:pPr>
      <w:bookmarkStart w:id="318" w:name="_Toc20494703"/>
      <w:bookmarkStart w:id="319" w:name="_Toc26975771"/>
      <w:bookmarkStart w:id="320" w:name="_Toc35856651"/>
      <w:bookmarkStart w:id="321" w:name="_Toc44001538"/>
      <w:bookmarkStart w:id="322" w:name="_Toc51581139"/>
      <w:bookmarkStart w:id="323" w:name="_Toc52356402"/>
      <w:bookmarkStart w:id="324" w:name="_Toc55227972"/>
      <w:bookmarkStart w:id="325" w:name="_Toc138323525"/>
      <w:bookmarkStart w:id="326" w:name="_Toc139374663"/>
      <w:r>
        <w:t>12.</w:t>
      </w:r>
      <w:r w:rsidRPr="00B464F4">
        <w:t>2.1</w:t>
      </w:r>
      <w:r w:rsidRPr="00215D3C">
        <w:t>.3.2.</w:t>
      </w:r>
      <w:r w:rsidRPr="00215D3C">
        <w:rPr>
          <w:rFonts w:hint="eastAsia"/>
        </w:rPr>
        <w:t>4</w:t>
      </w:r>
      <w:r w:rsidRPr="00215D3C">
        <w:tab/>
        <w:t>Resource "</w:t>
      </w:r>
      <w:r>
        <w:rPr>
          <w:rFonts w:cs="Arial"/>
        </w:rPr>
        <w:t>…/</w:t>
      </w:r>
      <w:r w:rsidRPr="007B5E64">
        <w:rPr>
          <w:rFonts w:cs="Arial"/>
        </w:rPr>
        <w:t>alarms</w:t>
      </w:r>
      <w:r w:rsidRPr="00905BDC">
        <w:rPr>
          <w:rFonts w:cs="Arial"/>
        </w:rPr>
        <w:t>/{</w:t>
      </w:r>
      <w:proofErr w:type="spellStart"/>
      <w:r w:rsidRPr="007B5E64">
        <w:rPr>
          <w:rFonts w:cs="Arial"/>
        </w:rPr>
        <w:t>alarmId</w:t>
      </w:r>
      <w:proofErr w:type="spellEnd"/>
      <w:r w:rsidRPr="00905BDC">
        <w:rPr>
          <w:rFonts w:cs="Arial"/>
        </w:rPr>
        <w:t>}/</w:t>
      </w:r>
      <w:r w:rsidRPr="007B5E64">
        <w:rPr>
          <w:rFonts w:cs="Arial"/>
        </w:rPr>
        <w:t>comments</w:t>
      </w:r>
      <w:r w:rsidRPr="00215D3C">
        <w:t>"</w:t>
      </w:r>
      <w:bookmarkEnd w:id="318"/>
      <w:bookmarkEnd w:id="319"/>
      <w:bookmarkEnd w:id="320"/>
      <w:bookmarkEnd w:id="321"/>
      <w:bookmarkEnd w:id="322"/>
      <w:bookmarkEnd w:id="323"/>
      <w:bookmarkEnd w:id="324"/>
      <w:bookmarkEnd w:id="325"/>
      <w:bookmarkEnd w:id="326"/>
    </w:p>
    <w:p w14:paraId="15900CD5" w14:textId="77777777" w:rsidR="004E0A00" w:rsidRPr="00215D3C" w:rsidRDefault="004E0A00" w:rsidP="004E0A00">
      <w:pPr>
        <w:pStyle w:val="Heading7"/>
      </w:pPr>
      <w:bookmarkStart w:id="327" w:name="_Toc20494704"/>
      <w:bookmarkStart w:id="328" w:name="_Toc26975772"/>
      <w:bookmarkStart w:id="329" w:name="_Toc35856652"/>
      <w:bookmarkStart w:id="330" w:name="_Toc44001539"/>
      <w:bookmarkStart w:id="331" w:name="_Toc51581140"/>
      <w:bookmarkStart w:id="332" w:name="_Toc52356403"/>
      <w:bookmarkStart w:id="333" w:name="_Toc55227973"/>
      <w:bookmarkStart w:id="334" w:name="_Toc138323526"/>
      <w:bookmarkStart w:id="335" w:name="_Toc139374664"/>
      <w:r>
        <w:t>12.</w:t>
      </w:r>
      <w:r w:rsidRPr="00B464F4">
        <w:t>2.1</w:t>
      </w:r>
      <w:r w:rsidRPr="00215D3C">
        <w:t>.3.2.</w:t>
      </w:r>
      <w:r w:rsidRPr="00215D3C">
        <w:rPr>
          <w:rFonts w:hint="eastAsia"/>
          <w:lang w:eastAsia="zh-CN"/>
        </w:rPr>
        <w:t>4</w:t>
      </w:r>
      <w:r w:rsidRPr="00215D3C">
        <w:t>.1</w:t>
      </w:r>
      <w:r w:rsidRPr="00215D3C">
        <w:tab/>
        <w:t>Definition</w:t>
      </w:r>
      <w:bookmarkEnd w:id="327"/>
      <w:bookmarkEnd w:id="328"/>
      <w:bookmarkEnd w:id="329"/>
      <w:bookmarkEnd w:id="330"/>
      <w:bookmarkEnd w:id="331"/>
      <w:bookmarkEnd w:id="332"/>
      <w:bookmarkEnd w:id="333"/>
      <w:bookmarkEnd w:id="334"/>
      <w:bookmarkEnd w:id="335"/>
    </w:p>
    <w:p w14:paraId="5248FF80" w14:textId="77777777" w:rsidR="004E0A00" w:rsidRPr="00215D3C" w:rsidRDefault="004E0A00" w:rsidP="004E0A00">
      <w:r w:rsidRPr="00215D3C">
        <w:t>This resource is a collection resource for comments attached to an alarm.</w:t>
      </w:r>
    </w:p>
    <w:p w14:paraId="557EAD36" w14:textId="77777777" w:rsidR="004E0A00" w:rsidRPr="00215D3C" w:rsidRDefault="004E0A00" w:rsidP="004E0A00">
      <w:pPr>
        <w:pStyle w:val="Heading7"/>
      </w:pPr>
      <w:bookmarkStart w:id="336" w:name="_Toc20494705"/>
      <w:bookmarkStart w:id="337" w:name="_Toc26975773"/>
      <w:bookmarkStart w:id="338" w:name="_Toc35856653"/>
      <w:bookmarkStart w:id="339" w:name="_Toc44001540"/>
      <w:bookmarkStart w:id="340" w:name="_Toc51581141"/>
      <w:bookmarkStart w:id="341" w:name="_Toc52356404"/>
      <w:bookmarkStart w:id="342" w:name="_Toc55227974"/>
      <w:bookmarkStart w:id="343" w:name="_Toc138323527"/>
      <w:bookmarkStart w:id="344" w:name="_Toc139374665"/>
      <w:r>
        <w:t>12.</w:t>
      </w:r>
      <w:r w:rsidRPr="00B464F4">
        <w:t>2.1</w:t>
      </w:r>
      <w:r w:rsidRPr="00215D3C">
        <w:t>.3.2.</w:t>
      </w:r>
      <w:r w:rsidRPr="00215D3C">
        <w:rPr>
          <w:rFonts w:hint="eastAsia"/>
          <w:lang w:eastAsia="zh-CN"/>
        </w:rPr>
        <w:t>4</w:t>
      </w:r>
      <w:r w:rsidRPr="00215D3C">
        <w:t>.2</w:t>
      </w:r>
      <w:r w:rsidRPr="00215D3C">
        <w:tab/>
        <w:t>URI</w:t>
      </w:r>
      <w:bookmarkEnd w:id="336"/>
      <w:bookmarkEnd w:id="337"/>
      <w:bookmarkEnd w:id="338"/>
      <w:bookmarkEnd w:id="339"/>
      <w:bookmarkEnd w:id="340"/>
      <w:bookmarkEnd w:id="341"/>
      <w:bookmarkEnd w:id="342"/>
      <w:bookmarkEnd w:id="343"/>
      <w:bookmarkEnd w:id="344"/>
    </w:p>
    <w:p w14:paraId="77C7D70B" w14:textId="20FDDB42" w:rsidR="004E0A00" w:rsidRPr="00215D3C" w:rsidRDefault="004E0A00" w:rsidP="004E0A00">
      <w:r w:rsidRPr="00215D3C">
        <w:t>Resource URI: {</w:t>
      </w:r>
      <w:r>
        <w:t>MnSRoot</w:t>
      </w:r>
      <w:r w:rsidRPr="00215D3C">
        <w:t>}/Fault</w:t>
      </w:r>
      <w:r>
        <w:t>Supervision</w:t>
      </w:r>
      <w:r w:rsidRPr="00215D3C">
        <w:t>MnS</w:t>
      </w:r>
      <w:ins w:id="345" w:author="Mark Scott" w:date="2023-09-28T19:59:00Z">
        <w:r w:rsidR="008C1576">
          <w:t>/{MnSLabel}</w:t>
        </w:r>
      </w:ins>
      <w:r w:rsidRPr="00215D3C">
        <w:t>/</w:t>
      </w:r>
      <w:r>
        <w:t>{MnSVersion}</w:t>
      </w:r>
      <w:r w:rsidRPr="00215D3C">
        <w:t>/alarms/{alarmId}/comments</w:t>
      </w:r>
    </w:p>
    <w:p w14:paraId="4891A673" w14:textId="77777777" w:rsidR="004E0A00" w:rsidRPr="00215D3C" w:rsidRDefault="004E0A00" w:rsidP="004E0A00">
      <w:r w:rsidRPr="00215D3C">
        <w:t>The resource URI variables are defined in table</w:t>
      </w:r>
      <w:r>
        <w:t xml:space="preserv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w:t>
      </w:r>
      <w:r w:rsidRPr="00215D3C">
        <w:t>.</w:t>
      </w:r>
    </w:p>
    <w:p w14:paraId="16AB6185" w14:textId="77777777" w:rsidR="004E0A00" w:rsidRPr="00215D3C" w:rsidRDefault="004E0A00" w:rsidP="004E0A00">
      <w:pPr>
        <w:pStyle w:val="TH"/>
        <w:rPr>
          <w:lang w:eastAsia="zh-CN"/>
        </w:rPr>
      </w:pPr>
      <w:r w:rsidRPr="00215D3C">
        <w:rPr>
          <w:lang w:eastAsia="zh-CN"/>
        </w:rPr>
        <w:t xml:space="preserve">Table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543AD802"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7C8F9B1"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41FD4FE"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Definition</w:t>
            </w:r>
          </w:p>
        </w:tc>
      </w:tr>
      <w:tr w:rsidR="004E0A00" w:rsidRPr="00215D3C" w14:paraId="56511E80"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707DA65B" w14:textId="77777777" w:rsidR="004E0A00" w:rsidRPr="00215D3C" w:rsidRDefault="004E0A00" w:rsidP="001E2551">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1F63E4E6" w14:textId="77777777" w:rsidR="004E0A00" w:rsidRPr="00215D3C" w:rsidRDefault="004E0A00" w:rsidP="001E2551">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4E0A00" w:rsidRPr="000B7E12" w14:paraId="49CC0BEB"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010BF144" w14:textId="77777777" w:rsidR="004E0A00" w:rsidRDefault="004E0A00"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2336C3C" w14:textId="77777777" w:rsidR="004E0A00" w:rsidRPr="000B7E12" w:rsidRDefault="004E0A00"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4E0A00" w:rsidRPr="00215D3C" w14:paraId="1E3AFA2C"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33F21EAC" w14:textId="77777777" w:rsidR="004E0A00" w:rsidRPr="00215D3C" w:rsidRDefault="004E0A00" w:rsidP="001E2551">
            <w:pPr>
              <w:keepNext/>
              <w:keepLines/>
              <w:spacing w:after="0"/>
              <w:rPr>
                <w:rFonts w:ascii="Arial" w:hAnsi="Arial"/>
                <w:sz w:val="18"/>
              </w:rPr>
            </w:pPr>
            <w:proofErr w:type="spellStart"/>
            <w:r w:rsidRPr="00215D3C">
              <w:rPr>
                <w:rFonts w:ascii="Arial" w:hAnsi="Arial"/>
                <w:sz w:val="18"/>
              </w:rPr>
              <w:t>alarm</w:t>
            </w:r>
            <w:r>
              <w:rPr>
                <w:rFonts w:ascii="Arial" w:hAnsi="Arial"/>
                <w:sz w:val="18"/>
              </w:rPr>
              <w:t>I</w:t>
            </w:r>
            <w:r w:rsidRPr="00215D3C">
              <w:rPr>
                <w:rFonts w:ascii="Arial" w:hAnsi="Arial"/>
                <w:sz w:val="18"/>
              </w:rPr>
              <w:t>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A8F8054" w14:textId="77777777" w:rsidR="004E0A00" w:rsidRPr="00215D3C" w:rsidRDefault="004E0A00" w:rsidP="001E2551">
            <w:pPr>
              <w:keepNext/>
              <w:keepLines/>
              <w:spacing w:after="0"/>
              <w:rPr>
                <w:rFonts w:ascii="Arial" w:hAnsi="Arial"/>
                <w:sz w:val="18"/>
              </w:rPr>
            </w:pPr>
            <w:r w:rsidRPr="00215D3C">
              <w:rPr>
                <w:rFonts w:ascii="Arial" w:hAnsi="Arial"/>
                <w:sz w:val="18"/>
              </w:rPr>
              <w:t>Alarm identifier</w:t>
            </w:r>
          </w:p>
        </w:tc>
      </w:tr>
    </w:tbl>
    <w:p w14:paraId="579C33CA" w14:textId="77777777" w:rsidR="004E0A00" w:rsidRPr="00215D3C" w:rsidRDefault="004E0A00" w:rsidP="004E0A00"/>
    <w:p w14:paraId="1E7BA301" w14:textId="77777777" w:rsidR="004E0A00" w:rsidRPr="00215D3C" w:rsidRDefault="004E0A00" w:rsidP="004E0A00">
      <w:pPr>
        <w:pStyle w:val="Heading7"/>
      </w:pPr>
      <w:bookmarkStart w:id="346" w:name="_Toc20494706"/>
      <w:bookmarkStart w:id="347" w:name="_Toc26975774"/>
      <w:bookmarkStart w:id="348" w:name="_Toc35856654"/>
      <w:bookmarkStart w:id="349" w:name="_Toc44001541"/>
      <w:bookmarkStart w:id="350" w:name="_Toc51581142"/>
      <w:bookmarkStart w:id="351" w:name="_Toc52356405"/>
      <w:bookmarkStart w:id="352" w:name="_Toc55227975"/>
      <w:bookmarkStart w:id="353" w:name="_Toc138323528"/>
      <w:bookmarkStart w:id="354" w:name="_Toc139374666"/>
      <w:r>
        <w:t>12.</w:t>
      </w:r>
      <w:r w:rsidRPr="00B464F4">
        <w:t>2.1</w:t>
      </w:r>
      <w:r w:rsidRPr="00215D3C">
        <w:t>.3.2.</w:t>
      </w:r>
      <w:r w:rsidRPr="00215D3C">
        <w:rPr>
          <w:rFonts w:hint="eastAsia"/>
          <w:lang w:eastAsia="zh-CN"/>
        </w:rPr>
        <w:t>4</w:t>
      </w:r>
      <w:r w:rsidRPr="00215D3C">
        <w:t>.3</w:t>
      </w:r>
      <w:r w:rsidRPr="00215D3C">
        <w:tab/>
        <w:t>HTTP methods</w:t>
      </w:r>
      <w:bookmarkEnd w:id="346"/>
      <w:bookmarkEnd w:id="347"/>
      <w:bookmarkEnd w:id="348"/>
      <w:bookmarkEnd w:id="349"/>
      <w:bookmarkEnd w:id="350"/>
      <w:bookmarkEnd w:id="351"/>
      <w:bookmarkEnd w:id="352"/>
      <w:bookmarkEnd w:id="353"/>
      <w:bookmarkEnd w:id="354"/>
    </w:p>
    <w:p w14:paraId="08290FF2" w14:textId="77777777" w:rsidR="004E0A00" w:rsidRPr="00215D3C" w:rsidRDefault="004E0A00" w:rsidP="004E0A00">
      <w:pPr>
        <w:pStyle w:val="H6"/>
      </w:pPr>
      <w:r>
        <w:t>12.2.1</w:t>
      </w:r>
      <w:r w:rsidRPr="00215D3C">
        <w:t>.3.2.</w:t>
      </w:r>
      <w:r w:rsidRPr="00215D3C">
        <w:rPr>
          <w:rFonts w:hint="eastAsia"/>
          <w:lang w:eastAsia="zh-CN"/>
        </w:rPr>
        <w:t>4</w:t>
      </w:r>
      <w:r w:rsidRPr="00215D3C">
        <w:t>.3.1</w:t>
      </w:r>
      <w:r w:rsidRPr="00215D3C">
        <w:tab/>
        <w:t>POST</w:t>
      </w:r>
    </w:p>
    <w:p w14:paraId="2A555B55" w14:textId="77777777" w:rsidR="004E0A00" w:rsidRPr="00215D3C" w:rsidRDefault="004E0A00" w:rsidP="004E0A00">
      <w:r w:rsidRPr="00215D3C">
        <w:t>This method shall support the URI query parameters specified in the following table.</w:t>
      </w:r>
    </w:p>
    <w:p w14:paraId="279D89FF" w14:textId="77777777" w:rsidR="004E0A00" w:rsidRPr="00215D3C" w:rsidRDefault="004E0A00" w:rsidP="004E0A00">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w:t>
      </w:r>
      <w:r w:rsidRPr="00215D3C">
        <w:rPr>
          <w:rFonts w:hint="eastAsia"/>
          <w:lang w:eastAsia="zh-CN"/>
        </w:rPr>
        <w:t>.1</w:t>
      </w:r>
      <w:r w:rsidRPr="00215D3C">
        <w:rPr>
          <w:lang w:eastAsia="zh-CN"/>
        </w:rPr>
        <w:t xml:space="preserve">-1: URI query parameters supported by the POST method on this </w:t>
      </w:r>
      <w:proofErr w:type="gramStart"/>
      <w:r w:rsidRPr="00215D3C">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59"/>
        <w:gridCol w:w="1652"/>
        <w:gridCol w:w="5687"/>
        <w:gridCol w:w="431"/>
      </w:tblGrid>
      <w:tr w:rsidR="004E0A00" w:rsidRPr="00215D3C" w14:paraId="0744CCF8" w14:textId="77777777" w:rsidTr="001E2551">
        <w:trPr>
          <w:jc w:val="center"/>
        </w:trPr>
        <w:tc>
          <w:tcPr>
            <w:tcW w:w="861" w:type="pct"/>
            <w:tcBorders>
              <w:top w:val="single" w:sz="4" w:space="0" w:color="auto"/>
              <w:left w:val="single" w:sz="4" w:space="0" w:color="auto"/>
              <w:bottom w:val="single" w:sz="4" w:space="0" w:color="auto"/>
              <w:right w:val="single" w:sz="4" w:space="0" w:color="auto"/>
            </w:tcBorders>
            <w:shd w:val="clear" w:color="auto" w:fill="BFBFBF"/>
            <w:hideMark/>
          </w:tcPr>
          <w:p w14:paraId="61C3C55D"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Name</w:t>
            </w:r>
          </w:p>
        </w:tc>
        <w:tc>
          <w:tcPr>
            <w:tcW w:w="765" w:type="pct"/>
            <w:tcBorders>
              <w:top w:val="single" w:sz="4" w:space="0" w:color="auto"/>
              <w:left w:val="single" w:sz="4" w:space="0" w:color="auto"/>
              <w:bottom w:val="single" w:sz="4" w:space="0" w:color="auto"/>
              <w:right w:val="single" w:sz="4" w:space="0" w:color="auto"/>
            </w:tcBorders>
            <w:shd w:val="clear" w:color="auto" w:fill="BFBFBF"/>
            <w:hideMark/>
          </w:tcPr>
          <w:p w14:paraId="2E7776CC"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Data type</w:t>
            </w:r>
          </w:p>
        </w:tc>
        <w:tc>
          <w:tcPr>
            <w:tcW w:w="2634" w:type="pct"/>
            <w:tcBorders>
              <w:top w:val="single" w:sz="4" w:space="0" w:color="auto"/>
              <w:left w:val="single" w:sz="4" w:space="0" w:color="auto"/>
              <w:bottom w:val="single" w:sz="4" w:space="0" w:color="auto"/>
              <w:right w:val="single" w:sz="4" w:space="0" w:color="auto"/>
            </w:tcBorders>
            <w:shd w:val="clear" w:color="auto" w:fill="BFBFBF"/>
            <w:hideMark/>
          </w:tcPr>
          <w:p w14:paraId="38154D2C"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3E5B64" w14:textId="77777777" w:rsidR="004E0A00" w:rsidRPr="00215D3C" w:rsidRDefault="004E0A00" w:rsidP="001E2551">
            <w:pPr>
              <w:keepNext/>
              <w:keepLines/>
              <w:spacing w:after="0"/>
              <w:jc w:val="center"/>
              <w:rPr>
                <w:rFonts w:ascii="Arial" w:hAnsi="Arial"/>
                <w:b/>
                <w:sz w:val="18"/>
              </w:rPr>
            </w:pPr>
            <w:r>
              <w:rPr>
                <w:rFonts w:ascii="Arial" w:hAnsi="Arial"/>
                <w:b/>
                <w:sz w:val="18"/>
              </w:rPr>
              <w:t>S</w:t>
            </w:r>
          </w:p>
        </w:tc>
      </w:tr>
      <w:tr w:rsidR="004E0A00" w:rsidRPr="00215D3C" w14:paraId="62301AD0" w14:textId="77777777" w:rsidTr="001E2551">
        <w:trPr>
          <w:jc w:val="center"/>
        </w:trPr>
        <w:tc>
          <w:tcPr>
            <w:tcW w:w="861" w:type="pct"/>
            <w:tcBorders>
              <w:top w:val="single" w:sz="4" w:space="0" w:color="auto"/>
              <w:left w:val="single" w:sz="6" w:space="0" w:color="000000"/>
              <w:bottom w:val="single" w:sz="4" w:space="0" w:color="auto"/>
              <w:right w:val="single" w:sz="6" w:space="0" w:color="000000"/>
            </w:tcBorders>
            <w:hideMark/>
          </w:tcPr>
          <w:p w14:paraId="7577FE10" w14:textId="77777777" w:rsidR="004E0A00" w:rsidRPr="00215D3C" w:rsidRDefault="004E0A00" w:rsidP="001E2551">
            <w:pPr>
              <w:keepNext/>
              <w:keepLines/>
              <w:spacing w:after="0"/>
              <w:rPr>
                <w:rFonts w:ascii="Arial" w:hAnsi="Arial"/>
                <w:sz w:val="18"/>
              </w:rPr>
            </w:pPr>
            <w:r w:rsidRPr="00215D3C">
              <w:rPr>
                <w:rFonts w:ascii="Arial" w:hAnsi="Arial"/>
                <w:sz w:val="18"/>
              </w:rPr>
              <w:t>n/a</w:t>
            </w:r>
          </w:p>
        </w:tc>
        <w:tc>
          <w:tcPr>
            <w:tcW w:w="765" w:type="pct"/>
            <w:tcBorders>
              <w:top w:val="single" w:sz="4" w:space="0" w:color="auto"/>
              <w:left w:val="single" w:sz="6" w:space="0" w:color="000000"/>
              <w:bottom w:val="single" w:sz="4" w:space="0" w:color="auto"/>
              <w:right w:val="single" w:sz="6" w:space="0" w:color="000000"/>
            </w:tcBorders>
          </w:tcPr>
          <w:p w14:paraId="175A9FF4" w14:textId="77777777" w:rsidR="004E0A00" w:rsidRPr="00215D3C" w:rsidRDefault="004E0A00" w:rsidP="001E2551">
            <w:pPr>
              <w:keepNext/>
              <w:keepLines/>
              <w:spacing w:after="0"/>
              <w:rPr>
                <w:rFonts w:ascii="Arial" w:hAnsi="Arial"/>
                <w:sz w:val="18"/>
              </w:rPr>
            </w:pPr>
            <w:r>
              <w:rPr>
                <w:rFonts w:ascii="Arial" w:hAnsi="Arial"/>
                <w:sz w:val="18"/>
              </w:rPr>
              <w:t>n/a</w:t>
            </w:r>
          </w:p>
        </w:tc>
        <w:tc>
          <w:tcPr>
            <w:tcW w:w="2634" w:type="pct"/>
            <w:tcBorders>
              <w:top w:val="single" w:sz="4" w:space="0" w:color="auto"/>
              <w:left w:val="single" w:sz="6" w:space="0" w:color="000000"/>
              <w:bottom w:val="single" w:sz="4" w:space="0" w:color="auto"/>
              <w:right w:val="single" w:sz="6" w:space="0" w:color="000000"/>
            </w:tcBorders>
          </w:tcPr>
          <w:p w14:paraId="0AB71C1A" w14:textId="77777777" w:rsidR="004E0A00" w:rsidRPr="00215D3C" w:rsidRDefault="004E0A00" w:rsidP="001E255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vAlign w:val="center"/>
          </w:tcPr>
          <w:p w14:paraId="2DBDB75C" w14:textId="77777777" w:rsidR="004E0A00" w:rsidRPr="00215D3C" w:rsidRDefault="004E0A00" w:rsidP="001E2551">
            <w:pPr>
              <w:keepNext/>
              <w:keepLines/>
              <w:spacing w:after="0"/>
              <w:jc w:val="center"/>
              <w:rPr>
                <w:rFonts w:ascii="Arial" w:hAnsi="Arial"/>
                <w:sz w:val="18"/>
              </w:rPr>
            </w:pPr>
            <w:r>
              <w:rPr>
                <w:rFonts w:ascii="Arial" w:hAnsi="Arial"/>
                <w:sz w:val="18"/>
              </w:rPr>
              <w:t>n/a</w:t>
            </w:r>
          </w:p>
        </w:tc>
      </w:tr>
    </w:tbl>
    <w:p w14:paraId="6A8187F5" w14:textId="77777777" w:rsidR="004E0A00" w:rsidRPr="00215D3C" w:rsidRDefault="004E0A00" w:rsidP="004E0A00"/>
    <w:p w14:paraId="0649BF83" w14:textId="77777777" w:rsidR="004E0A00" w:rsidRPr="00215D3C" w:rsidRDefault="004E0A00" w:rsidP="004E0A00">
      <w:r w:rsidRPr="00215D3C">
        <w:t xml:space="preserve">This method shall support the request data structures, and the response data </w:t>
      </w:r>
      <w:proofErr w:type="gramStart"/>
      <w:r w:rsidRPr="00215D3C">
        <w:t>structures</w:t>
      </w:r>
      <w:proofErr w:type="gramEnd"/>
      <w:r w:rsidRPr="00215D3C">
        <w:t xml:space="preserve"> and response codes specified in the following tables.</w:t>
      </w:r>
    </w:p>
    <w:p w14:paraId="5644C195" w14:textId="77777777" w:rsidR="004E0A00" w:rsidRPr="00215D3C" w:rsidRDefault="004E0A00" w:rsidP="004E0A00">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 xml:space="preserve">.3.1-2: Data structures supported by the POST Request Body on this </w:t>
      </w:r>
      <w:proofErr w:type="gramStart"/>
      <w:r w:rsidRPr="00215D3C">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31"/>
        <w:gridCol w:w="6817"/>
        <w:gridCol w:w="481"/>
      </w:tblGrid>
      <w:tr w:rsidR="004E0A00" w:rsidRPr="00215D3C" w14:paraId="20E84371" w14:textId="77777777" w:rsidTr="001E2551">
        <w:trPr>
          <w:jc w:val="center"/>
        </w:trPr>
        <w:tc>
          <w:tcPr>
            <w:tcW w:w="968" w:type="pct"/>
            <w:tcBorders>
              <w:top w:val="single" w:sz="4" w:space="0" w:color="auto"/>
              <w:left w:val="single" w:sz="4" w:space="0" w:color="auto"/>
              <w:bottom w:val="single" w:sz="4" w:space="0" w:color="auto"/>
              <w:right w:val="single" w:sz="4" w:space="0" w:color="auto"/>
            </w:tcBorders>
            <w:shd w:val="clear" w:color="auto" w:fill="BFBFBF"/>
            <w:hideMark/>
          </w:tcPr>
          <w:p w14:paraId="26C3456D"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Data type</w:t>
            </w:r>
          </w:p>
        </w:tc>
        <w:tc>
          <w:tcPr>
            <w:tcW w:w="2833" w:type="pct"/>
            <w:tcBorders>
              <w:top w:val="single" w:sz="4" w:space="0" w:color="auto"/>
              <w:left w:val="single" w:sz="4" w:space="0" w:color="auto"/>
              <w:bottom w:val="single" w:sz="4" w:space="0" w:color="auto"/>
              <w:right w:val="single" w:sz="4" w:space="0" w:color="auto"/>
            </w:tcBorders>
            <w:shd w:val="clear" w:color="auto" w:fill="BFBFBF"/>
            <w:hideMark/>
          </w:tcPr>
          <w:p w14:paraId="2C4B2756"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30E5AF" w14:textId="77777777" w:rsidR="004E0A00" w:rsidRPr="00215D3C" w:rsidRDefault="004E0A00" w:rsidP="001E2551">
            <w:pPr>
              <w:keepNext/>
              <w:keepLines/>
              <w:spacing w:after="0"/>
              <w:jc w:val="center"/>
              <w:rPr>
                <w:rFonts w:ascii="Arial" w:hAnsi="Arial"/>
                <w:b/>
                <w:sz w:val="18"/>
              </w:rPr>
            </w:pPr>
            <w:r>
              <w:rPr>
                <w:rFonts w:ascii="Arial" w:hAnsi="Arial"/>
                <w:b/>
                <w:sz w:val="18"/>
              </w:rPr>
              <w:t>S</w:t>
            </w:r>
          </w:p>
        </w:tc>
      </w:tr>
      <w:tr w:rsidR="004E0A00" w:rsidRPr="00215D3C" w14:paraId="4D8FDF70" w14:textId="77777777" w:rsidTr="001E2551">
        <w:trPr>
          <w:jc w:val="center"/>
        </w:trPr>
        <w:tc>
          <w:tcPr>
            <w:tcW w:w="968" w:type="pct"/>
            <w:tcBorders>
              <w:top w:val="single" w:sz="4" w:space="0" w:color="auto"/>
              <w:left w:val="single" w:sz="6" w:space="0" w:color="000000"/>
              <w:bottom w:val="single" w:sz="6" w:space="0" w:color="000000"/>
              <w:right w:val="single" w:sz="6" w:space="0" w:color="000000"/>
            </w:tcBorders>
            <w:hideMark/>
          </w:tcPr>
          <w:p w14:paraId="097009DD" w14:textId="77777777" w:rsidR="004E0A00" w:rsidRPr="00215D3C" w:rsidRDefault="004E0A00" w:rsidP="001E2551">
            <w:pPr>
              <w:keepNext/>
              <w:keepLines/>
              <w:spacing w:after="0"/>
              <w:rPr>
                <w:rFonts w:ascii="Arial" w:hAnsi="Arial"/>
                <w:sz w:val="18"/>
              </w:rPr>
            </w:pPr>
            <w:r>
              <w:rPr>
                <w:rFonts w:ascii="Arial" w:hAnsi="Arial"/>
                <w:sz w:val="18"/>
              </w:rPr>
              <w:t>C</w:t>
            </w:r>
            <w:r w:rsidRPr="00215D3C">
              <w:rPr>
                <w:rFonts w:ascii="Arial" w:hAnsi="Arial"/>
                <w:sz w:val="18"/>
              </w:rPr>
              <w:t>omment</w:t>
            </w:r>
          </w:p>
        </w:tc>
        <w:tc>
          <w:tcPr>
            <w:tcW w:w="2833" w:type="pct"/>
            <w:tcBorders>
              <w:top w:val="single" w:sz="4" w:space="0" w:color="auto"/>
              <w:left w:val="single" w:sz="6" w:space="0" w:color="000000"/>
              <w:bottom w:val="single" w:sz="6" w:space="0" w:color="000000"/>
              <w:right w:val="single" w:sz="6" w:space="0" w:color="000000"/>
            </w:tcBorders>
          </w:tcPr>
          <w:p w14:paraId="2A372586" w14:textId="77777777" w:rsidR="004E0A00" w:rsidRPr="00215D3C" w:rsidRDefault="004E0A00" w:rsidP="001E2551">
            <w:pPr>
              <w:keepNext/>
              <w:keepLines/>
              <w:spacing w:after="0"/>
              <w:rPr>
                <w:rFonts w:ascii="Arial" w:hAnsi="Arial"/>
                <w:sz w:val="18"/>
              </w:rPr>
            </w:pPr>
            <w:r w:rsidRPr="00215D3C">
              <w:rPr>
                <w:rFonts w:ascii="Arial" w:hAnsi="Arial"/>
                <w:sz w:val="18"/>
              </w:rPr>
              <w:t>The representation of the comment to be added to an alarm.</w:t>
            </w:r>
          </w:p>
        </w:tc>
        <w:tc>
          <w:tcPr>
            <w:tcW w:w="200" w:type="pct"/>
            <w:tcBorders>
              <w:top w:val="single" w:sz="4" w:space="0" w:color="auto"/>
              <w:left w:val="single" w:sz="6" w:space="0" w:color="000000"/>
              <w:bottom w:val="single" w:sz="6" w:space="0" w:color="000000"/>
              <w:right w:val="single" w:sz="6" w:space="0" w:color="000000"/>
            </w:tcBorders>
          </w:tcPr>
          <w:p w14:paraId="20A74F09" w14:textId="77777777" w:rsidR="004E0A00" w:rsidRPr="00215D3C" w:rsidRDefault="004E0A00" w:rsidP="001E2551">
            <w:pPr>
              <w:keepNext/>
              <w:keepLines/>
              <w:spacing w:after="0"/>
              <w:jc w:val="center"/>
              <w:rPr>
                <w:rFonts w:ascii="Arial" w:hAnsi="Arial"/>
                <w:sz w:val="18"/>
                <w:lang w:eastAsia="zh-CN"/>
              </w:rPr>
            </w:pPr>
            <w:r w:rsidRPr="00215D3C">
              <w:rPr>
                <w:rFonts w:ascii="Arial" w:hAnsi="Arial" w:hint="eastAsia"/>
                <w:sz w:val="18"/>
                <w:lang w:eastAsia="zh-CN"/>
              </w:rPr>
              <w:t>M</w:t>
            </w:r>
          </w:p>
        </w:tc>
      </w:tr>
    </w:tbl>
    <w:p w14:paraId="237BBD5B" w14:textId="77777777" w:rsidR="004E0A00" w:rsidRPr="00215D3C" w:rsidRDefault="004E0A00" w:rsidP="004E0A00"/>
    <w:p w14:paraId="5D1C1496" w14:textId="77777777" w:rsidR="004E0A00" w:rsidRPr="00215D3C" w:rsidRDefault="004E0A00" w:rsidP="004E0A00">
      <w:pPr>
        <w:pStyle w:val="TH"/>
        <w:rPr>
          <w:lang w:eastAsia="zh-CN"/>
        </w:rPr>
      </w:pPr>
      <w:r w:rsidRPr="00215D3C">
        <w:rPr>
          <w:lang w:eastAsia="zh-CN"/>
        </w:rPr>
        <w:lastRenderedPageBreak/>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 xml:space="preserve">.3.1-3: Data structures supported by the POST Response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4E0A00" w:rsidRPr="00215D3C" w14:paraId="1050736C" w14:textId="77777777" w:rsidTr="001E2551">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194EB81A" w14:textId="77777777" w:rsidR="004E0A00" w:rsidRPr="00215D3C" w:rsidRDefault="004E0A00" w:rsidP="001E2551">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7BF98FB7" w14:textId="77777777" w:rsidR="004E0A00" w:rsidRPr="00215D3C" w:rsidRDefault="004E0A00" w:rsidP="001E2551">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300B4A41" w14:textId="77777777" w:rsidR="004E0A00" w:rsidRPr="00215D3C" w:rsidRDefault="004E0A00"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C2C734F" w14:textId="77777777" w:rsidR="004E0A00" w:rsidRPr="00215D3C" w:rsidRDefault="004E0A00" w:rsidP="001E2551">
            <w:pPr>
              <w:pStyle w:val="TAH"/>
            </w:pPr>
            <w:r w:rsidRPr="00215D3C">
              <w:t>S</w:t>
            </w:r>
          </w:p>
        </w:tc>
      </w:tr>
      <w:tr w:rsidR="004E0A00" w:rsidRPr="00215D3C" w14:paraId="28046BB1" w14:textId="77777777" w:rsidTr="001E2551">
        <w:tc>
          <w:tcPr>
            <w:tcW w:w="1174" w:type="pct"/>
            <w:tcBorders>
              <w:top w:val="single" w:sz="4" w:space="0" w:color="auto"/>
              <w:left w:val="single" w:sz="6" w:space="0" w:color="000000"/>
              <w:bottom w:val="single" w:sz="4" w:space="0" w:color="auto"/>
              <w:right w:val="single" w:sz="6" w:space="0" w:color="000000"/>
            </w:tcBorders>
          </w:tcPr>
          <w:p w14:paraId="7968A1EA" w14:textId="77777777" w:rsidR="004E0A00" w:rsidRPr="00215D3C" w:rsidRDefault="004E0A00" w:rsidP="001E2551">
            <w:pPr>
              <w:pStyle w:val="TAL"/>
            </w:pPr>
            <w:r>
              <w:t>C</w:t>
            </w:r>
            <w:r w:rsidRPr="00215D3C">
              <w:t>omment</w:t>
            </w:r>
          </w:p>
        </w:tc>
        <w:tc>
          <w:tcPr>
            <w:tcW w:w="871" w:type="pct"/>
            <w:tcBorders>
              <w:top w:val="single" w:sz="4" w:space="0" w:color="auto"/>
              <w:left w:val="single" w:sz="6" w:space="0" w:color="000000"/>
              <w:bottom w:val="single" w:sz="4" w:space="0" w:color="auto"/>
              <w:right w:val="single" w:sz="6" w:space="0" w:color="000000"/>
            </w:tcBorders>
          </w:tcPr>
          <w:p w14:paraId="3E188A3D" w14:textId="77777777" w:rsidR="004E0A00" w:rsidRPr="00215D3C" w:rsidRDefault="004E0A00" w:rsidP="001E2551">
            <w:pPr>
              <w:pStyle w:val="TAL"/>
            </w:pPr>
            <w:r w:rsidRPr="00215D3C">
              <w:t>201 Created</w:t>
            </w:r>
          </w:p>
        </w:tc>
        <w:tc>
          <w:tcPr>
            <w:tcW w:w="2752" w:type="pct"/>
            <w:tcBorders>
              <w:top w:val="single" w:sz="4" w:space="0" w:color="auto"/>
              <w:left w:val="single" w:sz="6" w:space="0" w:color="000000"/>
              <w:bottom w:val="single" w:sz="4" w:space="0" w:color="auto"/>
              <w:right w:val="single" w:sz="6" w:space="0" w:color="000000"/>
            </w:tcBorders>
          </w:tcPr>
          <w:p w14:paraId="4E7C264B" w14:textId="77777777" w:rsidR="004E0A00" w:rsidRPr="00215D3C" w:rsidRDefault="004E0A00" w:rsidP="001E2551">
            <w:pPr>
              <w:pStyle w:val="TAL"/>
            </w:pPr>
            <w:r w:rsidRPr="00215D3C">
              <w:t xml:space="preserve">In case of success, the response body shall </w:t>
            </w:r>
            <w:r>
              <w:t>carry the representation of a comment</w:t>
            </w:r>
            <w:r w:rsidRPr="00215D3C">
              <w:t xml:space="preserve">. The </w:t>
            </w:r>
            <w:r>
              <w:t>"</w:t>
            </w:r>
            <w:proofErr w:type="spellStart"/>
            <w:r w:rsidRPr="00215D3C">
              <w:t>commentTime</w:t>
            </w:r>
            <w:proofErr w:type="spellEnd"/>
            <w:proofErr w:type="gramStart"/>
            <w:r>
              <w:t>"</w:t>
            </w:r>
            <w:r w:rsidRPr="00215D3C">
              <w:t xml:space="preserve">  shall</w:t>
            </w:r>
            <w:proofErr w:type="gramEnd"/>
            <w:r w:rsidRPr="00215D3C">
              <w:t xml:space="preserve"> </w:t>
            </w:r>
            <w:r>
              <w:t>be</w:t>
            </w:r>
            <w:r w:rsidRPr="00215D3C">
              <w:t xml:space="preserve">  set by the </w:t>
            </w:r>
            <w:proofErr w:type="spellStart"/>
            <w:r>
              <w:t>MnS</w:t>
            </w:r>
            <w:proofErr w:type="spellEnd"/>
            <w:r>
              <w:t xml:space="preserve"> producer</w:t>
            </w:r>
            <w:r w:rsidRPr="00215D3C">
              <w:t>.</w:t>
            </w:r>
          </w:p>
        </w:tc>
        <w:tc>
          <w:tcPr>
            <w:tcW w:w="203" w:type="pct"/>
            <w:tcBorders>
              <w:top w:val="single" w:sz="4" w:space="0" w:color="auto"/>
              <w:left w:val="single" w:sz="6" w:space="0" w:color="000000"/>
              <w:bottom w:val="single" w:sz="4" w:space="0" w:color="auto"/>
              <w:right w:val="single" w:sz="6" w:space="0" w:color="000000"/>
            </w:tcBorders>
          </w:tcPr>
          <w:p w14:paraId="0BD5E6D0" w14:textId="77777777" w:rsidR="004E0A00" w:rsidRPr="00215D3C" w:rsidRDefault="004E0A00" w:rsidP="001E2551">
            <w:pPr>
              <w:pStyle w:val="TAL"/>
              <w:jc w:val="center"/>
            </w:pPr>
            <w:r w:rsidRPr="00215D3C">
              <w:t>M</w:t>
            </w:r>
          </w:p>
        </w:tc>
      </w:tr>
      <w:tr w:rsidR="004E0A00" w:rsidRPr="00215D3C" w14:paraId="39238AF2" w14:textId="77777777" w:rsidTr="001E2551">
        <w:tc>
          <w:tcPr>
            <w:tcW w:w="1174" w:type="pct"/>
            <w:tcBorders>
              <w:top w:val="single" w:sz="4" w:space="0" w:color="auto"/>
              <w:left w:val="single" w:sz="6" w:space="0" w:color="000000"/>
              <w:bottom w:val="single" w:sz="6" w:space="0" w:color="000000"/>
              <w:right w:val="single" w:sz="6" w:space="0" w:color="000000"/>
            </w:tcBorders>
          </w:tcPr>
          <w:p w14:paraId="4CA42CA2" w14:textId="77777777" w:rsidR="004E0A00" w:rsidRPr="00215D3C" w:rsidRDefault="004E0A00" w:rsidP="001E2551">
            <w:pPr>
              <w:pStyle w:val="TAL"/>
            </w:pPr>
            <w:proofErr w:type="spellStart"/>
            <w:r>
              <w:rPr>
                <w:szCs w:val="18"/>
                <w:lang w:eastAsia="zh-CN"/>
              </w:rPr>
              <w:t>Error</w:t>
            </w:r>
            <w:r w:rsidRPr="00215D3C">
              <w:rPr>
                <w:szCs w:val="18"/>
                <w:lang w:eastAsia="zh-CN"/>
              </w:rPr>
              <w:t>Response</w:t>
            </w:r>
            <w:proofErr w:type="spellEnd"/>
          </w:p>
        </w:tc>
        <w:tc>
          <w:tcPr>
            <w:tcW w:w="871" w:type="pct"/>
            <w:tcBorders>
              <w:top w:val="single" w:sz="4" w:space="0" w:color="auto"/>
              <w:left w:val="single" w:sz="6" w:space="0" w:color="000000"/>
              <w:bottom w:val="single" w:sz="6" w:space="0" w:color="000000"/>
              <w:right w:val="single" w:sz="6" w:space="0" w:color="000000"/>
            </w:tcBorders>
          </w:tcPr>
          <w:p w14:paraId="515119B1" w14:textId="77777777" w:rsidR="004E0A00" w:rsidRPr="00215D3C" w:rsidRDefault="004E0A00" w:rsidP="001E2551">
            <w:pPr>
              <w:pStyle w:val="TAL"/>
            </w:pPr>
            <w:r w:rsidRPr="00215D3C">
              <w:t>4xx/5xx</w:t>
            </w:r>
          </w:p>
        </w:tc>
        <w:tc>
          <w:tcPr>
            <w:tcW w:w="2752" w:type="pct"/>
            <w:tcBorders>
              <w:top w:val="single" w:sz="4" w:space="0" w:color="auto"/>
              <w:left w:val="single" w:sz="6" w:space="0" w:color="000000"/>
              <w:bottom w:val="single" w:sz="6" w:space="0" w:color="000000"/>
              <w:right w:val="single" w:sz="6" w:space="0" w:color="000000"/>
            </w:tcBorders>
          </w:tcPr>
          <w:p w14:paraId="2F538926" w14:textId="77777777" w:rsidR="004E0A00" w:rsidRPr="00215D3C" w:rsidRDefault="004E0A00" w:rsidP="001E2551">
            <w:pPr>
              <w:pStyle w:val="TAL"/>
            </w:pPr>
            <w:r w:rsidRPr="00215D3C">
              <w:t xml:space="preserve">In case of failure, the response body shall be described by </w:t>
            </w:r>
            <w:r>
              <w:t>"</w:t>
            </w:r>
            <w:proofErr w:type="spellStart"/>
            <w:r>
              <w:t>Error</w:t>
            </w:r>
            <w:r w:rsidRPr="00215D3C">
              <w:t>Response</w:t>
            </w:r>
            <w:proofErr w:type="spellEnd"/>
            <w:r w:rsidRPr="00215D3C">
              <w:t>".</w:t>
            </w:r>
          </w:p>
        </w:tc>
        <w:tc>
          <w:tcPr>
            <w:tcW w:w="203" w:type="pct"/>
            <w:tcBorders>
              <w:top w:val="single" w:sz="4" w:space="0" w:color="auto"/>
              <w:left w:val="single" w:sz="6" w:space="0" w:color="000000"/>
              <w:bottom w:val="single" w:sz="6" w:space="0" w:color="000000"/>
              <w:right w:val="single" w:sz="6" w:space="0" w:color="000000"/>
            </w:tcBorders>
          </w:tcPr>
          <w:p w14:paraId="32C13539" w14:textId="77777777" w:rsidR="004E0A00" w:rsidRPr="00215D3C" w:rsidRDefault="004E0A00" w:rsidP="001E2551">
            <w:pPr>
              <w:pStyle w:val="TAL"/>
              <w:jc w:val="center"/>
            </w:pPr>
            <w:r w:rsidRPr="00215D3C">
              <w:t>M</w:t>
            </w:r>
          </w:p>
        </w:tc>
      </w:tr>
    </w:tbl>
    <w:p w14:paraId="23964B72" w14:textId="77777777" w:rsidR="004E0A00" w:rsidRPr="00215D3C" w:rsidRDefault="004E0A00" w:rsidP="004E0A00">
      <w:pPr>
        <w:rPr>
          <w:lang w:eastAsia="zh-CN"/>
        </w:rPr>
      </w:pPr>
    </w:p>
    <w:p w14:paraId="57D90C9C" w14:textId="77777777" w:rsidR="004E0A00" w:rsidRPr="00215D3C" w:rsidRDefault="004E0A00" w:rsidP="004E0A00">
      <w:pPr>
        <w:pStyle w:val="Heading6"/>
      </w:pPr>
      <w:bookmarkStart w:id="355" w:name="_Toc20494707"/>
      <w:bookmarkStart w:id="356" w:name="_Toc26975775"/>
      <w:bookmarkStart w:id="357" w:name="_Toc35856655"/>
      <w:bookmarkStart w:id="358" w:name="_Toc44001542"/>
      <w:bookmarkStart w:id="359" w:name="_Toc51581143"/>
      <w:bookmarkStart w:id="360" w:name="_Toc52356406"/>
      <w:bookmarkStart w:id="361" w:name="_Toc55227976"/>
      <w:bookmarkStart w:id="362" w:name="_Toc138323529"/>
      <w:bookmarkStart w:id="363" w:name="_Toc139374667"/>
      <w:r>
        <w:t>12.</w:t>
      </w:r>
      <w:r w:rsidRPr="001D1A33">
        <w:t>2.1</w:t>
      </w:r>
      <w:r w:rsidRPr="00215D3C">
        <w:t>.3.2.</w:t>
      </w:r>
      <w:r w:rsidRPr="00215D3C">
        <w:rPr>
          <w:rFonts w:hint="eastAsia"/>
        </w:rPr>
        <w:t>5</w:t>
      </w:r>
      <w:r w:rsidRPr="00215D3C">
        <w:tab/>
        <w:t>Resource "</w:t>
      </w:r>
      <w:r>
        <w:rPr>
          <w:rFonts w:cs="Arial"/>
        </w:rPr>
        <w:t>…/comments</w:t>
      </w:r>
      <w:r w:rsidRPr="00905BDC">
        <w:rPr>
          <w:rFonts w:cs="Arial"/>
        </w:rPr>
        <w:t>/{</w:t>
      </w:r>
      <w:proofErr w:type="spellStart"/>
      <w:r w:rsidRPr="007B5E64">
        <w:rPr>
          <w:rFonts w:cs="Arial"/>
        </w:rPr>
        <w:t>commentId</w:t>
      </w:r>
      <w:proofErr w:type="spellEnd"/>
      <w:r w:rsidRPr="00905BDC">
        <w:rPr>
          <w:rFonts w:cs="Arial"/>
        </w:rPr>
        <w:t>}</w:t>
      </w:r>
      <w:r w:rsidRPr="00215D3C">
        <w:t>"</w:t>
      </w:r>
      <w:bookmarkEnd w:id="355"/>
      <w:bookmarkEnd w:id="356"/>
      <w:bookmarkEnd w:id="357"/>
      <w:bookmarkEnd w:id="358"/>
      <w:bookmarkEnd w:id="359"/>
      <w:bookmarkEnd w:id="360"/>
      <w:bookmarkEnd w:id="361"/>
      <w:bookmarkEnd w:id="362"/>
      <w:bookmarkEnd w:id="363"/>
    </w:p>
    <w:p w14:paraId="3CC59F5A" w14:textId="77777777" w:rsidR="004E0A00" w:rsidRPr="00215D3C" w:rsidRDefault="004E0A00" w:rsidP="004E0A00">
      <w:pPr>
        <w:pStyle w:val="Heading7"/>
      </w:pPr>
      <w:bookmarkStart w:id="364" w:name="_Toc20494708"/>
      <w:bookmarkStart w:id="365" w:name="_Toc26975776"/>
      <w:bookmarkStart w:id="366" w:name="_Toc35856656"/>
      <w:bookmarkStart w:id="367" w:name="_Toc44001543"/>
      <w:bookmarkStart w:id="368" w:name="_Toc51581144"/>
      <w:bookmarkStart w:id="369" w:name="_Toc52356407"/>
      <w:bookmarkStart w:id="370" w:name="_Toc55227977"/>
      <w:bookmarkStart w:id="371" w:name="_Toc138323530"/>
      <w:bookmarkStart w:id="372" w:name="_Toc139374668"/>
      <w:r>
        <w:rPr>
          <w:lang w:eastAsia="zh-CN"/>
        </w:rPr>
        <w:t>12.</w:t>
      </w:r>
      <w:r w:rsidRPr="001D1A33">
        <w:rPr>
          <w:lang w:eastAsia="zh-CN"/>
        </w:rPr>
        <w:t>2.1</w:t>
      </w:r>
      <w:r w:rsidRPr="00215D3C">
        <w:t>.3.2.</w:t>
      </w:r>
      <w:r w:rsidRPr="00215D3C">
        <w:rPr>
          <w:rFonts w:hint="eastAsia"/>
          <w:lang w:eastAsia="zh-CN"/>
        </w:rPr>
        <w:t>5</w:t>
      </w:r>
      <w:r w:rsidRPr="00215D3C">
        <w:t>.1</w:t>
      </w:r>
      <w:r w:rsidRPr="00215D3C">
        <w:tab/>
        <w:t>Definition</w:t>
      </w:r>
      <w:bookmarkEnd w:id="364"/>
      <w:bookmarkEnd w:id="365"/>
      <w:bookmarkEnd w:id="366"/>
      <w:bookmarkEnd w:id="367"/>
      <w:bookmarkEnd w:id="368"/>
      <w:bookmarkEnd w:id="369"/>
      <w:bookmarkEnd w:id="370"/>
      <w:bookmarkEnd w:id="371"/>
      <w:bookmarkEnd w:id="372"/>
    </w:p>
    <w:p w14:paraId="047F2201" w14:textId="77777777" w:rsidR="004E0A00" w:rsidRPr="00215D3C" w:rsidRDefault="004E0A00" w:rsidP="004E0A00">
      <w:r w:rsidRPr="00215D3C">
        <w:t>This resource represents a comment attached to an alarm.</w:t>
      </w:r>
    </w:p>
    <w:p w14:paraId="1C483FD4" w14:textId="77777777" w:rsidR="004E0A00" w:rsidRPr="00215D3C" w:rsidRDefault="004E0A00" w:rsidP="004E0A00">
      <w:pPr>
        <w:pStyle w:val="Heading7"/>
      </w:pPr>
      <w:bookmarkStart w:id="373" w:name="_Toc20494709"/>
      <w:bookmarkStart w:id="374" w:name="_Toc26975777"/>
      <w:bookmarkStart w:id="375" w:name="_Toc35856657"/>
      <w:bookmarkStart w:id="376" w:name="_Toc44001544"/>
      <w:bookmarkStart w:id="377" w:name="_Toc51581145"/>
      <w:bookmarkStart w:id="378" w:name="_Toc52356408"/>
      <w:bookmarkStart w:id="379" w:name="_Toc55227978"/>
      <w:bookmarkStart w:id="380" w:name="_Toc138323531"/>
      <w:bookmarkStart w:id="381" w:name="_Toc139374669"/>
      <w:r>
        <w:rPr>
          <w:lang w:eastAsia="zh-CN"/>
        </w:rPr>
        <w:t>12.</w:t>
      </w:r>
      <w:r w:rsidRPr="001D1A33">
        <w:rPr>
          <w:lang w:eastAsia="zh-CN"/>
        </w:rPr>
        <w:t>2.1</w:t>
      </w:r>
      <w:r w:rsidRPr="00215D3C">
        <w:t>.3.2.</w:t>
      </w:r>
      <w:r w:rsidRPr="00215D3C">
        <w:rPr>
          <w:rFonts w:hint="eastAsia"/>
          <w:lang w:eastAsia="zh-CN"/>
        </w:rPr>
        <w:t>5</w:t>
      </w:r>
      <w:r w:rsidRPr="00215D3C">
        <w:t>.2</w:t>
      </w:r>
      <w:r w:rsidRPr="00215D3C">
        <w:tab/>
        <w:t>URI</w:t>
      </w:r>
      <w:bookmarkEnd w:id="373"/>
      <w:bookmarkEnd w:id="374"/>
      <w:bookmarkEnd w:id="375"/>
      <w:bookmarkEnd w:id="376"/>
      <w:bookmarkEnd w:id="377"/>
      <w:bookmarkEnd w:id="378"/>
      <w:bookmarkEnd w:id="379"/>
      <w:bookmarkEnd w:id="380"/>
      <w:bookmarkEnd w:id="381"/>
    </w:p>
    <w:p w14:paraId="1AC57C16" w14:textId="6C4A4110" w:rsidR="004E0A00" w:rsidRPr="00215D3C" w:rsidRDefault="004E0A00" w:rsidP="004E0A00">
      <w:r w:rsidRPr="00215D3C">
        <w:t>Resource URI: {</w:t>
      </w:r>
      <w:r>
        <w:t>MnSRoot</w:t>
      </w:r>
      <w:r w:rsidRPr="00215D3C">
        <w:t>}/Fault</w:t>
      </w:r>
      <w:r>
        <w:t>Supervision</w:t>
      </w:r>
      <w:r w:rsidRPr="00215D3C">
        <w:t>MnS</w:t>
      </w:r>
      <w:ins w:id="382" w:author="Mark Scott" w:date="2023-09-28T19:59:00Z">
        <w:r w:rsidR="008C1576">
          <w:t>/{MnSLabel}</w:t>
        </w:r>
      </w:ins>
      <w:r w:rsidRPr="00215D3C">
        <w:t>/</w:t>
      </w:r>
      <w:r>
        <w:t>{MnSVersion}</w:t>
      </w:r>
      <w:r w:rsidRPr="00215D3C">
        <w:t>/alarms/{alarmId}/comments/{commentId}</w:t>
      </w:r>
    </w:p>
    <w:p w14:paraId="25362A31" w14:textId="77777777" w:rsidR="004E0A00" w:rsidRPr="00215D3C" w:rsidRDefault="004E0A00" w:rsidP="004E0A00">
      <w:r w:rsidRPr="00215D3C">
        <w:t>The resource URI variables are defined in table</w:t>
      </w:r>
      <w:r>
        <w:t xml:space="preserv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w:t>
      </w:r>
      <w:r w:rsidRPr="00215D3C">
        <w:t>.</w:t>
      </w:r>
    </w:p>
    <w:p w14:paraId="29FD573E" w14:textId="77777777" w:rsidR="004E0A00" w:rsidRPr="00215D3C" w:rsidRDefault="004E0A00" w:rsidP="004E0A00">
      <w:pPr>
        <w:pStyle w:val="TH"/>
        <w:rPr>
          <w:lang w:eastAsia="zh-CN"/>
        </w:rPr>
      </w:pPr>
      <w:r w:rsidRPr="00215D3C">
        <w:rPr>
          <w:lang w:eastAsia="zh-CN"/>
        </w:rPr>
        <w:t xml:space="preserve">Table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48A9E11B"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708BD43" w14:textId="77777777" w:rsidR="004E0A00" w:rsidRPr="00215D3C" w:rsidRDefault="004E0A00"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551A815" w14:textId="77777777" w:rsidR="004E0A00" w:rsidRPr="00215D3C" w:rsidRDefault="004E0A00" w:rsidP="001E2551">
            <w:pPr>
              <w:pStyle w:val="TAH"/>
            </w:pPr>
            <w:r w:rsidRPr="00215D3C">
              <w:t>Definition</w:t>
            </w:r>
          </w:p>
        </w:tc>
      </w:tr>
      <w:tr w:rsidR="004E0A00" w:rsidRPr="00215D3C" w14:paraId="469CB921"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82D9A7B" w14:textId="77777777" w:rsidR="004E0A00" w:rsidRPr="00215D3C" w:rsidRDefault="004E0A00" w:rsidP="001E2551">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88C3A13" w14:textId="77777777" w:rsidR="004E0A00" w:rsidRPr="00215D3C" w:rsidRDefault="004E0A00" w:rsidP="001E2551">
            <w:pPr>
              <w:pStyle w:val="TAL"/>
            </w:pPr>
            <w:r w:rsidRPr="00215D3C">
              <w:t xml:space="preserve">See </w:t>
            </w:r>
            <w:r>
              <w:t>clause</w:t>
            </w:r>
            <w:r w:rsidRPr="00215D3C">
              <w:t xml:space="preserve"> 4.4</w:t>
            </w:r>
            <w:r>
              <w:t>.3</w:t>
            </w:r>
            <w:r w:rsidRPr="00215D3C">
              <w:t xml:space="preserve"> of TS 32.158 [</w:t>
            </w:r>
            <w:r>
              <w:t>15</w:t>
            </w:r>
            <w:r w:rsidRPr="00215D3C">
              <w:t>]</w:t>
            </w:r>
          </w:p>
        </w:tc>
      </w:tr>
      <w:tr w:rsidR="004E0A00" w:rsidRPr="000B7E12" w14:paraId="4256F3E2"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0576F2BF" w14:textId="77777777" w:rsidR="004E0A00" w:rsidRDefault="004E0A00"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F4B2F00" w14:textId="77777777" w:rsidR="004E0A00" w:rsidRPr="000B7E12" w:rsidRDefault="004E0A00"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4E0A00" w:rsidRPr="00215D3C" w14:paraId="0A2246DD"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1CD6F9A0" w14:textId="77777777" w:rsidR="004E0A00" w:rsidRPr="00215D3C" w:rsidRDefault="004E0A00" w:rsidP="001E2551">
            <w:pPr>
              <w:pStyle w:val="TAL"/>
            </w:pPr>
            <w:proofErr w:type="spellStart"/>
            <w:r w:rsidRPr="00215D3C">
              <w:t>alarm</w:t>
            </w:r>
            <w:r>
              <w:t>I</w:t>
            </w:r>
            <w:r w:rsidRPr="00215D3C">
              <w:t>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E331E67" w14:textId="77777777" w:rsidR="004E0A00" w:rsidRPr="00215D3C" w:rsidRDefault="004E0A00" w:rsidP="001E2551">
            <w:pPr>
              <w:pStyle w:val="TAL"/>
            </w:pPr>
            <w:r w:rsidRPr="00215D3C">
              <w:t>Alarm identifier</w:t>
            </w:r>
          </w:p>
        </w:tc>
      </w:tr>
      <w:tr w:rsidR="004E0A00" w:rsidRPr="00215D3C" w14:paraId="349D3B8B"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6005400F" w14:textId="77777777" w:rsidR="004E0A00" w:rsidRPr="00215D3C" w:rsidRDefault="004E0A00" w:rsidP="001E2551">
            <w:pPr>
              <w:pStyle w:val="TAL"/>
            </w:pPr>
            <w:proofErr w:type="spellStart"/>
            <w:r w:rsidRPr="00215D3C">
              <w:t>commentId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4776CFF" w14:textId="77777777" w:rsidR="004E0A00" w:rsidRPr="00215D3C" w:rsidRDefault="004E0A00" w:rsidP="001E2551">
            <w:pPr>
              <w:pStyle w:val="TAL"/>
            </w:pPr>
            <w:r w:rsidRPr="00215D3C">
              <w:t>Comment identifier</w:t>
            </w:r>
          </w:p>
        </w:tc>
      </w:tr>
    </w:tbl>
    <w:p w14:paraId="0F021339" w14:textId="77777777" w:rsidR="004E0A00" w:rsidRPr="00215D3C" w:rsidRDefault="004E0A00" w:rsidP="004E0A00"/>
    <w:p w14:paraId="5DA82F5F" w14:textId="77777777" w:rsidR="004E0A00" w:rsidRPr="00215D3C" w:rsidRDefault="004E0A00" w:rsidP="004E0A00">
      <w:pPr>
        <w:pStyle w:val="Heading7"/>
      </w:pPr>
      <w:bookmarkStart w:id="383" w:name="_Toc20494710"/>
      <w:bookmarkStart w:id="384" w:name="_Toc26975778"/>
      <w:bookmarkStart w:id="385" w:name="_Toc35856658"/>
      <w:bookmarkStart w:id="386" w:name="_Toc44001545"/>
      <w:bookmarkStart w:id="387" w:name="_Toc51581146"/>
      <w:bookmarkStart w:id="388" w:name="_Toc52356409"/>
      <w:bookmarkStart w:id="389" w:name="_Toc55227979"/>
      <w:bookmarkStart w:id="390" w:name="_Toc138323532"/>
      <w:bookmarkStart w:id="391" w:name="_Toc139374670"/>
      <w:r>
        <w:rPr>
          <w:lang w:eastAsia="zh-CN"/>
        </w:rPr>
        <w:t>12.</w:t>
      </w:r>
      <w:r w:rsidRPr="001D1A33">
        <w:rPr>
          <w:lang w:eastAsia="zh-CN"/>
        </w:rPr>
        <w:t>2.1</w:t>
      </w:r>
      <w:r w:rsidRPr="00215D3C">
        <w:t>.3.2.</w:t>
      </w:r>
      <w:r w:rsidRPr="00215D3C">
        <w:rPr>
          <w:rFonts w:hint="eastAsia"/>
          <w:lang w:eastAsia="zh-CN"/>
        </w:rPr>
        <w:t>5</w:t>
      </w:r>
      <w:r w:rsidRPr="00215D3C">
        <w:t>.3</w:t>
      </w:r>
      <w:r w:rsidRPr="00215D3C">
        <w:tab/>
        <w:t>HTTP methods</w:t>
      </w:r>
      <w:bookmarkEnd w:id="383"/>
      <w:bookmarkEnd w:id="384"/>
      <w:bookmarkEnd w:id="385"/>
      <w:bookmarkEnd w:id="386"/>
      <w:bookmarkEnd w:id="387"/>
      <w:bookmarkEnd w:id="388"/>
      <w:bookmarkEnd w:id="389"/>
      <w:bookmarkEnd w:id="390"/>
      <w:bookmarkEnd w:id="391"/>
    </w:p>
    <w:p w14:paraId="182E3C29" w14:textId="77777777" w:rsidR="004E0A00" w:rsidRPr="00215D3C" w:rsidRDefault="004E0A00" w:rsidP="004E0A00">
      <w:r w:rsidRPr="00215D3C">
        <w:t>None.</w:t>
      </w:r>
    </w:p>
    <w:p w14:paraId="40C6B2E8" w14:textId="77777777" w:rsidR="004E0A00" w:rsidRPr="00215D3C" w:rsidRDefault="004E0A00" w:rsidP="004E0A00">
      <w:pPr>
        <w:pStyle w:val="Heading6"/>
      </w:pPr>
      <w:bookmarkStart w:id="392" w:name="_Toc20494711"/>
      <w:bookmarkStart w:id="393" w:name="_Toc26975779"/>
      <w:bookmarkStart w:id="394" w:name="_Toc35856659"/>
      <w:bookmarkStart w:id="395" w:name="_Toc44001546"/>
      <w:bookmarkStart w:id="396" w:name="_Toc51581147"/>
      <w:bookmarkStart w:id="397" w:name="_Toc52356410"/>
      <w:bookmarkStart w:id="398" w:name="_Toc55227980"/>
      <w:bookmarkStart w:id="399" w:name="_Toc138323533"/>
      <w:bookmarkStart w:id="400" w:name="_Toc139374671"/>
      <w:r>
        <w:t>12.</w:t>
      </w:r>
      <w:r w:rsidRPr="0055062A">
        <w:t>2.1</w:t>
      </w:r>
      <w:r w:rsidRPr="00215D3C">
        <w:t>.</w:t>
      </w:r>
      <w:r w:rsidRPr="00215D3C">
        <w:rPr>
          <w:rFonts w:hint="eastAsia"/>
        </w:rPr>
        <w:t>3</w:t>
      </w:r>
      <w:r w:rsidRPr="00215D3C">
        <w:t>.</w:t>
      </w:r>
      <w:r w:rsidRPr="00215D3C">
        <w:rPr>
          <w:rFonts w:hint="eastAsia"/>
        </w:rPr>
        <w:t>2.6</w:t>
      </w:r>
      <w:r w:rsidRPr="00215D3C">
        <w:tab/>
        <w:t>Resource "</w:t>
      </w:r>
      <w:r>
        <w:rPr>
          <w:rFonts w:cs="Arial"/>
        </w:rPr>
        <w:t>…</w:t>
      </w:r>
      <w:r w:rsidRPr="00905BDC">
        <w:rPr>
          <w:rFonts w:cs="Arial"/>
        </w:rPr>
        <w:t>/</w:t>
      </w:r>
      <w:r w:rsidRPr="007B5E64">
        <w:rPr>
          <w:rFonts w:cs="Arial"/>
        </w:rPr>
        <w:t>subscriptions</w:t>
      </w:r>
      <w:r w:rsidRPr="00215D3C">
        <w:t>"</w:t>
      </w:r>
      <w:bookmarkEnd w:id="392"/>
      <w:bookmarkEnd w:id="393"/>
      <w:bookmarkEnd w:id="394"/>
      <w:bookmarkEnd w:id="395"/>
      <w:bookmarkEnd w:id="396"/>
      <w:bookmarkEnd w:id="397"/>
      <w:bookmarkEnd w:id="398"/>
      <w:bookmarkEnd w:id="399"/>
      <w:bookmarkEnd w:id="400"/>
    </w:p>
    <w:p w14:paraId="21CA4919" w14:textId="77777777" w:rsidR="004E0A00" w:rsidRPr="00215D3C" w:rsidRDefault="004E0A00" w:rsidP="004E0A00">
      <w:pPr>
        <w:pStyle w:val="Heading7"/>
        <w:rPr>
          <w:lang w:eastAsia="zh-CN"/>
        </w:rPr>
      </w:pPr>
      <w:bookmarkStart w:id="401" w:name="_Toc20494712"/>
      <w:bookmarkStart w:id="402" w:name="_Toc26975780"/>
      <w:bookmarkStart w:id="403" w:name="_Toc35856660"/>
      <w:bookmarkStart w:id="404" w:name="_Toc44001547"/>
      <w:bookmarkStart w:id="405" w:name="_Toc51581148"/>
      <w:bookmarkStart w:id="406" w:name="_Toc52356411"/>
      <w:bookmarkStart w:id="407" w:name="_Toc55227981"/>
      <w:bookmarkStart w:id="408" w:name="_Toc138323534"/>
      <w:bookmarkStart w:id="409" w:name="_Toc139374672"/>
      <w:r>
        <w:rPr>
          <w:lang w:eastAsia="zh-CN"/>
        </w:rPr>
        <w:t>12.</w:t>
      </w:r>
      <w:r w:rsidRPr="0055062A">
        <w:rPr>
          <w:lang w:eastAsia="zh-CN"/>
        </w:rPr>
        <w:t>2.1</w:t>
      </w:r>
      <w:r w:rsidRPr="00215D3C">
        <w:rPr>
          <w:lang w:eastAsia="zh-CN"/>
        </w:rPr>
        <w:t>.</w:t>
      </w:r>
      <w:r w:rsidRPr="00215D3C">
        <w:rPr>
          <w:rFonts w:hint="eastAsia"/>
          <w:lang w:eastAsia="zh-CN"/>
        </w:rPr>
        <w:t>3</w:t>
      </w:r>
      <w:r w:rsidRPr="00215D3C">
        <w:rPr>
          <w:lang w:eastAsia="zh-CN"/>
        </w:rPr>
        <w:t>.</w:t>
      </w:r>
      <w:r w:rsidRPr="00215D3C">
        <w:rPr>
          <w:rFonts w:hint="eastAsia"/>
          <w:lang w:eastAsia="zh-CN"/>
        </w:rPr>
        <w:t>2</w:t>
      </w:r>
      <w:r w:rsidRPr="00215D3C">
        <w:rPr>
          <w:lang w:eastAsia="zh-CN"/>
        </w:rPr>
        <w:t>.</w:t>
      </w:r>
      <w:r w:rsidRPr="00215D3C">
        <w:rPr>
          <w:rFonts w:hint="eastAsia"/>
          <w:lang w:eastAsia="zh-CN"/>
        </w:rPr>
        <w:t>6.</w:t>
      </w:r>
      <w:r w:rsidRPr="00215D3C">
        <w:rPr>
          <w:lang w:eastAsia="zh-CN"/>
        </w:rPr>
        <w:t>1</w:t>
      </w:r>
      <w:r w:rsidRPr="00215D3C">
        <w:rPr>
          <w:lang w:eastAsia="zh-CN"/>
        </w:rPr>
        <w:tab/>
        <w:t>Description</w:t>
      </w:r>
      <w:bookmarkEnd w:id="401"/>
      <w:bookmarkEnd w:id="402"/>
      <w:bookmarkEnd w:id="403"/>
      <w:bookmarkEnd w:id="404"/>
      <w:bookmarkEnd w:id="405"/>
      <w:bookmarkEnd w:id="406"/>
      <w:bookmarkEnd w:id="407"/>
      <w:bookmarkEnd w:id="408"/>
      <w:bookmarkEnd w:id="409"/>
    </w:p>
    <w:p w14:paraId="6862FD40" w14:textId="77777777" w:rsidR="004E0A00" w:rsidRPr="00215D3C" w:rsidRDefault="004E0A00" w:rsidP="004E0A00">
      <w:pPr>
        <w:rPr>
          <w:lang w:eastAsia="zh-CN"/>
        </w:rPr>
      </w:pPr>
      <w:r w:rsidRPr="00215D3C">
        <w:t>This resource is a container resource for individual subscriptions.</w:t>
      </w:r>
    </w:p>
    <w:p w14:paraId="389A70CB" w14:textId="77777777" w:rsidR="004E0A00" w:rsidRPr="00215D3C" w:rsidRDefault="004E0A00" w:rsidP="004E0A00">
      <w:pPr>
        <w:pStyle w:val="Heading7"/>
      </w:pPr>
      <w:bookmarkStart w:id="410" w:name="_Toc20494713"/>
      <w:bookmarkStart w:id="411" w:name="_Toc26975781"/>
      <w:bookmarkStart w:id="412" w:name="_Toc35856661"/>
      <w:bookmarkStart w:id="413" w:name="_Toc44001548"/>
      <w:bookmarkStart w:id="414" w:name="_Toc51581149"/>
      <w:bookmarkStart w:id="415" w:name="_Toc52356412"/>
      <w:bookmarkStart w:id="416" w:name="_Toc55227982"/>
      <w:bookmarkStart w:id="417" w:name="_Toc138323535"/>
      <w:bookmarkStart w:id="418" w:name="_Toc139374673"/>
      <w:r>
        <w:rPr>
          <w:lang w:eastAsia="zh-CN"/>
        </w:rPr>
        <w:t>12.</w:t>
      </w:r>
      <w:r w:rsidRPr="0055062A">
        <w:rPr>
          <w:lang w:eastAsia="zh-CN"/>
        </w:rPr>
        <w:t>2.1</w:t>
      </w:r>
      <w:r w:rsidRPr="00215D3C">
        <w:rPr>
          <w:rFonts w:hint="eastAsia"/>
          <w:lang w:eastAsia="zh-CN"/>
        </w:rPr>
        <w:t>.3</w:t>
      </w:r>
      <w:r w:rsidRPr="00215D3C">
        <w:t>.2.</w:t>
      </w:r>
      <w:r w:rsidRPr="00215D3C">
        <w:rPr>
          <w:rFonts w:hint="eastAsia"/>
          <w:lang w:eastAsia="zh-CN"/>
        </w:rPr>
        <w:t>6</w:t>
      </w:r>
      <w:r w:rsidRPr="00215D3C">
        <w:t>.2</w:t>
      </w:r>
      <w:r w:rsidRPr="00215D3C">
        <w:tab/>
        <w:t>URI</w:t>
      </w:r>
      <w:bookmarkEnd w:id="410"/>
      <w:bookmarkEnd w:id="411"/>
      <w:bookmarkEnd w:id="412"/>
      <w:bookmarkEnd w:id="413"/>
      <w:bookmarkEnd w:id="414"/>
      <w:bookmarkEnd w:id="415"/>
      <w:bookmarkEnd w:id="416"/>
      <w:bookmarkEnd w:id="417"/>
      <w:bookmarkEnd w:id="418"/>
    </w:p>
    <w:p w14:paraId="17E5EED8" w14:textId="77777777" w:rsidR="004E0A00" w:rsidRDefault="004E0A00" w:rsidP="004E0A00">
      <w:pPr>
        <w:rPr>
          <w:lang w:eastAsia="zh-CN"/>
        </w:rPr>
      </w:pPr>
      <w:r w:rsidRPr="00215D3C">
        <w:rPr>
          <w:lang w:eastAsia="zh-CN"/>
        </w:rPr>
        <w:t>Resource URI:</w:t>
      </w:r>
      <w:r w:rsidRPr="00215D3C" w:rsidDel="002437B8">
        <w:rPr>
          <w:lang w:eastAsia="zh-CN"/>
        </w:rPr>
        <w:t xml:space="preserve"> </w:t>
      </w:r>
      <w:r w:rsidRPr="00215D3C">
        <w:rPr>
          <w:lang w:eastAsia="zh-CN"/>
        </w:rPr>
        <w:t>{</w:t>
      </w:r>
      <w:proofErr w:type="spellStart"/>
      <w:r>
        <w:rPr>
          <w:lang w:eastAsia="zh-CN"/>
        </w:rPr>
        <w:t>MnSRoot</w:t>
      </w:r>
      <w:proofErr w:type="spellEnd"/>
      <w:r w:rsidRPr="00215D3C">
        <w:rPr>
          <w:lang w:eastAsia="zh-CN"/>
        </w:rPr>
        <w:t>}/</w:t>
      </w:r>
      <w:proofErr w:type="spellStart"/>
      <w:r w:rsidRPr="00215D3C">
        <w:rPr>
          <w:lang w:eastAsia="zh-CN"/>
        </w:rPr>
        <w:t>Fault</w:t>
      </w:r>
      <w:r>
        <w:rPr>
          <w:lang w:eastAsia="zh-CN"/>
        </w:rPr>
        <w:t>Supervision</w:t>
      </w:r>
      <w:r w:rsidRPr="00215D3C">
        <w:rPr>
          <w:lang w:eastAsia="zh-CN"/>
        </w:rPr>
        <w:t>MnS</w:t>
      </w:r>
      <w:proofErr w:type="spellEnd"/>
      <w:r w:rsidRPr="00215D3C">
        <w:rPr>
          <w:lang w:eastAsia="zh-CN"/>
        </w:rPr>
        <w:t>/</w:t>
      </w:r>
      <w:r>
        <w:rPr>
          <w:lang w:eastAsia="zh-CN"/>
        </w:rPr>
        <w:t>{</w:t>
      </w:r>
      <w:proofErr w:type="spellStart"/>
      <w:r>
        <w:rPr>
          <w:lang w:eastAsia="zh-CN"/>
        </w:rPr>
        <w:t>MnSVersion</w:t>
      </w:r>
      <w:proofErr w:type="spellEnd"/>
      <w:r>
        <w:rPr>
          <w:lang w:eastAsia="zh-CN"/>
        </w:rPr>
        <w:t>}</w:t>
      </w:r>
      <w:r w:rsidRPr="00215D3C">
        <w:rPr>
          <w:lang w:eastAsia="zh-CN"/>
        </w:rPr>
        <w:t>/</w:t>
      </w:r>
      <w:r>
        <w:rPr>
          <w:lang w:eastAsia="zh-CN"/>
        </w:rPr>
        <w:t>subscriptions</w:t>
      </w:r>
    </w:p>
    <w:p w14:paraId="6B0898CD" w14:textId="77777777" w:rsidR="004E0A00" w:rsidRPr="00215D3C" w:rsidRDefault="004E0A00" w:rsidP="004E0A00">
      <w:r w:rsidRPr="00215D3C">
        <w:t>The resource URI variables are defined in table</w:t>
      </w:r>
      <w:r>
        <w:t xml:space="preserv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w:t>
      </w:r>
      <w:r w:rsidRPr="00215D3C">
        <w:t>.</w:t>
      </w:r>
    </w:p>
    <w:p w14:paraId="43DAE37D" w14:textId="77777777" w:rsidR="004E0A00" w:rsidRPr="00215D3C" w:rsidRDefault="004E0A00" w:rsidP="004E0A00">
      <w:pPr>
        <w:pStyle w:val="TH"/>
        <w:rPr>
          <w:lang w:eastAsia="zh-CN"/>
        </w:rPr>
      </w:pPr>
      <w:r w:rsidRPr="00215D3C">
        <w:rPr>
          <w:lang w:eastAsia="zh-CN"/>
        </w:rPr>
        <w:t xml:space="preserve">Table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6"/>
        <w:gridCol w:w="7477"/>
      </w:tblGrid>
      <w:tr w:rsidR="004E0A00" w:rsidRPr="00215D3C" w14:paraId="59E15D2E" w14:textId="77777777" w:rsidTr="001E2551">
        <w:trPr>
          <w:jc w:val="center"/>
        </w:trPr>
        <w:tc>
          <w:tcPr>
            <w:tcW w:w="1115" w:type="pct"/>
            <w:tcBorders>
              <w:top w:val="single" w:sz="6" w:space="0" w:color="000000"/>
              <w:left w:val="single" w:sz="6" w:space="0" w:color="000000"/>
              <w:bottom w:val="single" w:sz="6" w:space="0" w:color="000000"/>
              <w:right w:val="single" w:sz="6" w:space="0" w:color="000000"/>
            </w:tcBorders>
            <w:shd w:val="clear" w:color="auto" w:fill="BFBFBF"/>
            <w:hideMark/>
          </w:tcPr>
          <w:p w14:paraId="3F56055B"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Name</w:t>
            </w:r>
          </w:p>
        </w:tc>
        <w:tc>
          <w:tcPr>
            <w:tcW w:w="3885"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21850D1" w14:textId="77777777" w:rsidR="004E0A00" w:rsidRPr="00215D3C" w:rsidRDefault="004E0A00" w:rsidP="001E2551">
            <w:pPr>
              <w:keepNext/>
              <w:keepLines/>
              <w:spacing w:after="0"/>
              <w:jc w:val="center"/>
              <w:rPr>
                <w:rFonts w:ascii="Arial" w:hAnsi="Arial"/>
                <w:b/>
                <w:sz w:val="18"/>
              </w:rPr>
            </w:pPr>
            <w:r w:rsidRPr="00215D3C">
              <w:rPr>
                <w:rFonts w:ascii="Arial" w:hAnsi="Arial"/>
                <w:b/>
                <w:sz w:val="18"/>
              </w:rPr>
              <w:t>Definition</w:t>
            </w:r>
          </w:p>
        </w:tc>
      </w:tr>
      <w:tr w:rsidR="004E0A00" w:rsidRPr="00215D3C" w14:paraId="3FC440DD" w14:textId="77777777" w:rsidTr="001E2551">
        <w:trPr>
          <w:jc w:val="center"/>
        </w:trPr>
        <w:tc>
          <w:tcPr>
            <w:tcW w:w="1115" w:type="pct"/>
            <w:tcBorders>
              <w:top w:val="single" w:sz="6" w:space="0" w:color="000000"/>
              <w:left w:val="single" w:sz="6" w:space="0" w:color="000000"/>
              <w:bottom w:val="single" w:sz="6" w:space="0" w:color="000000"/>
              <w:right w:val="single" w:sz="6" w:space="0" w:color="000000"/>
            </w:tcBorders>
            <w:hideMark/>
          </w:tcPr>
          <w:p w14:paraId="35C0A632" w14:textId="77777777" w:rsidR="004E0A00" w:rsidRPr="00215D3C" w:rsidRDefault="004E0A00" w:rsidP="001E2551">
            <w:pPr>
              <w:keepNext/>
              <w:keepLines/>
              <w:spacing w:after="0"/>
              <w:rPr>
                <w:rFonts w:ascii="Arial" w:hAnsi="Arial"/>
                <w:sz w:val="18"/>
              </w:rPr>
            </w:pPr>
            <w:proofErr w:type="spellStart"/>
            <w:r>
              <w:rPr>
                <w:rFonts w:ascii="Arial" w:eastAsia="SimSun" w:hAnsi="Arial"/>
                <w:sz w:val="18"/>
              </w:rPr>
              <w:t>MnSRoot</w:t>
            </w:r>
            <w:proofErr w:type="spellEnd"/>
          </w:p>
        </w:tc>
        <w:tc>
          <w:tcPr>
            <w:tcW w:w="3885" w:type="pct"/>
            <w:tcBorders>
              <w:top w:val="single" w:sz="6" w:space="0" w:color="000000"/>
              <w:left w:val="single" w:sz="6" w:space="0" w:color="000000"/>
              <w:bottom w:val="single" w:sz="6" w:space="0" w:color="000000"/>
              <w:right w:val="single" w:sz="6" w:space="0" w:color="000000"/>
            </w:tcBorders>
            <w:vAlign w:val="center"/>
          </w:tcPr>
          <w:p w14:paraId="3AB4A900" w14:textId="77777777" w:rsidR="004E0A00" w:rsidRPr="00215D3C" w:rsidRDefault="004E0A00" w:rsidP="001E2551">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4E0A00" w:rsidRPr="000B7E12" w14:paraId="1E5BE347" w14:textId="77777777" w:rsidTr="001E2551">
        <w:trPr>
          <w:jc w:val="center"/>
        </w:trPr>
        <w:tc>
          <w:tcPr>
            <w:tcW w:w="1115" w:type="pct"/>
            <w:tcBorders>
              <w:top w:val="single" w:sz="6" w:space="0" w:color="000000"/>
              <w:left w:val="single" w:sz="6" w:space="0" w:color="000000"/>
              <w:bottom w:val="single" w:sz="6" w:space="0" w:color="000000"/>
              <w:right w:val="single" w:sz="6" w:space="0" w:color="000000"/>
            </w:tcBorders>
          </w:tcPr>
          <w:p w14:paraId="66F92C49" w14:textId="77777777" w:rsidR="004E0A00" w:rsidRDefault="004E0A00" w:rsidP="001E2551">
            <w:pPr>
              <w:pStyle w:val="TAL"/>
              <w:rPr>
                <w:rFonts w:eastAsia="SimSun"/>
              </w:rPr>
            </w:pPr>
            <w:proofErr w:type="spellStart"/>
            <w:r>
              <w:rPr>
                <w:rFonts w:eastAsia="SimSun"/>
              </w:rPr>
              <w:t>MnSVersion</w:t>
            </w:r>
            <w:proofErr w:type="spellEnd"/>
          </w:p>
        </w:tc>
        <w:tc>
          <w:tcPr>
            <w:tcW w:w="3885" w:type="pct"/>
            <w:tcBorders>
              <w:top w:val="single" w:sz="6" w:space="0" w:color="000000"/>
              <w:left w:val="single" w:sz="6" w:space="0" w:color="000000"/>
              <w:bottom w:val="single" w:sz="6" w:space="0" w:color="000000"/>
              <w:right w:val="single" w:sz="6" w:space="0" w:color="000000"/>
            </w:tcBorders>
            <w:vAlign w:val="center"/>
          </w:tcPr>
          <w:p w14:paraId="0024C9BC" w14:textId="77777777" w:rsidR="004E0A00" w:rsidRPr="000B7E12" w:rsidRDefault="004E0A00"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bl>
    <w:p w14:paraId="462AD431" w14:textId="77777777" w:rsidR="004E0A00" w:rsidRPr="00215D3C" w:rsidRDefault="004E0A00" w:rsidP="004E0A00">
      <w:pPr>
        <w:rPr>
          <w:lang w:eastAsia="zh-CN"/>
        </w:rPr>
      </w:pPr>
    </w:p>
    <w:p w14:paraId="741B22E8" w14:textId="77777777" w:rsidR="004E0A00" w:rsidRPr="00215D3C" w:rsidRDefault="004E0A00" w:rsidP="004E0A00">
      <w:pPr>
        <w:pStyle w:val="Heading7"/>
      </w:pPr>
      <w:bookmarkStart w:id="419" w:name="_Toc20494714"/>
      <w:bookmarkStart w:id="420" w:name="_Toc26975782"/>
      <w:bookmarkStart w:id="421" w:name="_Toc35856662"/>
      <w:bookmarkStart w:id="422" w:name="_Toc44001549"/>
      <w:bookmarkStart w:id="423" w:name="_Toc51581150"/>
      <w:bookmarkStart w:id="424" w:name="_Toc52356413"/>
      <w:bookmarkStart w:id="425" w:name="_Toc55227983"/>
      <w:bookmarkStart w:id="426" w:name="_Toc138323536"/>
      <w:bookmarkStart w:id="427" w:name="_Toc139374674"/>
      <w:r>
        <w:rPr>
          <w:lang w:eastAsia="zh-CN"/>
        </w:rPr>
        <w:t>12.</w:t>
      </w:r>
      <w:r w:rsidRPr="0055062A">
        <w:rPr>
          <w:lang w:eastAsia="zh-CN"/>
        </w:rPr>
        <w:t>2.1</w:t>
      </w:r>
      <w:r w:rsidRPr="00215D3C">
        <w:rPr>
          <w:rFonts w:hint="eastAsia"/>
          <w:lang w:eastAsia="zh-CN"/>
        </w:rPr>
        <w:t>.3</w:t>
      </w:r>
      <w:r w:rsidRPr="00215D3C">
        <w:t>.2.6.3</w:t>
      </w:r>
      <w:r w:rsidRPr="00215D3C">
        <w:tab/>
        <w:t>HTTP methods</w:t>
      </w:r>
      <w:bookmarkEnd w:id="419"/>
      <w:bookmarkEnd w:id="420"/>
      <w:bookmarkEnd w:id="421"/>
      <w:bookmarkEnd w:id="422"/>
      <w:bookmarkEnd w:id="423"/>
      <w:bookmarkEnd w:id="424"/>
      <w:bookmarkEnd w:id="425"/>
      <w:bookmarkEnd w:id="426"/>
      <w:bookmarkEnd w:id="427"/>
    </w:p>
    <w:p w14:paraId="50170695" w14:textId="77777777" w:rsidR="004E0A00" w:rsidRPr="00215D3C" w:rsidRDefault="004E0A00" w:rsidP="004E0A00">
      <w:pPr>
        <w:pStyle w:val="H6"/>
        <w:rPr>
          <w:lang w:eastAsia="zh-CN"/>
        </w:rPr>
      </w:pPr>
      <w:r>
        <w:t>12.2.1</w:t>
      </w:r>
      <w:r w:rsidRPr="00215D3C">
        <w:rPr>
          <w:rFonts w:hint="eastAsia"/>
          <w:lang w:eastAsia="zh-CN"/>
        </w:rPr>
        <w:t>.3</w:t>
      </w:r>
      <w:r w:rsidRPr="00215D3C">
        <w:t>.2.6.3.1</w:t>
      </w:r>
      <w:r w:rsidRPr="00215D3C">
        <w:tab/>
      </w:r>
      <w:r w:rsidRPr="00215D3C">
        <w:rPr>
          <w:rFonts w:hint="eastAsia"/>
          <w:lang w:eastAsia="zh-CN"/>
        </w:rPr>
        <w:t>POST</w:t>
      </w:r>
    </w:p>
    <w:p w14:paraId="1E6455FA" w14:textId="77777777" w:rsidR="004E0A00" w:rsidRPr="00215D3C" w:rsidRDefault="004E0A00" w:rsidP="004E0A00">
      <w:r w:rsidRPr="00215D3C">
        <w:t>This method shall support the URI query parameters specified in table</w:t>
      </w:r>
      <w:r>
        <w:t xml:space="preserve"> 12.2.1</w:t>
      </w:r>
      <w:r w:rsidRPr="00215D3C">
        <w:rPr>
          <w:rFonts w:hint="eastAsia"/>
          <w:lang w:eastAsia="zh-CN"/>
        </w:rPr>
        <w:t>.3</w:t>
      </w:r>
      <w:r w:rsidRPr="00215D3C">
        <w:t>.2.6.3.1-1.</w:t>
      </w:r>
    </w:p>
    <w:p w14:paraId="0A43151E" w14:textId="77777777" w:rsidR="004E0A00" w:rsidRPr="00215D3C" w:rsidRDefault="004E0A00" w:rsidP="004E0A00">
      <w:pPr>
        <w:pStyle w:val="TH"/>
        <w:rPr>
          <w:rFonts w:cs="Arial"/>
        </w:rPr>
      </w:pPr>
      <w:r w:rsidRPr="00215D3C">
        <w:t>Table</w:t>
      </w:r>
      <w:r>
        <w:t xml:space="preserve"> 12.2.1</w:t>
      </w:r>
      <w:r w:rsidRPr="00215D3C">
        <w:rPr>
          <w:rFonts w:hint="eastAsia"/>
          <w:lang w:eastAsia="zh-CN"/>
        </w:rPr>
        <w:t>.3</w:t>
      </w:r>
      <w:r w:rsidRPr="00215D3C">
        <w:t xml:space="preserve">.2.6.3.1-1: URI query parameters supported by the POST method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4E0A00" w:rsidRPr="00215D3C" w14:paraId="1FB57743"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4A8DC357" w14:textId="77777777" w:rsidR="004E0A00" w:rsidRPr="00215D3C" w:rsidRDefault="004E0A00" w:rsidP="001E255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3B8BB739" w14:textId="77777777" w:rsidR="004E0A00" w:rsidRPr="00215D3C" w:rsidRDefault="004E0A00" w:rsidP="001E2551">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00DEA5" w14:textId="77777777" w:rsidR="004E0A00" w:rsidRPr="00215D3C" w:rsidRDefault="004E0A00" w:rsidP="001E2551">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0E6A5116" w14:textId="77777777" w:rsidR="004E0A00" w:rsidRPr="00215D3C" w:rsidRDefault="004E0A00" w:rsidP="001E2551">
            <w:pPr>
              <w:pStyle w:val="TAH"/>
            </w:pPr>
            <w:r>
              <w:t>S</w:t>
            </w:r>
          </w:p>
        </w:tc>
      </w:tr>
      <w:tr w:rsidR="004E0A00" w:rsidRPr="00215D3C" w14:paraId="5F0F22A0" w14:textId="77777777" w:rsidTr="001E2551">
        <w:tc>
          <w:tcPr>
            <w:tcW w:w="818" w:type="pct"/>
            <w:tcBorders>
              <w:top w:val="single" w:sz="4" w:space="0" w:color="auto"/>
              <w:left w:val="single" w:sz="6" w:space="0" w:color="000000"/>
              <w:bottom w:val="single" w:sz="4" w:space="0" w:color="auto"/>
              <w:right w:val="single" w:sz="6" w:space="0" w:color="000000"/>
            </w:tcBorders>
            <w:shd w:val="clear" w:color="auto" w:fill="auto"/>
          </w:tcPr>
          <w:p w14:paraId="0FACF6A5" w14:textId="77777777" w:rsidR="004E0A00" w:rsidRPr="00215D3C" w:rsidRDefault="004E0A00" w:rsidP="001E255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shd w:val="clear" w:color="auto" w:fill="auto"/>
          </w:tcPr>
          <w:p w14:paraId="797EDF58" w14:textId="77777777" w:rsidR="004E0A00" w:rsidRPr="00215D3C" w:rsidRDefault="004E0A00" w:rsidP="001E2551">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B3725" w14:textId="77777777" w:rsidR="004E0A00" w:rsidRPr="00215D3C" w:rsidRDefault="004E0A00" w:rsidP="001E2551">
            <w:pPr>
              <w:pStyle w:val="TAL"/>
            </w:pPr>
            <w:r w:rsidRPr="00215D3C">
              <w:t>n/a</w:t>
            </w:r>
          </w:p>
        </w:tc>
        <w:tc>
          <w:tcPr>
            <w:tcW w:w="200" w:type="pct"/>
            <w:tcBorders>
              <w:top w:val="single" w:sz="4" w:space="0" w:color="auto"/>
              <w:left w:val="single" w:sz="6" w:space="0" w:color="000000"/>
              <w:bottom w:val="single" w:sz="4" w:space="0" w:color="auto"/>
              <w:right w:val="single" w:sz="6" w:space="0" w:color="000000"/>
            </w:tcBorders>
            <w:shd w:val="clear" w:color="auto" w:fill="auto"/>
          </w:tcPr>
          <w:p w14:paraId="478F49CD" w14:textId="77777777" w:rsidR="004E0A00" w:rsidRPr="00215D3C" w:rsidRDefault="004E0A00" w:rsidP="001E2551">
            <w:pPr>
              <w:pStyle w:val="TAL"/>
              <w:jc w:val="center"/>
            </w:pPr>
            <w:r w:rsidRPr="00215D3C">
              <w:t>n/a</w:t>
            </w:r>
          </w:p>
        </w:tc>
      </w:tr>
    </w:tbl>
    <w:p w14:paraId="62B03634" w14:textId="77777777" w:rsidR="004E0A00" w:rsidRPr="00215D3C" w:rsidRDefault="004E0A00" w:rsidP="004E0A00"/>
    <w:p w14:paraId="1D1C602E" w14:textId="77777777" w:rsidR="004E0A00" w:rsidRPr="00215D3C" w:rsidRDefault="004E0A00" w:rsidP="004E0A00">
      <w:r w:rsidRPr="00215D3C">
        <w:lastRenderedPageBreak/>
        <w:t>This method shall support the request data structures specified in table</w:t>
      </w:r>
      <w:r>
        <w:t xml:space="preserve"> 12.2.1</w:t>
      </w:r>
      <w:r w:rsidRPr="00215D3C">
        <w:rPr>
          <w:rFonts w:hint="eastAsia"/>
          <w:lang w:eastAsia="zh-CN"/>
        </w:rPr>
        <w:t>.3</w:t>
      </w:r>
      <w:r w:rsidRPr="00215D3C">
        <w:t xml:space="preserve">.2.6.3.1-2 and the response data </w:t>
      </w:r>
      <w:proofErr w:type="gramStart"/>
      <w:r w:rsidRPr="00215D3C">
        <w:t>structures</w:t>
      </w:r>
      <w:proofErr w:type="gramEnd"/>
      <w:r w:rsidRPr="00215D3C">
        <w:t xml:space="preserve"> and response codes specified in table</w:t>
      </w:r>
      <w:r>
        <w:t xml:space="preserve"> 12.2.1</w:t>
      </w:r>
      <w:r w:rsidRPr="00215D3C">
        <w:rPr>
          <w:rFonts w:hint="eastAsia"/>
          <w:lang w:eastAsia="zh-CN"/>
        </w:rPr>
        <w:t>.3</w:t>
      </w:r>
      <w:r w:rsidRPr="00215D3C">
        <w:t>.2.6.3.1-3.</w:t>
      </w:r>
    </w:p>
    <w:p w14:paraId="64A27EC7" w14:textId="77777777" w:rsidR="004E0A00" w:rsidRPr="00215D3C" w:rsidRDefault="004E0A00" w:rsidP="004E0A00">
      <w:pPr>
        <w:pStyle w:val="TH"/>
      </w:pPr>
      <w:r w:rsidRPr="00215D3C">
        <w:t>Table</w:t>
      </w:r>
      <w:r>
        <w:t xml:space="preserve"> 12.2.1</w:t>
      </w:r>
      <w:r w:rsidRPr="00215D3C">
        <w:rPr>
          <w:rFonts w:hint="eastAsia"/>
          <w:lang w:eastAsia="zh-CN"/>
        </w:rPr>
        <w:t>.3</w:t>
      </w:r>
      <w:r w:rsidRPr="00215D3C">
        <w:t xml:space="preserve">.2.6.3.1-2: Data structures supported by the POST Request Body on this </w:t>
      </w:r>
      <w:proofErr w:type="gramStart"/>
      <w:r w:rsidRPr="00215D3C">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4E0A00" w:rsidRPr="00215D3C" w14:paraId="0C9DC65C" w14:textId="77777777" w:rsidTr="001E2551">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48E68FBA" w14:textId="77777777" w:rsidR="004E0A00" w:rsidRPr="00215D3C" w:rsidRDefault="004E0A00" w:rsidP="001E2551">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5024C0F0" w14:textId="77777777" w:rsidR="004E0A00" w:rsidRPr="00215D3C" w:rsidRDefault="004E0A00"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0AA662" w14:textId="77777777" w:rsidR="004E0A00" w:rsidRPr="00215D3C" w:rsidRDefault="004E0A00" w:rsidP="001E2551">
            <w:pPr>
              <w:pStyle w:val="TAH"/>
            </w:pPr>
            <w:r w:rsidRPr="00215D3C">
              <w:t>S</w:t>
            </w:r>
          </w:p>
        </w:tc>
      </w:tr>
      <w:tr w:rsidR="004E0A00" w:rsidRPr="00215D3C" w14:paraId="463FD8D2" w14:textId="77777777" w:rsidTr="001E2551">
        <w:trPr>
          <w:jc w:val="center"/>
        </w:trPr>
        <w:tc>
          <w:tcPr>
            <w:tcW w:w="1183" w:type="pct"/>
            <w:tcBorders>
              <w:top w:val="single" w:sz="4" w:space="0" w:color="auto"/>
              <w:left w:val="single" w:sz="6" w:space="0" w:color="000000"/>
              <w:bottom w:val="single" w:sz="6" w:space="0" w:color="000000"/>
              <w:right w:val="single" w:sz="6" w:space="0" w:color="000000"/>
            </w:tcBorders>
          </w:tcPr>
          <w:p w14:paraId="1BCF7936" w14:textId="77777777" w:rsidR="004E0A00" w:rsidRPr="00215D3C" w:rsidRDefault="004E0A00" w:rsidP="001E2551">
            <w:pPr>
              <w:pStyle w:val="TAL"/>
            </w:pPr>
            <w:r>
              <w:t>S</w:t>
            </w:r>
            <w:r w:rsidRPr="00215D3C">
              <w:t>ubscription</w:t>
            </w:r>
          </w:p>
        </w:tc>
        <w:tc>
          <w:tcPr>
            <w:tcW w:w="3614" w:type="pct"/>
            <w:tcBorders>
              <w:top w:val="single" w:sz="4" w:space="0" w:color="auto"/>
              <w:left w:val="single" w:sz="6" w:space="0" w:color="000000"/>
              <w:bottom w:val="single" w:sz="6" w:space="0" w:color="000000"/>
              <w:right w:val="single" w:sz="6" w:space="0" w:color="000000"/>
            </w:tcBorders>
          </w:tcPr>
          <w:p w14:paraId="0169D288" w14:textId="77777777" w:rsidR="004E0A00" w:rsidRPr="00215D3C" w:rsidRDefault="004E0A00" w:rsidP="001E2551">
            <w:pPr>
              <w:pStyle w:val="TAL"/>
            </w:pPr>
            <w:r w:rsidRPr="00215D3C">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tcPr>
          <w:p w14:paraId="53BE4A93" w14:textId="77777777" w:rsidR="004E0A00" w:rsidRPr="00215D3C" w:rsidRDefault="004E0A00" w:rsidP="001E2551">
            <w:pPr>
              <w:pStyle w:val="TAL"/>
              <w:jc w:val="center"/>
            </w:pPr>
            <w:r w:rsidRPr="00215D3C">
              <w:t>M</w:t>
            </w:r>
          </w:p>
        </w:tc>
      </w:tr>
    </w:tbl>
    <w:p w14:paraId="1A6DD96B" w14:textId="77777777" w:rsidR="004E0A00" w:rsidRPr="00215D3C" w:rsidRDefault="004E0A00" w:rsidP="004E0A00"/>
    <w:p w14:paraId="033A8B48" w14:textId="77777777" w:rsidR="004E0A00" w:rsidRPr="00215D3C" w:rsidRDefault="004E0A00" w:rsidP="004E0A00">
      <w:pPr>
        <w:pStyle w:val="TH"/>
      </w:pPr>
      <w:r w:rsidRPr="00215D3C">
        <w:t>Table</w:t>
      </w:r>
      <w:r>
        <w:t xml:space="preserve"> 12.2.1</w:t>
      </w:r>
      <w:r w:rsidRPr="00215D3C">
        <w:rPr>
          <w:rFonts w:hint="eastAsia"/>
          <w:lang w:eastAsia="zh-CN"/>
        </w:rPr>
        <w:t>.3</w:t>
      </w:r>
      <w:r w:rsidRPr="00215D3C">
        <w:t xml:space="preserve">.2.6.3.1-3: Data structures supported by the POST Response Body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42"/>
        <w:gridCol w:w="1674"/>
        <w:gridCol w:w="5722"/>
        <w:gridCol w:w="391"/>
      </w:tblGrid>
      <w:tr w:rsidR="004E0A00" w:rsidRPr="00215D3C" w14:paraId="052C1B4E" w14:textId="77777777" w:rsidTr="001E2551">
        <w:tc>
          <w:tcPr>
            <w:tcW w:w="957" w:type="pct"/>
            <w:tcBorders>
              <w:top w:val="single" w:sz="4" w:space="0" w:color="auto"/>
              <w:left w:val="single" w:sz="4" w:space="0" w:color="auto"/>
              <w:bottom w:val="single" w:sz="4" w:space="0" w:color="auto"/>
              <w:right w:val="single" w:sz="4" w:space="0" w:color="auto"/>
            </w:tcBorders>
            <w:shd w:val="clear" w:color="auto" w:fill="BFBFBF"/>
            <w:hideMark/>
          </w:tcPr>
          <w:p w14:paraId="77FDFF7A" w14:textId="77777777" w:rsidR="004E0A00" w:rsidRPr="00215D3C" w:rsidRDefault="004E0A00" w:rsidP="001E2551">
            <w:pPr>
              <w:pStyle w:val="TAH"/>
            </w:pPr>
            <w:r w:rsidRPr="00215D3C">
              <w:t>Data type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663EDF9C" w14:textId="77777777" w:rsidR="004E0A00" w:rsidRPr="00215D3C" w:rsidRDefault="004E0A00" w:rsidP="001E2551">
            <w:pPr>
              <w:pStyle w:val="TAH"/>
            </w:pPr>
            <w:r w:rsidRPr="00215D3C">
              <w:t>Response</w:t>
            </w:r>
            <w:r>
              <w:t xml:space="preserve"> </w:t>
            </w: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151550FF" w14:textId="77777777" w:rsidR="004E0A00" w:rsidRPr="00215D3C" w:rsidRDefault="004E0A00"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DD0FAA2" w14:textId="77777777" w:rsidR="004E0A00" w:rsidRPr="00215D3C" w:rsidRDefault="004E0A00" w:rsidP="001E2551">
            <w:pPr>
              <w:pStyle w:val="TAH"/>
            </w:pPr>
            <w:r w:rsidRPr="00215D3C">
              <w:t>S</w:t>
            </w:r>
          </w:p>
        </w:tc>
      </w:tr>
      <w:tr w:rsidR="004E0A00" w:rsidRPr="00215D3C" w14:paraId="21B61D88" w14:textId="77777777" w:rsidTr="001E2551">
        <w:tc>
          <w:tcPr>
            <w:tcW w:w="957" w:type="pct"/>
            <w:tcBorders>
              <w:top w:val="single" w:sz="4" w:space="0" w:color="auto"/>
              <w:left w:val="single" w:sz="6" w:space="0" w:color="000000"/>
              <w:bottom w:val="single" w:sz="4" w:space="0" w:color="auto"/>
              <w:right w:val="single" w:sz="6" w:space="0" w:color="000000"/>
            </w:tcBorders>
          </w:tcPr>
          <w:p w14:paraId="08203BF5" w14:textId="77777777" w:rsidR="004E0A00" w:rsidRPr="00215D3C" w:rsidRDefault="004E0A00" w:rsidP="001E2551">
            <w:pPr>
              <w:pStyle w:val="TAL"/>
            </w:pPr>
            <w:r>
              <w:t>S</w:t>
            </w:r>
            <w:r w:rsidRPr="00215D3C">
              <w:t>ubscription</w:t>
            </w:r>
          </w:p>
        </w:tc>
        <w:tc>
          <w:tcPr>
            <w:tcW w:w="869" w:type="pct"/>
            <w:tcBorders>
              <w:top w:val="single" w:sz="4" w:space="0" w:color="auto"/>
              <w:left w:val="single" w:sz="6" w:space="0" w:color="000000"/>
              <w:bottom w:val="single" w:sz="4" w:space="0" w:color="auto"/>
              <w:right w:val="single" w:sz="6" w:space="0" w:color="000000"/>
            </w:tcBorders>
          </w:tcPr>
          <w:p w14:paraId="57A8D775" w14:textId="77777777" w:rsidR="004E0A00" w:rsidRPr="00215D3C" w:rsidRDefault="004E0A00" w:rsidP="001E2551">
            <w:pPr>
              <w:pStyle w:val="TAL"/>
            </w:pPr>
            <w:r w:rsidRPr="00215D3C">
              <w:t>201 Created</w:t>
            </w:r>
          </w:p>
        </w:tc>
        <w:tc>
          <w:tcPr>
            <w:tcW w:w="2971" w:type="pct"/>
            <w:tcBorders>
              <w:top w:val="single" w:sz="4" w:space="0" w:color="auto"/>
              <w:left w:val="single" w:sz="6" w:space="0" w:color="000000"/>
              <w:bottom w:val="single" w:sz="4" w:space="0" w:color="auto"/>
              <w:right w:val="single" w:sz="6" w:space="0" w:color="000000"/>
            </w:tcBorders>
          </w:tcPr>
          <w:p w14:paraId="035E78DA" w14:textId="77777777" w:rsidR="004E0A00" w:rsidRPr="00215D3C" w:rsidRDefault="004E0A00" w:rsidP="001E2551">
            <w:pPr>
              <w:pStyle w:val="TAL"/>
            </w:pPr>
            <w:r w:rsidRPr="00215D3C">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tcPr>
          <w:p w14:paraId="5A4EF266" w14:textId="77777777" w:rsidR="004E0A00" w:rsidRPr="00215D3C" w:rsidRDefault="004E0A00" w:rsidP="001E2551">
            <w:pPr>
              <w:pStyle w:val="TAL"/>
              <w:jc w:val="center"/>
            </w:pPr>
            <w:r w:rsidRPr="00215D3C">
              <w:t>M</w:t>
            </w:r>
          </w:p>
        </w:tc>
      </w:tr>
      <w:tr w:rsidR="004E0A00" w:rsidRPr="00215D3C" w14:paraId="75B7D60D" w14:textId="77777777" w:rsidTr="001E2551">
        <w:tc>
          <w:tcPr>
            <w:tcW w:w="957" w:type="pct"/>
            <w:tcBorders>
              <w:top w:val="single" w:sz="4" w:space="0" w:color="auto"/>
              <w:left w:val="single" w:sz="6" w:space="0" w:color="000000"/>
              <w:bottom w:val="single" w:sz="6" w:space="0" w:color="000000"/>
              <w:right w:val="single" w:sz="6" w:space="0" w:color="000000"/>
            </w:tcBorders>
          </w:tcPr>
          <w:p w14:paraId="6297A227" w14:textId="77777777" w:rsidR="004E0A00" w:rsidRPr="00215D3C" w:rsidRDefault="004E0A00" w:rsidP="001E2551">
            <w:pPr>
              <w:pStyle w:val="TAL"/>
            </w:pPr>
            <w:proofErr w:type="spellStart"/>
            <w:r>
              <w:t>E</w:t>
            </w:r>
            <w:r w:rsidRPr="00215D3C">
              <w:t>rror</w:t>
            </w:r>
            <w:r>
              <w:t>Response</w:t>
            </w:r>
            <w:proofErr w:type="spellEnd"/>
          </w:p>
        </w:tc>
        <w:tc>
          <w:tcPr>
            <w:tcW w:w="869" w:type="pct"/>
            <w:tcBorders>
              <w:top w:val="single" w:sz="4" w:space="0" w:color="auto"/>
              <w:left w:val="single" w:sz="6" w:space="0" w:color="000000"/>
              <w:bottom w:val="single" w:sz="6" w:space="0" w:color="000000"/>
              <w:right w:val="single" w:sz="6" w:space="0" w:color="000000"/>
            </w:tcBorders>
          </w:tcPr>
          <w:p w14:paraId="6E349166" w14:textId="77777777" w:rsidR="004E0A00" w:rsidRPr="00215D3C" w:rsidRDefault="004E0A00" w:rsidP="001E2551">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1BAF116" w14:textId="77777777" w:rsidR="004E0A00" w:rsidRPr="00215D3C" w:rsidRDefault="004E0A00" w:rsidP="001E255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BBFBCB9" w14:textId="77777777" w:rsidR="004E0A00" w:rsidRPr="00215D3C" w:rsidRDefault="004E0A00" w:rsidP="001E2551">
            <w:pPr>
              <w:pStyle w:val="TAL"/>
              <w:jc w:val="center"/>
            </w:pPr>
            <w:r w:rsidRPr="00215D3C">
              <w:t>M</w:t>
            </w:r>
          </w:p>
        </w:tc>
      </w:tr>
    </w:tbl>
    <w:p w14:paraId="289BB08D" w14:textId="77777777" w:rsidR="004E0A00" w:rsidRPr="00215D3C" w:rsidRDefault="004E0A00" w:rsidP="004E0A00"/>
    <w:p w14:paraId="77D0E690" w14:textId="77777777" w:rsidR="004E0A00" w:rsidRPr="00215D3C" w:rsidRDefault="004E0A00" w:rsidP="004E0A00">
      <w:pPr>
        <w:pStyle w:val="H6"/>
        <w:rPr>
          <w:lang w:eastAsia="zh-CN"/>
        </w:rPr>
      </w:pPr>
      <w:r>
        <w:t>12.2.1</w:t>
      </w:r>
      <w:r w:rsidRPr="00215D3C">
        <w:rPr>
          <w:rFonts w:hint="eastAsia"/>
          <w:lang w:eastAsia="zh-CN"/>
        </w:rPr>
        <w:t>.3</w:t>
      </w:r>
      <w:r w:rsidRPr="00215D3C">
        <w:t>.2.6.3.2</w:t>
      </w:r>
      <w:r w:rsidRPr="00215D3C">
        <w:tab/>
      </w:r>
      <w:r>
        <w:rPr>
          <w:lang w:eastAsia="zh-CN"/>
        </w:rPr>
        <w:t>Void</w:t>
      </w:r>
    </w:p>
    <w:p w14:paraId="242A1E3F" w14:textId="77777777" w:rsidR="004E0A00" w:rsidRPr="00215D3C" w:rsidRDefault="004E0A00" w:rsidP="004E0A00">
      <w:pPr>
        <w:pStyle w:val="Heading6"/>
      </w:pPr>
      <w:bookmarkStart w:id="428" w:name="_Toc20494715"/>
      <w:bookmarkStart w:id="429" w:name="_Toc26975783"/>
      <w:bookmarkStart w:id="430" w:name="_Toc35856663"/>
      <w:bookmarkStart w:id="431" w:name="_Toc44001550"/>
      <w:bookmarkStart w:id="432" w:name="_Toc51581151"/>
      <w:bookmarkStart w:id="433" w:name="_Toc52356414"/>
      <w:bookmarkStart w:id="434" w:name="_Toc55227984"/>
      <w:bookmarkStart w:id="435" w:name="_Toc138323537"/>
      <w:bookmarkStart w:id="436" w:name="_Toc139374675"/>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w:t>
      </w:r>
      <w:r w:rsidRPr="00215D3C">
        <w:rPr>
          <w:lang w:eastAsia="zh-CN"/>
        </w:rPr>
        <w:tab/>
        <w:t xml:space="preserve">Resource </w:t>
      </w:r>
      <w:r w:rsidRPr="00215D3C">
        <w:t>"</w:t>
      </w:r>
      <w:r>
        <w:t>…</w:t>
      </w:r>
      <w:r w:rsidRPr="00215D3C">
        <w:rPr>
          <w:lang w:eastAsia="zh-CN"/>
        </w:rPr>
        <w:t>/subscriptions/{</w:t>
      </w:r>
      <w:proofErr w:type="spellStart"/>
      <w:r w:rsidRPr="00215D3C">
        <w:rPr>
          <w:lang w:eastAsia="zh-CN"/>
        </w:rPr>
        <w:t>subscriptionId</w:t>
      </w:r>
      <w:proofErr w:type="spellEnd"/>
      <w:r w:rsidRPr="00215D3C">
        <w:rPr>
          <w:lang w:eastAsia="zh-CN"/>
        </w:rPr>
        <w:t>}</w:t>
      </w:r>
      <w:r w:rsidRPr="00215D3C">
        <w:t>"</w:t>
      </w:r>
      <w:bookmarkEnd w:id="428"/>
      <w:bookmarkEnd w:id="429"/>
      <w:bookmarkEnd w:id="430"/>
      <w:bookmarkEnd w:id="431"/>
      <w:bookmarkEnd w:id="432"/>
      <w:bookmarkEnd w:id="433"/>
      <w:bookmarkEnd w:id="434"/>
      <w:bookmarkEnd w:id="435"/>
      <w:bookmarkEnd w:id="436"/>
    </w:p>
    <w:p w14:paraId="7ED71B25" w14:textId="77777777" w:rsidR="004E0A00" w:rsidRPr="00215D3C" w:rsidRDefault="004E0A00" w:rsidP="004E0A00">
      <w:pPr>
        <w:pStyle w:val="Heading7"/>
        <w:rPr>
          <w:lang w:eastAsia="zh-CN"/>
        </w:rPr>
      </w:pPr>
      <w:bookmarkStart w:id="437" w:name="_Toc20494716"/>
      <w:bookmarkStart w:id="438" w:name="_Toc26975784"/>
      <w:bookmarkStart w:id="439" w:name="_Toc35856664"/>
      <w:bookmarkStart w:id="440" w:name="_Toc44001551"/>
      <w:bookmarkStart w:id="441" w:name="_Toc51581152"/>
      <w:bookmarkStart w:id="442" w:name="_Toc52356415"/>
      <w:bookmarkStart w:id="443" w:name="_Toc55227985"/>
      <w:bookmarkStart w:id="444" w:name="_Toc138323538"/>
      <w:bookmarkStart w:id="445" w:name="_Toc139374676"/>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.7.1</w:t>
      </w:r>
      <w:r w:rsidRPr="00215D3C">
        <w:rPr>
          <w:lang w:eastAsia="zh-CN"/>
        </w:rPr>
        <w:tab/>
        <w:t>Description</w:t>
      </w:r>
      <w:bookmarkEnd w:id="437"/>
      <w:bookmarkEnd w:id="438"/>
      <w:bookmarkEnd w:id="439"/>
      <w:bookmarkEnd w:id="440"/>
      <w:bookmarkEnd w:id="441"/>
      <w:bookmarkEnd w:id="442"/>
      <w:bookmarkEnd w:id="443"/>
      <w:bookmarkEnd w:id="444"/>
      <w:bookmarkEnd w:id="445"/>
    </w:p>
    <w:p w14:paraId="1D39467E" w14:textId="77777777" w:rsidR="004E0A00" w:rsidRPr="00215D3C" w:rsidRDefault="004E0A00" w:rsidP="004E0A00">
      <w:r w:rsidRPr="00215D3C">
        <w:t>This resource represents a subscription.</w:t>
      </w:r>
    </w:p>
    <w:p w14:paraId="3952008D" w14:textId="77777777" w:rsidR="004E0A00" w:rsidRPr="00215D3C" w:rsidRDefault="004E0A00" w:rsidP="004E0A00">
      <w:pPr>
        <w:pStyle w:val="Heading7"/>
      </w:pPr>
      <w:bookmarkStart w:id="446" w:name="_Toc20494717"/>
      <w:bookmarkStart w:id="447" w:name="_Toc26975785"/>
      <w:bookmarkStart w:id="448" w:name="_Toc35856665"/>
      <w:bookmarkStart w:id="449" w:name="_Toc44001552"/>
      <w:bookmarkStart w:id="450" w:name="_Toc51581153"/>
      <w:bookmarkStart w:id="451" w:name="_Toc52356416"/>
      <w:bookmarkStart w:id="452" w:name="_Toc55227986"/>
      <w:bookmarkStart w:id="453" w:name="_Toc138323539"/>
      <w:bookmarkStart w:id="454" w:name="_Toc139374677"/>
      <w:r>
        <w:rPr>
          <w:lang w:eastAsia="zh-CN"/>
        </w:rPr>
        <w:t>12.</w:t>
      </w:r>
      <w:r w:rsidRPr="005F12B1">
        <w:rPr>
          <w:lang w:eastAsia="zh-CN"/>
        </w:rPr>
        <w:t>2.1</w:t>
      </w:r>
      <w:r w:rsidRPr="00215D3C">
        <w:rPr>
          <w:rFonts w:hint="eastAsia"/>
          <w:lang w:eastAsia="zh-CN"/>
        </w:rPr>
        <w:t>.3</w:t>
      </w:r>
      <w:r w:rsidRPr="00215D3C">
        <w:t>.2.7.2</w:t>
      </w:r>
      <w:r w:rsidRPr="00215D3C">
        <w:tab/>
        <w:t>URI</w:t>
      </w:r>
      <w:bookmarkEnd w:id="446"/>
      <w:bookmarkEnd w:id="447"/>
      <w:bookmarkEnd w:id="448"/>
      <w:bookmarkEnd w:id="449"/>
      <w:bookmarkEnd w:id="450"/>
      <w:bookmarkEnd w:id="451"/>
      <w:bookmarkEnd w:id="452"/>
      <w:bookmarkEnd w:id="453"/>
      <w:bookmarkEnd w:id="454"/>
    </w:p>
    <w:p w14:paraId="19EC0495" w14:textId="45D426B4" w:rsidR="004E0A00" w:rsidRDefault="004E0A00" w:rsidP="004E0A00">
      <w:pPr>
        <w:rPr>
          <w:lang w:eastAsia="zh-CN"/>
        </w:rPr>
      </w:pPr>
      <w:r w:rsidRPr="00215D3C">
        <w:t>Resource URI: {</w:t>
      </w:r>
      <w:proofErr w:type="spellStart"/>
      <w:r>
        <w:t>MnSRoot</w:t>
      </w:r>
      <w:proofErr w:type="spellEnd"/>
      <w:r w:rsidRPr="00215D3C">
        <w:t>}/</w:t>
      </w:r>
      <w:proofErr w:type="spellStart"/>
      <w:r w:rsidRPr="00215D3C">
        <w:t>Fault</w:t>
      </w:r>
      <w:r>
        <w:t>Supervision</w:t>
      </w:r>
      <w:r w:rsidRPr="00215D3C">
        <w:t>MnS</w:t>
      </w:r>
      <w:proofErr w:type="spellEnd"/>
      <w:ins w:id="455" w:author="Mark Scott" w:date="2023-09-28T19:59:00Z">
        <w:r w:rsidR="008C1576">
          <w:t>/{</w:t>
        </w:r>
        <w:proofErr w:type="spellStart"/>
        <w:r w:rsidR="008C1576">
          <w:t>MnSLabel</w:t>
        </w:r>
        <w:proofErr w:type="spellEnd"/>
        <w:r w:rsidR="008C1576">
          <w:t>}</w:t>
        </w:r>
      </w:ins>
      <w:r w:rsidRPr="00215D3C">
        <w:t>/</w:t>
      </w:r>
      <w:r>
        <w:t>{</w:t>
      </w:r>
      <w:proofErr w:type="spellStart"/>
      <w:r>
        <w:t>MnSVersion</w:t>
      </w:r>
      <w:proofErr w:type="spellEnd"/>
      <w:r>
        <w:t>}</w:t>
      </w:r>
      <w:r w:rsidRPr="00215D3C">
        <w:t>/</w:t>
      </w:r>
      <w:r w:rsidRPr="00215D3C">
        <w:rPr>
          <w:lang w:eastAsia="zh-CN"/>
        </w:rPr>
        <w:t xml:space="preserve"> subscriptions/{</w:t>
      </w:r>
      <w:proofErr w:type="spellStart"/>
      <w:r w:rsidRPr="00215D3C">
        <w:rPr>
          <w:lang w:eastAsia="zh-CN"/>
        </w:rPr>
        <w:t>subscriptionId</w:t>
      </w:r>
      <w:proofErr w:type="spellEnd"/>
      <w:r w:rsidRPr="00215D3C">
        <w:rPr>
          <w:lang w:eastAsia="zh-CN"/>
        </w:rPr>
        <w:t>}</w:t>
      </w:r>
    </w:p>
    <w:p w14:paraId="0E787610" w14:textId="77777777" w:rsidR="004E0A00" w:rsidRPr="00215D3C" w:rsidRDefault="004E0A00" w:rsidP="004E0A00">
      <w:pPr>
        <w:rPr>
          <w:lang w:eastAsia="zh-CN"/>
        </w:rPr>
      </w:pPr>
      <w:r w:rsidRPr="00215D3C">
        <w:t>The resource URI variables are defined in table</w:t>
      </w:r>
      <w:r>
        <w:t xml:space="preserve"> 12.</w:t>
      </w:r>
      <w:r w:rsidRPr="005F12B1">
        <w:t>2.1</w:t>
      </w:r>
      <w:r w:rsidRPr="00215D3C">
        <w:t>.3.2.7.2-1.</w:t>
      </w:r>
    </w:p>
    <w:p w14:paraId="3E56048D" w14:textId="77777777" w:rsidR="004E0A00" w:rsidRPr="00215D3C" w:rsidRDefault="004E0A00" w:rsidP="004E0A00">
      <w:pPr>
        <w:pStyle w:val="TH"/>
        <w:rPr>
          <w:rFonts w:cs="Arial"/>
        </w:rPr>
      </w:pPr>
      <w:r w:rsidRPr="00215D3C">
        <w:t xml:space="preserve">Table </w:t>
      </w:r>
      <w:r>
        <w:t>12.</w:t>
      </w:r>
      <w:r w:rsidRPr="005F12B1">
        <w:t>2.1</w:t>
      </w:r>
      <w:r w:rsidRPr="00215D3C">
        <w:t>.3.2.7.2-1: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48CE53EF"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04F96CAB" w14:textId="77777777" w:rsidR="004E0A00" w:rsidRPr="00215D3C" w:rsidRDefault="004E0A00"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FCA8E9F" w14:textId="77777777" w:rsidR="004E0A00" w:rsidRPr="00215D3C" w:rsidRDefault="004E0A00" w:rsidP="001E2551">
            <w:pPr>
              <w:pStyle w:val="TAH"/>
            </w:pPr>
            <w:r w:rsidRPr="00215D3C">
              <w:t>Definition</w:t>
            </w:r>
          </w:p>
        </w:tc>
      </w:tr>
      <w:tr w:rsidR="004E0A00" w:rsidRPr="00215D3C" w14:paraId="143593B4"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E76E080" w14:textId="77777777" w:rsidR="004E0A00" w:rsidRPr="00215D3C" w:rsidRDefault="004E0A00" w:rsidP="001E2551">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18F5ED3" w14:textId="77777777" w:rsidR="004E0A00" w:rsidRPr="00215D3C" w:rsidRDefault="004E0A00" w:rsidP="001E2551">
            <w:pPr>
              <w:pStyle w:val="TAL"/>
            </w:pPr>
            <w:r w:rsidRPr="00215D3C">
              <w:t xml:space="preserve">See </w:t>
            </w:r>
            <w:r>
              <w:t>clause</w:t>
            </w:r>
            <w:r w:rsidRPr="00215D3C">
              <w:t xml:space="preserve"> 4.4</w:t>
            </w:r>
            <w:r>
              <w:t>.3</w:t>
            </w:r>
            <w:r w:rsidRPr="00215D3C">
              <w:t xml:space="preserve"> of TS 32.158 [</w:t>
            </w:r>
            <w:r>
              <w:t>15</w:t>
            </w:r>
            <w:r w:rsidRPr="00215D3C">
              <w:t>]</w:t>
            </w:r>
          </w:p>
        </w:tc>
      </w:tr>
      <w:tr w:rsidR="004E0A00" w:rsidRPr="000B7E12" w14:paraId="4DF8A6DD"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66702C11" w14:textId="77777777" w:rsidR="004E0A00" w:rsidRDefault="004E0A00"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857738B" w14:textId="77777777" w:rsidR="004E0A00" w:rsidRPr="000B7E12" w:rsidRDefault="004E0A00"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4E0A00" w:rsidRPr="00215D3C" w14:paraId="399FCC4F"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5726406E" w14:textId="77777777" w:rsidR="004E0A00" w:rsidRPr="00215D3C" w:rsidRDefault="004E0A00" w:rsidP="001E2551">
            <w:pPr>
              <w:pStyle w:val="TAL"/>
            </w:pPr>
            <w:proofErr w:type="spellStart"/>
            <w:r w:rsidRPr="00215D3C">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182951F" w14:textId="77777777" w:rsidR="004E0A00" w:rsidRPr="00215D3C" w:rsidRDefault="004E0A00" w:rsidP="001E2551">
            <w:pPr>
              <w:pStyle w:val="TAL"/>
            </w:pPr>
            <w:r w:rsidRPr="00215D3C">
              <w:t>Subscription identifier</w:t>
            </w:r>
          </w:p>
        </w:tc>
      </w:tr>
    </w:tbl>
    <w:p w14:paraId="426DCAE4" w14:textId="77777777" w:rsidR="004E0A00" w:rsidRPr="00215D3C" w:rsidRDefault="004E0A00" w:rsidP="004E0A00"/>
    <w:p w14:paraId="090D5EA7" w14:textId="77777777" w:rsidR="004E0A00" w:rsidRPr="00215D3C" w:rsidRDefault="004E0A00" w:rsidP="004E0A00">
      <w:pPr>
        <w:pStyle w:val="Heading7"/>
      </w:pPr>
      <w:bookmarkStart w:id="456" w:name="_Toc20494718"/>
      <w:bookmarkStart w:id="457" w:name="_Toc26975786"/>
      <w:bookmarkStart w:id="458" w:name="_Toc35856666"/>
      <w:bookmarkStart w:id="459" w:name="_Toc44001553"/>
      <w:bookmarkStart w:id="460" w:name="_Toc51581154"/>
      <w:bookmarkStart w:id="461" w:name="_Toc52356417"/>
      <w:bookmarkStart w:id="462" w:name="_Toc55227987"/>
      <w:bookmarkStart w:id="463" w:name="_Toc138323540"/>
      <w:bookmarkStart w:id="464" w:name="_Toc139374678"/>
      <w:r>
        <w:rPr>
          <w:lang w:eastAsia="zh-CN"/>
        </w:rPr>
        <w:t>12.</w:t>
      </w:r>
      <w:r w:rsidRPr="005F12B1">
        <w:rPr>
          <w:lang w:eastAsia="zh-CN"/>
        </w:rPr>
        <w:t>2.1</w:t>
      </w:r>
      <w:r w:rsidRPr="00215D3C">
        <w:rPr>
          <w:rFonts w:hint="eastAsia"/>
          <w:lang w:eastAsia="zh-CN"/>
        </w:rPr>
        <w:t>.3</w:t>
      </w:r>
      <w:r w:rsidRPr="00215D3C">
        <w:t>.2.7.3</w:t>
      </w:r>
      <w:r w:rsidRPr="00215D3C">
        <w:tab/>
        <w:t>HTTP methods</w:t>
      </w:r>
      <w:bookmarkEnd w:id="456"/>
      <w:bookmarkEnd w:id="457"/>
      <w:bookmarkEnd w:id="458"/>
      <w:bookmarkEnd w:id="459"/>
      <w:bookmarkEnd w:id="460"/>
      <w:bookmarkEnd w:id="461"/>
      <w:bookmarkEnd w:id="462"/>
      <w:bookmarkEnd w:id="463"/>
      <w:bookmarkEnd w:id="464"/>
    </w:p>
    <w:p w14:paraId="60F4EDA1" w14:textId="77777777" w:rsidR="004E0A00" w:rsidRPr="00215D3C" w:rsidRDefault="004E0A00" w:rsidP="004E0A00">
      <w:pPr>
        <w:pStyle w:val="H6"/>
        <w:rPr>
          <w:lang w:eastAsia="zh-CN"/>
        </w:rPr>
      </w:pPr>
      <w:r>
        <w:t>12.2.1</w:t>
      </w:r>
      <w:r w:rsidRPr="00215D3C">
        <w:rPr>
          <w:rFonts w:hint="eastAsia"/>
          <w:lang w:eastAsia="zh-CN"/>
        </w:rPr>
        <w:t>.3</w:t>
      </w:r>
      <w:r w:rsidRPr="00215D3C">
        <w:t>.2.7.3.1</w:t>
      </w:r>
      <w:r w:rsidRPr="00215D3C">
        <w:tab/>
      </w:r>
      <w:r w:rsidRPr="00215D3C">
        <w:rPr>
          <w:lang w:eastAsia="zh-CN"/>
        </w:rPr>
        <w:t>DELETE</w:t>
      </w:r>
    </w:p>
    <w:p w14:paraId="2F4D25D6" w14:textId="77777777" w:rsidR="004E0A00" w:rsidRPr="00215D3C" w:rsidRDefault="004E0A00" w:rsidP="004E0A00">
      <w:r w:rsidRPr="00215D3C">
        <w:t>This method shall support the URI query parameters specified in table</w:t>
      </w:r>
      <w:r>
        <w:t xml:space="preserve"> 12.2.1</w:t>
      </w:r>
      <w:r w:rsidRPr="00215D3C">
        <w:rPr>
          <w:rFonts w:hint="eastAsia"/>
          <w:lang w:eastAsia="zh-CN"/>
        </w:rPr>
        <w:t>.3</w:t>
      </w:r>
      <w:r w:rsidRPr="00215D3C">
        <w:t>.2.7.3.1-1.</w:t>
      </w:r>
    </w:p>
    <w:p w14:paraId="3DB14F3F" w14:textId="77777777" w:rsidR="004E0A00" w:rsidRPr="00215D3C" w:rsidRDefault="004E0A00" w:rsidP="004E0A00">
      <w:pPr>
        <w:pStyle w:val="TH"/>
        <w:rPr>
          <w:rFonts w:cs="Arial"/>
        </w:rPr>
      </w:pPr>
      <w:r w:rsidRPr="00215D3C">
        <w:t>Table</w:t>
      </w:r>
      <w:r>
        <w:t xml:space="preserve"> 12.2.1</w:t>
      </w:r>
      <w:r w:rsidRPr="00215D3C">
        <w:rPr>
          <w:rFonts w:hint="eastAsia"/>
          <w:lang w:eastAsia="zh-CN"/>
        </w:rPr>
        <w:t>.3</w:t>
      </w:r>
      <w:r w:rsidRPr="00215D3C">
        <w:t>.2.</w:t>
      </w:r>
      <w:r>
        <w:t>7</w:t>
      </w:r>
      <w:r w:rsidRPr="00215D3C">
        <w:t xml:space="preserve">.3.1-1: URI query parameters supported by the DELETE method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4670"/>
        <w:gridCol w:w="988"/>
      </w:tblGrid>
      <w:tr w:rsidR="004E0A00" w:rsidRPr="00215D3C" w14:paraId="25B7919A"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639E8D2" w14:textId="77777777" w:rsidR="004E0A00" w:rsidRPr="00215D3C" w:rsidRDefault="004E0A00" w:rsidP="001E255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6A59E54" w14:textId="77777777" w:rsidR="004E0A00" w:rsidRPr="00215D3C" w:rsidRDefault="004E0A00" w:rsidP="001E2551">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7AE6C" w14:textId="77777777" w:rsidR="004E0A00" w:rsidRPr="00215D3C" w:rsidRDefault="004E0A00" w:rsidP="001E2551">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13AB17AA" w14:textId="77777777" w:rsidR="004E0A00" w:rsidRPr="00215D3C" w:rsidRDefault="004E0A00" w:rsidP="001E2551">
            <w:pPr>
              <w:pStyle w:val="TAH"/>
            </w:pPr>
            <w:r>
              <w:t>S</w:t>
            </w:r>
          </w:p>
        </w:tc>
      </w:tr>
      <w:tr w:rsidR="004E0A00" w:rsidRPr="00215D3C" w14:paraId="3F07CFDB" w14:textId="77777777" w:rsidTr="001E2551">
        <w:tc>
          <w:tcPr>
            <w:tcW w:w="818" w:type="pct"/>
            <w:tcBorders>
              <w:top w:val="single" w:sz="4" w:space="0" w:color="auto"/>
              <w:left w:val="single" w:sz="6" w:space="0" w:color="000000"/>
              <w:bottom w:val="single" w:sz="4" w:space="0" w:color="auto"/>
              <w:right w:val="single" w:sz="6" w:space="0" w:color="000000"/>
            </w:tcBorders>
          </w:tcPr>
          <w:p w14:paraId="0E59874E" w14:textId="77777777" w:rsidR="004E0A00" w:rsidRPr="00215D3C" w:rsidRDefault="004E0A00" w:rsidP="001E255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1BA88452" w14:textId="77777777" w:rsidR="004E0A00" w:rsidRPr="00215D3C" w:rsidRDefault="004E0A00" w:rsidP="001E2551">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2AE8EE1F" w14:textId="77777777" w:rsidR="004E0A00" w:rsidRPr="00215D3C" w:rsidRDefault="004E0A00" w:rsidP="001E2551">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4503D4CF" w14:textId="77777777" w:rsidR="004E0A00" w:rsidRPr="00215D3C" w:rsidRDefault="004E0A00" w:rsidP="001E2551">
            <w:pPr>
              <w:pStyle w:val="TAL"/>
              <w:jc w:val="center"/>
            </w:pPr>
            <w:r w:rsidRPr="00215D3C">
              <w:t>n/a</w:t>
            </w:r>
          </w:p>
        </w:tc>
      </w:tr>
    </w:tbl>
    <w:p w14:paraId="29BDE96A" w14:textId="77777777" w:rsidR="004E0A00" w:rsidRPr="00215D3C" w:rsidRDefault="004E0A00" w:rsidP="004E0A00"/>
    <w:p w14:paraId="75B04DB6" w14:textId="77777777" w:rsidR="004E0A00" w:rsidRPr="00215D3C" w:rsidRDefault="004E0A00" w:rsidP="004E0A00">
      <w:r w:rsidRPr="00215D3C">
        <w:t>This method shall support the request data structures specified in table</w:t>
      </w:r>
      <w:r>
        <w:t xml:space="preserve"> 12.2.1</w:t>
      </w:r>
      <w:r w:rsidRPr="00215D3C">
        <w:rPr>
          <w:rFonts w:hint="eastAsia"/>
          <w:lang w:eastAsia="zh-CN"/>
        </w:rPr>
        <w:t>.3</w:t>
      </w:r>
      <w:r w:rsidRPr="00215D3C">
        <w:t xml:space="preserve">.2.7.3.1-2 and the response data </w:t>
      </w:r>
      <w:proofErr w:type="gramStart"/>
      <w:r w:rsidRPr="00215D3C">
        <w:t>structures</w:t>
      </w:r>
      <w:proofErr w:type="gramEnd"/>
      <w:r w:rsidRPr="00215D3C">
        <w:t xml:space="preserve"> and response codes specified in table</w:t>
      </w:r>
      <w:r>
        <w:t xml:space="preserve"> 12.2.1</w:t>
      </w:r>
      <w:r w:rsidRPr="00215D3C">
        <w:rPr>
          <w:rFonts w:hint="eastAsia"/>
          <w:lang w:eastAsia="zh-CN"/>
        </w:rPr>
        <w:t>.3</w:t>
      </w:r>
      <w:r w:rsidRPr="00215D3C">
        <w:t>.2.7.3.1-3.</w:t>
      </w:r>
    </w:p>
    <w:p w14:paraId="07A246E4" w14:textId="77777777" w:rsidR="004E0A00" w:rsidRPr="00215D3C" w:rsidRDefault="004E0A00" w:rsidP="004E0A00">
      <w:pPr>
        <w:pStyle w:val="TH"/>
      </w:pPr>
      <w:r w:rsidRPr="00215D3C">
        <w:t>Table</w:t>
      </w:r>
      <w:r>
        <w:t xml:space="preserve"> 12.2.1</w:t>
      </w:r>
      <w:r w:rsidRPr="00215D3C">
        <w:rPr>
          <w:rFonts w:hint="eastAsia"/>
          <w:lang w:eastAsia="zh-CN"/>
        </w:rPr>
        <w:t>.3</w:t>
      </w:r>
      <w:r w:rsidRPr="00215D3C">
        <w:t xml:space="preserve">.2.7.3.1-2: Data structures supported by the DELETE Request Body on this </w:t>
      </w:r>
      <w:proofErr w:type="gramStart"/>
      <w:r w:rsidRPr="00215D3C">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4E0A00" w:rsidRPr="00215D3C" w14:paraId="03FEB6BB" w14:textId="77777777" w:rsidTr="001E2551">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77865165" w14:textId="77777777" w:rsidR="004E0A00" w:rsidRPr="00215D3C" w:rsidRDefault="004E0A00" w:rsidP="001E2551">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76ED9536" w14:textId="77777777" w:rsidR="004E0A00" w:rsidRPr="00215D3C" w:rsidRDefault="004E0A00"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822CD6" w14:textId="77777777" w:rsidR="004E0A00" w:rsidRPr="00215D3C" w:rsidRDefault="004E0A00" w:rsidP="001E2551">
            <w:pPr>
              <w:pStyle w:val="TAH"/>
            </w:pPr>
            <w:r w:rsidRPr="00215D3C">
              <w:t>S</w:t>
            </w:r>
          </w:p>
        </w:tc>
      </w:tr>
      <w:tr w:rsidR="004E0A00" w:rsidRPr="00215D3C" w14:paraId="4617CDC2" w14:textId="77777777" w:rsidTr="001E2551">
        <w:trPr>
          <w:jc w:val="center"/>
        </w:trPr>
        <w:tc>
          <w:tcPr>
            <w:tcW w:w="1183" w:type="pct"/>
            <w:tcBorders>
              <w:top w:val="single" w:sz="4" w:space="0" w:color="auto"/>
              <w:left w:val="single" w:sz="6" w:space="0" w:color="000000"/>
              <w:bottom w:val="single" w:sz="6" w:space="0" w:color="000000"/>
              <w:right w:val="single" w:sz="6" w:space="0" w:color="000000"/>
            </w:tcBorders>
          </w:tcPr>
          <w:p w14:paraId="5DB4E51F" w14:textId="77777777" w:rsidR="004E0A00" w:rsidRPr="00215D3C" w:rsidRDefault="004E0A00" w:rsidP="001E2551">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7FC6B125" w14:textId="77777777" w:rsidR="004E0A00" w:rsidRPr="00215D3C" w:rsidRDefault="004E0A00" w:rsidP="001E2551">
            <w:pPr>
              <w:pStyle w:val="TAL"/>
            </w:pPr>
            <w:r w:rsidRPr="00093CA8">
              <w:t>n/a</w:t>
            </w:r>
          </w:p>
        </w:tc>
        <w:tc>
          <w:tcPr>
            <w:tcW w:w="203" w:type="pct"/>
            <w:tcBorders>
              <w:top w:val="single" w:sz="4" w:space="0" w:color="auto"/>
              <w:left w:val="single" w:sz="6" w:space="0" w:color="000000"/>
              <w:bottom w:val="single" w:sz="6" w:space="0" w:color="000000"/>
              <w:right w:val="single" w:sz="6" w:space="0" w:color="000000"/>
            </w:tcBorders>
          </w:tcPr>
          <w:p w14:paraId="0486E54F" w14:textId="77777777" w:rsidR="004E0A00" w:rsidRPr="00215D3C" w:rsidRDefault="004E0A00" w:rsidP="001E2551">
            <w:pPr>
              <w:pStyle w:val="TAL"/>
              <w:jc w:val="center"/>
            </w:pPr>
            <w:r w:rsidRPr="00093CA8">
              <w:t>n/a</w:t>
            </w:r>
          </w:p>
        </w:tc>
      </w:tr>
    </w:tbl>
    <w:p w14:paraId="1A3D5EF3" w14:textId="77777777" w:rsidR="004E0A00" w:rsidRPr="00215D3C" w:rsidRDefault="004E0A00" w:rsidP="004E0A00"/>
    <w:p w14:paraId="3F705117" w14:textId="77777777" w:rsidR="004E0A00" w:rsidRPr="00215D3C" w:rsidRDefault="004E0A00" w:rsidP="004E0A00">
      <w:pPr>
        <w:pStyle w:val="TH"/>
      </w:pPr>
      <w:r w:rsidRPr="00215D3C">
        <w:t>Table</w:t>
      </w:r>
      <w:r>
        <w:t xml:space="preserve"> 12.2.1</w:t>
      </w:r>
      <w:r w:rsidRPr="00215D3C">
        <w:rPr>
          <w:rFonts w:hint="eastAsia"/>
          <w:lang w:eastAsia="zh-CN"/>
        </w:rPr>
        <w:t>.3</w:t>
      </w:r>
      <w:r w:rsidRPr="00215D3C">
        <w:t xml:space="preserve">.2.7.3.1-3: Data structures supported by the DELETE Response Body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48"/>
        <w:gridCol w:w="391"/>
      </w:tblGrid>
      <w:tr w:rsidR="004E0A00" w:rsidRPr="00215D3C" w14:paraId="6F54F019" w14:textId="77777777" w:rsidTr="001E255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2E3BDC4" w14:textId="77777777" w:rsidR="004E0A00" w:rsidRPr="00215D3C" w:rsidRDefault="004E0A00" w:rsidP="001E2551">
            <w:pPr>
              <w:pStyle w:val="TAH"/>
            </w:pPr>
            <w:r w:rsidRPr="00215D3C">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05F3DCF3" w14:textId="77777777" w:rsidR="004E0A00" w:rsidRPr="00215D3C" w:rsidRDefault="004E0A00" w:rsidP="001E2551">
            <w:pPr>
              <w:pStyle w:val="TAH"/>
            </w:pPr>
            <w:r w:rsidRPr="00215D3C">
              <w:t>Response</w:t>
            </w:r>
            <w:r>
              <w:t xml:space="preserve"> </w:t>
            </w:r>
            <w:r w:rsidRPr="00215D3C">
              <w:t>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77701A76" w14:textId="77777777" w:rsidR="004E0A00" w:rsidRPr="00215D3C" w:rsidRDefault="004E0A00"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2B405F3" w14:textId="77777777" w:rsidR="004E0A00" w:rsidRPr="00215D3C" w:rsidRDefault="004E0A00" w:rsidP="001E2551">
            <w:pPr>
              <w:pStyle w:val="TAH"/>
            </w:pPr>
            <w:r w:rsidRPr="00215D3C">
              <w:t>S</w:t>
            </w:r>
          </w:p>
        </w:tc>
      </w:tr>
      <w:tr w:rsidR="004E0A00" w:rsidRPr="00215D3C" w14:paraId="2DB16E13" w14:textId="77777777" w:rsidTr="001E2551">
        <w:tc>
          <w:tcPr>
            <w:tcW w:w="1102" w:type="pct"/>
            <w:tcBorders>
              <w:top w:val="single" w:sz="4" w:space="0" w:color="auto"/>
              <w:left w:val="single" w:sz="6" w:space="0" w:color="000000"/>
              <w:bottom w:val="single" w:sz="4" w:space="0" w:color="auto"/>
              <w:right w:val="single" w:sz="6" w:space="0" w:color="000000"/>
            </w:tcBorders>
          </w:tcPr>
          <w:p w14:paraId="288BF176" w14:textId="77777777" w:rsidR="004E0A00" w:rsidRPr="00215D3C" w:rsidRDefault="004E0A00" w:rsidP="001E2551">
            <w:pPr>
              <w:pStyle w:val="TAL"/>
            </w:pPr>
            <w:r w:rsidRPr="00215D3C">
              <w:t>n/a</w:t>
            </w:r>
          </w:p>
        </w:tc>
        <w:tc>
          <w:tcPr>
            <w:tcW w:w="814" w:type="pct"/>
            <w:tcBorders>
              <w:top w:val="single" w:sz="4" w:space="0" w:color="auto"/>
              <w:left w:val="single" w:sz="6" w:space="0" w:color="000000"/>
              <w:bottom w:val="single" w:sz="4" w:space="0" w:color="auto"/>
              <w:right w:val="single" w:sz="6" w:space="0" w:color="000000"/>
            </w:tcBorders>
          </w:tcPr>
          <w:p w14:paraId="1BBAF172" w14:textId="77777777" w:rsidR="004E0A00" w:rsidRPr="00215D3C" w:rsidRDefault="004E0A00" w:rsidP="001E2551">
            <w:pPr>
              <w:pStyle w:val="TAL"/>
            </w:pPr>
            <w:r w:rsidRPr="00215D3C">
              <w:t>204 No Content</w:t>
            </w:r>
          </w:p>
        </w:tc>
        <w:tc>
          <w:tcPr>
            <w:tcW w:w="2881" w:type="pct"/>
            <w:tcBorders>
              <w:top w:val="single" w:sz="4" w:space="0" w:color="auto"/>
              <w:left w:val="single" w:sz="6" w:space="0" w:color="000000"/>
              <w:bottom w:val="single" w:sz="4" w:space="0" w:color="auto"/>
              <w:right w:val="single" w:sz="6" w:space="0" w:color="000000"/>
            </w:tcBorders>
          </w:tcPr>
          <w:p w14:paraId="6DCD5104" w14:textId="77777777" w:rsidR="004E0A00" w:rsidRPr="00215D3C" w:rsidRDefault="004E0A00" w:rsidP="001E2551">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8AA05E7" w14:textId="77777777" w:rsidR="004E0A00" w:rsidRPr="00215D3C" w:rsidRDefault="004E0A00" w:rsidP="001E2551">
            <w:pPr>
              <w:pStyle w:val="TAL"/>
              <w:jc w:val="center"/>
            </w:pPr>
            <w:r w:rsidRPr="00215D3C">
              <w:t>M</w:t>
            </w:r>
          </w:p>
        </w:tc>
      </w:tr>
      <w:tr w:rsidR="004E0A00" w:rsidRPr="00215D3C" w14:paraId="6F55C761" w14:textId="77777777" w:rsidTr="001E2551">
        <w:tc>
          <w:tcPr>
            <w:tcW w:w="1102" w:type="pct"/>
            <w:tcBorders>
              <w:top w:val="single" w:sz="4" w:space="0" w:color="auto"/>
              <w:left w:val="single" w:sz="6" w:space="0" w:color="000000"/>
              <w:bottom w:val="single" w:sz="6" w:space="0" w:color="000000"/>
              <w:right w:val="single" w:sz="6" w:space="0" w:color="000000"/>
            </w:tcBorders>
          </w:tcPr>
          <w:p w14:paraId="0AD88BD3" w14:textId="77777777" w:rsidR="004E0A00" w:rsidRPr="00215D3C" w:rsidRDefault="004E0A00" w:rsidP="001E2551">
            <w:pPr>
              <w:pStyle w:val="TAL"/>
            </w:pPr>
            <w:proofErr w:type="spellStart"/>
            <w:r>
              <w:t>E</w:t>
            </w:r>
            <w:r w:rsidRPr="00215D3C">
              <w:t>rror</w:t>
            </w:r>
            <w:r>
              <w:t>Response</w:t>
            </w:r>
            <w:proofErr w:type="spellEnd"/>
          </w:p>
        </w:tc>
        <w:tc>
          <w:tcPr>
            <w:tcW w:w="814" w:type="pct"/>
            <w:tcBorders>
              <w:top w:val="single" w:sz="4" w:space="0" w:color="auto"/>
              <w:left w:val="single" w:sz="6" w:space="0" w:color="000000"/>
              <w:bottom w:val="single" w:sz="6" w:space="0" w:color="000000"/>
              <w:right w:val="single" w:sz="6" w:space="0" w:color="000000"/>
            </w:tcBorders>
          </w:tcPr>
          <w:p w14:paraId="3078C49E" w14:textId="77777777" w:rsidR="004E0A00" w:rsidRPr="00215D3C" w:rsidRDefault="004E0A00" w:rsidP="001E2551">
            <w:pPr>
              <w:pStyle w:val="TAL"/>
            </w:pPr>
            <w:r w:rsidRPr="00215D3C">
              <w:t>4xx/5xx</w:t>
            </w:r>
          </w:p>
        </w:tc>
        <w:tc>
          <w:tcPr>
            <w:tcW w:w="2881" w:type="pct"/>
            <w:tcBorders>
              <w:top w:val="single" w:sz="4" w:space="0" w:color="auto"/>
              <w:left w:val="single" w:sz="6" w:space="0" w:color="000000"/>
              <w:bottom w:val="single" w:sz="6" w:space="0" w:color="000000"/>
              <w:right w:val="single" w:sz="6" w:space="0" w:color="000000"/>
            </w:tcBorders>
          </w:tcPr>
          <w:p w14:paraId="241BA642" w14:textId="77777777" w:rsidR="004E0A00" w:rsidRPr="00215D3C" w:rsidRDefault="004E0A00" w:rsidP="001E255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53C6090B" w14:textId="77777777" w:rsidR="004E0A00" w:rsidRPr="00215D3C" w:rsidRDefault="004E0A00" w:rsidP="001E2551">
            <w:pPr>
              <w:pStyle w:val="TAL"/>
              <w:jc w:val="center"/>
            </w:pPr>
            <w:r w:rsidRPr="00215D3C">
              <w:t>M</w:t>
            </w:r>
          </w:p>
        </w:tc>
      </w:tr>
    </w:tbl>
    <w:p w14:paraId="48CED304" w14:textId="77777777" w:rsidR="004E0A00" w:rsidRPr="00215D3C" w:rsidRDefault="004E0A00" w:rsidP="004E0A00">
      <w:pPr>
        <w:rPr>
          <w:lang w:eastAsia="zh-CN"/>
        </w:rPr>
      </w:pPr>
    </w:p>
    <w:p w14:paraId="4182272E" w14:textId="77777777" w:rsidR="004E0A00" w:rsidRPr="00215D3C" w:rsidRDefault="004E0A00" w:rsidP="004E0A00">
      <w:pPr>
        <w:pStyle w:val="Heading6"/>
      </w:pPr>
      <w:bookmarkStart w:id="465" w:name="_Toc20494719"/>
      <w:bookmarkStart w:id="466" w:name="_Toc26975787"/>
      <w:bookmarkStart w:id="467" w:name="_Toc35856667"/>
      <w:bookmarkStart w:id="468" w:name="_Toc44001554"/>
      <w:bookmarkStart w:id="469" w:name="_Toc51581155"/>
      <w:bookmarkStart w:id="470" w:name="_Toc52356418"/>
      <w:bookmarkStart w:id="471" w:name="_Toc55227988"/>
      <w:bookmarkStart w:id="472" w:name="_Toc138323541"/>
      <w:bookmarkStart w:id="473" w:name="_Toc139374679"/>
      <w:r>
        <w:rPr>
          <w:lang w:eastAsia="zh-CN"/>
        </w:rPr>
        <w:lastRenderedPageBreak/>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w:t>
      </w:r>
      <w:r w:rsidRPr="00215D3C">
        <w:rPr>
          <w:lang w:eastAsia="zh-CN"/>
        </w:rPr>
        <w:tab/>
        <w:t xml:space="preserve">Resource </w:t>
      </w:r>
      <w:r w:rsidRPr="00215D3C">
        <w:t>"</w:t>
      </w:r>
      <w:r>
        <w:t>{</w:t>
      </w:r>
      <w:proofErr w:type="spellStart"/>
      <w:r w:rsidRPr="00215D3C">
        <w:rPr>
          <w:lang w:eastAsia="zh-CN"/>
        </w:rPr>
        <w:t>notification</w:t>
      </w:r>
      <w:r>
        <w:rPr>
          <w:lang w:eastAsia="zh-CN"/>
        </w:rPr>
        <w:t>Target</w:t>
      </w:r>
      <w:proofErr w:type="spellEnd"/>
      <w:r>
        <w:rPr>
          <w:lang w:eastAsia="zh-CN"/>
        </w:rPr>
        <w:t>}</w:t>
      </w:r>
      <w:r w:rsidRPr="00215D3C">
        <w:t>"</w:t>
      </w:r>
      <w:bookmarkEnd w:id="465"/>
      <w:bookmarkEnd w:id="466"/>
      <w:bookmarkEnd w:id="467"/>
      <w:bookmarkEnd w:id="468"/>
      <w:bookmarkEnd w:id="469"/>
      <w:bookmarkEnd w:id="470"/>
      <w:bookmarkEnd w:id="471"/>
      <w:bookmarkEnd w:id="472"/>
      <w:bookmarkEnd w:id="473"/>
    </w:p>
    <w:p w14:paraId="3925EAAD" w14:textId="77777777" w:rsidR="004E0A00" w:rsidRPr="00215D3C" w:rsidRDefault="004E0A00" w:rsidP="004E0A00">
      <w:pPr>
        <w:pStyle w:val="Heading7"/>
        <w:rPr>
          <w:lang w:eastAsia="zh-CN"/>
        </w:rPr>
      </w:pPr>
      <w:bookmarkStart w:id="474" w:name="_Toc20494720"/>
      <w:bookmarkStart w:id="475" w:name="_Toc26975788"/>
      <w:bookmarkStart w:id="476" w:name="_Toc35856668"/>
      <w:bookmarkStart w:id="477" w:name="_Toc44001555"/>
      <w:bookmarkStart w:id="478" w:name="_Toc51581156"/>
      <w:bookmarkStart w:id="479" w:name="_Toc52356419"/>
      <w:bookmarkStart w:id="480" w:name="_Toc55227989"/>
      <w:bookmarkStart w:id="481" w:name="_Toc138323542"/>
      <w:bookmarkStart w:id="482" w:name="_Toc139374680"/>
      <w:r>
        <w:rPr>
          <w:lang w:eastAsia="zh-CN"/>
        </w:rPr>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.8.1</w:t>
      </w:r>
      <w:r w:rsidRPr="00215D3C">
        <w:rPr>
          <w:lang w:eastAsia="zh-CN"/>
        </w:rPr>
        <w:tab/>
        <w:t>Description</w:t>
      </w:r>
      <w:bookmarkEnd w:id="474"/>
      <w:bookmarkEnd w:id="475"/>
      <w:bookmarkEnd w:id="476"/>
      <w:bookmarkEnd w:id="477"/>
      <w:bookmarkEnd w:id="478"/>
      <w:bookmarkEnd w:id="479"/>
      <w:bookmarkEnd w:id="480"/>
      <w:bookmarkEnd w:id="481"/>
      <w:bookmarkEnd w:id="482"/>
    </w:p>
    <w:p w14:paraId="7EA8B5F3" w14:textId="77777777" w:rsidR="004E0A00" w:rsidRPr="00215D3C" w:rsidRDefault="004E0A00" w:rsidP="004E0A00">
      <w:r w:rsidRPr="00215D3C">
        <w:t xml:space="preserve">This resource represents </w:t>
      </w:r>
      <w:r>
        <w:t xml:space="preserve">a notification target on the </w:t>
      </w:r>
      <w:proofErr w:type="spellStart"/>
      <w:r>
        <w:t>MnS</w:t>
      </w:r>
      <w:proofErr w:type="spellEnd"/>
      <w:r>
        <w:t xml:space="preserve"> consumer.</w:t>
      </w:r>
    </w:p>
    <w:p w14:paraId="295939F1" w14:textId="77777777" w:rsidR="004E0A00" w:rsidRPr="00215D3C" w:rsidRDefault="004E0A00" w:rsidP="004E0A00">
      <w:pPr>
        <w:pStyle w:val="Heading7"/>
      </w:pPr>
      <w:bookmarkStart w:id="483" w:name="_Toc20494721"/>
      <w:bookmarkStart w:id="484" w:name="_Toc26975789"/>
      <w:bookmarkStart w:id="485" w:name="_Toc35856669"/>
      <w:bookmarkStart w:id="486" w:name="_Toc44001556"/>
      <w:bookmarkStart w:id="487" w:name="_Toc51581157"/>
      <w:bookmarkStart w:id="488" w:name="_Toc52356420"/>
      <w:bookmarkStart w:id="489" w:name="_Toc55227990"/>
      <w:bookmarkStart w:id="490" w:name="_Toc138323543"/>
      <w:bookmarkStart w:id="491" w:name="_Toc139374681"/>
      <w:r>
        <w:rPr>
          <w:lang w:eastAsia="zh-CN"/>
        </w:rPr>
        <w:t>12.</w:t>
      </w:r>
      <w:r w:rsidRPr="0012050D">
        <w:rPr>
          <w:lang w:eastAsia="zh-CN"/>
        </w:rPr>
        <w:t>2.1</w:t>
      </w:r>
      <w:r w:rsidRPr="00215D3C">
        <w:rPr>
          <w:rFonts w:hint="eastAsia"/>
          <w:lang w:eastAsia="zh-CN"/>
        </w:rPr>
        <w:t>.3</w:t>
      </w:r>
      <w:r w:rsidRPr="00215D3C">
        <w:t>.2.8.2</w:t>
      </w:r>
      <w:r w:rsidRPr="00215D3C">
        <w:tab/>
        <w:t>URI</w:t>
      </w:r>
      <w:bookmarkEnd w:id="483"/>
      <w:bookmarkEnd w:id="484"/>
      <w:bookmarkEnd w:id="485"/>
      <w:bookmarkEnd w:id="486"/>
      <w:bookmarkEnd w:id="487"/>
      <w:bookmarkEnd w:id="488"/>
      <w:bookmarkEnd w:id="489"/>
      <w:bookmarkEnd w:id="490"/>
      <w:bookmarkEnd w:id="491"/>
    </w:p>
    <w:p w14:paraId="5F10A665" w14:textId="77777777" w:rsidR="004E0A00" w:rsidRDefault="004E0A00" w:rsidP="004E0A00">
      <w:pPr>
        <w:rPr>
          <w:lang w:eastAsia="zh-CN"/>
        </w:rPr>
      </w:pPr>
      <w:r w:rsidRPr="00215D3C">
        <w:t>Resource URI: {</w:t>
      </w:r>
      <w:proofErr w:type="spellStart"/>
      <w:r>
        <w:t>notificationTarget</w:t>
      </w:r>
      <w:proofErr w:type="spellEnd"/>
      <w:r>
        <w:t>}</w:t>
      </w:r>
    </w:p>
    <w:p w14:paraId="1CCC5459" w14:textId="77777777" w:rsidR="004E0A00" w:rsidRPr="00215D3C" w:rsidRDefault="004E0A00" w:rsidP="004E0A00">
      <w:r w:rsidRPr="00215D3C">
        <w:t>The resource URI variables are defined in table</w:t>
      </w:r>
      <w:r>
        <w:t xml:space="preserve"> </w:t>
      </w:r>
      <w:r>
        <w:rPr>
          <w:lang w:eastAsia="zh-CN"/>
        </w:rPr>
        <w:t>12.</w:t>
      </w:r>
      <w:r w:rsidRPr="0012050D">
        <w:rPr>
          <w:lang w:eastAsia="zh-CN"/>
        </w:rPr>
        <w:t>2.1</w:t>
      </w:r>
      <w:r w:rsidRPr="00215D3C">
        <w:rPr>
          <w:rFonts w:hint="eastAsia"/>
          <w:lang w:eastAsia="zh-CN"/>
        </w:rPr>
        <w:t>.3</w:t>
      </w:r>
      <w:r w:rsidRPr="00215D3C">
        <w:t>.2.8.2-1.</w:t>
      </w:r>
    </w:p>
    <w:p w14:paraId="65CCA422" w14:textId="77777777" w:rsidR="004E0A00" w:rsidRPr="00215D3C" w:rsidRDefault="004E0A00" w:rsidP="004E0A00">
      <w:pPr>
        <w:pStyle w:val="TH"/>
        <w:rPr>
          <w:rFonts w:cs="Arial"/>
        </w:rPr>
      </w:pPr>
      <w:r w:rsidRPr="00215D3C">
        <w:t xml:space="preserve">Table </w:t>
      </w:r>
      <w:r>
        <w:rPr>
          <w:lang w:eastAsia="zh-CN"/>
        </w:rPr>
        <w:t>12.</w:t>
      </w:r>
      <w:r w:rsidRPr="0012050D">
        <w:rPr>
          <w:lang w:eastAsia="zh-CN"/>
        </w:rPr>
        <w:t>2.1</w:t>
      </w:r>
      <w:r w:rsidRPr="00215D3C">
        <w:rPr>
          <w:rFonts w:hint="eastAsia"/>
          <w:lang w:eastAsia="zh-CN"/>
        </w:rPr>
        <w:t>.3</w:t>
      </w:r>
      <w:r w:rsidRPr="00215D3C">
        <w:t>.2.8.2-1: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0E681525"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6C1A954" w14:textId="77777777" w:rsidR="004E0A00" w:rsidRPr="00215D3C" w:rsidRDefault="004E0A00"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89FAD1" w14:textId="77777777" w:rsidR="004E0A00" w:rsidRPr="00215D3C" w:rsidRDefault="004E0A00" w:rsidP="001E2551">
            <w:pPr>
              <w:pStyle w:val="TAH"/>
            </w:pPr>
            <w:r w:rsidRPr="00215D3C">
              <w:t>Definition</w:t>
            </w:r>
          </w:p>
        </w:tc>
      </w:tr>
      <w:tr w:rsidR="004E0A00" w:rsidRPr="00215D3C" w14:paraId="284A7995"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49FFF19A" w14:textId="77777777" w:rsidR="004E0A00" w:rsidRPr="00215D3C" w:rsidRDefault="004E0A00" w:rsidP="001E2551">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AE46D85" w14:textId="77777777" w:rsidR="004E0A00" w:rsidRPr="00215D3C" w:rsidRDefault="004E0A00" w:rsidP="001E2551">
            <w:pPr>
              <w:pStyle w:val="TAL"/>
            </w:pPr>
            <w:r>
              <w:t xml:space="preserve">URI of the notification target on the </w:t>
            </w:r>
            <w:proofErr w:type="spellStart"/>
            <w:r>
              <w:t>MnS</w:t>
            </w:r>
            <w:proofErr w:type="spellEnd"/>
            <w:r>
              <w:t xml:space="preserve"> consumer, contained in the notification subscription</w:t>
            </w:r>
          </w:p>
        </w:tc>
      </w:tr>
    </w:tbl>
    <w:p w14:paraId="4C27231E" w14:textId="77777777" w:rsidR="004E0A00" w:rsidRPr="00215D3C" w:rsidRDefault="004E0A00" w:rsidP="004E0A00"/>
    <w:p w14:paraId="147B1583" w14:textId="77777777" w:rsidR="004E0A00" w:rsidRPr="00215D3C" w:rsidRDefault="004E0A00" w:rsidP="004E0A00">
      <w:pPr>
        <w:pStyle w:val="Heading7"/>
      </w:pPr>
      <w:bookmarkStart w:id="492" w:name="_Toc20494722"/>
      <w:bookmarkStart w:id="493" w:name="_Toc26975790"/>
      <w:bookmarkStart w:id="494" w:name="_Toc35856670"/>
      <w:bookmarkStart w:id="495" w:name="_Toc44001557"/>
      <w:bookmarkStart w:id="496" w:name="_Toc51581158"/>
      <w:bookmarkStart w:id="497" w:name="_Toc52356421"/>
      <w:bookmarkStart w:id="498" w:name="_Toc55227991"/>
      <w:bookmarkStart w:id="499" w:name="_Toc138323544"/>
      <w:bookmarkStart w:id="500" w:name="_Toc139374682"/>
      <w:r>
        <w:rPr>
          <w:lang w:eastAsia="zh-CN"/>
        </w:rPr>
        <w:t>12.</w:t>
      </w:r>
      <w:r w:rsidRPr="0012050D">
        <w:rPr>
          <w:lang w:eastAsia="zh-CN"/>
        </w:rPr>
        <w:t>2.1</w:t>
      </w:r>
      <w:r w:rsidRPr="00215D3C">
        <w:rPr>
          <w:rFonts w:hint="eastAsia"/>
          <w:lang w:eastAsia="zh-CN"/>
        </w:rPr>
        <w:t>.3</w:t>
      </w:r>
      <w:r w:rsidRPr="00215D3C">
        <w:t>.2.8.3</w:t>
      </w:r>
      <w:r w:rsidRPr="00215D3C">
        <w:tab/>
        <w:t>HTTP methods</w:t>
      </w:r>
      <w:bookmarkEnd w:id="492"/>
      <w:bookmarkEnd w:id="493"/>
      <w:bookmarkEnd w:id="494"/>
      <w:bookmarkEnd w:id="495"/>
      <w:bookmarkEnd w:id="496"/>
      <w:bookmarkEnd w:id="497"/>
      <w:bookmarkEnd w:id="498"/>
      <w:bookmarkEnd w:id="499"/>
      <w:bookmarkEnd w:id="500"/>
    </w:p>
    <w:p w14:paraId="50F4ED60" w14:textId="77777777" w:rsidR="004E0A00" w:rsidRPr="00215D3C" w:rsidRDefault="004E0A00" w:rsidP="004E0A00">
      <w:pPr>
        <w:pStyle w:val="H6"/>
        <w:rPr>
          <w:lang w:eastAsia="zh-CN"/>
        </w:rPr>
      </w:pPr>
      <w:r>
        <w:t>12.2.1</w:t>
      </w:r>
      <w:r w:rsidRPr="00215D3C">
        <w:rPr>
          <w:rFonts w:hint="eastAsia"/>
          <w:lang w:eastAsia="zh-CN"/>
        </w:rPr>
        <w:t>.3</w:t>
      </w:r>
      <w:r w:rsidRPr="00215D3C">
        <w:t>.2.8.3.1</w:t>
      </w:r>
      <w:r w:rsidRPr="00215D3C">
        <w:tab/>
      </w:r>
      <w:r w:rsidRPr="00215D3C">
        <w:rPr>
          <w:lang w:eastAsia="zh-CN"/>
        </w:rPr>
        <w:t>POST</w:t>
      </w:r>
    </w:p>
    <w:p w14:paraId="5F434AD9" w14:textId="77777777" w:rsidR="004E0A00" w:rsidRPr="00215D3C" w:rsidRDefault="004E0A00" w:rsidP="004E0A00">
      <w:r w:rsidRPr="00215D3C">
        <w:t>This method shall support the URI query parameters specified in table</w:t>
      </w:r>
      <w:r>
        <w:t xml:space="preserve"> 12.2.1</w:t>
      </w:r>
      <w:r w:rsidRPr="00215D3C">
        <w:rPr>
          <w:rFonts w:hint="eastAsia"/>
          <w:lang w:eastAsia="zh-CN"/>
        </w:rPr>
        <w:t>.3</w:t>
      </w:r>
      <w:r w:rsidRPr="00215D3C">
        <w:t>.2.8.3.1-1.</w:t>
      </w:r>
    </w:p>
    <w:p w14:paraId="339B51E8" w14:textId="77777777" w:rsidR="004E0A00" w:rsidRPr="00215D3C" w:rsidRDefault="004E0A00" w:rsidP="004E0A00">
      <w:pPr>
        <w:pStyle w:val="TH"/>
        <w:rPr>
          <w:rFonts w:cs="Arial"/>
        </w:rPr>
      </w:pPr>
      <w:r w:rsidRPr="00215D3C">
        <w:t>Table</w:t>
      </w:r>
      <w:r>
        <w:t xml:space="preserve"> 12.2.1</w:t>
      </w:r>
      <w:r w:rsidRPr="00215D3C">
        <w:rPr>
          <w:rFonts w:hint="eastAsia"/>
          <w:lang w:eastAsia="zh-CN"/>
        </w:rPr>
        <w:t>.3</w:t>
      </w:r>
      <w:r w:rsidRPr="00215D3C">
        <w:t xml:space="preserve">.2.8.3.1-1: URI query parameters supported by the POST method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4E0A00" w:rsidRPr="00215D3C" w14:paraId="545D40CB"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A1FA69" w14:textId="77777777" w:rsidR="004E0A00" w:rsidRPr="00215D3C" w:rsidRDefault="004E0A00" w:rsidP="001E255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291072C6" w14:textId="77777777" w:rsidR="004E0A00" w:rsidRPr="00215D3C" w:rsidRDefault="004E0A00" w:rsidP="001E2551">
            <w:pPr>
              <w:pStyle w:val="TAH"/>
            </w:pPr>
            <w:r w:rsidRPr="00215D3C">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70FED98" w14:textId="77777777" w:rsidR="004E0A00" w:rsidRPr="00215D3C" w:rsidRDefault="004E0A00" w:rsidP="001E2551">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91ACDFD" w14:textId="77777777" w:rsidR="004E0A00" w:rsidRPr="00215D3C" w:rsidRDefault="004E0A00" w:rsidP="001E2551">
            <w:pPr>
              <w:pStyle w:val="TAH"/>
            </w:pPr>
            <w:r>
              <w:t>S</w:t>
            </w:r>
          </w:p>
        </w:tc>
      </w:tr>
      <w:tr w:rsidR="004E0A00" w:rsidRPr="00215D3C" w14:paraId="405C4FB4" w14:textId="77777777" w:rsidTr="001E2551">
        <w:tc>
          <w:tcPr>
            <w:tcW w:w="818" w:type="pct"/>
            <w:tcBorders>
              <w:top w:val="single" w:sz="4" w:space="0" w:color="auto"/>
              <w:left w:val="single" w:sz="6" w:space="0" w:color="000000"/>
              <w:bottom w:val="single" w:sz="4" w:space="0" w:color="auto"/>
              <w:right w:val="single" w:sz="6" w:space="0" w:color="000000"/>
            </w:tcBorders>
          </w:tcPr>
          <w:p w14:paraId="188B9C71" w14:textId="77777777" w:rsidR="004E0A00" w:rsidRPr="00215D3C" w:rsidRDefault="004E0A00" w:rsidP="001E255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EFD55B8" w14:textId="77777777" w:rsidR="004E0A00" w:rsidRPr="00215D3C" w:rsidRDefault="004E0A00" w:rsidP="001E2551">
            <w:pPr>
              <w:pStyle w:val="TAL"/>
            </w:pPr>
            <w:r w:rsidRPr="002C533D">
              <w:t>n/a</w:t>
            </w:r>
          </w:p>
        </w:tc>
        <w:tc>
          <w:tcPr>
            <w:tcW w:w="2738" w:type="pct"/>
            <w:tcBorders>
              <w:top w:val="single" w:sz="4" w:space="0" w:color="auto"/>
              <w:left w:val="single" w:sz="6" w:space="0" w:color="000000"/>
              <w:bottom w:val="single" w:sz="4" w:space="0" w:color="auto"/>
              <w:right w:val="single" w:sz="6" w:space="0" w:color="000000"/>
            </w:tcBorders>
          </w:tcPr>
          <w:p w14:paraId="17CE564D" w14:textId="77777777" w:rsidR="004E0A00" w:rsidRPr="00215D3C" w:rsidRDefault="004E0A00" w:rsidP="001E2551">
            <w:pPr>
              <w:pStyle w:val="TAL"/>
            </w:pPr>
            <w:r w:rsidRPr="002C533D">
              <w:t>n/a</w:t>
            </w:r>
          </w:p>
        </w:tc>
        <w:tc>
          <w:tcPr>
            <w:tcW w:w="200" w:type="pct"/>
            <w:tcBorders>
              <w:top w:val="single" w:sz="4" w:space="0" w:color="auto"/>
              <w:left w:val="single" w:sz="6" w:space="0" w:color="000000"/>
              <w:bottom w:val="single" w:sz="4" w:space="0" w:color="auto"/>
              <w:right w:val="single" w:sz="6" w:space="0" w:color="000000"/>
            </w:tcBorders>
          </w:tcPr>
          <w:p w14:paraId="61D1955F" w14:textId="77777777" w:rsidR="004E0A00" w:rsidRPr="00215D3C" w:rsidRDefault="004E0A00" w:rsidP="001E2551">
            <w:pPr>
              <w:pStyle w:val="TAL"/>
              <w:jc w:val="center"/>
            </w:pPr>
            <w:r w:rsidRPr="002C533D">
              <w:t>n/a</w:t>
            </w:r>
          </w:p>
        </w:tc>
      </w:tr>
    </w:tbl>
    <w:p w14:paraId="306A7F56" w14:textId="77777777" w:rsidR="004E0A00" w:rsidRPr="00215D3C" w:rsidRDefault="004E0A00" w:rsidP="004E0A00"/>
    <w:p w14:paraId="00A3E302" w14:textId="77777777" w:rsidR="004E0A00" w:rsidRPr="00215D3C" w:rsidRDefault="004E0A00" w:rsidP="004E0A00">
      <w:r w:rsidRPr="00215D3C">
        <w:t>This method shall support the request data structures specified in table</w:t>
      </w:r>
      <w:r>
        <w:t xml:space="preserve"> 12.2.1</w:t>
      </w:r>
      <w:r w:rsidRPr="00215D3C">
        <w:rPr>
          <w:rFonts w:hint="eastAsia"/>
          <w:lang w:eastAsia="zh-CN"/>
        </w:rPr>
        <w:t>.3</w:t>
      </w:r>
      <w:r w:rsidRPr="00215D3C">
        <w:t xml:space="preserve">.2.8.3.1-2 and the response data </w:t>
      </w:r>
      <w:proofErr w:type="gramStart"/>
      <w:r w:rsidRPr="00215D3C">
        <w:t>structures</w:t>
      </w:r>
      <w:proofErr w:type="gramEnd"/>
      <w:r w:rsidRPr="00215D3C">
        <w:t xml:space="preserve"> and response codes specified in table</w:t>
      </w:r>
      <w:r>
        <w:t xml:space="preserve"> 12.2.1</w:t>
      </w:r>
      <w:r w:rsidRPr="00215D3C">
        <w:rPr>
          <w:rFonts w:hint="eastAsia"/>
          <w:lang w:eastAsia="zh-CN"/>
        </w:rPr>
        <w:t>.3</w:t>
      </w:r>
      <w:r w:rsidRPr="00215D3C">
        <w:t>.2.8.3.1-3.</w:t>
      </w:r>
    </w:p>
    <w:p w14:paraId="2A487242" w14:textId="77777777" w:rsidR="004E0A00" w:rsidRPr="00215D3C" w:rsidRDefault="004E0A00" w:rsidP="004E0A00">
      <w:pPr>
        <w:pStyle w:val="TH"/>
      </w:pPr>
      <w:r w:rsidRPr="00215D3C">
        <w:t>Table</w:t>
      </w:r>
      <w:r>
        <w:t xml:space="preserve"> 12.2.1</w:t>
      </w:r>
      <w:r w:rsidRPr="00215D3C">
        <w:rPr>
          <w:rFonts w:hint="eastAsia"/>
          <w:lang w:eastAsia="zh-CN"/>
        </w:rPr>
        <w:t>.3</w:t>
      </w:r>
      <w:r w:rsidRPr="00215D3C">
        <w:t xml:space="preserve">.2.8.3.1-2: Data structures supported by the POST Request Body on this </w:t>
      </w:r>
      <w:proofErr w:type="gramStart"/>
      <w:r w:rsidRPr="00215D3C">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418"/>
        <w:gridCol w:w="5820"/>
        <w:gridCol w:w="391"/>
      </w:tblGrid>
      <w:tr w:rsidR="004E0A00" w:rsidRPr="00215D3C" w14:paraId="17B5F3F4" w14:textId="77777777" w:rsidTr="001E2551">
        <w:trPr>
          <w:jc w:val="center"/>
        </w:trPr>
        <w:tc>
          <w:tcPr>
            <w:tcW w:w="1775" w:type="pct"/>
            <w:tcBorders>
              <w:top w:val="single" w:sz="4" w:space="0" w:color="auto"/>
              <w:left w:val="single" w:sz="4" w:space="0" w:color="auto"/>
              <w:bottom w:val="single" w:sz="4" w:space="0" w:color="auto"/>
              <w:right w:val="single" w:sz="4" w:space="0" w:color="auto"/>
            </w:tcBorders>
            <w:shd w:val="clear" w:color="auto" w:fill="BFBFBF"/>
            <w:hideMark/>
          </w:tcPr>
          <w:p w14:paraId="3854201A" w14:textId="77777777" w:rsidR="004E0A00" w:rsidRPr="00215D3C" w:rsidRDefault="004E0A00" w:rsidP="001E2551">
            <w:pPr>
              <w:pStyle w:val="TAH"/>
            </w:pPr>
            <w:r w:rsidRPr="00215D3C">
              <w:t>Data type</w:t>
            </w:r>
          </w:p>
        </w:tc>
        <w:tc>
          <w:tcPr>
            <w:tcW w:w="3022" w:type="pct"/>
            <w:tcBorders>
              <w:top w:val="single" w:sz="4" w:space="0" w:color="auto"/>
              <w:left w:val="single" w:sz="4" w:space="0" w:color="auto"/>
              <w:bottom w:val="single" w:sz="4" w:space="0" w:color="auto"/>
              <w:right w:val="single" w:sz="4" w:space="0" w:color="auto"/>
            </w:tcBorders>
            <w:shd w:val="clear" w:color="auto" w:fill="BFBFBF"/>
            <w:hideMark/>
          </w:tcPr>
          <w:p w14:paraId="0E60476C" w14:textId="77777777" w:rsidR="004E0A00" w:rsidRPr="00215D3C" w:rsidRDefault="004E0A00"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EA0BE6C" w14:textId="77777777" w:rsidR="004E0A00" w:rsidRPr="00215D3C" w:rsidRDefault="004E0A00" w:rsidP="001E2551">
            <w:pPr>
              <w:pStyle w:val="TAH"/>
            </w:pPr>
            <w:r w:rsidRPr="00215D3C">
              <w:t>S</w:t>
            </w:r>
          </w:p>
        </w:tc>
      </w:tr>
      <w:tr w:rsidR="004E0A00" w:rsidRPr="00215D3C" w14:paraId="1076B6A3" w14:textId="77777777" w:rsidTr="001E2551">
        <w:trPr>
          <w:jc w:val="center"/>
        </w:trPr>
        <w:tc>
          <w:tcPr>
            <w:tcW w:w="1775" w:type="pct"/>
            <w:tcBorders>
              <w:top w:val="single" w:sz="4" w:space="0" w:color="auto"/>
              <w:left w:val="single" w:sz="6" w:space="0" w:color="000000"/>
              <w:bottom w:val="single" w:sz="4" w:space="0" w:color="auto"/>
              <w:right w:val="single" w:sz="6" w:space="0" w:color="000000"/>
            </w:tcBorders>
          </w:tcPr>
          <w:p w14:paraId="3A5C8C64" w14:textId="77777777" w:rsidR="004E0A00" w:rsidRPr="00215D3C" w:rsidRDefault="004E0A00" w:rsidP="001E2551">
            <w:pPr>
              <w:pStyle w:val="TAL"/>
            </w:pPr>
            <w:proofErr w:type="spellStart"/>
            <w:r>
              <w:t>N</w:t>
            </w:r>
            <w:r w:rsidRPr="00215D3C">
              <w:t>otifyNewAlarm</w:t>
            </w:r>
            <w:proofErr w:type="spellEnd"/>
          </w:p>
        </w:tc>
        <w:tc>
          <w:tcPr>
            <w:tcW w:w="3022" w:type="pct"/>
            <w:tcBorders>
              <w:top w:val="single" w:sz="4" w:space="0" w:color="auto"/>
              <w:left w:val="single" w:sz="6" w:space="0" w:color="000000"/>
              <w:bottom w:val="single" w:sz="4" w:space="0" w:color="auto"/>
              <w:right w:val="single" w:sz="6" w:space="0" w:color="000000"/>
            </w:tcBorders>
          </w:tcPr>
          <w:p w14:paraId="0B82AD60" w14:textId="77777777" w:rsidR="004E0A00" w:rsidRPr="00215D3C" w:rsidRDefault="004E0A00" w:rsidP="001E2551">
            <w:pPr>
              <w:pStyle w:val="TAL"/>
            </w:pPr>
            <w:r w:rsidRPr="00215D3C">
              <w:t xml:space="preserve">Type </w:t>
            </w:r>
            <w:r>
              <w:t>for</w:t>
            </w:r>
            <w:r w:rsidRPr="00215D3C">
              <w:t xml:space="preserve"> a </w:t>
            </w:r>
            <w:proofErr w:type="spellStart"/>
            <w:r w:rsidRPr="00215D3C">
              <w:t>notifyNewAlarm</w:t>
            </w:r>
            <w:proofErr w:type="spellEnd"/>
            <w:r w:rsidRPr="00215D3C">
              <w:t xml:space="preserve"> notification </w:t>
            </w:r>
            <w:r>
              <w:t>(</w:t>
            </w:r>
            <w:r>
              <w:rPr>
                <w:rFonts w:cs="Arial"/>
              </w:rPr>
              <w:t>non-security alarm)</w:t>
            </w:r>
          </w:p>
        </w:tc>
        <w:tc>
          <w:tcPr>
            <w:tcW w:w="203" w:type="pct"/>
            <w:tcBorders>
              <w:top w:val="single" w:sz="4" w:space="0" w:color="auto"/>
              <w:left w:val="single" w:sz="6" w:space="0" w:color="000000"/>
              <w:bottom w:val="single" w:sz="4" w:space="0" w:color="auto"/>
              <w:right w:val="single" w:sz="6" w:space="0" w:color="000000"/>
            </w:tcBorders>
          </w:tcPr>
          <w:p w14:paraId="2F41F592" w14:textId="77777777" w:rsidR="004E0A00" w:rsidRPr="00215D3C" w:rsidRDefault="004E0A00" w:rsidP="001E2551">
            <w:pPr>
              <w:pStyle w:val="TAL"/>
              <w:jc w:val="center"/>
            </w:pPr>
            <w:r>
              <w:t>M</w:t>
            </w:r>
          </w:p>
        </w:tc>
      </w:tr>
      <w:tr w:rsidR="004E0A00" w:rsidRPr="00215D3C" w14:paraId="0B805490" w14:textId="77777777" w:rsidTr="001E2551">
        <w:trPr>
          <w:jc w:val="center"/>
        </w:trPr>
        <w:tc>
          <w:tcPr>
            <w:tcW w:w="1775" w:type="pct"/>
            <w:tcBorders>
              <w:top w:val="single" w:sz="4" w:space="0" w:color="auto"/>
              <w:left w:val="single" w:sz="6" w:space="0" w:color="000000"/>
              <w:bottom w:val="single" w:sz="4" w:space="0" w:color="auto"/>
              <w:right w:val="single" w:sz="6" w:space="0" w:color="000000"/>
            </w:tcBorders>
          </w:tcPr>
          <w:p w14:paraId="35494177" w14:textId="77777777" w:rsidR="004E0A00" w:rsidRPr="00215D3C" w:rsidRDefault="004E0A00" w:rsidP="001E2551">
            <w:pPr>
              <w:pStyle w:val="TAL"/>
            </w:pPr>
            <w:proofErr w:type="spellStart"/>
            <w:r>
              <w:t>N</w:t>
            </w:r>
            <w:r w:rsidRPr="00215D3C">
              <w:t>otifyNewSecAlarm</w:t>
            </w:r>
            <w:proofErr w:type="spellEnd"/>
          </w:p>
        </w:tc>
        <w:tc>
          <w:tcPr>
            <w:tcW w:w="3022" w:type="pct"/>
            <w:tcBorders>
              <w:top w:val="single" w:sz="4" w:space="0" w:color="auto"/>
              <w:left w:val="single" w:sz="6" w:space="0" w:color="000000"/>
              <w:bottom w:val="single" w:sz="4" w:space="0" w:color="auto"/>
              <w:right w:val="single" w:sz="6" w:space="0" w:color="000000"/>
            </w:tcBorders>
          </w:tcPr>
          <w:p w14:paraId="56613930" w14:textId="77777777" w:rsidR="004E0A00" w:rsidRPr="00215D3C" w:rsidRDefault="004E0A00" w:rsidP="001E2551">
            <w:pPr>
              <w:pStyle w:val="TAL"/>
            </w:pPr>
            <w:r w:rsidRPr="00215D3C">
              <w:t xml:space="preserve">Type </w:t>
            </w:r>
            <w:r>
              <w:t>for</w:t>
            </w:r>
            <w:r w:rsidRPr="00215D3C">
              <w:t xml:space="preserve"> a </w:t>
            </w:r>
            <w:proofErr w:type="spellStart"/>
            <w:r w:rsidRPr="00215D3C">
              <w:t>notifyNewAlarm</w:t>
            </w:r>
            <w:proofErr w:type="spellEnd"/>
            <w:r w:rsidRPr="00215D3C">
              <w:t xml:space="preserve"> notification </w:t>
            </w:r>
            <w:r>
              <w:t>(security alarm)</w:t>
            </w:r>
          </w:p>
        </w:tc>
        <w:tc>
          <w:tcPr>
            <w:tcW w:w="203" w:type="pct"/>
            <w:tcBorders>
              <w:top w:val="single" w:sz="4" w:space="0" w:color="auto"/>
              <w:left w:val="single" w:sz="6" w:space="0" w:color="000000"/>
              <w:bottom w:val="single" w:sz="4" w:space="0" w:color="auto"/>
              <w:right w:val="single" w:sz="6" w:space="0" w:color="000000"/>
            </w:tcBorders>
          </w:tcPr>
          <w:p w14:paraId="6ADBC0CC" w14:textId="77777777" w:rsidR="004E0A00" w:rsidRPr="00215D3C" w:rsidRDefault="004E0A00" w:rsidP="001E2551">
            <w:pPr>
              <w:pStyle w:val="TAL"/>
              <w:jc w:val="center"/>
            </w:pPr>
            <w:r>
              <w:t>M</w:t>
            </w:r>
          </w:p>
        </w:tc>
      </w:tr>
      <w:tr w:rsidR="004E0A00" w:rsidRPr="00215D3C" w14:paraId="615B3F48"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5538D4EE" w14:textId="77777777" w:rsidR="004E0A00" w:rsidRPr="00215D3C" w:rsidRDefault="004E0A00" w:rsidP="001E2551">
            <w:pPr>
              <w:pStyle w:val="TAL"/>
            </w:pPr>
            <w:proofErr w:type="spellStart"/>
            <w:r>
              <w:t>N</w:t>
            </w:r>
            <w:r w:rsidRPr="00215D3C">
              <w:t>otifyAckStateChanged</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004D8648" w14:textId="77777777" w:rsidR="004E0A00" w:rsidRPr="00215D3C" w:rsidRDefault="004E0A00" w:rsidP="001E2551">
            <w:pPr>
              <w:pStyle w:val="TAL"/>
            </w:pPr>
            <w:r w:rsidRPr="00215D3C">
              <w:t xml:space="preserve">Type </w:t>
            </w:r>
            <w:r>
              <w:t>for</w:t>
            </w:r>
            <w:r w:rsidRPr="00215D3C">
              <w:t xml:space="preserve"> a </w:t>
            </w:r>
            <w:proofErr w:type="spellStart"/>
            <w:r w:rsidRPr="00215D3C">
              <w:t>notifyAckStateChanged</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39252723" w14:textId="77777777" w:rsidR="004E0A00" w:rsidRPr="00215D3C" w:rsidRDefault="004E0A00" w:rsidP="001E2551">
            <w:pPr>
              <w:pStyle w:val="TAL"/>
              <w:jc w:val="center"/>
            </w:pPr>
            <w:r>
              <w:t>M</w:t>
            </w:r>
          </w:p>
        </w:tc>
      </w:tr>
      <w:tr w:rsidR="004E0A00" w:rsidRPr="00215D3C" w14:paraId="5C30CA86"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0497A605" w14:textId="77777777" w:rsidR="004E0A00" w:rsidRDefault="004E0A00" w:rsidP="001E2551">
            <w:pPr>
              <w:pStyle w:val="TAL"/>
            </w:pPr>
            <w:proofErr w:type="spellStart"/>
            <w:r>
              <w:t>N</w:t>
            </w:r>
            <w:r w:rsidRPr="00215D3C">
              <w:t>otifyClearedAlarm</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48C8C0C4" w14:textId="77777777" w:rsidR="004E0A00" w:rsidRPr="00215D3C" w:rsidRDefault="004E0A00" w:rsidP="001E2551">
            <w:pPr>
              <w:pStyle w:val="TAL"/>
            </w:pPr>
            <w:r w:rsidRPr="00215D3C">
              <w:t xml:space="preserve">Type </w:t>
            </w:r>
            <w:r>
              <w:t>for</w:t>
            </w:r>
            <w:r w:rsidRPr="00215D3C">
              <w:t xml:space="preserve"> a </w:t>
            </w:r>
            <w:proofErr w:type="spellStart"/>
            <w:r w:rsidRPr="00215D3C">
              <w:t>notifyClearedAlarm</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58980CD2" w14:textId="77777777" w:rsidR="004E0A00" w:rsidRPr="00215D3C" w:rsidRDefault="004E0A00" w:rsidP="001E2551">
            <w:pPr>
              <w:pStyle w:val="TAL"/>
              <w:jc w:val="center"/>
            </w:pPr>
            <w:r>
              <w:t>M</w:t>
            </w:r>
          </w:p>
        </w:tc>
      </w:tr>
      <w:tr w:rsidR="004E0A00" w:rsidRPr="00215D3C" w14:paraId="36E09790"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56D668A5" w14:textId="77777777" w:rsidR="004E0A00" w:rsidRDefault="004E0A00" w:rsidP="001E2551">
            <w:pPr>
              <w:pStyle w:val="TAL"/>
            </w:pPr>
            <w:proofErr w:type="spellStart"/>
            <w:r>
              <w:t>N</w:t>
            </w:r>
            <w:r w:rsidRPr="00215D3C">
              <w:t>otifyAlarmListRebuilt</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7A796658" w14:textId="77777777" w:rsidR="004E0A00" w:rsidRPr="00215D3C" w:rsidRDefault="004E0A00" w:rsidP="001E2551">
            <w:pPr>
              <w:pStyle w:val="TAL"/>
            </w:pPr>
            <w:r w:rsidRPr="00215D3C">
              <w:t xml:space="preserve">Type </w:t>
            </w:r>
            <w:r>
              <w:t>for</w:t>
            </w:r>
            <w:r w:rsidRPr="00215D3C">
              <w:t xml:space="preserve"> a </w:t>
            </w:r>
            <w:proofErr w:type="spellStart"/>
            <w:r w:rsidRPr="00215D3C">
              <w:t>notifyAlarmListRebuilt</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1E582718" w14:textId="77777777" w:rsidR="004E0A00" w:rsidRPr="00215D3C" w:rsidRDefault="004E0A00" w:rsidP="001E2551">
            <w:pPr>
              <w:pStyle w:val="TAL"/>
              <w:jc w:val="center"/>
            </w:pPr>
            <w:r>
              <w:t>M</w:t>
            </w:r>
          </w:p>
        </w:tc>
      </w:tr>
      <w:tr w:rsidR="004E0A00" w:rsidRPr="00215D3C" w14:paraId="1C362BED"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612352F7" w14:textId="77777777" w:rsidR="004E0A00" w:rsidRDefault="004E0A00" w:rsidP="001E2551">
            <w:pPr>
              <w:pStyle w:val="TAL"/>
            </w:pPr>
            <w:proofErr w:type="spellStart"/>
            <w:r>
              <w:t>N</w:t>
            </w:r>
            <w:r w:rsidRPr="00215D3C">
              <w:t>otifyChangedAlarm</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332BDE6" w14:textId="77777777" w:rsidR="004E0A00" w:rsidRPr="00215D3C" w:rsidRDefault="004E0A00" w:rsidP="001E2551">
            <w:pPr>
              <w:pStyle w:val="TAL"/>
            </w:pPr>
            <w:r w:rsidRPr="00215D3C">
              <w:t xml:space="preserve">Type </w:t>
            </w:r>
            <w:r>
              <w:t>for</w:t>
            </w:r>
            <w:r w:rsidRPr="00215D3C">
              <w:t xml:space="preserve"> a </w:t>
            </w:r>
            <w:proofErr w:type="spellStart"/>
            <w:r w:rsidRPr="00215D3C">
              <w:t>notifyChangedAlarm</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6CABF72B" w14:textId="77777777" w:rsidR="004E0A00" w:rsidRPr="00215D3C" w:rsidRDefault="004E0A00" w:rsidP="001E2551">
            <w:pPr>
              <w:pStyle w:val="TAL"/>
              <w:jc w:val="center"/>
            </w:pPr>
            <w:r>
              <w:t>M</w:t>
            </w:r>
          </w:p>
        </w:tc>
      </w:tr>
      <w:tr w:rsidR="004E0A00" w:rsidRPr="00215D3C" w14:paraId="743A03BB"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653FEDF3" w14:textId="77777777" w:rsidR="004E0A00" w:rsidRDefault="004E0A00" w:rsidP="001E2551">
            <w:pPr>
              <w:pStyle w:val="TAL"/>
            </w:pPr>
            <w:proofErr w:type="spellStart"/>
            <w:r>
              <w:t>N</w:t>
            </w:r>
            <w:r w:rsidRPr="00215D3C">
              <w:t>otifyComments</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60986EB9" w14:textId="77777777" w:rsidR="004E0A00" w:rsidRPr="00215D3C" w:rsidRDefault="004E0A00" w:rsidP="001E2551">
            <w:pPr>
              <w:pStyle w:val="TAL"/>
            </w:pPr>
            <w:r w:rsidRPr="00215D3C">
              <w:t xml:space="preserve">Type </w:t>
            </w:r>
            <w:r>
              <w:t>for</w:t>
            </w:r>
            <w:r w:rsidRPr="00215D3C">
              <w:t xml:space="preserve"> a </w:t>
            </w:r>
            <w:proofErr w:type="spellStart"/>
            <w:r w:rsidRPr="00215D3C">
              <w:t>notifyComments</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52DC9B2E" w14:textId="77777777" w:rsidR="004E0A00" w:rsidRPr="00215D3C" w:rsidRDefault="004E0A00" w:rsidP="001E2551">
            <w:pPr>
              <w:pStyle w:val="TAL"/>
              <w:jc w:val="center"/>
            </w:pPr>
            <w:r>
              <w:t>M</w:t>
            </w:r>
          </w:p>
        </w:tc>
      </w:tr>
      <w:tr w:rsidR="004E0A00" w:rsidRPr="00215D3C" w14:paraId="19482E3D"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70AE1CD5" w14:textId="77777777" w:rsidR="004E0A00" w:rsidRDefault="004E0A00" w:rsidP="001E2551">
            <w:pPr>
              <w:pStyle w:val="TAL"/>
            </w:pPr>
            <w:proofErr w:type="spellStart"/>
            <w:r>
              <w:t>N</w:t>
            </w:r>
            <w:r w:rsidRPr="00215D3C">
              <w:t>otifyPotentialFaultyAlarmList</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629519FA" w14:textId="77777777" w:rsidR="004E0A00" w:rsidRPr="00215D3C" w:rsidRDefault="004E0A00" w:rsidP="001E2551">
            <w:pPr>
              <w:pStyle w:val="TAL"/>
            </w:pPr>
            <w:r w:rsidRPr="00215D3C">
              <w:t xml:space="preserve">Type </w:t>
            </w:r>
            <w:r>
              <w:t>for</w:t>
            </w:r>
            <w:r w:rsidRPr="00215D3C">
              <w:t xml:space="preserve"> a </w:t>
            </w:r>
            <w:proofErr w:type="spellStart"/>
            <w:r w:rsidRPr="00215D3C">
              <w:t>notifyPotentialFaultyAlarmList</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0D127CBE" w14:textId="77777777" w:rsidR="004E0A00" w:rsidRPr="00215D3C" w:rsidRDefault="004E0A00" w:rsidP="001E2551">
            <w:pPr>
              <w:pStyle w:val="TAL"/>
              <w:jc w:val="center"/>
            </w:pPr>
            <w:r>
              <w:t>M</w:t>
            </w:r>
          </w:p>
        </w:tc>
      </w:tr>
      <w:tr w:rsidR="004E0A00" w:rsidRPr="00215D3C" w14:paraId="16F2B926"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012289E5" w14:textId="77777777" w:rsidR="004E0A00" w:rsidRDefault="004E0A00" w:rsidP="001E2551">
            <w:pPr>
              <w:pStyle w:val="TAL"/>
            </w:pPr>
            <w:proofErr w:type="spellStart"/>
            <w:r>
              <w:t>N</w:t>
            </w:r>
            <w:r w:rsidRPr="00215D3C">
              <w:t>otifyCorrelatedNotificationChanged</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510BE5B" w14:textId="77777777" w:rsidR="004E0A00" w:rsidRPr="00215D3C" w:rsidRDefault="004E0A00" w:rsidP="001E2551">
            <w:pPr>
              <w:pStyle w:val="TAL"/>
            </w:pPr>
            <w:r w:rsidRPr="00215D3C">
              <w:t xml:space="preserve">Type </w:t>
            </w:r>
            <w:r>
              <w:t>for</w:t>
            </w:r>
            <w:r w:rsidRPr="00215D3C">
              <w:t xml:space="preserve"> a </w:t>
            </w:r>
            <w:proofErr w:type="spellStart"/>
            <w:r w:rsidRPr="00215D3C">
              <w:t>notifyCorrelatedNotificationChanged</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0E636A53" w14:textId="77777777" w:rsidR="004E0A00" w:rsidRPr="00215D3C" w:rsidRDefault="004E0A00" w:rsidP="001E2551">
            <w:pPr>
              <w:pStyle w:val="TAL"/>
              <w:jc w:val="center"/>
            </w:pPr>
            <w:r>
              <w:t>M</w:t>
            </w:r>
          </w:p>
        </w:tc>
      </w:tr>
      <w:tr w:rsidR="004E0A00" w:rsidRPr="00215D3C" w14:paraId="585DE5C6"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78B5B178" w14:textId="77777777" w:rsidR="004E0A00" w:rsidRDefault="004E0A00" w:rsidP="001E2551">
            <w:pPr>
              <w:pStyle w:val="TAL"/>
            </w:pPr>
            <w:proofErr w:type="spellStart"/>
            <w:r>
              <w:t>N</w:t>
            </w:r>
            <w:r w:rsidRPr="00215D3C">
              <w:t>otifyChangedAlarmGeneral</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6D6635CD" w14:textId="77777777" w:rsidR="004E0A00" w:rsidRPr="00215D3C" w:rsidRDefault="004E0A00" w:rsidP="001E2551">
            <w:pPr>
              <w:pStyle w:val="TAL"/>
            </w:pPr>
            <w:r w:rsidRPr="00215D3C">
              <w:t xml:space="preserve">Type </w:t>
            </w:r>
            <w:r>
              <w:t>for</w:t>
            </w:r>
            <w:r w:rsidRPr="00215D3C">
              <w:t xml:space="preserve"> a </w:t>
            </w:r>
            <w:proofErr w:type="spellStart"/>
            <w:r w:rsidRPr="00215D3C">
              <w:t>notifyChangedAlarmGeneral</w:t>
            </w:r>
            <w:proofErr w:type="spellEnd"/>
            <w:r w:rsidRPr="00215D3C">
              <w:t xml:space="preserve"> notification</w:t>
            </w:r>
            <w:r w:rsidRPr="00186F54">
              <w:t xml:space="preserve"> (non-security alarm)</w:t>
            </w:r>
          </w:p>
        </w:tc>
        <w:tc>
          <w:tcPr>
            <w:tcW w:w="203" w:type="pct"/>
            <w:tcBorders>
              <w:top w:val="single" w:sz="4" w:space="0" w:color="auto"/>
              <w:left w:val="single" w:sz="6" w:space="0" w:color="000000"/>
              <w:bottom w:val="single" w:sz="6" w:space="0" w:color="000000"/>
              <w:right w:val="single" w:sz="6" w:space="0" w:color="000000"/>
            </w:tcBorders>
          </w:tcPr>
          <w:p w14:paraId="052ADC9B" w14:textId="77777777" w:rsidR="004E0A00" w:rsidRPr="00215D3C" w:rsidRDefault="004E0A00" w:rsidP="001E2551">
            <w:pPr>
              <w:pStyle w:val="TAL"/>
              <w:jc w:val="center"/>
            </w:pPr>
            <w:r>
              <w:t>M</w:t>
            </w:r>
          </w:p>
        </w:tc>
      </w:tr>
      <w:tr w:rsidR="004E0A00" w:rsidRPr="00215D3C" w14:paraId="21B995D6"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2544B100" w14:textId="77777777" w:rsidR="004E0A00" w:rsidRDefault="004E0A00" w:rsidP="001E2551">
            <w:pPr>
              <w:pStyle w:val="TAL"/>
            </w:pPr>
            <w:proofErr w:type="spellStart"/>
            <w:r>
              <w:t>N</w:t>
            </w:r>
            <w:r w:rsidRPr="00215D3C">
              <w:t>otifyChanged</w:t>
            </w:r>
            <w:r>
              <w:t>Sec</w:t>
            </w:r>
            <w:r w:rsidRPr="00215D3C">
              <w:t>AlarmGeneral</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57471F32" w14:textId="77777777" w:rsidR="004E0A00" w:rsidRPr="00215D3C" w:rsidRDefault="004E0A00" w:rsidP="001E2551">
            <w:pPr>
              <w:pStyle w:val="TAL"/>
            </w:pPr>
            <w:r w:rsidRPr="00215D3C">
              <w:t xml:space="preserve">Type </w:t>
            </w:r>
            <w:r>
              <w:t>for</w:t>
            </w:r>
            <w:r w:rsidRPr="00215D3C">
              <w:t xml:space="preserve"> a </w:t>
            </w:r>
            <w:proofErr w:type="spellStart"/>
            <w:r w:rsidRPr="00215D3C">
              <w:t>notifyChangedAlarmGeneral</w:t>
            </w:r>
            <w:proofErr w:type="spellEnd"/>
            <w:r w:rsidRPr="00215D3C">
              <w:t xml:space="preserve"> notification</w:t>
            </w:r>
            <w:r>
              <w:t xml:space="preserve"> (</w:t>
            </w:r>
            <w:r>
              <w:rPr>
                <w:rFonts w:cs="Arial"/>
              </w:rPr>
              <w:t>security alarm)</w:t>
            </w:r>
          </w:p>
        </w:tc>
        <w:tc>
          <w:tcPr>
            <w:tcW w:w="203" w:type="pct"/>
            <w:tcBorders>
              <w:top w:val="single" w:sz="4" w:space="0" w:color="auto"/>
              <w:left w:val="single" w:sz="6" w:space="0" w:color="000000"/>
              <w:bottom w:val="single" w:sz="6" w:space="0" w:color="000000"/>
              <w:right w:val="single" w:sz="6" w:space="0" w:color="000000"/>
            </w:tcBorders>
          </w:tcPr>
          <w:p w14:paraId="5E84A4F8" w14:textId="77777777" w:rsidR="004E0A00" w:rsidRPr="00215D3C" w:rsidRDefault="004E0A00" w:rsidP="001E2551">
            <w:pPr>
              <w:pStyle w:val="TAL"/>
              <w:jc w:val="center"/>
            </w:pPr>
            <w:r>
              <w:t>M</w:t>
            </w:r>
          </w:p>
        </w:tc>
      </w:tr>
    </w:tbl>
    <w:p w14:paraId="67B6011D" w14:textId="77777777" w:rsidR="004E0A00" w:rsidRPr="00215D3C" w:rsidRDefault="004E0A00" w:rsidP="004E0A00"/>
    <w:p w14:paraId="4C55B596" w14:textId="77777777" w:rsidR="004E0A00" w:rsidRPr="00215D3C" w:rsidRDefault="004E0A00" w:rsidP="004E0A00">
      <w:pPr>
        <w:pStyle w:val="TH"/>
      </w:pPr>
      <w:r w:rsidRPr="00215D3C">
        <w:t>Table</w:t>
      </w:r>
      <w:r>
        <w:t xml:space="preserve"> 12.2.1</w:t>
      </w:r>
      <w:r w:rsidRPr="00215D3C">
        <w:rPr>
          <w:rFonts w:hint="eastAsia"/>
          <w:lang w:eastAsia="zh-CN"/>
        </w:rPr>
        <w:t>.3</w:t>
      </w:r>
      <w:r w:rsidRPr="00215D3C">
        <w:t xml:space="preserve">.2.8.3.1-3: Data structures supported by the POST Response Body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708"/>
        <w:gridCol w:w="5408"/>
        <w:gridCol w:w="391"/>
      </w:tblGrid>
      <w:tr w:rsidR="004E0A00" w:rsidRPr="00215D3C" w14:paraId="6CDB3AE7" w14:textId="77777777" w:rsidTr="001E255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0F242598" w14:textId="77777777" w:rsidR="004E0A00" w:rsidRPr="00215D3C" w:rsidRDefault="004E0A00" w:rsidP="001E2551">
            <w:pPr>
              <w:pStyle w:val="TAH"/>
            </w:pPr>
            <w:r w:rsidRPr="00215D3C">
              <w:t>Data type</w:t>
            </w:r>
          </w:p>
        </w:tc>
        <w:tc>
          <w:tcPr>
            <w:tcW w:w="887" w:type="pct"/>
            <w:tcBorders>
              <w:top w:val="single" w:sz="4" w:space="0" w:color="auto"/>
              <w:left w:val="single" w:sz="4" w:space="0" w:color="auto"/>
              <w:bottom w:val="single" w:sz="4" w:space="0" w:color="auto"/>
              <w:right w:val="single" w:sz="4" w:space="0" w:color="auto"/>
            </w:tcBorders>
            <w:shd w:val="clear" w:color="auto" w:fill="BFBFBF"/>
            <w:hideMark/>
          </w:tcPr>
          <w:p w14:paraId="78C2F37C" w14:textId="77777777" w:rsidR="004E0A00" w:rsidRPr="00215D3C" w:rsidRDefault="004E0A00" w:rsidP="001E2551">
            <w:pPr>
              <w:pStyle w:val="TAH"/>
            </w:pPr>
            <w:r w:rsidRPr="00215D3C">
              <w:t>Response</w:t>
            </w:r>
            <w:r>
              <w:t xml:space="preserve"> </w:t>
            </w:r>
            <w:r w:rsidRPr="00215D3C">
              <w:t>codes</w:t>
            </w:r>
          </w:p>
        </w:tc>
        <w:tc>
          <w:tcPr>
            <w:tcW w:w="2808" w:type="pct"/>
            <w:tcBorders>
              <w:top w:val="single" w:sz="4" w:space="0" w:color="auto"/>
              <w:left w:val="single" w:sz="4" w:space="0" w:color="auto"/>
              <w:bottom w:val="single" w:sz="4" w:space="0" w:color="auto"/>
              <w:right w:val="single" w:sz="4" w:space="0" w:color="auto"/>
            </w:tcBorders>
            <w:shd w:val="clear" w:color="auto" w:fill="BFBFBF"/>
            <w:hideMark/>
          </w:tcPr>
          <w:p w14:paraId="6A03CFE2" w14:textId="77777777" w:rsidR="004E0A00" w:rsidRPr="00215D3C" w:rsidRDefault="004E0A00"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F4B0A69" w14:textId="77777777" w:rsidR="004E0A00" w:rsidRPr="00215D3C" w:rsidRDefault="004E0A00" w:rsidP="001E2551">
            <w:pPr>
              <w:pStyle w:val="TAH"/>
            </w:pPr>
            <w:r w:rsidRPr="00215D3C">
              <w:t>S</w:t>
            </w:r>
          </w:p>
        </w:tc>
      </w:tr>
      <w:tr w:rsidR="004E0A00" w:rsidRPr="00215D3C" w14:paraId="35945ADB" w14:textId="77777777" w:rsidTr="001E2551">
        <w:tc>
          <w:tcPr>
            <w:tcW w:w="1102" w:type="pct"/>
            <w:tcBorders>
              <w:top w:val="single" w:sz="4" w:space="0" w:color="auto"/>
              <w:left w:val="single" w:sz="6" w:space="0" w:color="000000"/>
              <w:bottom w:val="single" w:sz="4" w:space="0" w:color="auto"/>
              <w:right w:val="single" w:sz="6" w:space="0" w:color="000000"/>
            </w:tcBorders>
          </w:tcPr>
          <w:p w14:paraId="316FAB2D" w14:textId="77777777" w:rsidR="004E0A00" w:rsidRPr="00215D3C" w:rsidRDefault="004E0A00" w:rsidP="001E2551">
            <w:pPr>
              <w:pStyle w:val="TAL"/>
            </w:pPr>
            <w:r w:rsidRPr="00215D3C">
              <w:t>n/a</w:t>
            </w:r>
          </w:p>
        </w:tc>
        <w:tc>
          <w:tcPr>
            <w:tcW w:w="887" w:type="pct"/>
            <w:tcBorders>
              <w:top w:val="single" w:sz="4" w:space="0" w:color="auto"/>
              <w:left w:val="single" w:sz="6" w:space="0" w:color="000000"/>
              <w:bottom w:val="single" w:sz="4" w:space="0" w:color="auto"/>
              <w:right w:val="single" w:sz="6" w:space="0" w:color="000000"/>
            </w:tcBorders>
          </w:tcPr>
          <w:p w14:paraId="2406AF8C" w14:textId="77777777" w:rsidR="004E0A00" w:rsidRPr="00215D3C" w:rsidRDefault="004E0A00" w:rsidP="001E2551">
            <w:pPr>
              <w:pStyle w:val="TAL"/>
            </w:pPr>
            <w:r w:rsidRPr="00215D3C">
              <w:t>204 No Content</w:t>
            </w:r>
          </w:p>
        </w:tc>
        <w:tc>
          <w:tcPr>
            <w:tcW w:w="2808" w:type="pct"/>
            <w:tcBorders>
              <w:top w:val="single" w:sz="4" w:space="0" w:color="auto"/>
              <w:left w:val="single" w:sz="6" w:space="0" w:color="000000"/>
              <w:bottom w:val="single" w:sz="4" w:space="0" w:color="auto"/>
              <w:right w:val="single" w:sz="6" w:space="0" w:color="000000"/>
            </w:tcBorders>
          </w:tcPr>
          <w:p w14:paraId="2F894B4D" w14:textId="77777777" w:rsidR="004E0A00" w:rsidRPr="00215D3C" w:rsidRDefault="004E0A00" w:rsidP="001E2551">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411AA0B7" w14:textId="77777777" w:rsidR="004E0A00" w:rsidRPr="00215D3C" w:rsidRDefault="004E0A00" w:rsidP="001E2551">
            <w:pPr>
              <w:pStyle w:val="TAL"/>
              <w:jc w:val="center"/>
            </w:pPr>
            <w:r w:rsidRPr="00215D3C">
              <w:t>M</w:t>
            </w:r>
          </w:p>
        </w:tc>
      </w:tr>
      <w:tr w:rsidR="004E0A00" w:rsidRPr="00215D3C" w14:paraId="0B83CA1C" w14:textId="77777777" w:rsidTr="001E2551">
        <w:tc>
          <w:tcPr>
            <w:tcW w:w="1102" w:type="pct"/>
            <w:tcBorders>
              <w:top w:val="single" w:sz="4" w:space="0" w:color="auto"/>
              <w:left w:val="single" w:sz="6" w:space="0" w:color="000000"/>
              <w:bottom w:val="single" w:sz="6" w:space="0" w:color="000000"/>
              <w:right w:val="single" w:sz="6" w:space="0" w:color="000000"/>
            </w:tcBorders>
          </w:tcPr>
          <w:p w14:paraId="176E5D40" w14:textId="77777777" w:rsidR="004E0A00" w:rsidRPr="00215D3C" w:rsidRDefault="004E0A00" w:rsidP="001E2551">
            <w:pPr>
              <w:pStyle w:val="TAL"/>
            </w:pPr>
            <w:proofErr w:type="spellStart"/>
            <w:r>
              <w:t>E</w:t>
            </w:r>
            <w:r w:rsidRPr="00215D3C">
              <w:t>rror</w:t>
            </w:r>
            <w:r>
              <w:t>Response</w:t>
            </w:r>
            <w:proofErr w:type="spellEnd"/>
          </w:p>
        </w:tc>
        <w:tc>
          <w:tcPr>
            <w:tcW w:w="887" w:type="pct"/>
            <w:tcBorders>
              <w:top w:val="single" w:sz="4" w:space="0" w:color="auto"/>
              <w:left w:val="single" w:sz="6" w:space="0" w:color="000000"/>
              <w:bottom w:val="single" w:sz="6" w:space="0" w:color="000000"/>
              <w:right w:val="single" w:sz="6" w:space="0" w:color="000000"/>
            </w:tcBorders>
          </w:tcPr>
          <w:p w14:paraId="7FFC23FB" w14:textId="77777777" w:rsidR="004E0A00" w:rsidRPr="00215D3C" w:rsidRDefault="004E0A00" w:rsidP="001E2551">
            <w:pPr>
              <w:pStyle w:val="TAL"/>
            </w:pPr>
            <w:r w:rsidRPr="00215D3C">
              <w:t>4xx/5xx</w:t>
            </w:r>
          </w:p>
        </w:tc>
        <w:tc>
          <w:tcPr>
            <w:tcW w:w="2808" w:type="pct"/>
            <w:tcBorders>
              <w:top w:val="single" w:sz="4" w:space="0" w:color="auto"/>
              <w:left w:val="single" w:sz="6" w:space="0" w:color="000000"/>
              <w:bottom w:val="single" w:sz="6" w:space="0" w:color="000000"/>
              <w:right w:val="single" w:sz="6" w:space="0" w:color="000000"/>
            </w:tcBorders>
          </w:tcPr>
          <w:p w14:paraId="06FD5C2F" w14:textId="77777777" w:rsidR="004E0A00" w:rsidRPr="00215D3C" w:rsidRDefault="004E0A00" w:rsidP="001E255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0C61E43" w14:textId="77777777" w:rsidR="004E0A00" w:rsidRPr="00215D3C" w:rsidRDefault="004E0A00" w:rsidP="001E2551">
            <w:pPr>
              <w:pStyle w:val="TAL"/>
              <w:jc w:val="center"/>
            </w:pPr>
            <w:r w:rsidRPr="00215D3C">
              <w:t>M</w:t>
            </w:r>
          </w:p>
        </w:tc>
      </w:tr>
    </w:tbl>
    <w:p w14:paraId="59ED3883" w14:textId="77777777" w:rsidR="004E0A00" w:rsidRDefault="004E0A00" w:rsidP="004E0A00">
      <w:pPr>
        <w:rPr>
          <w:lang w:eastAsia="zh-CN"/>
        </w:rPr>
      </w:pPr>
    </w:p>
    <w:p w14:paraId="15274A9E" w14:textId="77777777" w:rsidR="008460BA" w:rsidRDefault="008460BA" w:rsidP="008460B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60BA" w14:paraId="35256EC0"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65DB3" w14:textId="77777777" w:rsidR="008460BA" w:rsidRDefault="008460BA" w:rsidP="00F06652">
            <w:pPr>
              <w:jc w:val="center"/>
              <w:rPr>
                <w:rFonts w:ascii="Arial" w:hAnsi="Arial" w:cs="Arial"/>
                <w:b/>
                <w:bCs/>
                <w:sz w:val="28"/>
                <w:szCs w:val="28"/>
              </w:rPr>
            </w:pPr>
            <w:r>
              <w:rPr>
                <w:rFonts w:ascii="Arial" w:hAnsi="Arial" w:cs="Arial"/>
                <w:b/>
                <w:bCs/>
                <w:sz w:val="28"/>
                <w:szCs w:val="28"/>
                <w:lang w:eastAsia="zh-CN"/>
              </w:rPr>
              <w:t>4</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7816839A" w14:textId="77777777" w:rsidR="008460BA" w:rsidRPr="009F666A" w:rsidRDefault="008460BA" w:rsidP="008460BA"/>
    <w:p w14:paraId="5B617445" w14:textId="77777777" w:rsidR="008460BA" w:rsidRPr="00215D3C" w:rsidRDefault="008460BA" w:rsidP="004E0A00">
      <w:pPr>
        <w:rPr>
          <w:lang w:eastAsia="zh-CN"/>
        </w:rPr>
      </w:pPr>
    </w:p>
    <w:p w14:paraId="486D4FAD" w14:textId="77777777" w:rsidR="004E0A00" w:rsidRDefault="004E0A00" w:rsidP="004E0A00">
      <w:pPr>
        <w:pStyle w:val="Heading2"/>
        <w:rPr>
          <w:lang w:eastAsia="de-DE"/>
        </w:rPr>
      </w:pPr>
      <w:bookmarkStart w:id="501" w:name="_Toc44001692"/>
      <w:bookmarkStart w:id="502" w:name="_Toc51581259"/>
      <w:bookmarkStart w:id="503" w:name="_Toc52356522"/>
      <w:bookmarkStart w:id="504" w:name="_Toc55228092"/>
      <w:bookmarkStart w:id="505" w:name="_Toc138323656"/>
      <w:bookmarkStart w:id="506" w:name="_Toc139374794"/>
      <w:r>
        <w:rPr>
          <w:lang w:eastAsia="de-DE"/>
        </w:rPr>
        <w:lastRenderedPageBreak/>
        <w:t>12.5</w:t>
      </w:r>
      <w:r>
        <w:rPr>
          <w:lang w:eastAsia="de-DE"/>
        </w:rPr>
        <w:tab/>
        <w:t>Streaming data reporting service</w:t>
      </w:r>
      <w:bookmarkEnd w:id="501"/>
      <w:bookmarkEnd w:id="502"/>
      <w:bookmarkEnd w:id="503"/>
      <w:bookmarkEnd w:id="504"/>
      <w:bookmarkEnd w:id="505"/>
      <w:bookmarkEnd w:id="506"/>
    </w:p>
    <w:p w14:paraId="24968C1F" w14:textId="77777777" w:rsidR="004E0A00" w:rsidRDefault="004E0A00" w:rsidP="004E0A00">
      <w:pPr>
        <w:pStyle w:val="Heading3"/>
        <w:rPr>
          <w:lang w:eastAsia="de-DE"/>
        </w:rPr>
      </w:pPr>
      <w:bookmarkStart w:id="507" w:name="_Toc44001693"/>
      <w:bookmarkStart w:id="508" w:name="_Toc51581260"/>
      <w:bookmarkStart w:id="509" w:name="_Toc52356523"/>
      <w:bookmarkStart w:id="510" w:name="_Toc55228093"/>
      <w:bookmarkStart w:id="511" w:name="_Toc138323657"/>
      <w:bookmarkStart w:id="512" w:name="_Toc139374795"/>
      <w:r>
        <w:rPr>
          <w:lang w:eastAsia="de-DE"/>
        </w:rPr>
        <w:t>12.5.1</w:t>
      </w:r>
      <w:r>
        <w:rPr>
          <w:lang w:eastAsia="de-DE"/>
        </w:rPr>
        <w:tab/>
        <w:t>RESTful HTTP-based solution set</w:t>
      </w:r>
      <w:bookmarkEnd w:id="507"/>
      <w:bookmarkEnd w:id="508"/>
      <w:bookmarkEnd w:id="509"/>
      <w:bookmarkEnd w:id="510"/>
      <w:bookmarkEnd w:id="511"/>
      <w:bookmarkEnd w:id="512"/>
    </w:p>
    <w:p w14:paraId="21D035D1" w14:textId="77777777" w:rsidR="004E0A00" w:rsidRDefault="004E0A00" w:rsidP="004E0A00">
      <w:pPr>
        <w:pStyle w:val="Heading4"/>
        <w:rPr>
          <w:lang w:eastAsia="de-DE"/>
        </w:rPr>
      </w:pPr>
      <w:bookmarkStart w:id="513" w:name="_Toc44001704"/>
      <w:bookmarkStart w:id="514" w:name="_Toc51581271"/>
      <w:bookmarkStart w:id="515" w:name="_Toc52356534"/>
      <w:bookmarkStart w:id="516" w:name="_Toc55228104"/>
      <w:bookmarkStart w:id="517" w:name="_Toc138323668"/>
      <w:bookmarkStart w:id="518" w:name="_Toc139374806"/>
      <w:r>
        <w:rPr>
          <w:lang w:eastAsia="de-DE"/>
        </w:rPr>
        <w:t>12.5.1.3</w:t>
      </w:r>
      <w:r>
        <w:rPr>
          <w:lang w:eastAsia="de-DE"/>
        </w:rPr>
        <w:tab/>
        <w:t>Resources</w:t>
      </w:r>
      <w:bookmarkEnd w:id="513"/>
      <w:bookmarkEnd w:id="514"/>
      <w:bookmarkEnd w:id="515"/>
      <w:bookmarkEnd w:id="516"/>
      <w:bookmarkEnd w:id="517"/>
      <w:bookmarkEnd w:id="518"/>
    </w:p>
    <w:p w14:paraId="4BAD48CD" w14:textId="77777777" w:rsidR="004E0A00" w:rsidRDefault="004E0A00" w:rsidP="004E0A00">
      <w:pPr>
        <w:pStyle w:val="Heading5"/>
        <w:rPr>
          <w:lang w:eastAsia="de-DE"/>
        </w:rPr>
      </w:pPr>
      <w:bookmarkStart w:id="519" w:name="_Toc44001705"/>
      <w:bookmarkStart w:id="520" w:name="_Toc51581272"/>
      <w:bookmarkStart w:id="521" w:name="_Toc52356535"/>
      <w:bookmarkStart w:id="522" w:name="_Toc55228105"/>
      <w:bookmarkStart w:id="523" w:name="_Toc138323669"/>
      <w:bookmarkStart w:id="524" w:name="_Toc139374807"/>
      <w:r>
        <w:rPr>
          <w:lang w:eastAsia="de-DE"/>
        </w:rPr>
        <w:t>12.5.1.3.1</w:t>
      </w:r>
      <w:r>
        <w:rPr>
          <w:lang w:eastAsia="de-DE"/>
        </w:rPr>
        <w:tab/>
        <w:t>Resources structure</w:t>
      </w:r>
      <w:bookmarkEnd w:id="519"/>
      <w:bookmarkEnd w:id="520"/>
      <w:bookmarkEnd w:id="521"/>
      <w:bookmarkEnd w:id="522"/>
      <w:bookmarkEnd w:id="523"/>
      <w:bookmarkEnd w:id="524"/>
    </w:p>
    <w:p w14:paraId="51CEAAF3" w14:textId="77777777" w:rsidR="004E0A00" w:rsidRDefault="004E0A00" w:rsidP="004E0A00">
      <w:pPr>
        <w:rPr>
          <w:lang w:eastAsia="de-DE"/>
        </w:rPr>
      </w:pPr>
      <w:r>
        <w:rPr>
          <w:lang w:eastAsia="de-DE"/>
        </w:rPr>
        <w:t>Figure 12.5.1.3.1-1 shows the resource structure of the Streaming data reporting service.</w:t>
      </w:r>
    </w:p>
    <w:bookmarkStart w:id="525" w:name="_MON_1700634637"/>
    <w:bookmarkEnd w:id="525"/>
    <w:p w14:paraId="00811B40" w14:textId="77777777" w:rsidR="004E0A00" w:rsidRDefault="004E0A00" w:rsidP="004E0A00">
      <w:pPr>
        <w:pStyle w:val="TH"/>
        <w:jc w:val="both"/>
      </w:pPr>
      <w:r>
        <w:object w:dxaOrig="9026" w:dyaOrig="3361" w14:anchorId="2A605410">
          <v:shape id="_x0000_i1025" type="#_x0000_t75" style="width:450.85pt;height:168.15pt" o:ole="">
            <v:imagedata r:id="rId17" o:title=""/>
          </v:shape>
          <o:OLEObject Type="Embed" ProgID="Word.Document.12" ShapeID="_x0000_i1025" DrawAspect="Content" ObjectID="_1757504632" r:id="rId18">
            <o:FieldCodes>\s</o:FieldCodes>
          </o:OLEObject>
        </w:object>
      </w:r>
    </w:p>
    <w:p w14:paraId="73FF1A19" w14:textId="77777777" w:rsidR="004E0A00" w:rsidRDefault="004E0A00" w:rsidP="004E0A00">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1C992599" w14:textId="77777777" w:rsidR="004E0A00" w:rsidRDefault="004E0A00" w:rsidP="004E0A00">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3"/>
        <w:gridCol w:w="1048"/>
        <w:gridCol w:w="3647"/>
      </w:tblGrid>
      <w:tr w:rsidR="004E0A00" w14:paraId="450FD260" w14:textId="77777777" w:rsidTr="001E2551">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442EFB" w14:textId="77777777" w:rsidR="004E0A00" w:rsidRDefault="004E0A00" w:rsidP="001E2551">
            <w:pPr>
              <w:pStyle w:val="TAH"/>
            </w:pPr>
            <w:bookmarkStart w:id="526"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4CB2933" w14:textId="77777777" w:rsidR="004E0A00" w:rsidRDefault="004E0A00" w:rsidP="001E2551">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F87772" w14:textId="77777777" w:rsidR="004E0A00" w:rsidRDefault="004E0A00" w:rsidP="001E2551">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0B3C29" w14:textId="77777777" w:rsidR="004E0A00" w:rsidRDefault="004E0A00" w:rsidP="001E2551">
            <w:pPr>
              <w:pStyle w:val="TAH"/>
            </w:pPr>
            <w:r>
              <w:t>Description</w:t>
            </w:r>
          </w:p>
        </w:tc>
      </w:tr>
      <w:tr w:rsidR="004E0A00" w14:paraId="46635D82" w14:textId="77777777" w:rsidTr="001E2551">
        <w:trPr>
          <w:trHeight w:val="336"/>
          <w:jc w:val="center"/>
        </w:trPr>
        <w:tc>
          <w:tcPr>
            <w:tcW w:w="587" w:type="pct"/>
            <w:vMerge w:val="restart"/>
            <w:tcBorders>
              <w:top w:val="single" w:sz="4" w:space="0" w:color="auto"/>
              <w:left w:val="single" w:sz="4" w:space="0" w:color="auto"/>
              <w:right w:val="single" w:sz="4" w:space="0" w:color="auto"/>
            </w:tcBorders>
            <w:hideMark/>
          </w:tcPr>
          <w:p w14:paraId="0B0692C8" w14:textId="77777777" w:rsidR="004E0A00" w:rsidRDefault="004E0A00" w:rsidP="001E2551">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1639B755" w14:textId="77777777" w:rsidR="004E0A00" w:rsidRDefault="004E0A00" w:rsidP="001E2551">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3F3B05F4" w14:textId="77777777" w:rsidR="004E0A00" w:rsidRDefault="004E0A00" w:rsidP="001E2551">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566045D2" w14:textId="77777777" w:rsidR="004E0A00" w:rsidRDefault="004E0A00" w:rsidP="001E2551">
            <w:pPr>
              <w:pStyle w:val="TAL"/>
            </w:pPr>
            <w:r>
              <w:t>Inform consumer about reporting streams to be carried by the new connection and receive a new connection id.</w:t>
            </w:r>
          </w:p>
        </w:tc>
      </w:tr>
      <w:tr w:rsidR="004E0A00" w14:paraId="6C30305A" w14:textId="77777777" w:rsidTr="001E2551">
        <w:trPr>
          <w:trHeight w:val="336"/>
          <w:jc w:val="center"/>
        </w:trPr>
        <w:tc>
          <w:tcPr>
            <w:tcW w:w="587" w:type="pct"/>
            <w:vMerge/>
            <w:tcBorders>
              <w:left w:val="single" w:sz="4" w:space="0" w:color="auto"/>
              <w:bottom w:val="single" w:sz="4" w:space="0" w:color="auto"/>
              <w:right w:val="single" w:sz="4" w:space="0" w:color="auto"/>
            </w:tcBorders>
          </w:tcPr>
          <w:p w14:paraId="6D07245B" w14:textId="77777777" w:rsidR="004E0A00" w:rsidRDefault="004E0A00" w:rsidP="001E2551">
            <w:pPr>
              <w:pStyle w:val="TAL"/>
            </w:pPr>
          </w:p>
        </w:tc>
        <w:tc>
          <w:tcPr>
            <w:tcW w:w="1975" w:type="pct"/>
            <w:vMerge/>
            <w:tcBorders>
              <w:left w:val="single" w:sz="4" w:space="0" w:color="auto"/>
              <w:bottom w:val="single" w:sz="4" w:space="0" w:color="auto"/>
              <w:right w:val="single" w:sz="4" w:space="0" w:color="auto"/>
            </w:tcBorders>
          </w:tcPr>
          <w:p w14:paraId="460AB8FC" w14:textId="77777777" w:rsidR="004E0A00" w:rsidRDefault="004E0A00" w:rsidP="001E2551">
            <w:pPr>
              <w:pStyle w:val="TAL"/>
            </w:pPr>
          </w:p>
        </w:tc>
        <w:tc>
          <w:tcPr>
            <w:tcW w:w="544" w:type="pct"/>
            <w:tcBorders>
              <w:top w:val="single" w:sz="4" w:space="0" w:color="auto"/>
              <w:left w:val="single" w:sz="4" w:space="0" w:color="auto"/>
              <w:bottom w:val="single" w:sz="4" w:space="0" w:color="auto"/>
              <w:right w:val="single" w:sz="4" w:space="0" w:color="auto"/>
            </w:tcBorders>
          </w:tcPr>
          <w:p w14:paraId="24677430" w14:textId="77777777" w:rsidR="004E0A00" w:rsidRDefault="004E0A00" w:rsidP="001E255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2FE12AB5" w14:textId="77777777" w:rsidR="004E0A00" w:rsidRDefault="004E0A00" w:rsidP="001E2551">
            <w:pPr>
              <w:pStyle w:val="TAL"/>
            </w:pPr>
            <w:r>
              <w:t>Obtain information about connections</w:t>
            </w:r>
          </w:p>
        </w:tc>
      </w:tr>
      <w:tr w:rsidR="004E0A00" w14:paraId="1F2B8CD6" w14:textId="77777777" w:rsidTr="001E2551">
        <w:trPr>
          <w:trHeight w:val="336"/>
          <w:jc w:val="center"/>
        </w:trPr>
        <w:tc>
          <w:tcPr>
            <w:tcW w:w="587" w:type="pct"/>
            <w:vMerge w:val="restart"/>
            <w:tcBorders>
              <w:top w:val="single" w:sz="4" w:space="0" w:color="auto"/>
              <w:left w:val="single" w:sz="4" w:space="0" w:color="auto"/>
              <w:right w:val="single" w:sz="4" w:space="0" w:color="auto"/>
            </w:tcBorders>
          </w:tcPr>
          <w:p w14:paraId="0FBBDB4B" w14:textId="77777777" w:rsidR="004E0A00" w:rsidRDefault="004E0A00" w:rsidP="001E2551">
            <w:pPr>
              <w:pStyle w:val="TAL"/>
            </w:pPr>
            <w:r>
              <w:t>connection</w:t>
            </w:r>
          </w:p>
        </w:tc>
        <w:tc>
          <w:tcPr>
            <w:tcW w:w="1975" w:type="pct"/>
            <w:vMerge w:val="restart"/>
            <w:tcBorders>
              <w:top w:val="single" w:sz="4" w:space="0" w:color="auto"/>
              <w:left w:val="single" w:sz="4" w:space="0" w:color="auto"/>
              <w:right w:val="single" w:sz="4" w:space="0" w:color="auto"/>
            </w:tcBorders>
          </w:tcPr>
          <w:p w14:paraId="34D8839E" w14:textId="77777777" w:rsidR="004E0A00" w:rsidRDefault="004E0A00" w:rsidP="001E2551">
            <w:pPr>
              <w:pStyle w:val="TAL"/>
            </w:pPr>
            <w:r w:rsidRPr="00115D00">
              <w:t>…</w:t>
            </w:r>
            <w:r>
              <w:t>/connections/{</w:t>
            </w:r>
            <w:proofErr w:type="spellStart"/>
            <w:r>
              <w:t>connectionId</w:t>
            </w:r>
            <w:proofErr w:type="spellEnd"/>
            <w:r>
              <w:t>}</w:t>
            </w:r>
          </w:p>
        </w:tc>
        <w:tc>
          <w:tcPr>
            <w:tcW w:w="544" w:type="pct"/>
            <w:tcBorders>
              <w:top w:val="single" w:sz="4" w:space="0" w:color="auto"/>
              <w:left w:val="single" w:sz="4" w:space="0" w:color="auto"/>
              <w:bottom w:val="single" w:sz="4" w:space="0" w:color="auto"/>
              <w:right w:val="single" w:sz="4" w:space="0" w:color="auto"/>
            </w:tcBorders>
          </w:tcPr>
          <w:p w14:paraId="713E2727" w14:textId="77777777" w:rsidR="004E0A00" w:rsidRDefault="004E0A00" w:rsidP="001E2551">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7870EC70" w14:textId="77777777" w:rsidR="004E0A00" w:rsidRDefault="004E0A00" w:rsidP="001E2551">
            <w:pPr>
              <w:pStyle w:val="TAL"/>
            </w:pPr>
            <w:r>
              <w:t>Establish WebSocket for a given connection</w:t>
            </w:r>
          </w:p>
        </w:tc>
      </w:tr>
      <w:tr w:rsidR="004E0A00" w14:paraId="662DF7AF" w14:textId="77777777" w:rsidTr="001E2551">
        <w:trPr>
          <w:trHeight w:val="336"/>
          <w:jc w:val="center"/>
        </w:trPr>
        <w:tc>
          <w:tcPr>
            <w:tcW w:w="587" w:type="pct"/>
            <w:vMerge/>
            <w:tcBorders>
              <w:left w:val="single" w:sz="4" w:space="0" w:color="auto"/>
              <w:right w:val="single" w:sz="4" w:space="0" w:color="auto"/>
            </w:tcBorders>
          </w:tcPr>
          <w:p w14:paraId="64C6A2DD" w14:textId="77777777" w:rsidR="004E0A00" w:rsidRDefault="004E0A00" w:rsidP="001E2551">
            <w:pPr>
              <w:pStyle w:val="TAL"/>
            </w:pPr>
          </w:p>
        </w:tc>
        <w:tc>
          <w:tcPr>
            <w:tcW w:w="1975" w:type="pct"/>
            <w:vMerge/>
            <w:tcBorders>
              <w:left w:val="single" w:sz="4" w:space="0" w:color="auto"/>
              <w:right w:val="single" w:sz="4" w:space="0" w:color="auto"/>
            </w:tcBorders>
          </w:tcPr>
          <w:p w14:paraId="3362F02C" w14:textId="77777777" w:rsidR="004E0A00" w:rsidRDefault="004E0A00" w:rsidP="001E2551">
            <w:pPr>
              <w:pStyle w:val="TAL"/>
            </w:pPr>
          </w:p>
        </w:tc>
        <w:tc>
          <w:tcPr>
            <w:tcW w:w="544" w:type="pct"/>
            <w:tcBorders>
              <w:top w:val="single" w:sz="4" w:space="0" w:color="auto"/>
              <w:left w:val="single" w:sz="4" w:space="0" w:color="auto"/>
              <w:bottom w:val="single" w:sz="4" w:space="0" w:color="auto"/>
              <w:right w:val="single" w:sz="4" w:space="0" w:color="auto"/>
            </w:tcBorders>
          </w:tcPr>
          <w:p w14:paraId="75A4936F" w14:textId="77777777" w:rsidR="004E0A00" w:rsidRDefault="004E0A00" w:rsidP="001E255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5B90628" w14:textId="77777777" w:rsidR="004E0A00" w:rsidRDefault="004E0A00" w:rsidP="001E2551">
            <w:pPr>
              <w:pStyle w:val="TAL"/>
            </w:pPr>
            <w:r>
              <w:t>Obtain information about connection</w:t>
            </w:r>
          </w:p>
        </w:tc>
      </w:tr>
      <w:tr w:rsidR="004E0A00" w14:paraId="47EC655E" w14:textId="77777777" w:rsidTr="001E2551">
        <w:trPr>
          <w:trHeight w:val="336"/>
          <w:jc w:val="center"/>
        </w:trPr>
        <w:tc>
          <w:tcPr>
            <w:tcW w:w="587" w:type="pct"/>
            <w:vMerge/>
            <w:tcBorders>
              <w:left w:val="single" w:sz="4" w:space="0" w:color="auto"/>
              <w:right w:val="single" w:sz="4" w:space="0" w:color="auto"/>
            </w:tcBorders>
          </w:tcPr>
          <w:p w14:paraId="0C83D589" w14:textId="77777777" w:rsidR="004E0A00" w:rsidRDefault="004E0A00" w:rsidP="001E2551">
            <w:pPr>
              <w:pStyle w:val="TAL"/>
            </w:pPr>
          </w:p>
        </w:tc>
        <w:tc>
          <w:tcPr>
            <w:tcW w:w="1975" w:type="pct"/>
            <w:vMerge/>
            <w:tcBorders>
              <w:left w:val="single" w:sz="4" w:space="0" w:color="auto"/>
              <w:right w:val="single" w:sz="4" w:space="0" w:color="auto"/>
            </w:tcBorders>
          </w:tcPr>
          <w:p w14:paraId="38A39DE5" w14:textId="77777777" w:rsidR="004E0A00" w:rsidRDefault="004E0A00" w:rsidP="001E2551">
            <w:pPr>
              <w:pStyle w:val="TAL"/>
            </w:pPr>
          </w:p>
        </w:tc>
        <w:tc>
          <w:tcPr>
            <w:tcW w:w="544" w:type="pct"/>
            <w:tcBorders>
              <w:top w:val="single" w:sz="4" w:space="0" w:color="auto"/>
              <w:left w:val="single" w:sz="4" w:space="0" w:color="auto"/>
              <w:bottom w:val="single" w:sz="4" w:space="0" w:color="auto"/>
              <w:right w:val="single" w:sz="4" w:space="0" w:color="auto"/>
            </w:tcBorders>
          </w:tcPr>
          <w:p w14:paraId="77ED2BB6" w14:textId="77777777" w:rsidR="004E0A00" w:rsidRDefault="004E0A00" w:rsidP="001E2551">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60B2D6EE" w14:textId="77777777" w:rsidR="004E0A00" w:rsidRDefault="004E0A00" w:rsidP="001E2551">
            <w:pPr>
              <w:pStyle w:val="TAL"/>
            </w:pPr>
            <w:r>
              <w:t>Send a unit of streaming data</w:t>
            </w:r>
          </w:p>
        </w:tc>
      </w:tr>
      <w:tr w:rsidR="004E0A00" w14:paraId="6C0E3280" w14:textId="77777777" w:rsidTr="001E2551">
        <w:trPr>
          <w:trHeight w:val="336"/>
          <w:jc w:val="center"/>
        </w:trPr>
        <w:tc>
          <w:tcPr>
            <w:tcW w:w="587" w:type="pct"/>
            <w:vMerge/>
            <w:tcBorders>
              <w:left w:val="single" w:sz="4" w:space="0" w:color="auto"/>
              <w:bottom w:val="single" w:sz="4" w:space="0" w:color="auto"/>
              <w:right w:val="single" w:sz="4" w:space="0" w:color="auto"/>
            </w:tcBorders>
          </w:tcPr>
          <w:p w14:paraId="52F9991F" w14:textId="77777777" w:rsidR="004E0A00" w:rsidRDefault="004E0A00" w:rsidP="001E2551">
            <w:pPr>
              <w:pStyle w:val="TAL"/>
            </w:pPr>
          </w:p>
        </w:tc>
        <w:tc>
          <w:tcPr>
            <w:tcW w:w="1975" w:type="pct"/>
            <w:vMerge/>
            <w:tcBorders>
              <w:left w:val="single" w:sz="4" w:space="0" w:color="auto"/>
              <w:bottom w:val="single" w:sz="4" w:space="0" w:color="auto"/>
              <w:right w:val="single" w:sz="4" w:space="0" w:color="auto"/>
            </w:tcBorders>
          </w:tcPr>
          <w:p w14:paraId="4C740929" w14:textId="77777777" w:rsidR="004E0A00" w:rsidRDefault="004E0A00" w:rsidP="001E2551">
            <w:pPr>
              <w:pStyle w:val="TAL"/>
            </w:pPr>
          </w:p>
        </w:tc>
        <w:tc>
          <w:tcPr>
            <w:tcW w:w="544" w:type="pct"/>
            <w:tcBorders>
              <w:top w:val="single" w:sz="4" w:space="0" w:color="auto"/>
              <w:left w:val="single" w:sz="4" w:space="0" w:color="auto"/>
              <w:bottom w:val="single" w:sz="4" w:space="0" w:color="auto"/>
              <w:right w:val="single" w:sz="4" w:space="0" w:color="auto"/>
            </w:tcBorders>
          </w:tcPr>
          <w:p w14:paraId="1A904E00" w14:textId="77777777" w:rsidR="004E0A00" w:rsidRDefault="004E0A00" w:rsidP="001E2551">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2D0D2341" w14:textId="77777777" w:rsidR="004E0A00" w:rsidRDefault="004E0A00" w:rsidP="001E2551">
            <w:pPr>
              <w:pStyle w:val="TAL"/>
            </w:pPr>
            <w:r>
              <w:t>Terminate a WebSocket connection</w:t>
            </w:r>
          </w:p>
        </w:tc>
      </w:tr>
      <w:tr w:rsidR="004E0A00" w14:paraId="23A30463" w14:textId="77777777" w:rsidTr="001E2551">
        <w:trPr>
          <w:trHeight w:val="336"/>
          <w:jc w:val="center"/>
        </w:trPr>
        <w:tc>
          <w:tcPr>
            <w:tcW w:w="587" w:type="pct"/>
            <w:vMerge w:val="restart"/>
            <w:tcBorders>
              <w:top w:val="single" w:sz="4" w:space="0" w:color="auto"/>
              <w:left w:val="single" w:sz="4" w:space="0" w:color="auto"/>
              <w:right w:val="single" w:sz="4" w:space="0" w:color="auto"/>
            </w:tcBorders>
          </w:tcPr>
          <w:p w14:paraId="77B45A0C" w14:textId="77777777" w:rsidR="004E0A00" w:rsidRDefault="004E0A00" w:rsidP="001E2551">
            <w:pPr>
              <w:pStyle w:val="TAL"/>
            </w:pPr>
            <w:r>
              <w:t>streams</w:t>
            </w:r>
          </w:p>
        </w:tc>
        <w:tc>
          <w:tcPr>
            <w:tcW w:w="1975" w:type="pct"/>
            <w:vMerge w:val="restart"/>
            <w:tcBorders>
              <w:top w:val="single" w:sz="4" w:space="0" w:color="auto"/>
              <w:left w:val="single" w:sz="4" w:space="0" w:color="auto"/>
              <w:right w:val="single" w:sz="4" w:space="0" w:color="auto"/>
            </w:tcBorders>
          </w:tcPr>
          <w:p w14:paraId="5CEF80CF" w14:textId="77777777" w:rsidR="004E0A00" w:rsidRDefault="004E0A00" w:rsidP="001E2551">
            <w:pPr>
              <w:pStyle w:val="TAL"/>
            </w:pPr>
            <w:r w:rsidRPr="00115D00">
              <w:rPr>
                <w:szCs w:val="18"/>
                <w:lang w:eastAsia="zh-CN"/>
              </w:rPr>
              <w:t>…</w:t>
            </w:r>
            <w:r>
              <w:rPr>
                <w:szCs w:val="18"/>
                <w:lang w:eastAsia="zh-CN"/>
              </w:rPr>
              <w:t>/connections/{</w:t>
            </w:r>
            <w:proofErr w:type="spellStart"/>
            <w:r>
              <w:rPr>
                <w:szCs w:val="18"/>
                <w:lang w:eastAsia="zh-CN"/>
              </w:rPr>
              <w:t>connectionId</w:t>
            </w:r>
            <w:proofErr w:type="spellEnd"/>
            <w:r>
              <w:rPr>
                <w:szCs w:val="18"/>
                <w:lang w:eastAsia="zh-CN"/>
              </w:rPr>
              <w:t>}/streams</w:t>
            </w:r>
          </w:p>
        </w:tc>
        <w:tc>
          <w:tcPr>
            <w:tcW w:w="544" w:type="pct"/>
            <w:tcBorders>
              <w:top w:val="single" w:sz="4" w:space="0" w:color="auto"/>
              <w:left w:val="single" w:sz="4" w:space="0" w:color="auto"/>
              <w:bottom w:val="single" w:sz="4" w:space="0" w:color="auto"/>
              <w:right w:val="single" w:sz="4" w:space="0" w:color="auto"/>
            </w:tcBorders>
          </w:tcPr>
          <w:p w14:paraId="6B2D682D" w14:textId="77777777" w:rsidR="004E0A00" w:rsidRDefault="004E0A00" w:rsidP="001E2551">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48028487" w14:textId="77777777" w:rsidR="004E0A00" w:rsidRDefault="004E0A00" w:rsidP="001E2551">
            <w:pPr>
              <w:pStyle w:val="TAL"/>
            </w:pPr>
            <w:r>
              <w:t>Inform consumer about new reporting streams on an existing connection.</w:t>
            </w:r>
          </w:p>
        </w:tc>
      </w:tr>
      <w:tr w:rsidR="004E0A00" w14:paraId="097577D9" w14:textId="77777777" w:rsidTr="001E2551">
        <w:trPr>
          <w:trHeight w:val="336"/>
          <w:jc w:val="center"/>
        </w:trPr>
        <w:tc>
          <w:tcPr>
            <w:tcW w:w="587" w:type="pct"/>
            <w:vMerge/>
            <w:tcBorders>
              <w:left w:val="single" w:sz="4" w:space="0" w:color="auto"/>
              <w:right w:val="single" w:sz="4" w:space="0" w:color="auto"/>
            </w:tcBorders>
          </w:tcPr>
          <w:p w14:paraId="3FEC1F89" w14:textId="77777777" w:rsidR="004E0A00" w:rsidRDefault="004E0A00" w:rsidP="001E2551">
            <w:pPr>
              <w:pStyle w:val="TAL"/>
            </w:pPr>
          </w:p>
        </w:tc>
        <w:tc>
          <w:tcPr>
            <w:tcW w:w="1975" w:type="pct"/>
            <w:vMerge/>
            <w:tcBorders>
              <w:left w:val="single" w:sz="4" w:space="0" w:color="auto"/>
              <w:right w:val="single" w:sz="4" w:space="0" w:color="auto"/>
            </w:tcBorders>
          </w:tcPr>
          <w:p w14:paraId="60828EE1" w14:textId="77777777" w:rsidR="004E0A00" w:rsidRDefault="004E0A00" w:rsidP="001E2551">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0BB02BDA" w14:textId="77777777" w:rsidR="004E0A00" w:rsidRDefault="004E0A00" w:rsidP="001E2551">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008F0312" w14:textId="77777777" w:rsidR="004E0A00" w:rsidRDefault="004E0A00" w:rsidP="001E2551">
            <w:pPr>
              <w:pStyle w:val="TAL"/>
            </w:pPr>
            <w:r>
              <w:t>Remove reporting streams from an existing connection</w:t>
            </w:r>
          </w:p>
        </w:tc>
      </w:tr>
      <w:tr w:rsidR="004E0A00" w14:paraId="517CE53C" w14:textId="77777777" w:rsidTr="001E2551">
        <w:trPr>
          <w:trHeight w:val="336"/>
          <w:jc w:val="center"/>
        </w:trPr>
        <w:tc>
          <w:tcPr>
            <w:tcW w:w="587" w:type="pct"/>
            <w:vMerge/>
            <w:tcBorders>
              <w:left w:val="single" w:sz="4" w:space="0" w:color="auto"/>
              <w:bottom w:val="single" w:sz="4" w:space="0" w:color="auto"/>
              <w:right w:val="single" w:sz="4" w:space="0" w:color="auto"/>
            </w:tcBorders>
          </w:tcPr>
          <w:p w14:paraId="7A837D0C" w14:textId="77777777" w:rsidR="004E0A00" w:rsidRDefault="004E0A00" w:rsidP="001E2551">
            <w:pPr>
              <w:pStyle w:val="TAL"/>
            </w:pPr>
          </w:p>
        </w:tc>
        <w:tc>
          <w:tcPr>
            <w:tcW w:w="1975" w:type="pct"/>
            <w:vMerge/>
            <w:tcBorders>
              <w:left w:val="single" w:sz="4" w:space="0" w:color="auto"/>
              <w:bottom w:val="single" w:sz="4" w:space="0" w:color="auto"/>
              <w:right w:val="single" w:sz="4" w:space="0" w:color="auto"/>
            </w:tcBorders>
          </w:tcPr>
          <w:p w14:paraId="21612A10" w14:textId="77777777" w:rsidR="004E0A00" w:rsidRDefault="004E0A00" w:rsidP="001E2551">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7976AE0" w14:textId="77777777" w:rsidR="004E0A00" w:rsidRDefault="004E0A00" w:rsidP="001E255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6EBDCA7" w14:textId="77777777" w:rsidR="004E0A00" w:rsidRDefault="004E0A00" w:rsidP="001E2551">
            <w:pPr>
              <w:pStyle w:val="TAL"/>
            </w:pPr>
            <w:r>
              <w:t>Obtain information about streams</w:t>
            </w:r>
          </w:p>
        </w:tc>
      </w:tr>
      <w:tr w:rsidR="004E0A00" w14:paraId="50E3D7DA" w14:textId="77777777" w:rsidTr="001E2551">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F72FE4C" w14:textId="77777777" w:rsidR="004E0A00" w:rsidRDefault="004E0A00" w:rsidP="001E2551">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399278BC" w14:textId="77777777" w:rsidR="004E0A00" w:rsidRDefault="004E0A00" w:rsidP="001E2551">
            <w:pPr>
              <w:pStyle w:val="TAL"/>
              <w:rPr>
                <w:szCs w:val="18"/>
                <w:lang w:eastAsia="zh-CN"/>
              </w:rPr>
            </w:pPr>
            <w:r w:rsidRPr="00115D00">
              <w:rPr>
                <w:szCs w:val="18"/>
                <w:lang w:eastAsia="zh-CN"/>
              </w:rPr>
              <w:t>…</w:t>
            </w:r>
            <w:r>
              <w:rPr>
                <w:szCs w:val="18"/>
                <w:lang w:eastAsia="zh-CN"/>
              </w:rPr>
              <w:t>/connections/{</w:t>
            </w:r>
            <w:proofErr w:type="spellStart"/>
            <w:r>
              <w:rPr>
                <w:szCs w:val="18"/>
                <w:lang w:eastAsia="zh-CN"/>
              </w:rPr>
              <w:t>connectionId</w:t>
            </w:r>
            <w:proofErr w:type="spellEnd"/>
            <w:r>
              <w:rPr>
                <w:szCs w:val="18"/>
                <w:lang w:eastAsia="zh-CN"/>
              </w:rPr>
              <w:t>}/streams/{</w:t>
            </w:r>
            <w:proofErr w:type="spellStart"/>
            <w:r>
              <w:rPr>
                <w:szCs w:val="18"/>
                <w:lang w:eastAsia="zh-CN"/>
              </w:rPr>
              <w:t>streamId</w:t>
            </w:r>
            <w:proofErr w:type="spellEnd"/>
            <w:r>
              <w:rPr>
                <w:szCs w:val="18"/>
                <w:lang w:eastAsia="zh-CN"/>
              </w:rPr>
              <w:t>}</w:t>
            </w:r>
          </w:p>
        </w:tc>
        <w:tc>
          <w:tcPr>
            <w:tcW w:w="544" w:type="pct"/>
            <w:tcBorders>
              <w:top w:val="single" w:sz="4" w:space="0" w:color="auto"/>
              <w:left w:val="single" w:sz="4" w:space="0" w:color="auto"/>
              <w:right w:val="single" w:sz="4" w:space="0" w:color="auto"/>
            </w:tcBorders>
          </w:tcPr>
          <w:p w14:paraId="432E96F1" w14:textId="77777777" w:rsidR="004E0A00" w:rsidRDefault="004E0A00" w:rsidP="001E2551">
            <w:pPr>
              <w:pStyle w:val="TAL"/>
            </w:pPr>
            <w:r>
              <w:t>GET</w:t>
            </w:r>
          </w:p>
        </w:tc>
        <w:tc>
          <w:tcPr>
            <w:tcW w:w="1895" w:type="pct"/>
            <w:tcBorders>
              <w:top w:val="single" w:sz="4" w:space="0" w:color="auto"/>
              <w:left w:val="single" w:sz="4" w:space="0" w:color="auto"/>
              <w:right w:val="single" w:sz="4" w:space="0" w:color="auto"/>
            </w:tcBorders>
          </w:tcPr>
          <w:p w14:paraId="6D6182CD" w14:textId="77777777" w:rsidR="004E0A00" w:rsidRDefault="004E0A00" w:rsidP="001E2551">
            <w:pPr>
              <w:pStyle w:val="TAL"/>
            </w:pPr>
            <w:r>
              <w:t>Obtain information about stream</w:t>
            </w:r>
          </w:p>
        </w:tc>
      </w:tr>
      <w:bookmarkEnd w:id="526"/>
    </w:tbl>
    <w:p w14:paraId="4FDC96E4" w14:textId="77777777" w:rsidR="004E0A00" w:rsidRPr="00542982" w:rsidRDefault="004E0A00" w:rsidP="004E0A00">
      <w:pPr>
        <w:rPr>
          <w:lang w:eastAsia="de-DE"/>
        </w:rPr>
      </w:pPr>
    </w:p>
    <w:p w14:paraId="5C959AB8" w14:textId="77777777" w:rsidR="004E0A00" w:rsidRDefault="004E0A00" w:rsidP="004E0A00">
      <w:pPr>
        <w:pStyle w:val="Heading5"/>
        <w:rPr>
          <w:lang w:eastAsia="de-DE"/>
        </w:rPr>
      </w:pPr>
      <w:bookmarkStart w:id="527" w:name="_Toc44001706"/>
      <w:bookmarkStart w:id="528" w:name="_Toc51581273"/>
      <w:bookmarkStart w:id="529" w:name="_Toc52356536"/>
      <w:bookmarkStart w:id="530" w:name="_Toc55228106"/>
      <w:bookmarkStart w:id="531" w:name="_Toc138323670"/>
      <w:bookmarkStart w:id="532" w:name="_Toc139374808"/>
      <w:r>
        <w:rPr>
          <w:lang w:eastAsia="de-DE"/>
        </w:rPr>
        <w:t>12.5.1.3.2</w:t>
      </w:r>
      <w:r>
        <w:rPr>
          <w:lang w:eastAsia="de-DE"/>
        </w:rPr>
        <w:tab/>
        <w:t>Resources definitions</w:t>
      </w:r>
      <w:bookmarkEnd w:id="527"/>
      <w:bookmarkEnd w:id="528"/>
      <w:bookmarkEnd w:id="529"/>
      <w:bookmarkEnd w:id="530"/>
      <w:bookmarkEnd w:id="531"/>
      <w:bookmarkEnd w:id="532"/>
    </w:p>
    <w:p w14:paraId="725D6247" w14:textId="77777777" w:rsidR="004E0A00" w:rsidRDefault="004E0A00" w:rsidP="004E0A00">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533" w:name="MCCQCTEMPBM_00000141"/>
      <w:r w:rsidRPr="005B50B9">
        <w:rPr>
          <w:rFonts w:ascii="Courier New" w:hAnsi="Courier New" w:cs="Courier New"/>
          <w:lang w:eastAsia="de-DE"/>
        </w:rPr>
        <w:t>/connections</w:t>
      </w:r>
      <w:bookmarkEnd w:id="533"/>
      <w:r>
        <w:rPr>
          <w:lang w:eastAsia="de-DE"/>
        </w:rPr>
        <w:t>"</w:t>
      </w:r>
    </w:p>
    <w:p w14:paraId="03902B0B" w14:textId="77777777" w:rsidR="004E0A00" w:rsidRDefault="004E0A00" w:rsidP="004E0A00">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4CCFF22D" w14:textId="77777777" w:rsidR="004E0A00" w:rsidRPr="00DB511A" w:rsidRDefault="004E0A00" w:rsidP="004E0A00">
      <w:pPr>
        <w:rPr>
          <w:lang w:eastAsia="de-DE"/>
        </w:rPr>
      </w:pPr>
      <w:r>
        <w:rPr>
          <w:lang w:eastAsia="de-DE"/>
        </w:rPr>
        <w:t>This resource represents a collection of connections and can be used to establish new connections or to obtain information about existing connections.</w:t>
      </w:r>
    </w:p>
    <w:p w14:paraId="608A967E" w14:textId="77777777" w:rsidR="004E0A00" w:rsidRDefault="004E0A00" w:rsidP="004E0A00">
      <w:pPr>
        <w:pStyle w:val="H6"/>
        <w:rPr>
          <w:lang w:eastAsia="de-DE"/>
        </w:rPr>
      </w:pPr>
      <w:r w:rsidRPr="005B50B9">
        <w:rPr>
          <w:lang w:eastAsia="de-DE"/>
        </w:rPr>
        <w:lastRenderedPageBreak/>
        <w:t>12.</w:t>
      </w:r>
      <w:r>
        <w:rPr>
          <w:lang w:eastAsia="de-DE"/>
        </w:rPr>
        <w:t>5</w:t>
      </w:r>
      <w:r w:rsidRPr="005B50B9">
        <w:rPr>
          <w:lang w:eastAsia="de-DE"/>
        </w:rPr>
        <w:t>.1.3.2</w:t>
      </w:r>
      <w:r>
        <w:rPr>
          <w:lang w:eastAsia="de-DE"/>
        </w:rPr>
        <w:t>.1.2</w:t>
      </w:r>
      <w:r>
        <w:rPr>
          <w:lang w:eastAsia="de-DE"/>
        </w:rPr>
        <w:tab/>
        <w:t>URI</w:t>
      </w:r>
    </w:p>
    <w:p w14:paraId="3FBC3A10" w14:textId="6EA705B7" w:rsidR="004E0A00" w:rsidRDefault="004E0A00" w:rsidP="004E0A00">
      <w:pPr>
        <w:rPr>
          <w:lang w:eastAsia="de-DE"/>
        </w:rPr>
      </w:pPr>
      <w:r>
        <w:rPr>
          <w:lang w:eastAsia="de-DE"/>
        </w:rPr>
        <w:t>The resource URI is: {MnSRroot}/StreamingDataReportingMnS</w:t>
      </w:r>
      <w:ins w:id="534" w:author="Mark Scott" w:date="2023-09-28T20:01:00Z">
        <w:r w:rsidR="00104952">
          <w:rPr>
            <w:lang w:eastAsia="de-DE"/>
          </w:rPr>
          <w:t>/{MnSLabel}</w:t>
        </w:r>
      </w:ins>
      <w:r>
        <w:rPr>
          <w:lang w:eastAsia="de-DE"/>
        </w:rPr>
        <w:t>/{</w:t>
      </w:r>
      <w:r w:rsidRPr="00115D00">
        <w:rPr>
          <w:lang w:eastAsia="de-DE"/>
        </w:rPr>
        <w:t>MnSVersion</w:t>
      </w:r>
      <w:r>
        <w:rPr>
          <w:lang w:eastAsia="de-DE"/>
        </w:rPr>
        <w:t>}/</w:t>
      </w:r>
      <w:proofErr w:type="gramStart"/>
      <w:r>
        <w:rPr>
          <w:lang w:eastAsia="de-DE"/>
        </w:rPr>
        <w:t>connections</w:t>
      </w:r>
      <w:proofErr w:type="gramEnd"/>
    </w:p>
    <w:p w14:paraId="330C4CEF" w14:textId="77777777" w:rsidR="004E0A00" w:rsidRDefault="004E0A00" w:rsidP="004E0A00">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79F02D7C" w14:textId="77777777" w:rsidR="004E0A00" w:rsidRDefault="004E0A00" w:rsidP="004E0A00">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510DE888"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0E0DE4E3" w14:textId="77777777" w:rsidR="004E0A00" w:rsidRPr="00215D3C" w:rsidRDefault="004E0A00"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128F3D" w14:textId="77777777" w:rsidR="004E0A00" w:rsidRPr="00215D3C" w:rsidRDefault="004E0A00" w:rsidP="001E2551">
            <w:pPr>
              <w:pStyle w:val="TAH"/>
            </w:pPr>
            <w:r w:rsidRPr="00215D3C">
              <w:t>Definition</w:t>
            </w:r>
          </w:p>
        </w:tc>
      </w:tr>
      <w:tr w:rsidR="004E0A00" w:rsidRPr="00215D3C" w14:paraId="7E0B89AF"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1D9E8D4A" w14:textId="77777777" w:rsidR="004E0A00" w:rsidRPr="00215D3C" w:rsidRDefault="004E0A00" w:rsidP="001E2551">
            <w:pPr>
              <w:pStyle w:val="TAL"/>
            </w:pPr>
            <w:proofErr w:type="spellStart"/>
            <w:r w:rsidRPr="008D0FD2">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69F083A" w14:textId="77777777" w:rsidR="004E0A00" w:rsidRPr="00215D3C" w:rsidRDefault="004E0A00" w:rsidP="001E2551">
            <w:pPr>
              <w:pStyle w:val="TAL"/>
            </w:pPr>
            <w:r w:rsidRPr="008D0FD2">
              <w:t>See clause 4.4.3 of TS 32.158 [15]</w:t>
            </w:r>
          </w:p>
        </w:tc>
      </w:tr>
      <w:tr w:rsidR="004E0A00" w:rsidRPr="00215D3C" w14:paraId="4ADC7F88"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1BADFF01" w14:textId="77777777" w:rsidR="004E0A00" w:rsidRPr="008D0FD2" w:rsidRDefault="004E0A00" w:rsidP="001E2551">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1C89B9" w14:textId="77777777" w:rsidR="004E0A00" w:rsidRPr="008D0FD2" w:rsidRDefault="004E0A00" w:rsidP="001E2551">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08157208" w14:textId="77777777" w:rsidR="004E0A00" w:rsidRPr="00DB511A" w:rsidRDefault="004E0A00" w:rsidP="004E0A00">
      <w:pPr>
        <w:rPr>
          <w:lang w:eastAsia="de-DE"/>
        </w:rPr>
      </w:pPr>
    </w:p>
    <w:p w14:paraId="39C4466B" w14:textId="77777777" w:rsidR="004E0A00" w:rsidRDefault="004E0A00" w:rsidP="004E0A00">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39CE4279" w14:textId="77777777" w:rsidR="004E0A00" w:rsidRDefault="004E0A00" w:rsidP="004E0A00">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38D9005D" w14:textId="77777777" w:rsidR="004E0A00" w:rsidRDefault="004E0A00" w:rsidP="004E0A00">
      <w:r>
        <w:t>This method shall support the URI query parameters specified in the following table.</w:t>
      </w:r>
    </w:p>
    <w:p w14:paraId="77EFB28B"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 xml:space="preserve">-1: URI query parameters supported by the POST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4E0A00" w14:paraId="14BB3F5B" w14:textId="77777777" w:rsidTr="001E255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1A178A1"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A9D9552"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766D04"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C410073"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24DF66F3" w14:textId="77777777" w:rsidTr="001E2551">
        <w:trPr>
          <w:jc w:val="center"/>
        </w:trPr>
        <w:tc>
          <w:tcPr>
            <w:tcW w:w="1110" w:type="pct"/>
            <w:tcBorders>
              <w:top w:val="single" w:sz="4" w:space="0" w:color="auto"/>
              <w:left w:val="single" w:sz="6" w:space="0" w:color="000000"/>
              <w:bottom w:val="single" w:sz="4" w:space="0" w:color="auto"/>
              <w:right w:val="single" w:sz="6" w:space="0" w:color="000000"/>
            </w:tcBorders>
          </w:tcPr>
          <w:p w14:paraId="6E7A3809" w14:textId="77777777" w:rsidR="004E0A00" w:rsidRDefault="004E0A00" w:rsidP="001E255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1C49107" w14:textId="77777777" w:rsidR="004E0A00" w:rsidRDefault="004E0A00" w:rsidP="001E255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CFC98C7" w14:textId="77777777" w:rsidR="004E0A00" w:rsidRDefault="004E0A00" w:rsidP="001E255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17DDEF7" w14:textId="77777777" w:rsidR="004E0A00" w:rsidRDefault="004E0A00" w:rsidP="001E2551">
            <w:pPr>
              <w:keepNext/>
              <w:keepLines/>
              <w:spacing w:after="0"/>
              <w:jc w:val="center"/>
              <w:rPr>
                <w:rFonts w:ascii="Arial" w:hAnsi="Arial"/>
                <w:sz w:val="18"/>
              </w:rPr>
            </w:pPr>
          </w:p>
        </w:tc>
      </w:tr>
    </w:tbl>
    <w:p w14:paraId="297D3B1D" w14:textId="77777777" w:rsidR="004E0A00" w:rsidRDefault="004E0A00" w:rsidP="004E0A00">
      <w:pPr>
        <w:rPr>
          <w:lang w:eastAsia="zh-CN"/>
        </w:rPr>
      </w:pPr>
    </w:p>
    <w:p w14:paraId="4451A246" w14:textId="77777777" w:rsidR="004E0A00" w:rsidRDefault="004E0A00" w:rsidP="004E0A00">
      <w:r>
        <w:t xml:space="preserve">This method shall support the request data structures, the response data </w:t>
      </w:r>
      <w:proofErr w:type="gramStart"/>
      <w:r>
        <w:t>structures</w:t>
      </w:r>
      <w:proofErr w:type="gramEnd"/>
      <w:r>
        <w:t xml:space="preserve"> and response codes specified in the following table.</w:t>
      </w:r>
    </w:p>
    <w:p w14:paraId="0ACB3000"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 xml:space="preserve">-2: Data structures supported by the POST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4E0A00" w14:paraId="037BFDC3"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FFD17F0"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B8C24E9"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A70C680"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0738B642" w14:textId="77777777" w:rsidTr="001E2551">
        <w:tc>
          <w:tcPr>
            <w:tcW w:w="1728" w:type="pct"/>
            <w:tcBorders>
              <w:top w:val="single" w:sz="4" w:space="0" w:color="auto"/>
              <w:left w:val="single" w:sz="6" w:space="0" w:color="000000"/>
              <w:bottom w:val="single" w:sz="4" w:space="0" w:color="auto"/>
              <w:right w:val="single" w:sz="6" w:space="0" w:color="000000"/>
            </w:tcBorders>
            <w:hideMark/>
          </w:tcPr>
          <w:p w14:paraId="46C2CC79" w14:textId="77777777" w:rsidR="004E0A00" w:rsidRDefault="004E0A00" w:rsidP="001E2551">
            <w:pPr>
              <w:keepNext/>
              <w:keepLines/>
              <w:spacing w:after="0"/>
              <w:rPr>
                <w:rFonts w:ascii="Arial" w:hAnsi="Arial"/>
                <w:sz w:val="18"/>
                <w:szCs w:val="18"/>
                <w:lang w:eastAsia="zh-CN"/>
              </w:rPr>
            </w:pPr>
            <w:proofErr w:type="spellStart"/>
            <w:r w:rsidRPr="00940CC9">
              <w:rPr>
                <w:rFonts w:ascii="Arial" w:hAnsi="Arial"/>
                <w:sz w:val="18"/>
              </w:rPr>
              <w:t>producerId</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3A2B255C" w14:textId="77777777" w:rsidR="004E0A00" w:rsidRDefault="004E0A00" w:rsidP="001E2551">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 xml:space="preserve">DN of the streaming data reporting </w:t>
            </w:r>
            <w:proofErr w:type="spellStart"/>
            <w:r w:rsidRPr="00940CC9">
              <w:rPr>
                <w:rFonts w:ascii="Arial" w:hAnsi="Arial"/>
                <w:sz w:val="18"/>
              </w:rPr>
              <w:t>MnS</w:t>
            </w:r>
            <w:proofErr w:type="spellEnd"/>
            <w:r w:rsidRPr="00940CC9">
              <w:rPr>
                <w:rFonts w:ascii="Arial" w:hAnsi="Arial"/>
                <w:sz w:val="18"/>
              </w:rPr>
              <w:t xml:space="preserve"> producer.</w:t>
            </w:r>
          </w:p>
        </w:tc>
        <w:tc>
          <w:tcPr>
            <w:tcW w:w="242" w:type="pct"/>
            <w:tcBorders>
              <w:top w:val="single" w:sz="4" w:space="0" w:color="auto"/>
              <w:left w:val="single" w:sz="6" w:space="0" w:color="000000"/>
              <w:bottom w:val="single" w:sz="4" w:space="0" w:color="auto"/>
              <w:right w:val="single" w:sz="6" w:space="0" w:color="000000"/>
            </w:tcBorders>
            <w:hideMark/>
          </w:tcPr>
          <w:p w14:paraId="24450760"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5005F720" w14:textId="77777777" w:rsidTr="001E2551">
        <w:tc>
          <w:tcPr>
            <w:tcW w:w="1728" w:type="pct"/>
            <w:tcBorders>
              <w:top w:val="single" w:sz="4" w:space="0" w:color="auto"/>
              <w:left w:val="single" w:sz="6" w:space="0" w:color="000000"/>
              <w:bottom w:val="single" w:sz="4" w:space="0" w:color="auto"/>
              <w:right w:val="single" w:sz="6" w:space="0" w:color="000000"/>
            </w:tcBorders>
          </w:tcPr>
          <w:p w14:paraId="25B4C74A" w14:textId="77777777" w:rsidR="004E0A00" w:rsidRPr="00940CC9" w:rsidRDefault="004E0A00" w:rsidP="001E2551">
            <w:pPr>
              <w:keepNext/>
              <w:keepLines/>
              <w:spacing w:after="0"/>
              <w:rPr>
                <w:rFonts w:ascii="Arial" w:hAnsi="Arial"/>
                <w:sz w:val="18"/>
              </w:rPr>
            </w:pPr>
            <w:r w:rsidRPr="00940CC9">
              <w:rPr>
                <w:rFonts w:ascii="Arial" w:hAnsi="Arial"/>
                <w:sz w:val="18"/>
              </w:rPr>
              <w:t>array(</w:t>
            </w:r>
            <w:proofErr w:type="spellStart"/>
            <w:r w:rsidRPr="00940CC9">
              <w:rPr>
                <w:rFonts w:ascii="Arial" w:hAnsi="Arial"/>
                <w:sz w:val="18"/>
              </w:rPr>
              <w:t>streamInfo</w:t>
            </w:r>
            <w:proofErr w:type="spellEnd"/>
            <w:r w:rsidRPr="00940CC9">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tcPr>
          <w:p w14:paraId="234E1609" w14:textId="77777777" w:rsidR="004E0A00" w:rsidRDefault="004E0A00" w:rsidP="001E2551">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xml:space="preserve">. Where each reporting stream is represented by a </w:t>
            </w:r>
            <w:proofErr w:type="spellStart"/>
            <w:r>
              <w:rPr>
                <w:rFonts w:ascii="Arial" w:hAnsi="Arial"/>
                <w:sz w:val="18"/>
              </w:rPr>
              <w:t>streamInfo</w:t>
            </w:r>
            <w:proofErr w:type="spellEnd"/>
            <w:r>
              <w:rPr>
                <w:rFonts w:ascii="Arial" w:hAnsi="Arial"/>
                <w:sz w:val="18"/>
              </w:rPr>
              <w:t>.</w:t>
            </w:r>
          </w:p>
        </w:tc>
        <w:tc>
          <w:tcPr>
            <w:tcW w:w="242" w:type="pct"/>
            <w:tcBorders>
              <w:top w:val="single" w:sz="4" w:space="0" w:color="auto"/>
              <w:left w:val="single" w:sz="6" w:space="0" w:color="000000"/>
              <w:bottom w:val="single" w:sz="4" w:space="0" w:color="auto"/>
              <w:right w:val="single" w:sz="6" w:space="0" w:color="000000"/>
            </w:tcBorders>
          </w:tcPr>
          <w:p w14:paraId="05B01AEF" w14:textId="77777777" w:rsidR="004E0A00" w:rsidRDefault="004E0A00" w:rsidP="001E2551">
            <w:pPr>
              <w:keepNext/>
              <w:keepLines/>
              <w:spacing w:after="0"/>
              <w:jc w:val="center"/>
              <w:rPr>
                <w:rFonts w:ascii="Arial" w:hAnsi="Arial"/>
                <w:sz w:val="18"/>
              </w:rPr>
            </w:pPr>
          </w:p>
        </w:tc>
      </w:tr>
    </w:tbl>
    <w:p w14:paraId="0FE6583A" w14:textId="77777777" w:rsidR="004E0A00" w:rsidRDefault="004E0A00" w:rsidP="004E0A00"/>
    <w:p w14:paraId="12D35522"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 xml:space="preserve">-3: Data structures supported by the POST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4E0A00" w14:paraId="769B92E0" w14:textId="77777777" w:rsidTr="001E255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5075A555"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C549F9F" w14:textId="77777777" w:rsidR="004E0A00" w:rsidRDefault="004E0A00" w:rsidP="001E255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657C6642"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06BE776"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1E5EE039" w14:textId="77777777" w:rsidTr="001E2551">
        <w:tc>
          <w:tcPr>
            <w:tcW w:w="1464" w:type="pct"/>
            <w:tcBorders>
              <w:top w:val="single" w:sz="4" w:space="0" w:color="auto"/>
              <w:left w:val="single" w:sz="6" w:space="0" w:color="000000"/>
              <w:bottom w:val="single" w:sz="4" w:space="0" w:color="auto"/>
              <w:right w:val="single" w:sz="6" w:space="0" w:color="000000"/>
            </w:tcBorders>
            <w:hideMark/>
          </w:tcPr>
          <w:p w14:paraId="495E82B3" w14:textId="77777777" w:rsidR="004E0A00" w:rsidRDefault="004E0A00" w:rsidP="001E255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49C8F973" w14:textId="77777777" w:rsidR="004E0A00" w:rsidRDefault="004E0A00" w:rsidP="001E255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3E16843F" w14:textId="77777777" w:rsidR="004E0A00" w:rsidRDefault="004E0A00" w:rsidP="001E255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0DC4C11"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1A7AC616" w14:textId="77777777" w:rsidTr="001E2551">
        <w:tc>
          <w:tcPr>
            <w:tcW w:w="1464" w:type="pct"/>
            <w:tcBorders>
              <w:top w:val="single" w:sz="4" w:space="0" w:color="auto"/>
              <w:left w:val="single" w:sz="6" w:space="0" w:color="000000"/>
              <w:bottom w:val="single" w:sz="4" w:space="0" w:color="auto"/>
              <w:right w:val="single" w:sz="6" w:space="0" w:color="000000"/>
            </w:tcBorders>
          </w:tcPr>
          <w:p w14:paraId="38CCBF74" w14:textId="77777777" w:rsidR="004E0A00" w:rsidRDefault="004E0A00" w:rsidP="001E2551">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17" w:type="pct"/>
            <w:tcBorders>
              <w:top w:val="single" w:sz="4" w:space="0" w:color="auto"/>
              <w:left w:val="single" w:sz="6" w:space="0" w:color="000000"/>
              <w:bottom w:val="single" w:sz="4" w:space="0" w:color="auto"/>
              <w:right w:val="single" w:sz="6" w:space="0" w:color="000000"/>
            </w:tcBorders>
          </w:tcPr>
          <w:p w14:paraId="21D994D4" w14:textId="77777777" w:rsidR="004E0A00" w:rsidRDefault="004E0A00" w:rsidP="001E2551">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332F5658" w14:textId="77777777" w:rsidR="004E0A00" w:rsidRDefault="004E0A00" w:rsidP="001E2551">
            <w:pPr>
              <w:keepNext/>
              <w:keepLines/>
              <w:spacing w:after="0"/>
              <w:rPr>
                <w:rFonts w:ascii="Arial" w:hAnsi="Arial"/>
                <w:sz w:val="18"/>
              </w:rPr>
            </w:pPr>
            <w:r>
              <w:rPr>
                <w:rFonts w:ascii="Arial" w:hAnsi="Arial"/>
                <w:sz w:val="18"/>
              </w:rPr>
              <w:t xml:space="preserve">Connection identifier assigned by the </w:t>
            </w:r>
            <w:proofErr w:type="spellStart"/>
            <w:r>
              <w:rPr>
                <w:rFonts w:ascii="Arial" w:hAnsi="Arial"/>
                <w:sz w:val="18"/>
              </w:rPr>
              <w:t>MnS</w:t>
            </w:r>
            <w:proofErr w:type="spellEnd"/>
            <w:r>
              <w:rPr>
                <w:rFonts w:ascii="Arial" w:hAnsi="Arial"/>
                <w:sz w:val="18"/>
              </w:rPr>
              <w:t xml:space="preserve"> consumer</w:t>
            </w:r>
          </w:p>
        </w:tc>
        <w:tc>
          <w:tcPr>
            <w:tcW w:w="203" w:type="pct"/>
            <w:tcBorders>
              <w:top w:val="single" w:sz="4" w:space="0" w:color="auto"/>
              <w:left w:val="single" w:sz="6" w:space="0" w:color="000000"/>
              <w:bottom w:val="single" w:sz="4" w:space="0" w:color="auto"/>
              <w:right w:val="single" w:sz="6" w:space="0" w:color="000000"/>
            </w:tcBorders>
          </w:tcPr>
          <w:p w14:paraId="3A1032D4" w14:textId="77777777" w:rsidR="004E0A00" w:rsidRDefault="004E0A00" w:rsidP="001E2551">
            <w:pPr>
              <w:keepNext/>
              <w:keepLines/>
              <w:spacing w:after="0"/>
              <w:jc w:val="center"/>
              <w:rPr>
                <w:rFonts w:ascii="Arial" w:hAnsi="Arial"/>
                <w:sz w:val="18"/>
              </w:rPr>
            </w:pPr>
            <w:r>
              <w:rPr>
                <w:rFonts w:ascii="Arial" w:hAnsi="Arial"/>
                <w:sz w:val="18"/>
              </w:rPr>
              <w:t>M</w:t>
            </w:r>
          </w:p>
        </w:tc>
      </w:tr>
    </w:tbl>
    <w:p w14:paraId="730DF003" w14:textId="77777777" w:rsidR="004E0A00" w:rsidRPr="00FD3AAE" w:rsidRDefault="004E0A00" w:rsidP="004E0A00">
      <w:pPr>
        <w:rPr>
          <w:lang w:eastAsia="de-DE"/>
        </w:rPr>
      </w:pPr>
    </w:p>
    <w:p w14:paraId="78BDA1DE" w14:textId="77777777" w:rsidR="004E0A00" w:rsidRDefault="004E0A00" w:rsidP="004E0A00">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1DF7A861" w14:textId="77777777" w:rsidR="004E0A00" w:rsidRDefault="004E0A00" w:rsidP="004E0A00">
      <w:r>
        <w:t>This method shall support the URI query parameters specified in the following table.</w:t>
      </w:r>
    </w:p>
    <w:p w14:paraId="410345EA"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2-1: URI query parameters supported by the GET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4E0A00" w14:paraId="259F24ED" w14:textId="77777777" w:rsidTr="001E255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59DF016"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071039D0"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4868E6C"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9127F02"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3211BEFF" w14:textId="77777777" w:rsidTr="001E2551">
        <w:trPr>
          <w:jc w:val="center"/>
        </w:trPr>
        <w:tc>
          <w:tcPr>
            <w:tcW w:w="1110" w:type="pct"/>
            <w:tcBorders>
              <w:top w:val="single" w:sz="4" w:space="0" w:color="auto"/>
              <w:left w:val="single" w:sz="6" w:space="0" w:color="000000"/>
              <w:bottom w:val="single" w:sz="4" w:space="0" w:color="auto"/>
              <w:right w:val="single" w:sz="6" w:space="0" w:color="000000"/>
            </w:tcBorders>
          </w:tcPr>
          <w:p w14:paraId="65587096" w14:textId="77777777" w:rsidR="004E0A00" w:rsidRDefault="004E0A00" w:rsidP="001E2551">
            <w:pPr>
              <w:keepNext/>
              <w:keepLines/>
              <w:spacing w:after="0"/>
              <w:rPr>
                <w:rFonts w:ascii="Arial" w:hAnsi="Arial"/>
                <w:sz w:val="18"/>
              </w:rPr>
            </w:pPr>
            <w:proofErr w:type="spellStart"/>
            <w:r w:rsidRPr="00810808">
              <w:rPr>
                <w:rFonts w:ascii="Arial" w:hAnsi="Arial"/>
                <w:sz w:val="18"/>
              </w:rPr>
              <w:t>connectionIdList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0CE41831" w14:textId="77777777" w:rsidR="004E0A00" w:rsidRDefault="004E0A00" w:rsidP="001E2551">
            <w:pPr>
              <w:keepNext/>
              <w:keepLines/>
              <w:spacing w:after="0"/>
              <w:rPr>
                <w:rFonts w:ascii="Arial" w:hAnsi="Arial"/>
                <w:sz w:val="18"/>
              </w:rPr>
            </w:pPr>
            <w:r w:rsidRPr="00810808">
              <w:rPr>
                <w:rFonts w:ascii="Arial" w:hAnsi="Arial"/>
                <w:sz w:val="18"/>
              </w:rPr>
              <w:t>array(</w:t>
            </w:r>
            <w:proofErr w:type="spellStart"/>
            <w:r w:rsidRPr="00810808">
              <w:rPr>
                <w:rFonts w:ascii="Arial" w:hAnsi="Arial"/>
                <w:sz w:val="18"/>
              </w:rPr>
              <w:t>uri</w:t>
            </w:r>
            <w:proofErr w:type="spellEnd"/>
            <w:r w:rsidRPr="00810808">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2580C048" w14:textId="77777777" w:rsidR="004E0A00" w:rsidRDefault="004E0A00" w:rsidP="001E2551">
            <w:pPr>
              <w:keepNext/>
              <w:keepLines/>
              <w:spacing w:after="0"/>
              <w:rPr>
                <w:rFonts w:ascii="Arial" w:hAnsi="Arial"/>
                <w:sz w:val="18"/>
              </w:rPr>
            </w:pPr>
            <w:r>
              <w:rPr>
                <w:rFonts w:ascii="Arial" w:hAnsi="Arial"/>
                <w:sz w:val="18"/>
              </w:rPr>
              <w:t xml:space="preserve">The list of </w:t>
            </w:r>
            <w:proofErr w:type="spellStart"/>
            <w:r>
              <w:rPr>
                <w:rFonts w:ascii="Arial" w:hAnsi="Arial"/>
                <w:sz w:val="18"/>
              </w:rPr>
              <w:t>connectionId</w:t>
            </w:r>
            <w:proofErr w:type="spellEnd"/>
            <w:r>
              <w:rPr>
                <w:rFonts w:ascii="Arial" w:hAnsi="Arial"/>
                <w:sz w:val="18"/>
              </w:rPr>
              <w:t xml:space="preserve">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575D51A3" w14:textId="77777777" w:rsidR="004E0A00" w:rsidRDefault="004E0A00" w:rsidP="001E2551">
            <w:pPr>
              <w:keepNext/>
              <w:keepLines/>
              <w:spacing w:after="0"/>
              <w:jc w:val="center"/>
              <w:rPr>
                <w:rFonts w:ascii="Arial" w:hAnsi="Arial"/>
                <w:sz w:val="18"/>
              </w:rPr>
            </w:pPr>
            <w:r>
              <w:rPr>
                <w:rFonts w:ascii="Arial" w:hAnsi="Arial"/>
                <w:sz w:val="18"/>
              </w:rPr>
              <w:t>O</w:t>
            </w:r>
          </w:p>
        </w:tc>
      </w:tr>
    </w:tbl>
    <w:p w14:paraId="6DD8FBE0" w14:textId="77777777" w:rsidR="004E0A00" w:rsidRDefault="004E0A00" w:rsidP="004E0A00">
      <w:pPr>
        <w:rPr>
          <w:lang w:eastAsia="zh-CN"/>
        </w:rPr>
      </w:pPr>
    </w:p>
    <w:p w14:paraId="3843A5E7" w14:textId="77777777" w:rsidR="004E0A00" w:rsidRDefault="004E0A00" w:rsidP="004E0A00">
      <w:r>
        <w:t xml:space="preserve">This method shall support the request data structures, the response data </w:t>
      </w:r>
      <w:proofErr w:type="gramStart"/>
      <w:r>
        <w:t>structures</w:t>
      </w:r>
      <w:proofErr w:type="gramEnd"/>
      <w:r>
        <w:t xml:space="preserve"> and response codes specified in the following table.</w:t>
      </w:r>
    </w:p>
    <w:p w14:paraId="16406D8E"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2-2: Data structures supported by the GET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4E0A00" w14:paraId="0685BAB3"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0B7A3DF"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168032"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5A40E45D"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459BC97E" w14:textId="77777777" w:rsidTr="001E2551">
        <w:tc>
          <w:tcPr>
            <w:tcW w:w="1728" w:type="pct"/>
            <w:tcBorders>
              <w:top w:val="single" w:sz="4" w:space="0" w:color="auto"/>
              <w:left w:val="single" w:sz="6" w:space="0" w:color="000000"/>
              <w:bottom w:val="single" w:sz="4" w:space="0" w:color="auto"/>
              <w:right w:val="single" w:sz="6" w:space="0" w:color="000000"/>
            </w:tcBorders>
            <w:hideMark/>
          </w:tcPr>
          <w:p w14:paraId="5358229E" w14:textId="77777777" w:rsidR="004E0A00" w:rsidRDefault="004E0A00" w:rsidP="001E255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734ED13" w14:textId="77777777" w:rsidR="004E0A00" w:rsidRDefault="004E0A00" w:rsidP="001E255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477DE66" w14:textId="77777777" w:rsidR="004E0A00" w:rsidRDefault="004E0A00" w:rsidP="001E2551">
            <w:pPr>
              <w:keepNext/>
              <w:keepLines/>
              <w:spacing w:after="0"/>
              <w:jc w:val="center"/>
              <w:rPr>
                <w:rFonts w:ascii="Arial" w:hAnsi="Arial"/>
                <w:sz w:val="18"/>
              </w:rPr>
            </w:pPr>
            <w:r>
              <w:rPr>
                <w:rFonts w:ascii="Arial" w:hAnsi="Arial"/>
                <w:sz w:val="18"/>
              </w:rPr>
              <w:t>n/a</w:t>
            </w:r>
          </w:p>
        </w:tc>
      </w:tr>
    </w:tbl>
    <w:p w14:paraId="048DC9D5" w14:textId="77777777" w:rsidR="004E0A00" w:rsidRDefault="004E0A00" w:rsidP="004E0A00"/>
    <w:p w14:paraId="4E84A8CD" w14:textId="77777777" w:rsidR="004E0A00" w:rsidRDefault="004E0A00" w:rsidP="004E0A00">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2-3: Data structures supported by the GET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4E0A00" w14:paraId="1AB3BA94" w14:textId="77777777" w:rsidTr="001E255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524C91B2" w14:textId="77777777" w:rsidR="004E0A00" w:rsidRDefault="004E0A00" w:rsidP="001E2551">
            <w:pPr>
              <w:keepNext/>
              <w:keepLines/>
              <w:spacing w:after="0"/>
              <w:jc w:val="center"/>
              <w:rPr>
                <w:rFonts w:ascii="Arial" w:hAnsi="Arial"/>
                <w:b/>
                <w:sz w:val="18"/>
              </w:rPr>
            </w:pPr>
            <w:bookmarkStart w:id="535"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E7E2F9B" w14:textId="77777777" w:rsidR="004E0A00" w:rsidRDefault="004E0A00" w:rsidP="001E255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9F53443"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EE2B7D8"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476526FF" w14:textId="77777777" w:rsidTr="001E2551">
        <w:tc>
          <w:tcPr>
            <w:tcW w:w="1464" w:type="pct"/>
            <w:tcBorders>
              <w:top w:val="single" w:sz="4" w:space="0" w:color="auto"/>
              <w:left w:val="single" w:sz="6" w:space="0" w:color="000000"/>
              <w:bottom w:val="single" w:sz="4" w:space="0" w:color="auto"/>
              <w:right w:val="single" w:sz="6" w:space="0" w:color="000000"/>
            </w:tcBorders>
            <w:hideMark/>
          </w:tcPr>
          <w:p w14:paraId="7C0982D3" w14:textId="77777777" w:rsidR="004E0A00" w:rsidRDefault="004E0A00" w:rsidP="001E255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13ECC84C" w14:textId="77777777" w:rsidR="004E0A00" w:rsidRDefault="004E0A00" w:rsidP="001E255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7DCCD7F5" w14:textId="77777777" w:rsidR="004E0A00" w:rsidRDefault="004E0A00" w:rsidP="001E255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685D5BB"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54D46C7E" w14:textId="77777777" w:rsidTr="001E2551">
        <w:trPr>
          <w:trHeight w:val="424"/>
        </w:trPr>
        <w:tc>
          <w:tcPr>
            <w:tcW w:w="1464" w:type="pct"/>
            <w:vMerge w:val="restart"/>
            <w:tcBorders>
              <w:top w:val="single" w:sz="4" w:space="0" w:color="auto"/>
              <w:left w:val="single" w:sz="6" w:space="0" w:color="000000"/>
              <w:right w:val="single" w:sz="6" w:space="0" w:color="000000"/>
            </w:tcBorders>
            <w:hideMark/>
          </w:tcPr>
          <w:p w14:paraId="0E95EA18" w14:textId="77777777" w:rsidR="004E0A00" w:rsidRDefault="004E0A00" w:rsidP="001E2551">
            <w:pPr>
              <w:keepNext/>
              <w:keepLines/>
              <w:spacing w:after="0"/>
              <w:rPr>
                <w:rFonts w:ascii="Arial" w:hAnsi="Arial"/>
                <w:sz w:val="18"/>
              </w:rPr>
            </w:pPr>
            <w:proofErr w:type="gramStart"/>
            <w:r>
              <w:rPr>
                <w:rFonts w:ascii="Arial" w:hAnsi="Arial"/>
                <w:sz w:val="18"/>
                <w:szCs w:val="18"/>
                <w:lang w:eastAsia="zh-CN"/>
              </w:rPr>
              <w:t>array(</w:t>
            </w:r>
            <w:proofErr w:type="spellStart"/>
            <w:proofErr w:type="gramEnd"/>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28424BF3" w14:textId="77777777" w:rsidR="004E0A00" w:rsidRDefault="004E0A00" w:rsidP="001E255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26869B8" w14:textId="77777777" w:rsidR="004E0A00" w:rsidRDefault="004E0A00" w:rsidP="001E2551">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4AAC7369"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143733F0" w14:textId="77777777" w:rsidTr="001E2551">
        <w:trPr>
          <w:trHeight w:val="424"/>
        </w:trPr>
        <w:tc>
          <w:tcPr>
            <w:tcW w:w="1464" w:type="pct"/>
            <w:vMerge/>
            <w:tcBorders>
              <w:left w:val="single" w:sz="6" w:space="0" w:color="000000"/>
              <w:bottom w:val="single" w:sz="6" w:space="0" w:color="000000"/>
              <w:right w:val="single" w:sz="6" w:space="0" w:color="000000"/>
            </w:tcBorders>
          </w:tcPr>
          <w:p w14:paraId="74530672" w14:textId="77777777" w:rsidR="004E0A00" w:rsidRDefault="004E0A00" w:rsidP="001E2551">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302B3A1A" w14:textId="77777777" w:rsidR="004E0A00" w:rsidRDefault="004E0A00" w:rsidP="001E2551">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0560C680" w14:textId="77777777" w:rsidR="004E0A00" w:rsidRDefault="004E0A00" w:rsidP="001E2551">
            <w:pPr>
              <w:keepNext/>
              <w:keepLines/>
              <w:spacing w:after="0"/>
              <w:rPr>
                <w:rFonts w:ascii="Arial" w:hAnsi="Arial"/>
                <w:sz w:val="18"/>
              </w:rPr>
            </w:pPr>
            <w:r>
              <w:rPr>
                <w:rFonts w:ascii="Arial" w:hAnsi="Arial"/>
                <w:sz w:val="18"/>
              </w:rPr>
              <w:t xml:space="preserve">In case of partial </w:t>
            </w:r>
            <w:proofErr w:type="gramStart"/>
            <w:r>
              <w:rPr>
                <w:rFonts w:ascii="Arial" w:hAnsi="Arial"/>
                <w:sz w:val="18"/>
              </w:rPr>
              <w:t>success</w:t>
            </w:r>
            <w:proofErr w:type="gramEnd"/>
            <w:r>
              <w:rPr>
                <w:rFonts w:ascii="Arial" w:hAnsi="Arial"/>
                <w:sz w:val="18"/>
              </w:rPr>
              <w:t xml:space="preserve"> the representation of the retrieved information is returned.</w:t>
            </w:r>
          </w:p>
        </w:tc>
        <w:tc>
          <w:tcPr>
            <w:tcW w:w="203" w:type="pct"/>
            <w:tcBorders>
              <w:top w:val="single" w:sz="4" w:space="0" w:color="auto"/>
              <w:left w:val="single" w:sz="6" w:space="0" w:color="000000"/>
              <w:right w:val="single" w:sz="6" w:space="0" w:color="000000"/>
            </w:tcBorders>
          </w:tcPr>
          <w:p w14:paraId="6CABC1D0" w14:textId="77777777" w:rsidR="004E0A00" w:rsidRDefault="004E0A00" w:rsidP="001E2551">
            <w:pPr>
              <w:keepNext/>
              <w:keepLines/>
              <w:spacing w:after="0"/>
              <w:jc w:val="center"/>
              <w:rPr>
                <w:rFonts w:ascii="Arial" w:hAnsi="Arial"/>
                <w:sz w:val="18"/>
              </w:rPr>
            </w:pPr>
            <w:r>
              <w:rPr>
                <w:rFonts w:ascii="Arial" w:hAnsi="Arial"/>
                <w:sz w:val="18"/>
              </w:rPr>
              <w:t>M</w:t>
            </w:r>
          </w:p>
        </w:tc>
      </w:tr>
      <w:bookmarkEnd w:id="535"/>
    </w:tbl>
    <w:p w14:paraId="24D03CE8" w14:textId="77777777" w:rsidR="004E0A00" w:rsidRPr="00FD3AAE" w:rsidRDefault="004E0A00" w:rsidP="004E0A00">
      <w:pPr>
        <w:rPr>
          <w:lang w:eastAsia="de-DE"/>
        </w:rPr>
      </w:pPr>
    </w:p>
    <w:p w14:paraId="63BD4507" w14:textId="77777777" w:rsidR="004E0A00" w:rsidRDefault="004E0A00" w:rsidP="004E0A00">
      <w:pPr>
        <w:pStyle w:val="H6"/>
        <w:rPr>
          <w:lang w:eastAsia="de-DE"/>
        </w:rPr>
      </w:pPr>
      <w:r>
        <w:rPr>
          <w:lang w:eastAsia="de-DE"/>
        </w:rPr>
        <w:t>12.5.1.3.2.2</w:t>
      </w:r>
      <w:r>
        <w:rPr>
          <w:lang w:eastAsia="de-DE"/>
        </w:rPr>
        <w:tab/>
        <w:t>Resource "</w:t>
      </w:r>
      <w:r w:rsidRPr="00CA05D4">
        <w:rPr>
          <w:lang w:eastAsia="de-DE"/>
        </w:rPr>
        <w:t>…</w:t>
      </w:r>
      <w:bookmarkStart w:id="536" w:name="MCCQCTEMPBM_00000142"/>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w:t>
      </w:r>
      <w:bookmarkEnd w:id="536"/>
      <w:r>
        <w:rPr>
          <w:lang w:eastAsia="de-DE"/>
        </w:rPr>
        <w:t>"</w:t>
      </w:r>
    </w:p>
    <w:p w14:paraId="6F0E18F3" w14:textId="77777777" w:rsidR="004E0A00" w:rsidRDefault="004E0A00" w:rsidP="004E0A00">
      <w:pPr>
        <w:pStyle w:val="H6"/>
        <w:rPr>
          <w:lang w:eastAsia="de-DE"/>
        </w:rPr>
      </w:pPr>
      <w:r>
        <w:rPr>
          <w:lang w:eastAsia="de-DE"/>
        </w:rPr>
        <w:t>12.5.1.3.2.2.1</w:t>
      </w:r>
      <w:r>
        <w:rPr>
          <w:lang w:eastAsia="de-DE"/>
        </w:rPr>
        <w:tab/>
        <w:t>Description</w:t>
      </w:r>
    </w:p>
    <w:p w14:paraId="0AE00257" w14:textId="77777777" w:rsidR="004E0A00" w:rsidRPr="00FD3AAE" w:rsidRDefault="004E0A00" w:rsidP="004E0A00">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4EC671FC" w14:textId="77777777" w:rsidR="004E0A00" w:rsidRDefault="004E0A00" w:rsidP="004E0A00">
      <w:pPr>
        <w:pStyle w:val="H6"/>
        <w:rPr>
          <w:lang w:eastAsia="de-DE"/>
        </w:rPr>
      </w:pPr>
      <w:r>
        <w:rPr>
          <w:lang w:eastAsia="de-DE"/>
        </w:rPr>
        <w:t>12.5.1.3.2.2.2</w:t>
      </w:r>
      <w:r>
        <w:rPr>
          <w:lang w:eastAsia="de-DE"/>
        </w:rPr>
        <w:tab/>
        <w:t>URI</w:t>
      </w:r>
    </w:p>
    <w:p w14:paraId="2E0FBB19" w14:textId="315596B6" w:rsidR="004E0A00" w:rsidRDefault="004E0A00" w:rsidP="004E0A00">
      <w:pPr>
        <w:rPr>
          <w:lang w:eastAsia="de-DE"/>
        </w:rPr>
      </w:pPr>
      <w:r>
        <w:rPr>
          <w:lang w:eastAsia="de-DE"/>
        </w:rPr>
        <w:t>The resource URI is: {MnSRoot}/StreamingDataReportingMnS</w:t>
      </w:r>
      <w:ins w:id="537" w:author="Mark Scott" w:date="2023-09-28T20:01:00Z">
        <w:r w:rsidR="00104952">
          <w:rPr>
            <w:lang w:eastAsia="de-DE"/>
          </w:rPr>
          <w:t>/{MnSLabel}</w:t>
        </w:r>
      </w:ins>
      <w:r>
        <w:rPr>
          <w:lang w:eastAsia="de-DE"/>
        </w:rPr>
        <w:t>/{</w:t>
      </w:r>
      <w:r w:rsidRPr="00CA05D4">
        <w:rPr>
          <w:lang w:eastAsia="de-DE"/>
        </w:rPr>
        <w:t>MnSVersion</w:t>
      </w:r>
      <w:r>
        <w:rPr>
          <w:lang w:eastAsia="de-DE"/>
        </w:rPr>
        <w:t>}/connections/{connectionId}</w:t>
      </w:r>
    </w:p>
    <w:p w14:paraId="2C896CCC" w14:textId="77777777" w:rsidR="004E0A00" w:rsidRDefault="004E0A00" w:rsidP="004E0A00">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2F1FA939" w14:textId="77777777" w:rsidR="004E0A00" w:rsidRDefault="004E0A00" w:rsidP="004E0A00">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065BAEF2"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CABC4C0" w14:textId="77777777" w:rsidR="004E0A00" w:rsidRPr="00215D3C" w:rsidRDefault="004E0A00"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4A7D9D0" w14:textId="77777777" w:rsidR="004E0A00" w:rsidRPr="00215D3C" w:rsidRDefault="004E0A00" w:rsidP="001E2551">
            <w:pPr>
              <w:pStyle w:val="TAH"/>
            </w:pPr>
            <w:r w:rsidRPr="00215D3C">
              <w:t>Definition</w:t>
            </w:r>
          </w:p>
        </w:tc>
      </w:tr>
      <w:tr w:rsidR="004E0A00" w:rsidRPr="00215D3C" w14:paraId="16984203"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06533E1A" w14:textId="77777777" w:rsidR="004E0A00" w:rsidRPr="00215D3C" w:rsidRDefault="004E0A00" w:rsidP="001E2551">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2822A29" w14:textId="77777777" w:rsidR="004E0A00" w:rsidRPr="00215D3C" w:rsidRDefault="004E0A00" w:rsidP="001E2551">
            <w:pPr>
              <w:pStyle w:val="TAL"/>
            </w:pPr>
            <w:r w:rsidRPr="00CA05D4">
              <w:t>See clause 4.4.3 of TS 32.158 [15]</w:t>
            </w:r>
          </w:p>
        </w:tc>
      </w:tr>
      <w:tr w:rsidR="004E0A00" w:rsidRPr="00215D3C" w14:paraId="1CBEB2B9"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6A291BC5" w14:textId="77777777" w:rsidR="004E0A00" w:rsidDel="00CA05D4" w:rsidRDefault="004E0A00" w:rsidP="001E2551">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61B34A0" w14:textId="77777777" w:rsidR="004E0A00" w:rsidRPr="00CA05D4" w:rsidRDefault="004E0A00" w:rsidP="001E2551">
            <w:pPr>
              <w:pStyle w:val="TAL"/>
            </w:pPr>
            <w:r w:rsidRPr="00215D3C">
              <w:t xml:space="preserve">See </w:t>
            </w:r>
            <w:r>
              <w:t>clause</w:t>
            </w:r>
            <w:r w:rsidRPr="00215D3C">
              <w:t xml:space="preserve"> 4.4</w:t>
            </w:r>
            <w:r>
              <w:t>.3</w:t>
            </w:r>
            <w:r w:rsidRPr="00215D3C">
              <w:t xml:space="preserve"> of TS 32.158 [</w:t>
            </w:r>
            <w:r>
              <w:t>15</w:t>
            </w:r>
            <w:r w:rsidRPr="00215D3C">
              <w:t>]</w:t>
            </w:r>
          </w:p>
        </w:tc>
      </w:tr>
      <w:tr w:rsidR="004E0A00" w:rsidRPr="00215D3C" w14:paraId="3356DD3B"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5ADB1974" w14:textId="77777777" w:rsidR="004E0A00" w:rsidRDefault="004E0A00" w:rsidP="001E2551">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26C6477" w14:textId="77777777" w:rsidR="004E0A00" w:rsidRDefault="004E0A00" w:rsidP="001E2551">
            <w:pPr>
              <w:pStyle w:val="TAL"/>
            </w:pPr>
            <w:r>
              <w:t xml:space="preserve">Represents identifier of an individual connection assigned by the </w:t>
            </w:r>
            <w:proofErr w:type="spellStart"/>
            <w:r>
              <w:t>MnS</w:t>
            </w:r>
            <w:proofErr w:type="spellEnd"/>
            <w:r>
              <w:t xml:space="preserve"> consumer during connection establishment</w:t>
            </w:r>
          </w:p>
        </w:tc>
      </w:tr>
    </w:tbl>
    <w:p w14:paraId="2671FC86" w14:textId="77777777" w:rsidR="004E0A00" w:rsidRPr="00FD3AAE" w:rsidRDefault="004E0A00" w:rsidP="004E0A00">
      <w:pPr>
        <w:rPr>
          <w:lang w:eastAsia="de-DE"/>
        </w:rPr>
      </w:pPr>
    </w:p>
    <w:p w14:paraId="7DF15D38" w14:textId="77777777" w:rsidR="004E0A00" w:rsidRDefault="004E0A00" w:rsidP="004E0A00">
      <w:pPr>
        <w:pStyle w:val="H6"/>
        <w:rPr>
          <w:lang w:eastAsia="de-DE"/>
        </w:rPr>
      </w:pPr>
      <w:r>
        <w:rPr>
          <w:lang w:eastAsia="de-DE"/>
        </w:rPr>
        <w:t>12.5.1.3.2.2.3</w:t>
      </w:r>
      <w:r>
        <w:rPr>
          <w:lang w:eastAsia="de-DE"/>
        </w:rPr>
        <w:tab/>
        <w:t>HTTP methods</w:t>
      </w:r>
    </w:p>
    <w:p w14:paraId="2F92248E" w14:textId="77777777" w:rsidR="004E0A00" w:rsidRDefault="004E0A00" w:rsidP="004E0A00">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14913521" w14:textId="77777777" w:rsidR="004E0A00" w:rsidRDefault="004E0A00" w:rsidP="004E0A00">
      <w:r>
        <w:t>This method shall support the URI header parameters specified in the following table.</w:t>
      </w:r>
    </w:p>
    <w:p w14:paraId="21AFE8CA"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 xml:space="preserve">2-1: Header parameters supported by the GET request on this </w:t>
      </w:r>
      <w:proofErr w:type="gramStart"/>
      <w:r>
        <w:rPr>
          <w:rFonts w:ascii="Arial" w:hAnsi="Arial"/>
          <w:b/>
          <w:lang w:eastAsia="zh-CN"/>
        </w:rPr>
        <w:t>resource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4E0A00" w14:paraId="5AB7CF45" w14:textId="77777777" w:rsidTr="001E2551">
        <w:trPr>
          <w:jc w:val="center"/>
        </w:trPr>
        <w:tc>
          <w:tcPr>
            <w:tcW w:w="1109" w:type="pct"/>
            <w:shd w:val="clear" w:color="auto" w:fill="C0C0C0"/>
            <w:hideMark/>
          </w:tcPr>
          <w:p w14:paraId="748250E4"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46662DEB"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58FC6A35"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66836B49"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rsidRPr="00F775BC" w14:paraId="4C6B8DD6" w14:textId="77777777" w:rsidTr="001E2551">
        <w:trPr>
          <w:jc w:val="center"/>
        </w:trPr>
        <w:tc>
          <w:tcPr>
            <w:tcW w:w="1109" w:type="pct"/>
            <w:shd w:val="clear" w:color="auto" w:fill="auto"/>
          </w:tcPr>
          <w:p w14:paraId="58977EA7" w14:textId="77777777" w:rsidR="004E0A00" w:rsidRPr="00FD3AAE" w:rsidRDefault="004E0A00" w:rsidP="001E2551">
            <w:pPr>
              <w:pStyle w:val="TAL"/>
              <w:rPr>
                <w:lang w:eastAsia="zh-CN"/>
              </w:rPr>
            </w:pPr>
            <w:proofErr w:type="spellStart"/>
            <w:r w:rsidRPr="00E3787F">
              <w:rPr>
                <w:lang w:eastAsia="zh-CN"/>
              </w:rPr>
              <w:t>connectionId</w:t>
            </w:r>
            <w:proofErr w:type="spellEnd"/>
          </w:p>
        </w:tc>
        <w:tc>
          <w:tcPr>
            <w:tcW w:w="1172" w:type="pct"/>
            <w:shd w:val="clear" w:color="auto" w:fill="auto"/>
          </w:tcPr>
          <w:p w14:paraId="46E2BEC9" w14:textId="77777777" w:rsidR="004E0A00" w:rsidRPr="00FD3AAE" w:rsidRDefault="004E0A00" w:rsidP="001E2551">
            <w:pPr>
              <w:pStyle w:val="TAL"/>
              <w:rPr>
                <w:lang w:eastAsia="zh-CN"/>
              </w:rPr>
            </w:pPr>
            <w:proofErr w:type="spellStart"/>
            <w:r w:rsidRPr="00E3787F">
              <w:rPr>
                <w:lang w:eastAsia="zh-CN"/>
              </w:rPr>
              <w:t>uri</w:t>
            </w:r>
            <w:proofErr w:type="spellEnd"/>
            <w:r w:rsidRPr="00E3787F">
              <w:rPr>
                <w:lang w:eastAsia="zh-CN"/>
              </w:rPr>
              <w:t>-Type</w:t>
            </w:r>
          </w:p>
        </w:tc>
        <w:tc>
          <w:tcPr>
            <w:tcW w:w="2516" w:type="pct"/>
            <w:shd w:val="clear" w:color="auto" w:fill="auto"/>
            <w:vAlign w:val="center"/>
          </w:tcPr>
          <w:p w14:paraId="03BDF100" w14:textId="77777777" w:rsidR="004E0A00" w:rsidRPr="00FD3AAE" w:rsidRDefault="004E0A00" w:rsidP="001E2551">
            <w:pPr>
              <w:pStyle w:val="TAL"/>
              <w:rPr>
                <w:lang w:eastAsia="zh-CN"/>
              </w:rPr>
            </w:pPr>
            <w:r>
              <w:rPr>
                <w:lang w:eastAsia="zh-CN"/>
              </w:rPr>
              <w:t>To indicate the ID (URI) of the connection being upgraded to WebSocket</w:t>
            </w:r>
          </w:p>
        </w:tc>
        <w:tc>
          <w:tcPr>
            <w:tcW w:w="203" w:type="pct"/>
            <w:shd w:val="clear" w:color="auto" w:fill="auto"/>
          </w:tcPr>
          <w:p w14:paraId="28D34785" w14:textId="77777777" w:rsidR="004E0A00" w:rsidRPr="00FD3AAE" w:rsidRDefault="004E0A00" w:rsidP="001E2551">
            <w:pPr>
              <w:pStyle w:val="TAL"/>
              <w:jc w:val="center"/>
              <w:rPr>
                <w:lang w:eastAsia="zh-CN"/>
              </w:rPr>
            </w:pPr>
            <w:r>
              <w:rPr>
                <w:lang w:eastAsia="zh-CN"/>
              </w:rPr>
              <w:t>M</w:t>
            </w:r>
          </w:p>
        </w:tc>
      </w:tr>
      <w:tr w:rsidR="004E0A00" w14:paraId="35D802AE" w14:textId="77777777" w:rsidTr="001E2551">
        <w:trPr>
          <w:jc w:val="center"/>
        </w:trPr>
        <w:tc>
          <w:tcPr>
            <w:tcW w:w="1109" w:type="pct"/>
          </w:tcPr>
          <w:p w14:paraId="552D2062" w14:textId="77777777" w:rsidR="004E0A00" w:rsidRDefault="004E0A00" w:rsidP="001E2551">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3F40410B" w14:textId="77777777" w:rsidR="004E0A00" w:rsidRDefault="004E0A00" w:rsidP="001E2551">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vAlign w:val="center"/>
          </w:tcPr>
          <w:p w14:paraId="1F0C1CFD" w14:textId="77777777" w:rsidR="004E0A00" w:rsidRDefault="004E0A00" w:rsidP="001E2551">
            <w:pPr>
              <w:keepNext/>
              <w:keepLines/>
              <w:spacing w:after="0"/>
              <w:rPr>
                <w:rFonts w:ascii="Arial" w:hAnsi="Arial"/>
                <w:sz w:val="18"/>
              </w:rPr>
            </w:pPr>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WebSocket protocol</w:t>
            </w:r>
          </w:p>
        </w:tc>
        <w:tc>
          <w:tcPr>
            <w:tcW w:w="203" w:type="pct"/>
          </w:tcPr>
          <w:p w14:paraId="2EC0CF28"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69F3EECE" w14:textId="77777777" w:rsidTr="001E2551">
        <w:trPr>
          <w:jc w:val="center"/>
        </w:trPr>
        <w:tc>
          <w:tcPr>
            <w:tcW w:w="1109" w:type="pct"/>
          </w:tcPr>
          <w:p w14:paraId="3AEB9C30" w14:textId="77777777" w:rsidR="004E0A00" w:rsidRDefault="004E0A00" w:rsidP="001E2551">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7BD3A225" w14:textId="77777777" w:rsidR="004E0A00" w:rsidRDefault="004E0A00" w:rsidP="001E2551">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vAlign w:val="center"/>
          </w:tcPr>
          <w:p w14:paraId="010054F0" w14:textId="77777777" w:rsidR="004E0A00" w:rsidRDefault="004E0A00" w:rsidP="001E2551">
            <w:pPr>
              <w:keepNext/>
              <w:keepLines/>
              <w:spacing w:after="0"/>
              <w:rPr>
                <w:rFonts w:ascii="Arial" w:hAnsi="Arial"/>
                <w:sz w:val="18"/>
              </w:rPr>
            </w:pPr>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another protocol</w:t>
            </w:r>
          </w:p>
        </w:tc>
        <w:tc>
          <w:tcPr>
            <w:tcW w:w="203" w:type="pct"/>
          </w:tcPr>
          <w:p w14:paraId="04C73975"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3D3DBBD5" w14:textId="77777777" w:rsidTr="001E2551">
        <w:trPr>
          <w:jc w:val="center"/>
        </w:trPr>
        <w:tc>
          <w:tcPr>
            <w:tcW w:w="1109" w:type="pct"/>
          </w:tcPr>
          <w:p w14:paraId="4E1D4E1A" w14:textId="77777777" w:rsidR="004E0A00" w:rsidRDefault="004E0A00" w:rsidP="001E2551">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554A204C" w14:textId="77777777" w:rsidR="004E0A00" w:rsidRDefault="004E0A00" w:rsidP="001E2551">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w:t>
            </w:r>
            <w:proofErr w:type="spellStart"/>
            <w:r>
              <w:rPr>
                <w:rFonts w:ascii="Arial" w:hAnsi="Arial"/>
                <w:sz w:val="18"/>
                <w:szCs w:val="18"/>
                <w:lang w:eastAsia="zh-CN"/>
              </w:rPr>
              <w:t>HeaderType</w:t>
            </w:r>
            <w:proofErr w:type="spellEnd"/>
          </w:p>
        </w:tc>
        <w:tc>
          <w:tcPr>
            <w:tcW w:w="2516" w:type="pct"/>
            <w:vAlign w:val="center"/>
          </w:tcPr>
          <w:p w14:paraId="17C5F02F" w14:textId="77777777" w:rsidR="004E0A00" w:rsidRDefault="004E0A00" w:rsidP="001E2551">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1F9BF61F"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4E50B39D" w14:textId="77777777" w:rsidTr="001E2551">
        <w:trPr>
          <w:jc w:val="center"/>
        </w:trPr>
        <w:tc>
          <w:tcPr>
            <w:tcW w:w="1109" w:type="pct"/>
          </w:tcPr>
          <w:p w14:paraId="045BB98B" w14:textId="77777777" w:rsidR="004E0A00" w:rsidRDefault="004E0A00" w:rsidP="001E2551">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4DE9B0D5" w14:textId="77777777" w:rsidR="004E0A00" w:rsidRDefault="004E0A00" w:rsidP="001E2551">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vAlign w:val="center"/>
          </w:tcPr>
          <w:p w14:paraId="1931C315" w14:textId="77777777" w:rsidR="004E0A00" w:rsidRDefault="004E0A00" w:rsidP="001E2551">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2515BF18" w14:textId="77777777" w:rsidR="004E0A00" w:rsidRDefault="004E0A00" w:rsidP="001E2551">
            <w:pPr>
              <w:keepNext/>
              <w:keepLines/>
              <w:spacing w:after="0"/>
              <w:jc w:val="center"/>
              <w:rPr>
                <w:rFonts w:ascii="Arial" w:hAnsi="Arial"/>
                <w:sz w:val="18"/>
              </w:rPr>
            </w:pPr>
            <w:r>
              <w:rPr>
                <w:rFonts w:ascii="Arial" w:hAnsi="Arial"/>
                <w:sz w:val="18"/>
              </w:rPr>
              <w:t>M</w:t>
            </w:r>
          </w:p>
        </w:tc>
      </w:tr>
    </w:tbl>
    <w:p w14:paraId="09077B36" w14:textId="77777777" w:rsidR="004E0A00" w:rsidRDefault="004E0A00" w:rsidP="004E0A00"/>
    <w:p w14:paraId="7F0E6CAD" w14:textId="77777777" w:rsidR="004E0A00" w:rsidRDefault="004E0A00" w:rsidP="004E0A00">
      <w:r>
        <w:t>This method shall support the URI query parameters specified in the following table.</w:t>
      </w:r>
    </w:p>
    <w:p w14:paraId="676C338A"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 xml:space="preserve">2-2: URI query parameters supported by the GET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4E0A00" w14:paraId="5D06F04F" w14:textId="77777777" w:rsidTr="001E255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D02175D"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44729A6"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157723"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788252D"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1FE65B66" w14:textId="77777777" w:rsidTr="001E2551">
        <w:trPr>
          <w:jc w:val="center"/>
        </w:trPr>
        <w:tc>
          <w:tcPr>
            <w:tcW w:w="1110" w:type="pct"/>
            <w:tcBorders>
              <w:top w:val="single" w:sz="4" w:space="0" w:color="auto"/>
              <w:left w:val="single" w:sz="6" w:space="0" w:color="000000"/>
              <w:bottom w:val="single" w:sz="4" w:space="0" w:color="auto"/>
              <w:right w:val="single" w:sz="6" w:space="0" w:color="000000"/>
            </w:tcBorders>
          </w:tcPr>
          <w:p w14:paraId="6E3DF30B" w14:textId="77777777" w:rsidR="004E0A00" w:rsidRDefault="004E0A00" w:rsidP="001E255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9A1DFDC" w14:textId="77777777" w:rsidR="004E0A00" w:rsidRDefault="004E0A00" w:rsidP="001E255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3215E64C" w14:textId="77777777" w:rsidR="004E0A00" w:rsidRDefault="004E0A00" w:rsidP="001E255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0D30B041" w14:textId="77777777" w:rsidR="004E0A00" w:rsidRDefault="004E0A00" w:rsidP="001E2551">
            <w:pPr>
              <w:keepNext/>
              <w:keepLines/>
              <w:spacing w:after="0"/>
              <w:jc w:val="center"/>
              <w:rPr>
                <w:rFonts w:ascii="Arial" w:hAnsi="Arial"/>
                <w:sz w:val="18"/>
              </w:rPr>
            </w:pPr>
          </w:p>
        </w:tc>
      </w:tr>
    </w:tbl>
    <w:p w14:paraId="634D0ADB" w14:textId="77777777" w:rsidR="004E0A00" w:rsidRDefault="004E0A00" w:rsidP="004E0A00">
      <w:pPr>
        <w:rPr>
          <w:lang w:eastAsia="zh-CN"/>
        </w:rPr>
      </w:pPr>
    </w:p>
    <w:p w14:paraId="1DA6533F" w14:textId="77777777" w:rsidR="004E0A00" w:rsidRDefault="004E0A00" w:rsidP="004E0A00">
      <w:r>
        <w:t xml:space="preserve">This method shall support the request data structures, the response data </w:t>
      </w:r>
      <w:proofErr w:type="gramStart"/>
      <w:r>
        <w:t>structures</w:t>
      </w:r>
      <w:proofErr w:type="gramEnd"/>
      <w:r>
        <w:t xml:space="preserve"> and response codes specified in the following table.</w:t>
      </w:r>
    </w:p>
    <w:p w14:paraId="10D449A4" w14:textId="77777777" w:rsidR="004E0A00" w:rsidRDefault="004E0A00" w:rsidP="004E0A00">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 xml:space="preserve">2-3: Data structures supported by the GET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4E0A00" w14:paraId="01A4E737"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B19E36F"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B36DE68"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32FF27C1"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717B101D" w14:textId="77777777" w:rsidTr="001E2551">
        <w:tc>
          <w:tcPr>
            <w:tcW w:w="1728" w:type="pct"/>
            <w:tcBorders>
              <w:top w:val="single" w:sz="4" w:space="0" w:color="auto"/>
              <w:left w:val="single" w:sz="6" w:space="0" w:color="000000"/>
              <w:bottom w:val="single" w:sz="4" w:space="0" w:color="auto"/>
              <w:right w:val="single" w:sz="6" w:space="0" w:color="000000"/>
            </w:tcBorders>
            <w:hideMark/>
          </w:tcPr>
          <w:p w14:paraId="2E46E320" w14:textId="77777777" w:rsidR="004E0A00" w:rsidRDefault="004E0A00" w:rsidP="001E2551">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0841AAA" w14:textId="77777777" w:rsidR="004E0A00" w:rsidRDefault="004E0A00" w:rsidP="001E255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6FFE183" w14:textId="77777777" w:rsidR="004E0A00" w:rsidRDefault="004E0A00" w:rsidP="001E2551">
            <w:pPr>
              <w:keepNext/>
              <w:keepLines/>
              <w:spacing w:after="0"/>
              <w:jc w:val="center"/>
              <w:rPr>
                <w:rFonts w:ascii="Arial" w:hAnsi="Arial"/>
                <w:sz w:val="18"/>
              </w:rPr>
            </w:pPr>
            <w:r>
              <w:rPr>
                <w:rFonts w:ascii="Arial" w:hAnsi="Arial"/>
                <w:sz w:val="18"/>
              </w:rPr>
              <w:t>n/a</w:t>
            </w:r>
          </w:p>
        </w:tc>
      </w:tr>
    </w:tbl>
    <w:p w14:paraId="19262B36" w14:textId="77777777" w:rsidR="004E0A00" w:rsidRDefault="004E0A00" w:rsidP="004E0A00"/>
    <w:p w14:paraId="68548810"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 xml:space="preserve">2-4: Header parameters supported by the GET response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4E0A00" w14:paraId="4584662D" w14:textId="77777777" w:rsidTr="001E255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DF4B8AA"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005D05FD"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BB5F2E"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E3F17E5"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74B879ED"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0350AD92" w14:textId="77777777" w:rsidR="004E0A00" w:rsidRDefault="004E0A00" w:rsidP="001E2551">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491F7455" w14:textId="77777777" w:rsidR="004E0A00" w:rsidRDefault="004E0A00" w:rsidP="001E2551">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56BEC6DC" w14:textId="77777777" w:rsidR="004E0A00" w:rsidRDefault="004E0A00" w:rsidP="001E2551">
            <w:pPr>
              <w:keepNext/>
              <w:keepLines/>
              <w:spacing w:after="0"/>
              <w:rPr>
                <w:rFonts w:ascii="Arial" w:hAnsi="Arial"/>
                <w:sz w:val="18"/>
              </w:rPr>
            </w:pPr>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6FDFB891"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5190227A"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642A5EA0" w14:textId="77777777" w:rsidR="004E0A00" w:rsidRDefault="004E0A00" w:rsidP="001E2551">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87CFEC2" w14:textId="77777777" w:rsidR="004E0A00" w:rsidRDefault="004E0A00" w:rsidP="001E2551">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7E46421F" w14:textId="77777777" w:rsidR="004E0A00" w:rsidRDefault="004E0A00" w:rsidP="001E2551">
            <w:pPr>
              <w:keepNext/>
              <w:keepLines/>
              <w:spacing w:after="0"/>
              <w:rPr>
                <w:rFonts w:ascii="Arial" w:hAnsi="Arial"/>
                <w:sz w:val="18"/>
              </w:rPr>
            </w:pPr>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6863A3CF"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270B16BC"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218779D7" w14:textId="77777777" w:rsidR="004E0A00" w:rsidRDefault="004E0A00" w:rsidP="001E2551">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559E693" w14:textId="77777777" w:rsidR="004E0A00" w:rsidRDefault="004E0A00" w:rsidP="001E2551">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44EF7B74" w14:textId="77777777" w:rsidR="004E0A00" w:rsidRDefault="004E0A00" w:rsidP="001E2551">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325FFA1E" w14:textId="77777777" w:rsidR="004E0A00" w:rsidRDefault="004E0A00" w:rsidP="001E2551">
            <w:pPr>
              <w:keepNext/>
              <w:keepLines/>
              <w:spacing w:after="0"/>
              <w:jc w:val="center"/>
              <w:rPr>
                <w:rFonts w:ascii="Arial" w:hAnsi="Arial"/>
                <w:sz w:val="18"/>
              </w:rPr>
            </w:pPr>
            <w:r>
              <w:rPr>
                <w:rFonts w:ascii="Arial" w:hAnsi="Arial"/>
                <w:sz w:val="18"/>
              </w:rPr>
              <w:t>M</w:t>
            </w:r>
          </w:p>
        </w:tc>
      </w:tr>
    </w:tbl>
    <w:p w14:paraId="6F73E8DC" w14:textId="77777777" w:rsidR="004E0A00" w:rsidRDefault="004E0A00" w:rsidP="004E0A00"/>
    <w:p w14:paraId="4CB93376"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 xml:space="preserve">2-5: Data structures supported by the GET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19"/>
        <w:gridCol w:w="1225"/>
        <w:gridCol w:w="5194"/>
        <w:gridCol w:w="391"/>
      </w:tblGrid>
      <w:tr w:rsidR="004E0A00" w14:paraId="58C90FC8" w14:textId="77777777" w:rsidTr="001E255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7F8134D"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03095E39" w14:textId="77777777" w:rsidR="004E0A00" w:rsidRDefault="004E0A00" w:rsidP="001E2551">
            <w:pPr>
              <w:keepNext/>
              <w:keepLines/>
              <w:spacing w:after="0"/>
              <w:jc w:val="center"/>
              <w:rPr>
                <w:rFonts w:ascii="Arial" w:hAnsi="Arial"/>
                <w:b/>
                <w:sz w:val="18"/>
              </w:rPr>
            </w:pPr>
            <w:r>
              <w:rPr>
                <w:rFonts w:ascii="Arial" w:hAnsi="Arial"/>
                <w:b/>
                <w:sz w:val="18"/>
              </w:rPr>
              <w:t>Response</w:t>
            </w:r>
          </w:p>
          <w:p w14:paraId="19705DE4" w14:textId="77777777" w:rsidR="004E0A00" w:rsidRDefault="004E0A00" w:rsidP="001E2551">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06CEBB9E"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40040F7"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62FF7662" w14:textId="77777777" w:rsidTr="001E2551">
        <w:tc>
          <w:tcPr>
            <w:tcW w:w="1464" w:type="pct"/>
            <w:tcBorders>
              <w:top w:val="single" w:sz="4" w:space="0" w:color="auto"/>
              <w:left w:val="single" w:sz="6" w:space="0" w:color="000000"/>
              <w:bottom w:val="single" w:sz="6" w:space="0" w:color="000000"/>
              <w:right w:val="single" w:sz="6" w:space="0" w:color="000000"/>
            </w:tcBorders>
            <w:hideMark/>
          </w:tcPr>
          <w:p w14:paraId="346F5382" w14:textId="77777777" w:rsidR="004E0A00" w:rsidRDefault="004E0A00" w:rsidP="001E2551">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2DE372A0" w14:textId="77777777" w:rsidR="004E0A00" w:rsidRDefault="004E0A00" w:rsidP="001E2551">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B13A25" w14:textId="77777777" w:rsidR="004E0A00" w:rsidRDefault="004E0A00" w:rsidP="001E2551">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6F1064FF"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57C88B1C" w14:textId="77777777" w:rsidTr="001E2551">
        <w:tc>
          <w:tcPr>
            <w:tcW w:w="1464" w:type="pct"/>
            <w:tcBorders>
              <w:top w:val="single" w:sz="4" w:space="0" w:color="auto"/>
              <w:left w:val="single" w:sz="6" w:space="0" w:color="000000"/>
              <w:bottom w:val="single" w:sz="4" w:space="0" w:color="auto"/>
              <w:right w:val="single" w:sz="6" w:space="0" w:color="000000"/>
            </w:tcBorders>
            <w:hideMark/>
          </w:tcPr>
          <w:p w14:paraId="7D6D6F3B" w14:textId="77777777" w:rsidR="004E0A00" w:rsidRDefault="004E0A00" w:rsidP="001E255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6A511E45" w14:textId="77777777" w:rsidR="004E0A00" w:rsidRDefault="004E0A00" w:rsidP="001E2551">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45033660" w14:textId="77777777" w:rsidR="004E0A00" w:rsidRDefault="004E0A00" w:rsidP="001E255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749DDA3" w14:textId="77777777" w:rsidR="004E0A00" w:rsidRDefault="004E0A00" w:rsidP="001E2551">
            <w:pPr>
              <w:keepNext/>
              <w:keepLines/>
              <w:spacing w:after="0"/>
              <w:jc w:val="center"/>
              <w:rPr>
                <w:rFonts w:ascii="Arial" w:hAnsi="Arial"/>
                <w:sz w:val="18"/>
              </w:rPr>
            </w:pPr>
            <w:r>
              <w:rPr>
                <w:rFonts w:ascii="Arial" w:hAnsi="Arial"/>
                <w:sz w:val="18"/>
              </w:rPr>
              <w:t>M</w:t>
            </w:r>
          </w:p>
        </w:tc>
      </w:tr>
    </w:tbl>
    <w:p w14:paraId="438D834B" w14:textId="77777777" w:rsidR="004E0A00" w:rsidRPr="00FD3AAE" w:rsidRDefault="004E0A00" w:rsidP="004E0A00">
      <w:pPr>
        <w:rPr>
          <w:lang w:eastAsia="de-DE"/>
        </w:rPr>
      </w:pPr>
    </w:p>
    <w:p w14:paraId="26F2B116" w14:textId="77777777" w:rsidR="004E0A00" w:rsidRDefault="004E0A00" w:rsidP="004E0A00">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7804E7E" w14:textId="77777777" w:rsidR="004E0A00" w:rsidRDefault="004E0A00" w:rsidP="004E0A00">
      <w:r>
        <w:t>This method shall support the URI query parameters specified in the following table.</w:t>
      </w:r>
    </w:p>
    <w:p w14:paraId="205005C7"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2-1: URI query parameters supported by the GET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4E0A00" w14:paraId="3B0A03E0" w14:textId="77777777" w:rsidTr="001E255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8FA5A24"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7760EF6A"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CCDBBA1"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BA3EEB9"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12E31CB9" w14:textId="77777777" w:rsidTr="001E2551">
        <w:trPr>
          <w:jc w:val="center"/>
        </w:trPr>
        <w:tc>
          <w:tcPr>
            <w:tcW w:w="1110" w:type="pct"/>
            <w:tcBorders>
              <w:top w:val="single" w:sz="4" w:space="0" w:color="auto"/>
              <w:left w:val="single" w:sz="6" w:space="0" w:color="000000"/>
              <w:bottom w:val="single" w:sz="4" w:space="0" w:color="auto"/>
              <w:right w:val="single" w:sz="6" w:space="0" w:color="000000"/>
            </w:tcBorders>
          </w:tcPr>
          <w:p w14:paraId="0A438BF5" w14:textId="77777777" w:rsidR="004E0A00" w:rsidRDefault="004E0A00" w:rsidP="001E255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C5CF8D7" w14:textId="77777777" w:rsidR="004E0A00" w:rsidRDefault="004E0A00" w:rsidP="001E255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75C32AD7" w14:textId="77777777" w:rsidR="004E0A00" w:rsidRDefault="004E0A00" w:rsidP="001E255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B4F7908" w14:textId="77777777" w:rsidR="004E0A00" w:rsidRDefault="004E0A00" w:rsidP="001E2551">
            <w:pPr>
              <w:keepNext/>
              <w:keepLines/>
              <w:spacing w:after="0"/>
              <w:jc w:val="center"/>
              <w:rPr>
                <w:rFonts w:ascii="Arial" w:hAnsi="Arial"/>
                <w:sz w:val="18"/>
              </w:rPr>
            </w:pPr>
          </w:p>
        </w:tc>
      </w:tr>
    </w:tbl>
    <w:p w14:paraId="2DD19F81" w14:textId="77777777" w:rsidR="004E0A00" w:rsidRDefault="004E0A00" w:rsidP="004E0A00">
      <w:pPr>
        <w:rPr>
          <w:lang w:eastAsia="zh-CN"/>
        </w:rPr>
      </w:pPr>
    </w:p>
    <w:p w14:paraId="5DE0D77A" w14:textId="77777777" w:rsidR="004E0A00" w:rsidRDefault="004E0A00" w:rsidP="004E0A00">
      <w:r>
        <w:t xml:space="preserve">This method shall support the request data structures, the response data </w:t>
      </w:r>
      <w:proofErr w:type="gramStart"/>
      <w:r>
        <w:t>structures</w:t>
      </w:r>
      <w:proofErr w:type="gramEnd"/>
      <w:r>
        <w:t xml:space="preserve"> and response codes specified in the following table.</w:t>
      </w:r>
    </w:p>
    <w:p w14:paraId="15B74554"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2-2: Data structures supported by the GET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4E0A00" w14:paraId="78A46F63"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2EB7179"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D6CED27"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26D29B81"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39F81510" w14:textId="77777777" w:rsidTr="001E2551">
        <w:tc>
          <w:tcPr>
            <w:tcW w:w="1728" w:type="pct"/>
            <w:tcBorders>
              <w:top w:val="single" w:sz="4" w:space="0" w:color="auto"/>
              <w:left w:val="single" w:sz="6" w:space="0" w:color="000000"/>
              <w:bottom w:val="single" w:sz="4" w:space="0" w:color="auto"/>
              <w:right w:val="single" w:sz="6" w:space="0" w:color="000000"/>
            </w:tcBorders>
            <w:hideMark/>
          </w:tcPr>
          <w:p w14:paraId="57522CC3" w14:textId="77777777" w:rsidR="004E0A00" w:rsidRDefault="004E0A00" w:rsidP="001E255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068C222A" w14:textId="77777777" w:rsidR="004E0A00" w:rsidRDefault="004E0A00" w:rsidP="001E255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9075942" w14:textId="77777777" w:rsidR="004E0A00" w:rsidRDefault="004E0A00" w:rsidP="001E2551">
            <w:pPr>
              <w:keepNext/>
              <w:keepLines/>
              <w:spacing w:after="0"/>
              <w:jc w:val="center"/>
              <w:rPr>
                <w:rFonts w:ascii="Arial" w:hAnsi="Arial"/>
                <w:sz w:val="18"/>
              </w:rPr>
            </w:pPr>
            <w:r>
              <w:rPr>
                <w:rFonts w:ascii="Arial" w:hAnsi="Arial"/>
                <w:sz w:val="18"/>
              </w:rPr>
              <w:t>n/a</w:t>
            </w:r>
          </w:p>
        </w:tc>
      </w:tr>
    </w:tbl>
    <w:p w14:paraId="7D4CE9B7" w14:textId="77777777" w:rsidR="004E0A00" w:rsidRDefault="004E0A00" w:rsidP="004E0A00"/>
    <w:p w14:paraId="0AAF08B2"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2-3: Data structures supported by the GET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6"/>
        <w:gridCol w:w="391"/>
      </w:tblGrid>
      <w:tr w:rsidR="004E0A00" w14:paraId="399C268B" w14:textId="77777777" w:rsidTr="001E2551">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7ED47D6"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64E9DF44" w14:textId="77777777" w:rsidR="004E0A00" w:rsidRPr="0023047F" w:rsidRDefault="004E0A00" w:rsidP="001E2551">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7B271DB9" w14:textId="77777777" w:rsidR="004E0A00" w:rsidRPr="0023047F" w:rsidRDefault="004E0A00" w:rsidP="001E2551">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6AC433C"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6FD89C02" w14:textId="77777777" w:rsidTr="001E2551">
        <w:tc>
          <w:tcPr>
            <w:tcW w:w="1257" w:type="pct"/>
            <w:tcBorders>
              <w:top w:val="single" w:sz="4" w:space="0" w:color="auto"/>
              <w:left w:val="single" w:sz="6" w:space="0" w:color="000000"/>
              <w:bottom w:val="single" w:sz="4" w:space="0" w:color="auto"/>
              <w:right w:val="single" w:sz="6" w:space="0" w:color="000000"/>
            </w:tcBorders>
            <w:hideMark/>
          </w:tcPr>
          <w:p w14:paraId="367F82DB" w14:textId="77777777" w:rsidR="004E0A00" w:rsidRDefault="004E0A00" w:rsidP="001E255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78" w:type="pct"/>
            <w:tcBorders>
              <w:top w:val="single" w:sz="4" w:space="0" w:color="auto"/>
              <w:left w:val="single" w:sz="6" w:space="0" w:color="000000"/>
              <w:bottom w:val="single" w:sz="4" w:space="0" w:color="auto"/>
              <w:right w:val="single" w:sz="6" w:space="0" w:color="000000"/>
            </w:tcBorders>
            <w:hideMark/>
          </w:tcPr>
          <w:p w14:paraId="54CBD5A9" w14:textId="77777777" w:rsidR="004E0A00" w:rsidRDefault="004E0A00" w:rsidP="001E2551">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2AD0A6E3" w14:textId="77777777" w:rsidR="004E0A00" w:rsidRDefault="004E0A00" w:rsidP="001E255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19F1AEC"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6D61E83B" w14:textId="77777777" w:rsidTr="001E2551">
        <w:tc>
          <w:tcPr>
            <w:tcW w:w="1257" w:type="pct"/>
            <w:tcBorders>
              <w:top w:val="single" w:sz="4" w:space="0" w:color="auto"/>
              <w:left w:val="single" w:sz="6" w:space="0" w:color="000000"/>
              <w:bottom w:val="single" w:sz="4" w:space="0" w:color="auto"/>
              <w:right w:val="single" w:sz="6" w:space="0" w:color="000000"/>
            </w:tcBorders>
          </w:tcPr>
          <w:p w14:paraId="63E5F57B" w14:textId="77777777" w:rsidR="004E0A00" w:rsidRDefault="004E0A00" w:rsidP="001E2551">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08075A29" w14:textId="77777777" w:rsidR="004E0A00" w:rsidRDefault="004E0A00" w:rsidP="001E255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1A8EA5" w14:textId="77777777" w:rsidR="004E0A00" w:rsidRDefault="004E0A00" w:rsidP="001E2551">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connectionId</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1EDF08D0"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0E1AA906" w14:textId="77777777" w:rsidTr="001E2551">
        <w:tc>
          <w:tcPr>
            <w:tcW w:w="1257" w:type="pct"/>
            <w:tcBorders>
              <w:top w:val="single" w:sz="4" w:space="0" w:color="auto"/>
              <w:left w:val="single" w:sz="6" w:space="0" w:color="000000"/>
              <w:bottom w:val="single" w:sz="4" w:space="0" w:color="auto"/>
              <w:right w:val="single" w:sz="6" w:space="0" w:color="000000"/>
            </w:tcBorders>
          </w:tcPr>
          <w:p w14:paraId="60170303" w14:textId="77777777" w:rsidR="004E0A00" w:rsidRPr="00C92E73" w:rsidRDefault="004E0A00" w:rsidP="001E2551">
            <w:pPr>
              <w:keepNext/>
              <w:keepLines/>
              <w:spacing w:after="0"/>
              <w:rPr>
                <w:rFonts w:ascii="Arial" w:hAnsi="Arial"/>
                <w:sz w:val="18"/>
                <w:szCs w:val="18"/>
                <w:lang w:eastAsia="zh-CN"/>
              </w:rPr>
            </w:pP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6DDB735D" w14:textId="77777777" w:rsidR="004E0A00" w:rsidRDefault="004E0A00" w:rsidP="001E255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6E5987F" w14:textId="77777777" w:rsidR="004E0A00" w:rsidRDefault="004E0A00" w:rsidP="001E2551">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streamReporter</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0117EE39"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0617DE85" w14:textId="77777777" w:rsidTr="001E2551">
        <w:tc>
          <w:tcPr>
            <w:tcW w:w="1257" w:type="pct"/>
            <w:tcBorders>
              <w:top w:val="single" w:sz="4" w:space="0" w:color="auto"/>
              <w:left w:val="single" w:sz="6" w:space="0" w:color="000000"/>
              <w:bottom w:val="single" w:sz="4" w:space="0" w:color="auto"/>
              <w:right w:val="single" w:sz="6" w:space="0" w:color="000000"/>
            </w:tcBorders>
          </w:tcPr>
          <w:p w14:paraId="2FD2F405" w14:textId="77777777" w:rsidR="004E0A00" w:rsidRPr="00C92E73" w:rsidRDefault="004E0A00" w:rsidP="001E2551">
            <w:pPr>
              <w:keepNext/>
              <w:keepLines/>
              <w:spacing w:after="0"/>
              <w:rPr>
                <w:rFonts w:ascii="Arial" w:hAnsi="Arial"/>
                <w:sz w:val="18"/>
                <w:szCs w:val="18"/>
                <w:lang w:eastAsia="zh-CN"/>
              </w:rPr>
            </w:pP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4AE82292" w14:textId="77777777" w:rsidR="004E0A00" w:rsidRDefault="004E0A00" w:rsidP="001E255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46830674" w14:textId="77777777" w:rsidR="004E0A00" w:rsidRDefault="004E0A00" w:rsidP="001E2551">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streamIdList</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2B9B7658" w14:textId="77777777" w:rsidR="004E0A00" w:rsidRDefault="004E0A00" w:rsidP="001E2551">
            <w:pPr>
              <w:keepNext/>
              <w:keepLines/>
              <w:spacing w:after="0"/>
              <w:jc w:val="center"/>
              <w:rPr>
                <w:rFonts w:ascii="Arial" w:hAnsi="Arial"/>
                <w:sz w:val="18"/>
              </w:rPr>
            </w:pPr>
            <w:r>
              <w:rPr>
                <w:rFonts w:ascii="Arial" w:hAnsi="Arial"/>
                <w:sz w:val="18"/>
              </w:rPr>
              <w:t>M</w:t>
            </w:r>
          </w:p>
        </w:tc>
      </w:tr>
    </w:tbl>
    <w:p w14:paraId="5CC051E8" w14:textId="77777777" w:rsidR="004E0A00" w:rsidRPr="00FD3AAE" w:rsidRDefault="004E0A00" w:rsidP="004E0A00">
      <w:pPr>
        <w:rPr>
          <w:lang w:eastAsia="de-DE"/>
        </w:rPr>
      </w:pPr>
    </w:p>
    <w:p w14:paraId="591316F5" w14:textId="77777777" w:rsidR="004E0A00" w:rsidRDefault="004E0A00" w:rsidP="004E0A00">
      <w:pPr>
        <w:pStyle w:val="H6"/>
        <w:rPr>
          <w:lang w:eastAsia="de-DE"/>
        </w:rPr>
      </w:pPr>
      <w:r>
        <w:rPr>
          <w:lang w:eastAsia="de-DE"/>
        </w:rPr>
        <w:t>12.5.1.3.2.3</w:t>
      </w:r>
      <w:r>
        <w:rPr>
          <w:lang w:eastAsia="de-DE"/>
        </w:rPr>
        <w:tab/>
        <w:t>Resource "</w:t>
      </w:r>
      <w:r w:rsidRPr="00CA05D4">
        <w:rPr>
          <w:lang w:eastAsia="de-DE"/>
        </w:rPr>
        <w:t>…</w:t>
      </w:r>
      <w:bookmarkStart w:id="538" w:name="MCCQCTEMPBM_00000143"/>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bookmarkEnd w:id="538"/>
      <w:r>
        <w:rPr>
          <w:lang w:eastAsia="de-DE"/>
        </w:rPr>
        <w:t>"</w:t>
      </w:r>
    </w:p>
    <w:p w14:paraId="4C64A180" w14:textId="77777777" w:rsidR="004E0A00" w:rsidRDefault="004E0A00" w:rsidP="004E0A00">
      <w:pPr>
        <w:pStyle w:val="H6"/>
        <w:rPr>
          <w:lang w:eastAsia="de-DE"/>
        </w:rPr>
      </w:pPr>
      <w:r>
        <w:rPr>
          <w:lang w:eastAsia="de-DE"/>
        </w:rPr>
        <w:t>12.5.1.3.2.3.1</w:t>
      </w:r>
      <w:r>
        <w:rPr>
          <w:lang w:eastAsia="de-DE"/>
        </w:rPr>
        <w:tab/>
        <w:t>Description</w:t>
      </w:r>
    </w:p>
    <w:p w14:paraId="4B9485F0" w14:textId="77777777" w:rsidR="004E0A00" w:rsidRPr="00FD3AAE" w:rsidRDefault="004E0A00" w:rsidP="004E0A00">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1BE32B3F" w14:textId="77777777" w:rsidR="004E0A00" w:rsidRDefault="004E0A00" w:rsidP="004E0A00">
      <w:pPr>
        <w:pStyle w:val="H6"/>
        <w:rPr>
          <w:lang w:eastAsia="de-DE"/>
        </w:rPr>
      </w:pPr>
      <w:r>
        <w:rPr>
          <w:lang w:eastAsia="de-DE"/>
        </w:rPr>
        <w:lastRenderedPageBreak/>
        <w:t>12.5.1.3.2.3.2</w:t>
      </w:r>
      <w:r>
        <w:rPr>
          <w:lang w:eastAsia="de-DE"/>
        </w:rPr>
        <w:tab/>
        <w:t>URI</w:t>
      </w:r>
    </w:p>
    <w:p w14:paraId="74FEC84E" w14:textId="3316D70C" w:rsidR="004E0A00" w:rsidRDefault="004E0A00" w:rsidP="004E0A00">
      <w:pPr>
        <w:rPr>
          <w:lang w:eastAsia="de-DE"/>
        </w:rPr>
      </w:pPr>
      <w:r>
        <w:rPr>
          <w:lang w:eastAsia="de-DE"/>
        </w:rPr>
        <w:t>The resource URI is: {MnSR</w:t>
      </w:r>
      <w:r w:rsidRPr="00CA05D4">
        <w:rPr>
          <w:lang w:eastAsia="de-DE"/>
        </w:rPr>
        <w:t>oot</w:t>
      </w:r>
      <w:r>
        <w:rPr>
          <w:lang w:eastAsia="de-DE"/>
        </w:rPr>
        <w:t>}/StreamingDataReportingMnS</w:t>
      </w:r>
      <w:ins w:id="539" w:author="Mark Scott" w:date="2023-09-28T20:01:00Z">
        <w:r w:rsidR="00104952">
          <w:rPr>
            <w:lang w:eastAsia="de-DE"/>
          </w:rPr>
          <w:t>/{MnSLabel}</w:t>
        </w:r>
      </w:ins>
      <w:r>
        <w:rPr>
          <w:lang w:eastAsia="de-DE"/>
        </w:rPr>
        <w:t>/{</w:t>
      </w:r>
      <w:r w:rsidRPr="00CA05D4">
        <w:rPr>
          <w:lang w:eastAsia="de-DE"/>
        </w:rPr>
        <w:t>MnSVersion</w:t>
      </w:r>
      <w:r>
        <w:rPr>
          <w:lang w:eastAsia="de-DE"/>
        </w:rPr>
        <w:t>}/connections/{connectionId}/</w:t>
      </w:r>
      <w:proofErr w:type="gramStart"/>
      <w:r>
        <w:rPr>
          <w:lang w:eastAsia="de-DE"/>
        </w:rPr>
        <w:t>streams</w:t>
      </w:r>
      <w:proofErr w:type="gramEnd"/>
    </w:p>
    <w:p w14:paraId="6D574FEB" w14:textId="77777777" w:rsidR="004E0A00" w:rsidRDefault="004E0A00" w:rsidP="004E0A00">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49A1E6AD" w14:textId="77777777" w:rsidR="004E0A00" w:rsidRDefault="004E0A00" w:rsidP="004E0A00">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4388C7D1"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31B61DF" w14:textId="77777777" w:rsidR="004E0A00" w:rsidRPr="00215D3C" w:rsidRDefault="004E0A00"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C869ED9" w14:textId="77777777" w:rsidR="004E0A00" w:rsidRPr="00215D3C" w:rsidRDefault="004E0A00" w:rsidP="001E2551">
            <w:pPr>
              <w:pStyle w:val="TAH"/>
            </w:pPr>
            <w:r w:rsidRPr="00215D3C">
              <w:t>Definition</w:t>
            </w:r>
          </w:p>
        </w:tc>
      </w:tr>
      <w:tr w:rsidR="004E0A00" w:rsidRPr="00215D3C" w14:paraId="35C89B8D"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716686B9" w14:textId="77777777" w:rsidR="004E0A00" w:rsidRPr="00215D3C" w:rsidRDefault="004E0A00" w:rsidP="001E2551">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54B5355" w14:textId="77777777" w:rsidR="004E0A00" w:rsidRPr="00215D3C" w:rsidRDefault="004E0A00" w:rsidP="001E2551">
            <w:pPr>
              <w:pStyle w:val="TAL"/>
            </w:pPr>
            <w:r w:rsidRPr="00CA05D4">
              <w:t>See clause 4.4.3 of TS 32.158 [15]</w:t>
            </w:r>
          </w:p>
        </w:tc>
      </w:tr>
      <w:tr w:rsidR="004E0A00" w:rsidRPr="00215D3C" w14:paraId="5609D3CE"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6C04487C" w14:textId="77777777" w:rsidR="004E0A00" w:rsidDel="00CA05D4" w:rsidRDefault="004E0A00" w:rsidP="001E2551">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B5DBC32" w14:textId="77777777" w:rsidR="004E0A00" w:rsidRPr="00CA05D4" w:rsidRDefault="004E0A00" w:rsidP="001E2551">
            <w:pPr>
              <w:pStyle w:val="TAL"/>
            </w:pPr>
            <w:r w:rsidRPr="00215D3C">
              <w:t xml:space="preserve">See </w:t>
            </w:r>
            <w:r>
              <w:t>clause</w:t>
            </w:r>
            <w:r w:rsidRPr="00215D3C">
              <w:t xml:space="preserve"> 4.4</w:t>
            </w:r>
            <w:r>
              <w:t>.3</w:t>
            </w:r>
            <w:r w:rsidRPr="00215D3C">
              <w:t xml:space="preserve"> of TS 32.158 [</w:t>
            </w:r>
            <w:r>
              <w:t>15</w:t>
            </w:r>
            <w:r w:rsidRPr="00215D3C">
              <w:t>]</w:t>
            </w:r>
          </w:p>
        </w:tc>
      </w:tr>
      <w:tr w:rsidR="004E0A00" w:rsidRPr="00215D3C" w14:paraId="6BC782DF"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520F7999" w14:textId="77777777" w:rsidR="004E0A00" w:rsidRDefault="004E0A00" w:rsidP="001E2551">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6B8D4C6" w14:textId="77777777" w:rsidR="004E0A00" w:rsidRDefault="004E0A00" w:rsidP="001E2551">
            <w:pPr>
              <w:pStyle w:val="TAL"/>
            </w:pPr>
            <w:r>
              <w:t xml:space="preserve">See table </w:t>
            </w:r>
            <w:r w:rsidRPr="00865EB9">
              <w:t>12.</w:t>
            </w:r>
            <w:r>
              <w:t>5</w:t>
            </w:r>
            <w:r w:rsidRPr="00865EB9">
              <w:t>.1.3.2.2.2-1</w:t>
            </w:r>
          </w:p>
        </w:tc>
      </w:tr>
    </w:tbl>
    <w:p w14:paraId="5FF4A822" w14:textId="77777777" w:rsidR="004E0A00" w:rsidRPr="00FD3AAE" w:rsidRDefault="004E0A00" w:rsidP="004E0A00">
      <w:pPr>
        <w:rPr>
          <w:lang w:eastAsia="de-DE"/>
        </w:rPr>
      </w:pPr>
    </w:p>
    <w:p w14:paraId="47E31BC2" w14:textId="77777777" w:rsidR="004E0A00" w:rsidRDefault="004E0A00" w:rsidP="004E0A00">
      <w:pPr>
        <w:pStyle w:val="H6"/>
        <w:rPr>
          <w:lang w:eastAsia="de-DE"/>
        </w:rPr>
      </w:pPr>
      <w:r>
        <w:rPr>
          <w:lang w:eastAsia="de-DE"/>
        </w:rPr>
        <w:t>12.5.1.3.2.3.3</w:t>
      </w:r>
      <w:r>
        <w:rPr>
          <w:lang w:eastAsia="de-DE"/>
        </w:rPr>
        <w:tab/>
        <w:t>HTTP methods</w:t>
      </w:r>
    </w:p>
    <w:p w14:paraId="6EACC188" w14:textId="77777777" w:rsidR="004E0A00" w:rsidRDefault="004E0A00" w:rsidP="004E0A00">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7489795C" w14:textId="77777777" w:rsidR="004E0A00" w:rsidRDefault="004E0A00" w:rsidP="004E0A00">
      <w:r>
        <w:t>This method shall support the URI query parameters specified in the following table.</w:t>
      </w:r>
    </w:p>
    <w:p w14:paraId="5901C178"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 xml:space="preserve">-1: URI query parameters supported by the POST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4E0A00" w14:paraId="0285B519" w14:textId="77777777" w:rsidTr="001E255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3680CF5"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9C5F037"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9D4651"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19F978D"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5A04DF91" w14:textId="77777777" w:rsidTr="001E2551">
        <w:trPr>
          <w:jc w:val="center"/>
        </w:trPr>
        <w:tc>
          <w:tcPr>
            <w:tcW w:w="1110" w:type="pct"/>
            <w:tcBorders>
              <w:top w:val="single" w:sz="4" w:space="0" w:color="auto"/>
              <w:left w:val="single" w:sz="6" w:space="0" w:color="000000"/>
              <w:bottom w:val="single" w:sz="4" w:space="0" w:color="auto"/>
              <w:right w:val="single" w:sz="6" w:space="0" w:color="000000"/>
            </w:tcBorders>
          </w:tcPr>
          <w:p w14:paraId="5E812E63" w14:textId="77777777" w:rsidR="004E0A00" w:rsidRDefault="004E0A00" w:rsidP="001E255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1CDD6F8D" w14:textId="77777777" w:rsidR="004E0A00" w:rsidRDefault="004E0A00" w:rsidP="001E255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760D27B2" w14:textId="77777777" w:rsidR="004E0A00" w:rsidRDefault="004E0A00" w:rsidP="001E255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71B8CFB2" w14:textId="77777777" w:rsidR="004E0A00" w:rsidRDefault="004E0A00" w:rsidP="001E2551">
            <w:pPr>
              <w:keepNext/>
              <w:keepLines/>
              <w:spacing w:after="0"/>
              <w:jc w:val="center"/>
              <w:rPr>
                <w:rFonts w:ascii="Arial" w:hAnsi="Arial"/>
                <w:sz w:val="18"/>
              </w:rPr>
            </w:pPr>
          </w:p>
        </w:tc>
      </w:tr>
    </w:tbl>
    <w:p w14:paraId="080199EB" w14:textId="77777777" w:rsidR="004E0A00" w:rsidRDefault="004E0A00" w:rsidP="004E0A00">
      <w:pPr>
        <w:rPr>
          <w:lang w:eastAsia="zh-CN"/>
        </w:rPr>
      </w:pPr>
    </w:p>
    <w:p w14:paraId="407A707D" w14:textId="77777777" w:rsidR="004E0A00" w:rsidRDefault="004E0A00" w:rsidP="004E0A00">
      <w:r>
        <w:t xml:space="preserve">This method shall support the request data structures, the response data </w:t>
      </w:r>
      <w:proofErr w:type="gramStart"/>
      <w:r>
        <w:t>structures</w:t>
      </w:r>
      <w:proofErr w:type="gramEnd"/>
      <w:r>
        <w:t xml:space="preserve"> and response codes specified in the following table.</w:t>
      </w:r>
    </w:p>
    <w:p w14:paraId="343A3404"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 xml:space="preserve">-2: Data structures supported by the POST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4E0A00" w14:paraId="09421915"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7EA57AB"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320946"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7E9A8736"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64342C60" w14:textId="77777777" w:rsidTr="001E2551">
        <w:tc>
          <w:tcPr>
            <w:tcW w:w="1728" w:type="pct"/>
            <w:tcBorders>
              <w:top w:val="single" w:sz="4" w:space="0" w:color="auto"/>
              <w:left w:val="single" w:sz="6" w:space="0" w:color="000000"/>
              <w:bottom w:val="single" w:sz="4" w:space="0" w:color="auto"/>
              <w:right w:val="single" w:sz="6" w:space="0" w:color="000000"/>
            </w:tcBorders>
            <w:hideMark/>
          </w:tcPr>
          <w:p w14:paraId="47C8F4D9" w14:textId="77777777" w:rsidR="004E0A00" w:rsidRDefault="004E0A00" w:rsidP="001E2551">
            <w:pPr>
              <w:keepNext/>
              <w:keepLines/>
              <w:spacing w:after="0"/>
              <w:rPr>
                <w:rFonts w:ascii="Arial" w:hAnsi="Arial"/>
                <w:sz w:val="18"/>
                <w:szCs w:val="18"/>
                <w:lang w:eastAsia="zh-CN"/>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036607D8" w14:textId="77777777" w:rsidR="004E0A00" w:rsidRDefault="004E0A00" w:rsidP="001E2551">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7C47A93B" w14:textId="77777777" w:rsidR="004E0A00" w:rsidRDefault="004E0A00" w:rsidP="001E2551">
            <w:pPr>
              <w:keepNext/>
              <w:keepLines/>
              <w:spacing w:after="0"/>
              <w:jc w:val="center"/>
              <w:rPr>
                <w:rFonts w:ascii="Arial" w:hAnsi="Arial"/>
                <w:sz w:val="18"/>
              </w:rPr>
            </w:pPr>
            <w:r>
              <w:rPr>
                <w:rFonts w:ascii="Arial" w:hAnsi="Arial"/>
                <w:sz w:val="18"/>
              </w:rPr>
              <w:t>M</w:t>
            </w:r>
          </w:p>
        </w:tc>
      </w:tr>
    </w:tbl>
    <w:p w14:paraId="4097471A" w14:textId="77777777" w:rsidR="004E0A00" w:rsidRDefault="004E0A00" w:rsidP="004E0A00"/>
    <w:p w14:paraId="068F7D53"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 xml:space="preserve">-3: Data structures supported by the POST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3"/>
        <w:gridCol w:w="1481"/>
        <w:gridCol w:w="5194"/>
        <w:gridCol w:w="391"/>
      </w:tblGrid>
      <w:tr w:rsidR="004E0A00" w14:paraId="734F5FC5" w14:textId="77777777" w:rsidTr="001E2551">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9C79A91" w14:textId="77777777" w:rsidR="004E0A00" w:rsidRDefault="004E0A00" w:rsidP="001E2551">
            <w:pPr>
              <w:keepNext/>
              <w:keepLines/>
              <w:spacing w:after="0"/>
              <w:jc w:val="center"/>
              <w:rPr>
                <w:rFonts w:ascii="Arial" w:hAnsi="Arial"/>
                <w:b/>
                <w:sz w:val="18"/>
              </w:rPr>
            </w:pPr>
            <w:bookmarkStart w:id="540"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0981761C" w14:textId="77777777" w:rsidR="004E0A00" w:rsidRDefault="004E0A00" w:rsidP="001E2551">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69CC3F2"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7160877"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1A6B27B8" w14:textId="77777777" w:rsidTr="001E2551">
        <w:trPr>
          <w:trHeight w:val="465"/>
        </w:trPr>
        <w:tc>
          <w:tcPr>
            <w:tcW w:w="1331" w:type="pct"/>
            <w:vMerge w:val="restart"/>
            <w:tcBorders>
              <w:top w:val="single" w:sz="4" w:space="0" w:color="auto"/>
              <w:left w:val="single" w:sz="6" w:space="0" w:color="000000"/>
              <w:right w:val="single" w:sz="6" w:space="0" w:color="000000"/>
            </w:tcBorders>
            <w:hideMark/>
          </w:tcPr>
          <w:p w14:paraId="4719FEA7" w14:textId="77777777" w:rsidR="004E0A00" w:rsidRDefault="004E0A00" w:rsidP="001E2551">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769" w:type="pct"/>
            <w:tcBorders>
              <w:top w:val="single" w:sz="4" w:space="0" w:color="auto"/>
              <w:left w:val="single" w:sz="6" w:space="0" w:color="000000"/>
              <w:right w:val="single" w:sz="6" w:space="0" w:color="000000"/>
            </w:tcBorders>
            <w:hideMark/>
          </w:tcPr>
          <w:p w14:paraId="4B4B30B2" w14:textId="77777777" w:rsidR="004E0A00" w:rsidRDefault="004E0A00" w:rsidP="001E2551">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1E980950" w14:textId="77777777" w:rsidR="004E0A00" w:rsidRDefault="004E0A00" w:rsidP="001E2551">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49AA0413"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4357C0B0" w14:textId="77777777" w:rsidTr="001E2551">
        <w:trPr>
          <w:trHeight w:val="465"/>
        </w:trPr>
        <w:tc>
          <w:tcPr>
            <w:tcW w:w="1331" w:type="pct"/>
            <w:vMerge/>
            <w:tcBorders>
              <w:left w:val="single" w:sz="6" w:space="0" w:color="000000"/>
              <w:bottom w:val="single" w:sz="6" w:space="0" w:color="000000"/>
              <w:right w:val="single" w:sz="6" w:space="0" w:color="000000"/>
            </w:tcBorders>
          </w:tcPr>
          <w:p w14:paraId="1BDF7704" w14:textId="77777777" w:rsidR="004E0A00" w:rsidRDefault="004E0A00" w:rsidP="001E2551">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66E59EA1" w14:textId="77777777" w:rsidR="004E0A00" w:rsidRDefault="004E0A00" w:rsidP="001E2551">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2037FF3" w14:textId="77777777" w:rsidR="004E0A00" w:rsidRDefault="004E0A00" w:rsidP="001E2551">
            <w:pPr>
              <w:keepNext/>
              <w:keepLines/>
              <w:spacing w:after="0"/>
              <w:rPr>
                <w:rFonts w:ascii="Arial" w:hAnsi="Arial"/>
                <w:sz w:val="18"/>
              </w:rPr>
            </w:pPr>
            <w:r>
              <w:rPr>
                <w:rFonts w:ascii="Arial" w:hAnsi="Arial"/>
                <w:sz w:val="18"/>
              </w:rPr>
              <w:t xml:space="preserve">In case of partial </w:t>
            </w:r>
            <w:proofErr w:type="gramStart"/>
            <w:r>
              <w:rPr>
                <w:rFonts w:ascii="Arial" w:hAnsi="Arial"/>
                <w:sz w:val="18"/>
              </w:rPr>
              <w:t>success</w:t>
            </w:r>
            <w:proofErr w:type="gramEnd"/>
            <w:r>
              <w:rPr>
                <w:rFonts w:ascii="Arial" w:hAnsi="Arial"/>
                <w:sz w:val="18"/>
              </w:rPr>
              <w:t xml:space="preserve">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2B50519D"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38C80DD9" w14:textId="77777777" w:rsidTr="001E2551">
        <w:tc>
          <w:tcPr>
            <w:tcW w:w="1331" w:type="pct"/>
            <w:tcBorders>
              <w:top w:val="single" w:sz="4" w:space="0" w:color="auto"/>
              <w:left w:val="single" w:sz="6" w:space="0" w:color="000000"/>
              <w:bottom w:val="single" w:sz="4" w:space="0" w:color="auto"/>
              <w:right w:val="single" w:sz="6" w:space="0" w:color="000000"/>
            </w:tcBorders>
            <w:hideMark/>
          </w:tcPr>
          <w:p w14:paraId="1887F2D0" w14:textId="77777777" w:rsidR="004E0A00" w:rsidRDefault="004E0A00" w:rsidP="001E255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769" w:type="pct"/>
            <w:tcBorders>
              <w:top w:val="single" w:sz="4" w:space="0" w:color="auto"/>
              <w:left w:val="single" w:sz="6" w:space="0" w:color="000000"/>
              <w:bottom w:val="single" w:sz="4" w:space="0" w:color="auto"/>
              <w:right w:val="single" w:sz="6" w:space="0" w:color="000000"/>
            </w:tcBorders>
            <w:hideMark/>
          </w:tcPr>
          <w:p w14:paraId="327AC4FE" w14:textId="77777777" w:rsidR="004E0A00" w:rsidRDefault="004E0A00" w:rsidP="001E2551">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2AE41D4A" w14:textId="77777777" w:rsidR="004E0A00" w:rsidRDefault="004E0A00" w:rsidP="001E255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C4471A2" w14:textId="77777777" w:rsidR="004E0A00" w:rsidRDefault="004E0A00" w:rsidP="001E2551">
            <w:pPr>
              <w:keepNext/>
              <w:keepLines/>
              <w:spacing w:after="0"/>
              <w:jc w:val="center"/>
              <w:rPr>
                <w:rFonts w:ascii="Arial" w:hAnsi="Arial"/>
                <w:sz w:val="18"/>
              </w:rPr>
            </w:pPr>
            <w:r>
              <w:rPr>
                <w:rFonts w:ascii="Arial" w:hAnsi="Arial"/>
                <w:sz w:val="18"/>
              </w:rPr>
              <w:t>M</w:t>
            </w:r>
          </w:p>
        </w:tc>
      </w:tr>
      <w:bookmarkEnd w:id="540"/>
    </w:tbl>
    <w:p w14:paraId="6DC807EF" w14:textId="77777777" w:rsidR="004E0A00" w:rsidRPr="00FD3AAE" w:rsidRDefault="004E0A00" w:rsidP="004E0A00">
      <w:pPr>
        <w:rPr>
          <w:lang w:eastAsia="de-DE"/>
        </w:rPr>
      </w:pPr>
    </w:p>
    <w:p w14:paraId="2DE54E51" w14:textId="77777777" w:rsidR="004E0A00" w:rsidRDefault="004E0A00" w:rsidP="004E0A00">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50FA41E1" w14:textId="77777777" w:rsidR="004E0A00" w:rsidRDefault="004E0A00" w:rsidP="004E0A00">
      <w:r>
        <w:t>This method shall support the URI query parameters specified in the following table.</w:t>
      </w:r>
    </w:p>
    <w:p w14:paraId="2BBE4761" w14:textId="77777777" w:rsidR="004E0A00" w:rsidRDefault="004E0A00" w:rsidP="004E0A00">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xml:space="preserve">-1: URI query parameters supported by the DELETE method on this </w:t>
      </w:r>
      <w:proofErr w:type="gramStart"/>
      <w:r>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4E0A00" w14:paraId="5F72460D" w14:textId="77777777" w:rsidTr="001E255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DC52AA2"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0014CE3"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CEF779B"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9CC58A9"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771EF692" w14:textId="77777777" w:rsidTr="001E2551">
        <w:trPr>
          <w:jc w:val="center"/>
        </w:trPr>
        <w:tc>
          <w:tcPr>
            <w:tcW w:w="1110" w:type="pct"/>
            <w:tcBorders>
              <w:top w:val="single" w:sz="4" w:space="0" w:color="auto"/>
              <w:left w:val="single" w:sz="6" w:space="0" w:color="000000"/>
              <w:bottom w:val="single" w:sz="4" w:space="0" w:color="auto"/>
              <w:right w:val="single" w:sz="6" w:space="0" w:color="000000"/>
            </w:tcBorders>
          </w:tcPr>
          <w:p w14:paraId="3DF647D3" w14:textId="77777777" w:rsidR="004E0A00" w:rsidRDefault="004E0A00" w:rsidP="001E2551">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2C2E4118" w14:textId="77777777" w:rsidR="004E0A00" w:rsidRDefault="004E0A00" w:rsidP="001E2551">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05840E96" w14:textId="77777777" w:rsidR="004E0A00" w:rsidRDefault="004E0A00" w:rsidP="001E2551">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3630544E" w14:textId="77777777" w:rsidR="004E0A00" w:rsidRDefault="004E0A00" w:rsidP="001E2551">
            <w:pPr>
              <w:keepNext/>
              <w:keepLines/>
              <w:spacing w:after="0"/>
              <w:jc w:val="center"/>
              <w:rPr>
                <w:rFonts w:ascii="Arial" w:hAnsi="Arial"/>
                <w:sz w:val="18"/>
              </w:rPr>
            </w:pPr>
            <w:r>
              <w:rPr>
                <w:rFonts w:ascii="Arial" w:hAnsi="Arial"/>
                <w:sz w:val="18"/>
              </w:rPr>
              <w:t>M</w:t>
            </w:r>
          </w:p>
        </w:tc>
      </w:tr>
    </w:tbl>
    <w:p w14:paraId="79E62EC1" w14:textId="77777777" w:rsidR="004E0A00" w:rsidRDefault="004E0A00" w:rsidP="004E0A00">
      <w:pPr>
        <w:rPr>
          <w:lang w:eastAsia="zh-CN"/>
        </w:rPr>
      </w:pPr>
    </w:p>
    <w:p w14:paraId="0E9C9BBA" w14:textId="77777777" w:rsidR="004E0A00" w:rsidRDefault="004E0A00" w:rsidP="004E0A00">
      <w:r>
        <w:t xml:space="preserve">This method shall support the request data structures, the response data </w:t>
      </w:r>
      <w:proofErr w:type="gramStart"/>
      <w:r>
        <w:t>structures</w:t>
      </w:r>
      <w:proofErr w:type="gramEnd"/>
      <w:r>
        <w:t xml:space="preserve"> and response codes specified in the following table.</w:t>
      </w:r>
    </w:p>
    <w:p w14:paraId="290EDA8E" w14:textId="77777777" w:rsidR="004E0A00" w:rsidRDefault="004E0A00" w:rsidP="004E0A00">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xml:space="preserve">: Data structures supported by the DELETE request body on this </w:t>
      </w:r>
      <w:proofErr w:type="gramStart"/>
      <w:r>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4E0A00" w14:paraId="73198D98"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9E344F7"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D9873A"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5A25B18E"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31901DF9" w14:textId="77777777" w:rsidTr="001E2551">
        <w:tc>
          <w:tcPr>
            <w:tcW w:w="1728" w:type="pct"/>
            <w:tcBorders>
              <w:top w:val="single" w:sz="4" w:space="0" w:color="auto"/>
              <w:left w:val="single" w:sz="6" w:space="0" w:color="000000"/>
              <w:bottom w:val="single" w:sz="4" w:space="0" w:color="auto"/>
              <w:right w:val="single" w:sz="6" w:space="0" w:color="000000"/>
            </w:tcBorders>
          </w:tcPr>
          <w:p w14:paraId="3659E779" w14:textId="77777777" w:rsidR="004E0A00" w:rsidRDefault="004E0A00" w:rsidP="001E255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211CC1F" w14:textId="77777777" w:rsidR="004E0A00" w:rsidRDefault="004E0A00" w:rsidP="001E255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6FD09FD2" w14:textId="77777777" w:rsidR="004E0A00" w:rsidRDefault="004E0A00" w:rsidP="001E2551">
            <w:pPr>
              <w:keepNext/>
              <w:keepLines/>
              <w:spacing w:after="0"/>
              <w:jc w:val="center"/>
              <w:rPr>
                <w:rFonts w:ascii="Arial" w:hAnsi="Arial"/>
                <w:sz w:val="18"/>
              </w:rPr>
            </w:pPr>
            <w:r>
              <w:rPr>
                <w:rFonts w:ascii="Arial" w:hAnsi="Arial"/>
                <w:sz w:val="18"/>
              </w:rPr>
              <w:t>n/a</w:t>
            </w:r>
          </w:p>
        </w:tc>
      </w:tr>
    </w:tbl>
    <w:p w14:paraId="00DA957B" w14:textId="77777777" w:rsidR="004E0A00" w:rsidRDefault="004E0A00" w:rsidP="004E0A00"/>
    <w:p w14:paraId="5CA52FC0" w14:textId="77777777" w:rsidR="004E0A00" w:rsidRDefault="004E0A00" w:rsidP="004E0A00">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 xml:space="preserve">-3: Data structures supported by the DELETE Response Body on this </w:t>
      </w:r>
      <w:proofErr w:type="gramStart"/>
      <w:r>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4E0A00" w14:paraId="47B73BF5" w14:textId="77777777" w:rsidTr="001E255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25CF10"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D8576D8" w14:textId="77777777" w:rsidR="004E0A00" w:rsidRDefault="004E0A00" w:rsidP="001E255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42D3B19"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6410706"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47426C4F" w14:textId="77777777" w:rsidTr="001E2551">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5B840A7B" w14:textId="77777777" w:rsidR="004E0A00" w:rsidRDefault="004E0A00" w:rsidP="001E2551">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739300C6" w14:textId="77777777" w:rsidR="004E0A00" w:rsidRDefault="004E0A00" w:rsidP="001E2551">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6991A1F1" w14:textId="77777777" w:rsidR="004E0A00" w:rsidRDefault="004E0A00" w:rsidP="001E2551">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12FE77B1"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14C2ACCF" w14:textId="77777777" w:rsidTr="001E2551">
        <w:tc>
          <w:tcPr>
            <w:tcW w:w="1464" w:type="pct"/>
            <w:tcBorders>
              <w:top w:val="single" w:sz="4" w:space="0" w:color="auto"/>
              <w:left w:val="single" w:sz="6" w:space="0" w:color="000000"/>
              <w:bottom w:val="single" w:sz="4" w:space="0" w:color="auto"/>
              <w:right w:val="single" w:sz="6" w:space="0" w:color="000000"/>
            </w:tcBorders>
            <w:hideMark/>
          </w:tcPr>
          <w:p w14:paraId="5A41F694" w14:textId="77777777" w:rsidR="004E0A00" w:rsidRDefault="004E0A00" w:rsidP="001E255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2F9D6A7A" w14:textId="77777777" w:rsidR="004E0A00" w:rsidRDefault="004E0A00" w:rsidP="001E255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450A9493" w14:textId="77777777" w:rsidR="004E0A00" w:rsidRDefault="004E0A00" w:rsidP="001E255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1F2A577" w14:textId="77777777" w:rsidR="004E0A00" w:rsidRDefault="004E0A00" w:rsidP="001E2551">
            <w:pPr>
              <w:keepNext/>
              <w:keepLines/>
              <w:spacing w:after="0"/>
              <w:jc w:val="center"/>
              <w:rPr>
                <w:rFonts w:ascii="Arial" w:hAnsi="Arial"/>
                <w:sz w:val="18"/>
              </w:rPr>
            </w:pPr>
            <w:r>
              <w:rPr>
                <w:rFonts w:ascii="Arial" w:hAnsi="Arial"/>
                <w:sz w:val="18"/>
              </w:rPr>
              <w:t>M</w:t>
            </w:r>
          </w:p>
        </w:tc>
      </w:tr>
    </w:tbl>
    <w:p w14:paraId="0B6C4E3B" w14:textId="77777777" w:rsidR="004E0A00" w:rsidRPr="00FD3AAE" w:rsidRDefault="004E0A00" w:rsidP="004E0A00">
      <w:pPr>
        <w:rPr>
          <w:lang w:eastAsia="de-DE"/>
        </w:rPr>
      </w:pPr>
    </w:p>
    <w:p w14:paraId="5501D66B" w14:textId="77777777" w:rsidR="004E0A00" w:rsidRPr="002343DC" w:rsidRDefault="004E0A00" w:rsidP="004E0A00">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428BAE6C" w14:textId="77777777" w:rsidR="004E0A00" w:rsidRDefault="004E0A00" w:rsidP="004E0A00">
      <w:r>
        <w:t>This method shall support the URI query parameters specified in the following table.</w:t>
      </w:r>
    </w:p>
    <w:p w14:paraId="03AF4020" w14:textId="77777777" w:rsidR="004E0A00" w:rsidRDefault="004E0A00" w:rsidP="004E0A00">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 xml:space="preserve">-1: URI query parameters supported by the GET method on this </w:t>
      </w:r>
      <w:proofErr w:type="gramStart"/>
      <w:r>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4E0A00" w14:paraId="0EB3602E" w14:textId="77777777" w:rsidTr="001E255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53BCBC3"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204E444"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B5B1E2"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576193F"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308F7D75" w14:textId="77777777" w:rsidTr="001E2551">
        <w:trPr>
          <w:jc w:val="center"/>
        </w:trPr>
        <w:tc>
          <w:tcPr>
            <w:tcW w:w="1110" w:type="pct"/>
            <w:tcBorders>
              <w:top w:val="single" w:sz="4" w:space="0" w:color="auto"/>
              <w:left w:val="single" w:sz="6" w:space="0" w:color="000000"/>
              <w:bottom w:val="single" w:sz="4" w:space="0" w:color="auto"/>
              <w:right w:val="single" w:sz="6" w:space="0" w:color="000000"/>
            </w:tcBorders>
          </w:tcPr>
          <w:p w14:paraId="127D7378" w14:textId="77777777" w:rsidR="004E0A00" w:rsidRDefault="004E0A00" w:rsidP="001E2551">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71C38341" w14:textId="77777777" w:rsidR="004E0A00" w:rsidRDefault="004E0A00" w:rsidP="001E2551">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748F4B72" w14:textId="77777777" w:rsidR="004E0A00" w:rsidRDefault="004E0A00" w:rsidP="001E2551">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which the stream information </w:t>
            </w:r>
            <w:proofErr w:type="gramStart"/>
            <w:r>
              <w:rPr>
                <w:rFonts w:ascii="Arial" w:hAnsi="Arial"/>
                <w:sz w:val="18"/>
              </w:rPr>
              <w:t>are</w:t>
            </w:r>
            <w:proofErr w:type="gramEnd"/>
            <w:r>
              <w:rPr>
                <w:rFonts w:ascii="Arial" w:hAnsi="Arial"/>
                <w:sz w:val="18"/>
              </w:rPr>
              <w:t xml:space="preserve"> to be returned.</w:t>
            </w:r>
          </w:p>
        </w:tc>
        <w:tc>
          <w:tcPr>
            <w:tcW w:w="203" w:type="pct"/>
            <w:tcBorders>
              <w:top w:val="single" w:sz="4" w:space="0" w:color="auto"/>
              <w:left w:val="single" w:sz="6" w:space="0" w:color="000000"/>
              <w:bottom w:val="single" w:sz="4" w:space="0" w:color="auto"/>
              <w:right w:val="single" w:sz="6" w:space="0" w:color="000000"/>
            </w:tcBorders>
          </w:tcPr>
          <w:p w14:paraId="384E57EA" w14:textId="77777777" w:rsidR="004E0A00" w:rsidRDefault="004E0A00" w:rsidP="001E2551">
            <w:pPr>
              <w:keepNext/>
              <w:keepLines/>
              <w:spacing w:after="0"/>
              <w:jc w:val="center"/>
              <w:rPr>
                <w:rFonts w:ascii="Arial" w:hAnsi="Arial"/>
                <w:sz w:val="18"/>
              </w:rPr>
            </w:pPr>
            <w:r>
              <w:rPr>
                <w:rFonts w:ascii="Arial" w:hAnsi="Arial"/>
                <w:sz w:val="18"/>
              </w:rPr>
              <w:t>O</w:t>
            </w:r>
          </w:p>
        </w:tc>
      </w:tr>
    </w:tbl>
    <w:p w14:paraId="0BCCB5FE" w14:textId="77777777" w:rsidR="004E0A00" w:rsidRDefault="004E0A00" w:rsidP="004E0A00">
      <w:pPr>
        <w:rPr>
          <w:lang w:eastAsia="zh-CN"/>
        </w:rPr>
      </w:pPr>
    </w:p>
    <w:p w14:paraId="476E8580" w14:textId="77777777" w:rsidR="004E0A00" w:rsidRDefault="004E0A00" w:rsidP="004E0A00">
      <w:r>
        <w:t xml:space="preserve">This method shall support the request data structures, the response data </w:t>
      </w:r>
      <w:proofErr w:type="gramStart"/>
      <w:r>
        <w:t>structures</w:t>
      </w:r>
      <w:proofErr w:type="gramEnd"/>
      <w:r>
        <w:t xml:space="preserve"> and response codes specified in the following table.</w:t>
      </w:r>
    </w:p>
    <w:p w14:paraId="76044A20" w14:textId="77777777" w:rsidR="004E0A00" w:rsidRDefault="004E0A00" w:rsidP="004E0A00">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 xml:space="preserve">-2: Data structures supported by the GET request body on this </w:t>
      </w:r>
      <w:proofErr w:type="gramStart"/>
      <w:r>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4E0A00" w14:paraId="64EEE1B5"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D9CAA88"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E46F575"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23433903"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13D1E356" w14:textId="77777777" w:rsidTr="001E2551">
        <w:tc>
          <w:tcPr>
            <w:tcW w:w="1728" w:type="pct"/>
            <w:tcBorders>
              <w:top w:val="single" w:sz="4" w:space="0" w:color="auto"/>
              <w:left w:val="single" w:sz="6" w:space="0" w:color="000000"/>
              <w:bottom w:val="single" w:sz="4" w:space="0" w:color="auto"/>
              <w:right w:val="single" w:sz="6" w:space="0" w:color="000000"/>
            </w:tcBorders>
          </w:tcPr>
          <w:p w14:paraId="3B55D0BE" w14:textId="77777777" w:rsidR="004E0A00" w:rsidRDefault="004E0A00" w:rsidP="001E255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635E9C1" w14:textId="77777777" w:rsidR="004E0A00" w:rsidRDefault="004E0A00" w:rsidP="001E255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3D557E0F" w14:textId="77777777" w:rsidR="004E0A00" w:rsidRDefault="004E0A00" w:rsidP="001E2551">
            <w:pPr>
              <w:keepNext/>
              <w:keepLines/>
              <w:spacing w:after="0"/>
              <w:jc w:val="center"/>
              <w:rPr>
                <w:rFonts w:ascii="Arial" w:hAnsi="Arial"/>
                <w:sz w:val="18"/>
              </w:rPr>
            </w:pPr>
            <w:r>
              <w:rPr>
                <w:rFonts w:ascii="Arial" w:hAnsi="Arial"/>
                <w:sz w:val="18"/>
              </w:rPr>
              <w:t>n/a</w:t>
            </w:r>
          </w:p>
        </w:tc>
      </w:tr>
    </w:tbl>
    <w:p w14:paraId="760B2491" w14:textId="77777777" w:rsidR="004E0A00" w:rsidRDefault="004E0A00" w:rsidP="004E0A00"/>
    <w:p w14:paraId="2486D613" w14:textId="77777777" w:rsidR="004E0A00" w:rsidRDefault="004E0A00" w:rsidP="004E0A00">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 xml:space="preserve">-3: Data structures supported by the GET Response Body on this </w:t>
      </w:r>
      <w:proofErr w:type="gramStart"/>
      <w:r>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4E0A00" w14:paraId="18FEA5B2" w14:textId="77777777" w:rsidTr="001E255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3CF5311" w14:textId="77777777" w:rsidR="004E0A00" w:rsidRDefault="004E0A00" w:rsidP="001E2551">
            <w:pPr>
              <w:keepNext/>
              <w:keepLines/>
              <w:spacing w:after="0"/>
              <w:jc w:val="center"/>
              <w:rPr>
                <w:rFonts w:ascii="Arial" w:hAnsi="Arial"/>
                <w:b/>
                <w:sz w:val="18"/>
              </w:rPr>
            </w:pPr>
            <w:bookmarkStart w:id="541"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3B2ADE9" w14:textId="77777777" w:rsidR="004E0A00" w:rsidRDefault="004E0A00" w:rsidP="001E255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18C68B5B"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3DCCF05"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40494F14" w14:textId="77777777" w:rsidTr="001E2551">
        <w:trPr>
          <w:trHeight w:val="424"/>
        </w:trPr>
        <w:tc>
          <w:tcPr>
            <w:tcW w:w="1464" w:type="pct"/>
            <w:vMerge w:val="restart"/>
            <w:tcBorders>
              <w:top w:val="single" w:sz="4" w:space="0" w:color="auto"/>
              <w:left w:val="single" w:sz="6" w:space="0" w:color="000000"/>
              <w:right w:val="single" w:sz="6" w:space="0" w:color="000000"/>
            </w:tcBorders>
            <w:hideMark/>
          </w:tcPr>
          <w:p w14:paraId="7C275DF3" w14:textId="77777777" w:rsidR="004E0A00" w:rsidRDefault="004E0A00" w:rsidP="001E2551">
            <w:pPr>
              <w:keepNext/>
              <w:keepLines/>
              <w:spacing w:after="0"/>
              <w:rPr>
                <w:rFonts w:ascii="Arial" w:hAnsi="Arial"/>
                <w:sz w:val="18"/>
              </w:rPr>
            </w:pPr>
            <w:proofErr w:type="gramStart"/>
            <w:r>
              <w:rPr>
                <w:rFonts w:ascii="Arial" w:hAnsi="Arial"/>
                <w:sz w:val="18"/>
                <w:szCs w:val="18"/>
                <w:lang w:eastAsia="zh-CN"/>
              </w:rPr>
              <w:t>array(</w:t>
            </w:r>
            <w:proofErr w:type="spellStart"/>
            <w:proofErr w:type="gramEnd"/>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0D4C2DA3" w14:textId="77777777" w:rsidR="004E0A00" w:rsidRDefault="004E0A00" w:rsidP="001E255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3E7F9185" w14:textId="77777777" w:rsidR="004E0A00" w:rsidRDefault="004E0A00" w:rsidP="001E2551">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3EFE63D9"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3FEB958C" w14:textId="77777777" w:rsidTr="001E2551">
        <w:trPr>
          <w:trHeight w:val="424"/>
        </w:trPr>
        <w:tc>
          <w:tcPr>
            <w:tcW w:w="1464" w:type="pct"/>
            <w:vMerge/>
            <w:tcBorders>
              <w:left w:val="single" w:sz="6" w:space="0" w:color="000000"/>
              <w:bottom w:val="single" w:sz="6" w:space="0" w:color="000000"/>
              <w:right w:val="single" w:sz="6" w:space="0" w:color="000000"/>
            </w:tcBorders>
          </w:tcPr>
          <w:p w14:paraId="576B8489" w14:textId="77777777" w:rsidR="004E0A00" w:rsidRDefault="004E0A00" w:rsidP="001E2551">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52C8668B" w14:textId="77777777" w:rsidR="004E0A00" w:rsidRDefault="004E0A00" w:rsidP="001E2551">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D12B61D" w14:textId="77777777" w:rsidR="004E0A00" w:rsidRDefault="004E0A00" w:rsidP="001E2551">
            <w:pPr>
              <w:keepNext/>
              <w:keepLines/>
              <w:spacing w:after="0"/>
              <w:rPr>
                <w:rFonts w:ascii="Arial" w:hAnsi="Arial"/>
                <w:sz w:val="18"/>
              </w:rPr>
            </w:pPr>
            <w:r>
              <w:rPr>
                <w:rFonts w:ascii="Arial" w:hAnsi="Arial"/>
                <w:sz w:val="18"/>
              </w:rPr>
              <w:t xml:space="preserve">In case of partial </w:t>
            </w:r>
            <w:proofErr w:type="gramStart"/>
            <w:r>
              <w:rPr>
                <w:rFonts w:ascii="Arial" w:hAnsi="Arial"/>
                <w:sz w:val="18"/>
              </w:rPr>
              <w:t>success</w:t>
            </w:r>
            <w:proofErr w:type="gramEnd"/>
            <w:r>
              <w:rPr>
                <w:rFonts w:ascii="Arial" w:hAnsi="Arial"/>
                <w:sz w:val="18"/>
              </w:rPr>
              <w:t xml:space="preserve"> the representation of the retrieved stream information is returned.</w:t>
            </w:r>
          </w:p>
        </w:tc>
        <w:tc>
          <w:tcPr>
            <w:tcW w:w="203" w:type="pct"/>
            <w:tcBorders>
              <w:top w:val="single" w:sz="4" w:space="0" w:color="auto"/>
              <w:left w:val="single" w:sz="6" w:space="0" w:color="000000"/>
              <w:right w:val="single" w:sz="6" w:space="0" w:color="000000"/>
            </w:tcBorders>
          </w:tcPr>
          <w:p w14:paraId="01E16BA7"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6C6D8AFF" w14:textId="77777777" w:rsidTr="001E2551">
        <w:tc>
          <w:tcPr>
            <w:tcW w:w="1464" w:type="pct"/>
            <w:tcBorders>
              <w:top w:val="single" w:sz="4" w:space="0" w:color="auto"/>
              <w:left w:val="single" w:sz="6" w:space="0" w:color="000000"/>
              <w:bottom w:val="single" w:sz="4" w:space="0" w:color="auto"/>
              <w:right w:val="single" w:sz="6" w:space="0" w:color="000000"/>
            </w:tcBorders>
            <w:hideMark/>
          </w:tcPr>
          <w:p w14:paraId="4BD4F853" w14:textId="77777777" w:rsidR="004E0A00" w:rsidRDefault="004E0A00" w:rsidP="001E255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4447582D" w14:textId="77777777" w:rsidR="004E0A00" w:rsidRDefault="004E0A00" w:rsidP="001E255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00E8FE4" w14:textId="77777777" w:rsidR="004E0A00" w:rsidRDefault="004E0A00" w:rsidP="001E255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9B2D3A0" w14:textId="77777777" w:rsidR="004E0A00" w:rsidRDefault="004E0A00" w:rsidP="001E2551">
            <w:pPr>
              <w:keepNext/>
              <w:keepLines/>
              <w:spacing w:after="0"/>
              <w:jc w:val="center"/>
              <w:rPr>
                <w:rFonts w:ascii="Arial" w:hAnsi="Arial"/>
                <w:sz w:val="18"/>
              </w:rPr>
            </w:pPr>
            <w:r>
              <w:rPr>
                <w:rFonts w:ascii="Arial" w:hAnsi="Arial"/>
                <w:sz w:val="18"/>
              </w:rPr>
              <w:t>M</w:t>
            </w:r>
          </w:p>
        </w:tc>
      </w:tr>
      <w:bookmarkEnd w:id="541"/>
    </w:tbl>
    <w:p w14:paraId="417A595D" w14:textId="77777777" w:rsidR="004E0A00" w:rsidRPr="002343DC" w:rsidRDefault="004E0A00" w:rsidP="004E0A00">
      <w:pPr>
        <w:rPr>
          <w:lang w:eastAsia="de-DE"/>
        </w:rPr>
      </w:pPr>
    </w:p>
    <w:p w14:paraId="0DC32106" w14:textId="77777777" w:rsidR="004E0A00" w:rsidRDefault="004E0A00" w:rsidP="004E0A00">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proofErr w:type="spellStart"/>
      <w:r w:rsidRPr="00FD3AAE">
        <w:rPr>
          <w:rFonts w:ascii="Courier New" w:hAnsi="Courier New" w:cs="Courier New"/>
          <w:lang w:eastAsia="de-DE"/>
        </w:rPr>
        <w:t>streamId</w:t>
      </w:r>
      <w:proofErr w:type="spellEnd"/>
      <w:r w:rsidRPr="00FD3AAE">
        <w:rPr>
          <w:rFonts w:ascii="Courier New" w:hAnsi="Courier New" w:cs="Courier New"/>
          <w:lang w:eastAsia="de-DE"/>
        </w:rPr>
        <w:t>}</w:t>
      </w:r>
      <w:r>
        <w:rPr>
          <w:lang w:eastAsia="de-DE"/>
        </w:rPr>
        <w:t>"</w:t>
      </w:r>
    </w:p>
    <w:p w14:paraId="11D6ADA9" w14:textId="77777777" w:rsidR="004E0A00" w:rsidRDefault="004E0A00" w:rsidP="004E0A00">
      <w:pPr>
        <w:pStyle w:val="H6"/>
        <w:rPr>
          <w:lang w:eastAsia="de-DE"/>
        </w:rPr>
      </w:pPr>
      <w:r>
        <w:rPr>
          <w:lang w:eastAsia="de-DE"/>
        </w:rPr>
        <w:t>12.5.1.3.2.4.1</w:t>
      </w:r>
      <w:r>
        <w:rPr>
          <w:lang w:eastAsia="de-DE"/>
        </w:rPr>
        <w:tab/>
        <w:t>Description</w:t>
      </w:r>
    </w:p>
    <w:p w14:paraId="73D0F4FF" w14:textId="77777777" w:rsidR="004E0A00" w:rsidRPr="00FD3AAE" w:rsidRDefault="004E0A00" w:rsidP="004E0A00">
      <w:pPr>
        <w:rPr>
          <w:lang w:eastAsia="de-DE"/>
        </w:rPr>
      </w:pPr>
      <w:r>
        <w:rPr>
          <w:lang w:eastAsia="de-DE"/>
        </w:rPr>
        <w:t>This resource represents an individual reporting stream on an existing connection and can be used to obtain information about reporting stream.</w:t>
      </w:r>
    </w:p>
    <w:p w14:paraId="3253DB37" w14:textId="77777777" w:rsidR="004E0A00" w:rsidRDefault="004E0A00" w:rsidP="004E0A00">
      <w:pPr>
        <w:pStyle w:val="H6"/>
        <w:rPr>
          <w:lang w:eastAsia="de-DE"/>
        </w:rPr>
      </w:pPr>
      <w:r>
        <w:rPr>
          <w:lang w:eastAsia="de-DE"/>
        </w:rPr>
        <w:t>12.5.1.3.2.4.2</w:t>
      </w:r>
      <w:r>
        <w:rPr>
          <w:lang w:eastAsia="de-DE"/>
        </w:rPr>
        <w:tab/>
        <w:t>URI</w:t>
      </w:r>
    </w:p>
    <w:p w14:paraId="560D9B21" w14:textId="2EDDE9C2" w:rsidR="004E0A00" w:rsidRDefault="004E0A00" w:rsidP="004E0A00">
      <w:pPr>
        <w:rPr>
          <w:lang w:eastAsia="de-DE"/>
        </w:rPr>
      </w:pPr>
      <w:r>
        <w:rPr>
          <w:lang w:eastAsia="de-DE"/>
        </w:rPr>
        <w:t>The resource URI is: {MnSR</w:t>
      </w:r>
      <w:r w:rsidRPr="00CA05D4">
        <w:rPr>
          <w:lang w:eastAsia="de-DE"/>
        </w:rPr>
        <w:t>oot</w:t>
      </w:r>
      <w:r>
        <w:rPr>
          <w:lang w:eastAsia="de-DE"/>
        </w:rPr>
        <w:t>}/StreamingDataReportingMnS</w:t>
      </w:r>
      <w:ins w:id="542" w:author="Mark Scott" w:date="2023-09-28T20:01:00Z">
        <w:r w:rsidR="00104952">
          <w:rPr>
            <w:lang w:eastAsia="de-DE"/>
          </w:rPr>
          <w:t>/{MnSLabel}</w:t>
        </w:r>
      </w:ins>
      <w:r>
        <w:rPr>
          <w:lang w:eastAsia="de-DE"/>
        </w:rPr>
        <w:t>/{</w:t>
      </w:r>
      <w:r w:rsidRPr="00186F54">
        <w:rPr>
          <w:lang w:eastAsia="de-DE"/>
        </w:rPr>
        <w:t>MnSVersion</w:t>
      </w:r>
      <w:r>
        <w:rPr>
          <w:lang w:eastAsia="de-DE"/>
        </w:rPr>
        <w:t>}/connections/{connectionId}/streams/{streamId}</w:t>
      </w:r>
    </w:p>
    <w:p w14:paraId="63052C22" w14:textId="77777777" w:rsidR="004E0A00" w:rsidRDefault="004E0A00" w:rsidP="004E0A00">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587B0AD0" w14:textId="77777777" w:rsidR="004E0A00" w:rsidRDefault="004E0A00" w:rsidP="004E0A00">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24ECD804"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035AAE13" w14:textId="77777777" w:rsidR="004E0A00" w:rsidRPr="00215D3C" w:rsidRDefault="004E0A00"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8D4C094" w14:textId="77777777" w:rsidR="004E0A00" w:rsidRPr="00215D3C" w:rsidRDefault="004E0A00" w:rsidP="001E2551">
            <w:pPr>
              <w:pStyle w:val="TAH"/>
            </w:pPr>
            <w:r w:rsidRPr="00215D3C">
              <w:t>Definition</w:t>
            </w:r>
          </w:p>
        </w:tc>
      </w:tr>
      <w:tr w:rsidR="004E0A00" w:rsidRPr="00215D3C" w14:paraId="25C7D609"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2D27DAA9" w14:textId="77777777" w:rsidR="004E0A00" w:rsidRPr="00215D3C" w:rsidRDefault="004E0A00" w:rsidP="001E2551">
            <w:pPr>
              <w:pStyle w:val="TAL"/>
            </w:pPr>
            <w:proofErr w:type="spellStart"/>
            <w:r w:rsidRPr="00186F54">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CFC4AA0" w14:textId="77777777" w:rsidR="004E0A00" w:rsidRPr="00215D3C" w:rsidRDefault="004E0A00" w:rsidP="001E2551">
            <w:pPr>
              <w:pStyle w:val="TAL"/>
            </w:pPr>
            <w:r w:rsidRPr="00186F54">
              <w:t>See clause 4.4.3 of TS 32.158 [15]</w:t>
            </w:r>
          </w:p>
        </w:tc>
      </w:tr>
      <w:tr w:rsidR="004E0A00" w:rsidRPr="00215D3C" w14:paraId="19AE4240"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7E6ADF1F" w14:textId="77777777" w:rsidR="004E0A00" w:rsidRPr="00186F54" w:rsidRDefault="004E0A00" w:rsidP="001E2551">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4FEAFE1" w14:textId="77777777" w:rsidR="004E0A00" w:rsidRPr="00186F54" w:rsidRDefault="004E0A00" w:rsidP="001E2551">
            <w:pPr>
              <w:pStyle w:val="TAL"/>
            </w:pPr>
            <w:r w:rsidRPr="00215D3C">
              <w:t xml:space="preserve">See </w:t>
            </w:r>
            <w:r>
              <w:t>clause</w:t>
            </w:r>
            <w:r w:rsidRPr="00215D3C">
              <w:t xml:space="preserve"> 4.4</w:t>
            </w:r>
            <w:r>
              <w:t>.3</w:t>
            </w:r>
            <w:r w:rsidRPr="00215D3C">
              <w:t xml:space="preserve"> of TS 32.158 [</w:t>
            </w:r>
            <w:r>
              <w:t>15</w:t>
            </w:r>
            <w:r w:rsidRPr="00215D3C">
              <w:t>]</w:t>
            </w:r>
          </w:p>
        </w:tc>
      </w:tr>
      <w:tr w:rsidR="004E0A00" w:rsidRPr="00215D3C" w14:paraId="132FA2CA"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4D306039" w14:textId="77777777" w:rsidR="004E0A00" w:rsidRDefault="004E0A00" w:rsidP="001E2551">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3E855C7" w14:textId="77777777" w:rsidR="004E0A00" w:rsidRDefault="004E0A00" w:rsidP="001E2551">
            <w:pPr>
              <w:pStyle w:val="TAL"/>
            </w:pPr>
            <w:r>
              <w:t xml:space="preserve">See table </w:t>
            </w:r>
            <w:r w:rsidRPr="00865EB9">
              <w:t>12.</w:t>
            </w:r>
            <w:r>
              <w:t>5</w:t>
            </w:r>
            <w:r w:rsidRPr="00865EB9">
              <w:t>.1.3.2.2.2-1</w:t>
            </w:r>
          </w:p>
        </w:tc>
      </w:tr>
      <w:tr w:rsidR="004E0A00" w:rsidRPr="00215D3C" w14:paraId="008A17DE"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2584DDA6" w14:textId="77777777" w:rsidR="004E0A00" w:rsidRDefault="004E0A00" w:rsidP="001E2551">
            <w:pPr>
              <w:pStyle w:val="TAL"/>
            </w:pPr>
            <w:proofErr w:type="spellStart"/>
            <w:r>
              <w:t>streamId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53800F8" w14:textId="77777777" w:rsidR="004E0A00" w:rsidRDefault="004E0A00" w:rsidP="001E2551">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4CC2572B" w14:textId="77777777" w:rsidR="004E0A00" w:rsidRPr="00FD3AAE" w:rsidRDefault="004E0A00" w:rsidP="004E0A00">
      <w:pPr>
        <w:rPr>
          <w:lang w:eastAsia="de-DE"/>
        </w:rPr>
      </w:pPr>
    </w:p>
    <w:p w14:paraId="5696FD50" w14:textId="77777777" w:rsidR="004E0A00" w:rsidRDefault="004E0A00" w:rsidP="004E0A00">
      <w:pPr>
        <w:pStyle w:val="H6"/>
        <w:rPr>
          <w:lang w:eastAsia="de-DE"/>
        </w:rPr>
      </w:pPr>
      <w:r>
        <w:rPr>
          <w:lang w:eastAsia="de-DE"/>
        </w:rPr>
        <w:t>12.5.1.3.2.4.3</w:t>
      </w:r>
      <w:r>
        <w:rPr>
          <w:lang w:eastAsia="de-DE"/>
        </w:rPr>
        <w:tab/>
        <w:t>HTTP methods</w:t>
      </w:r>
    </w:p>
    <w:p w14:paraId="7980D28E" w14:textId="77777777" w:rsidR="004E0A00" w:rsidRPr="002343DC" w:rsidRDefault="004E0A00" w:rsidP="004E0A00">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5E1A9263" w14:textId="77777777" w:rsidR="004E0A00" w:rsidRDefault="004E0A00" w:rsidP="004E0A00">
      <w:r>
        <w:t>This method shall support the URI query parameters specified in the following table.</w:t>
      </w:r>
    </w:p>
    <w:p w14:paraId="3C6EC318" w14:textId="77777777" w:rsidR="004E0A00" w:rsidRDefault="004E0A00" w:rsidP="004E0A00">
      <w:pPr>
        <w:keepNext/>
        <w:keepLines/>
        <w:spacing w:before="60"/>
        <w:jc w:val="center"/>
        <w:rPr>
          <w:rFonts w:ascii="Arial" w:hAnsi="Arial"/>
          <w:b/>
          <w:lang w:eastAsia="zh-CN"/>
        </w:rPr>
      </w:pPr>
      <w:r>
        <w:rPr>
          <w:rFonts w:ascii="Arial" w:hAnsi="Arial"/>
          <w:b/>
          <w:lang w:eastAsia="zh-CN"/>
        </w:rPr>
        <w:lastRenderedPageBreak/>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 xml:space="preserve">-1: URI query parameters supported by the GET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4E0A00" w14:paraId="4C04D856" w14:textId="77777777" w:rsidTr="001E2551">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003F557A"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18BED010"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0A5C4"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A244201"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42C60F53" w14:textId="77777777" w:rsidTr="001E2551">
        <w:trPr>
          <w:jc w:val="center"/>
        </w:trPr>
        <w:tc>
          <w:tcPr>
            <w:tcW w:w="1110" w:type="pct"/>
            <w:tcBorders>
              <w:top w:val="single" w:sz="4" w:space="0" w:color="auto"/>
              <w:left w:val="single" w:sz="6" w:space="0" w:color="000000"/>
              <w:bottom w:val="single" w:sz="4" w:space="0" w:color="auto"/>
              <w:right w:val="single" w:sz="6" w:space="0" w:color="000000"/>
            </w:tcBorders>
          </w:tcPr>
          <w:p w14:paraId="70EC2904" w14:textId="77777777" w:rsidR="004E0A00" w:rsidRDefault="004E0A00" w:rsidP="001E255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2EEE6D20" w14:textId="77777777" w:rsidR="004E0A00" w:rsidRDefault="004E0A00" w:rsidP="001E255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BDD230B" w14:textId="77777777" w:rsidR="004E0A00" w:rsidRDefault="004E0A00" w:rsidP="001E255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3D961C3C" w14:textId="77777777" w:rsidR="004E0A00" w:rsidRDefault="004E0A00" w:rsidP="001E2551">
            <w:pPr>
              <w:keepNext/>
              <w:keepLines/>
              <w:spacing w:after="0"/>
              <w:jc w:val="center"/>
              <w:rPr>
                <w:rFonts w:ascii="Arial" w:hAnsi="Arial"/>
                <w:sz w:val="18"/>
              </w:rPr>
            </w:pPr>
          </w:p>
        </w:tc>
      </w:tr>
    </w:tbl>
    <w:p w14:paraId="4346C1B6" w14:textId="77777777" w:rsidR="004E0A00" w:rsidRDefault="004E0A00" w:rsidP="004E0A00">
      <w:pPr>
        <w:rPr>
          <w:lang w:eastAsia="zh-CN"/>
        </w:rPr>
      </w:pPr>
    </w:p>
    <w:p w14:paraId="0C8245CD" w14:textId="77777777" w:rsidR="004E0A00" w:rsidRDefault="004E0A00" w:rsidP="004E0A00">
      <w:r>
        <w:t xml:space="preserve">This method shall support the request data structures, the response data </w:t>
      </w:r>
      <w:proofErr w:type="gramStart"/>
      <w:r>
        <w:t>structures</w:t>
      </w:r>
      <w:proofErr w:type="gramEnd"/>
      <w:r>
        <w:t xml:space="preserve"> and response codes specified in the following table.</w:t>
      </w:r>
    </w:p>
    <w:p w14:paraId="7CBC8569"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 xml:space="preserve">-2: Data structures supported by the GET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4E0A00" w14:paraId="07A190AD"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7571955"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73CC64"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5C74CB21"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03939090" w14:textId="77777777" w:rsidTr="001E2551">
        <w:tc>
          <w:tcPr>
            <w:tcW w:w="1728" w:type="pct"/>
            <w:tcBorders>
              <w:top w:val="single" w:sz="4" w:space="0" w:color="auto"/>
              <w:left w:val="single" w:sz="6" w:space="0" w:color="000000"/>
              <w:bottom w:val="single" w:sz="4" w:space="0" w:color="auto"/>
              <w:right w:val="single" w:sz="6" w:space="0" w:color="000000"/>
            </w:tcBorders>
          </w:tcPr>
          <w:p w14:paraId="5C37EE99" w14:textId="77777777" w:rsidR="004E0A00" w:rsidRDefault="004E0A00" w:rsidP="001E255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8C954CC" w14:textId="77777777" w:rsidR="004E0A00" w:rsidRDefault="004E0A00" w:rsidP="001E255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EC7018F" w14:textId="77777777" w:rsidR="004E0A00" w:rsidRDefault="004E0A00" w:rsidP="001E2551">
            <w:pPr>
              <w:keepNext/>
              <w:keepLines/>
              <w:spacing w:after="0"/>
              <w:jc w:val="center"/>
              <w:rPr>
                <w:rFonts w:ascii="Arial" w:hAnsi="Arial"/>
                <w:sz w:val="18"/>
              </w:rPr>
            </w:pPr>
            <w:r>
              <w:rPr>
                <w:rFonts w:ascii="Arial" w:hAnsi="Arial"/>
                <w:sz w:val="18"/>
              </w:rPr>
              <w:t>n/a</w:t>
            </w:r>
          </w:p>
        </w:tc>
      </w:tr>
    </w:tbl>
    <w:p w14:paraId="4F1D8DF9" w14:textId="77777777" w:rsidR="004E0A00" w:rsidRDefault="004E0A00" w:rsidP="004E0A00"/>
    <w:p w14:paraId="3BDC62FF"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 xml:space="preserve">-3: Data structures supported by the GET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4E0A00" w14:paraId="495EA6BD" w14:textId="77777777" w:rsidTr="001E255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10CEACCD"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3C7F7FB" w14:textId="77777777" w:rsidR="004E0A00" w:rsidRDefault="004E0A00" w:rsidP="001E255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09814B47"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0319645"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489EA4DB" w14:textId="77777777" w:rsidTr="001E2551">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4F2F7A0D" w14:textId="77777777" w:rsidR="004E0A00" w:rsidRDefault="004E0A00" w:rsidP="001E2551">
            <w:pPr>
              <w:keepNext/>
              <w:keepLines/>
              <w:spacing w:after="0"/>
              <w:rPr>
                <w:rFonts w:ascii="Arial" w:hAnsi="Arial"/>
                <w:sz w:val="18"/>
              </w:rPr>
            </w:pPr>
            <w:proofErr w:type="spellStart"/>
            <w:r>
              <w:rPr>
                <w:rFonts w:ascii="Arial" w:hAnsi="Arial"/>
                <w:sz w:val="18"/>
                <w:szCs w:val="18"/>
                <w:lang w:eastAsia="zh-CN"/>
              </w:rPr>
              <w:t>streamInfo</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6B6A12F2" w14:textId="77777777" w:rsidR="004E0A00" w:rsidRDefault="004E0A00" w:rsidP="001E255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5F65C007" w14:textId="77777777" w:rsidR="004E0A00" w:rsidRDefault="004E0A00" w:rsidP="001E2551">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5D84BEF5"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50771A7A" w14:textId="77777777" w:rsidTr="001E2551">
        <w:trPr>
          <w:trHeight w:val="424"/>
        </w:trPr>
        <w:tc>
          <w:tcPr>
            <w:tcW w:w="1464" w:type="pct"/>
            <w:tcBorders>
              <w:top w:val="single" w:sz="4" w:space="0" w:color="auto"/>
              <w:left w:val="single" w:sz="6" w:space="0" w:color="000000"/>
              <w:bottom w:val="single" w:sz="6" w:space="0" w:color="000000"/>
              <w:right w:val="single" w:sz="6" w:space="0" w:color="000000"/>
            </w:tcBorders>
          </w:tcPr>
          <w:p w14:paraId="092735F6" w14:textId="77777777" w:rsidR="004E0A00" w:rsidRDefault="004E0A00" w:rsidP="001E2551">
            <w:pPr>
              <w:keepNext/>
              <w:keepLines/>
              <w:spacing w:after="0"/>
              <w:rPr>
                <w:rFonts w:ascii="Arial" w:hAnsi="Arial"/>
                <w:sz w:val="18"/>
              </w:rPr>
            </w:pP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tcPr>
          <w:p w14:paraId="404DCE06" w14:textId="77777777" w:rsidR="004E0A00" w:rsidRDefault="004E0A00" w:rsidP="001E255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3E583BD" w14:textId="77777777" w:rsidR="004E0A00" w:rsidRDefault="004E0A00" w:rsidP="001E2551">
            <w:pPr>
              <w:keepNext/>
              <w:keepLines/>
              <w:spacing w:after="0"/>
              <w:rPr>
                <w:rFonts w:ascii="Arial" w:hAnsi="Arial"/>
                <w:sz w:val="18"/>
              </w:rPr>
            </w:pPr>
            <w:r>
              <w:rPr>
                <w:rFonts w:ascii="Arial" w:hAnsi="Arial"/>
                <w:sz w:val="18"/>
              </w:rPr>
              <w:t xml:space="preserve">In case of success the representation of the retrieved stream </w:t>
            </w:r>
            <w:proofErr w:type="gramStart"/>
            <w:r>
              <w:rPr>
                <w:rFonts w:ascii="Arial" w:hAnsi="Arial"/>
                <w:sz w:val="18"/>
              </w:rPr>
              <w:t>reporters</w:t>
            </w:r>
            <w:proofErr w:type="gramEnd"/>
            <w:r>
              <w:rPr>
                <w:rFonts w:ascii="Arial" w:hAnsi="Arial"/>
                <w:sz w:val="18"/>
              </w:rPr>
              <w:t xml:space="preserve"> information is returned.</w:t>
            </w:r>
          </w:p>
        </w:tc>
        <w:tc>
          <w:tcPr>
            <w:tcW w:w="203" w:type="pct"/>
            <w:tcBorders>
              <w:top w:val="single" w:sz="4" w:space="0" w:color="auto"/>
              <w:left w:val="single" w:sz="6" w:space="0" w:color="000000"/>
              <w:right w:val="single" w:sz="6" w:space="0" w:color="000000"/>
            </w:tcBorders>
          </w:tcPr>
          <w:p w14:paraId="16FBAF0C"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49A03594" w14:textId="77777777" w:rsidTr="001E2551">
        <w:tc>
          <w:tcPr>
            <w:tcW w:w="1464" w:type="pct"/>
            <w:tcBorders>
              <w:top w:val="single" w:sz="4" w:space="0" w:color="auto"/>
              <w:left w:val="single" w:sz="6" w:space="0" w:color="000000"/>
              <w:bottom w:val="single" w:sz="4" w:space="0" w:color="auto"/>
              <w:right w:val="single" w:sz="6" w:space="0" w:color="000000"/>
            </w:tcBorders>
            <w:hideMark/>
          </w:tcPr>
          <w:p w14:paraId="043FA03A" w14:textId="77777777" w:rsidR="004E0A00" w:rsidRDefault="004E0A00" w:rsidP="001E255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17F285BF" w14:textId="77777777" w:rsidR="004E0A00" w:rsidRDefault="004E0A00" w:rsidP="001E255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4E01BE76" w14:textId="77777777" w:rsidR="004E0A00" w:rsidRDefault="004E0A00" w:rsidP="001E255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3F4990C" w14:textId="77777777" w:rsidR="004E0A00" w:rsidRDefault="004E0A00" w:rsidP="001E2551">
            <w:pPr>
              <w:keepNext/>
              <w:keepLines/>
              <w:spacing w:after="0"/>
              <w:jc w:val="center"/>
              <w:rPr>
                <w:rFonts w:ascii="Arial" w:hAnsi="Arial"/>
                <w:sz w:val="18"/>
              </w:rPr>
            </w:pPr>
            <w:r>
              <w:rPr>
                <w:rFonts w:ascii="Arial" w:hAnsi="Arial"/>
                <w:sz w:val="18"/>
              </w:rPr>
              <w:t>M</w:t>
            </w:r>
          </w:p>
        </w:tc>
      </w:tr>
    </w:tbl>
    <w:p w14:paraId="22344EE7" w14:textId="77777777" w:rsidR="004E0A00" w:rsidRDefault="004E0A00" w:rsidP="004E0A00">
      <w:pPr>
        <w:rPr>
          <w:lang w:eastAsia="zh-CN"/>
        </w:rPr>
      </w:pPr>
    </w:p>
    <w:p w14:paraId="2614183C" w14:textId="77777777" w:rsidR="00666AEE" w:rsidRDefault="00666AEE" w:rsidP="00666A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6AEE" w14:paraId="4FDF9B87"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F27782" w14:textId="77777777" w:rsidR="00666AEE" w:rsidRDefault="00666AEE" w:rsidP="00F06652">
            <w:pPr>
              <w:jc w:val="center"/>
              <w:rPr>
                <w:rFonts w:ascii="Arial" w:hAnsi="Arial" w:cs="Arial"/>
                <w:b/>
                <w:bCs/>
                <w:sz w:val="28"/>
                <w:szCs w:val="28"/>
              </w:rPr>
            </w:pPr>
            <w:r>
              <w:rPr>
                <w:rFonts w:ascii="Arial" w:hAnsi="Arial" w:cs="Arial"/>
                <w:b/>
                <w:bCs/>
                <w:sz w:val="28"/>
                <w:szCs w:val="28"/>
                <w:lang w:eastAsia="zh-CN"/>
              </w:rPr>
              <w:t>5</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505E7A0F" w14:textId="77777777" w:rsidR="00666AEE" w:rsidRPr="009F666A" w:rsidRDefault="00666AEE" w:rsidP="00666AEE"/>
    <w:p w14:paraId="537D807E" w14:textId="77777777" w:rsidR="00666AEE" w:rsidRDefault="00666AEE" w:rsidP="00666AEE">
      <w:pPr>
        <w:rPr>
          <w:lang w:eastAsia="zh-CN"/>
        </w:rPr>
      </w:pPr>
    </w:p>
    <w:p w14:paraId="7F817FE3" w14:textId="77777777" w:rsidR="00666AEE" w:rsidRDefault="00666AEE" w:rsidP="004E0A00">
      <w:pPr>
        <w:rPr>
          <w:lang w:eastAsia="zh-CN"/>
        </w:rPr>
      </w:pPr>
    </w:p>
    <w:p w14:paraId="79417642" w14:textId="77777777" w:rsidR="004E0A00" w:rsidRDefault="004E0A00" w:rsidP="004E0A00">
      <w:pPr>
        <w:pStyle w:val="Heading2"/>
        <w:rPr>
          <w:lang w:eastAsia="zh-CN"/>
        </w:rPr>
      </w:pPr>
      <w:bookmarkStart w:id="543" w:name="_Toc51581278"/>
      <w:bookmarkStart w:id="544" w:name="_Toc52356541"/>
      <w:bookmarkStart w:id="545" w:name="_Toc55228111"/>
      <w:bookmarkStart w:id="546" w:name="_Toc138323675"/>
      <w:bookmarkStart w:id="547" w:name="_Toc139374813"/>
      <w:r>
        <w:rPr>
          <w:lang w:eastAsia="zh-CN"/>
        </w:rPr>
        <w:t>12.6</w:t>
      </w:r>
      <w:r>
        <w:tab/>
        <w:t>File data reporting service</w:t>
      </w:r>
      <w:bookmarkEnd w:id="543"/>
      <w:bookmarkEnd w:id="544"/>
      <w:bookmarkEnd w:id="545"/>
      <w:bookmarkEnd w:id="546"/>
      <w:bookmarkEnd w:id="547"/>
    </w:p>
    <w:p w14:paraId="5F62C759" w14:textId="77777777" w:rsidR="004E0A00" w:rsidRDefault="004E0A00" w:rsidP="004E0A00">
      <w:pPr>
        <w:pStyle w:val="Heading3"/>
        <w:rPr>
          <w:lang w:eastAsia="de-DE"/>
        </w:rPr>
      </w:pPr>
      <w:bookmarkStart w:id="548" w:name="_Toc51581279"/>
      <w:bookmarkStart w:id="549" w:name="_Toc52356542"/>
      <w:bookmarkStart w:id="550" w:name="_Toc55228112"/>
      <w:bookmarkStart w:id="551" w:name="_Toc138323676"/>
      <w:bookmarkStart w:id="552" w:name="_Toc139374814"/>
      <w:r>
        <w:rPr>
          <w:lang w:eastAsia="zh-CN"/>
        </w:rPr>
        <w:t>12.6.1</w:t>
      </w:r>
      <w:r>
        <w:tab/>
      </w:r>
      <w:r>
        <w:rPr>
          <w:lang w:eastAsia="de-DE"/>
        </w:rPr>
        <w:t>RESTful HTTP-based solution set</w:t>
      </w:r>
      <w:bookmarkEnd w:id="548"/>
      <w:bookmarkEnd w:id="549"/>
      <w:bookmarkEnd w:id="550"/>
      <w:bookmarkEnd w:id="551"/>
      <w:bookmarkEnd w:id="552"/>
    </w:p>
    <w:p w14:paraId="3475FA0F" w14:textId="77777777" w:rsidR="004E0A00" w:rsidRDefault="004E0A00" w:rsidP="004E0A00">
      <w:pPr>
        <w:pStyle w:val="Heading4"/>
      </w:pPr>
      <w:bookmarkStart w:id="553" w:name="_Toc51581289"/>
      <w:bookmarkStart w:id="554" w:name="_Toc52356552"/>
      <w:bookmarkStart w:id="555" w:name="_Toc55228122"/>
      <w:bookmarkStart w:id="556" w:name="_Toc138323686"/>
      <w:bookmarkStart w:id="557" w:name="_Toc139374824"/>
      <w:r>
        <w:rPr>
          <w:lang w:eastAsia="zh-CN"/>
        </w:rPr>
        <w:t>12.6.1.3</w:t>
      </w:r>
      <w:r>
        <w:tab/>
        <w:t>Resources</w:t>
      </w:r>
      <w:bookmarkEnd w:id="553"/>
      <w:bookmarkEnd w:id="554"/>
      <w:bookmarkEnd w:id="555"/>
      <w:bookmarkEnd w:id="556"/>
      <w:bookmarkEnd w:id="557"/>
    </w:p>
    <w:p w14:paraId="2D06D842" w14:textId="77777777" w:rsidR="004E0A00" w:rsidRDefault="004E0A00" w:rsidP="004E0A00">
      <w:pPr>
        <w:pStyle w:val="Heading5"/>
      </w:pPr>
      <w:bookmarkStart w:id="558" w:name="_Toc51581290"/>
      <w:bookmarkStart w:id="559" w:name="_Toc52356553"/>
      <w:bookmarkStart w:id="560" w:name="_Toc55228123"/>
      <w:bookmarkStart w:id="561" w:name="_Toc138323687"/>
      <w:bookmarkStart w:id="562" w:name="_Toc139374825"/>
      <w:r>
        <w:rPr>
          <w:lang w:eastAsia="zh-CN"/>
        </w:rPr>
        <w:t>12.6.1.3.</w:t>
      </w:r>
      <w:r>
        <w:t>1</w:t>
      </w:r>
      <w:r>
        <w:tab/>
        <w:t>Resource structure</w:t>
      </w:r>
      <w:bookmarkEnd w:id="558"/>
      <w:bookmarkEnd w:id="559"/>
      <w:bookmarkEnd w:id="560"/>
      <w:bookmarkEnd w:id="561"/>
      <w:bookmarkEnd w:id="562"/>
    </w:p>
    <w:p w14:paraId="7AA32866" w14:textId="77777777" w:rsidR="004E0A00" w:rsidRPr="00851E6D" w:rsidRDefault="004E0A00" w:rsidP="004E0A00">
      <w:pPr>
        <w:pStyle w:val="Heading6"/>
      </w:pPr>
      <w:bookmarkStart w:id="563" w:name="_Toc138323688"/>
      <w:bookmarkStart w:id="564" w:name="_Toc139374826"/>
      <w:r>
        <w:t>12.6.1.3.1.1</w:t>
      </w:r>
      <w:r>
        <w:tab/>
        <w:t xml:space="preserve">Resource structure on the </w:t>
      </w:r>
      <w:proofErr w:type="spellStart"/>
      <w:r>
        <w:t>MnS</w:t>
      </w:r>
      <w:proofErr w:type="spellEnd"/>
      <w:r>
        <w:t xml:space="preserve"> producer</w:t>
      </w:r>
      <w:bookmarkEnd w:id="563"/>
      <w:bookmarkEnd w:id="564"/>
    </w:p>
    <w:p w14:paraId="6051DBBF" w14:textId="77777777" w:rsidR="004E0A00" w:rsidRPr="00215D3C" w:rsidRDefault="004E0A00" w:rsidP="004E0A00">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producer</w:t>
      </w:r>
      <w:r w:rsidRPr="00215D3C">
        <w:t>.</w:t>
      </w:r>
    </w:p>
    <w:p w14:paraId="3F68109E" w14:textId="0B7C195F" w:rsidR="004E0A00" w:rsidRDefault="004E0A00" w:rsidP="004E0A00">
      <w:pPr>
        <w:pStyle w:val="TH"/>
        <w:rPr>
          <w:ins w:id="565" w:author="Mark Scott" w:date="2023-09-28T20:01:00Z"/>
          <w:lang w:eastAsia="zh-CN"/>
        </w:rPr>
      </w:pPr>
      <w:del w:id="566" w:author="Mark Scott" w:date="2023-09-28T20:01:00Z">
        <w:r w:rsidRPr="006E1E2D" w:rsidDel="005134A8">
          <w:rPr>
            <w:noProof/>
          </w:rPr>
          <w:lastRenderedPageBreak/>
          <w:drawing>
            <wp:inline distT="0" distB="0" distL="0" distR="0" wp14:anchorId="5E2759BC" wp14:editId="32E6198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del>
    </w:p>
    <w:p w14:paraId="73AB38F1" w14:textId="68FBE3E0" w:rsidR="0080409D" w:rsidRPr="00215D3C" w:rsidRDefault="0080409D" w:rsidP="004E0A00">
      <w:pPr>
        <w:pStyle w:val="TH"/>
        <w:rPr>
          <w:lang w:eastAsia="zh-CN"/>
        </w:rPr>
      </w:pPr>
      <w:ins w:id="567" w:author="Mark Scott" w:date="2023-09-28T20:01:00Z">
        <w:r>
          <w:rPr>
            <w:noProof/>
          </w:rPr>
          <mc:AlternateContent>
            <mc:Choice Requires="wpc">
              <w:drawing>
                <wp:inline distT="0" distB="0" distL="0" distR="0" wp14:anchorId="2262038F" wp14:editId="24C1F582">
                  <wp:extent cx="4535178" cy="1397635"/>
                  <wp:effectExtent l="0" t="0" r="0" b="12065"/>
                  <wp:docPr id="176" name="Canvas 1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1" name="Freeform 108"/>
                          <wps:cNvSpPr>
                            <a:spLocks/>
                          </wps:cNvSpPr>
                          <wps:spPr bwMode="auto">
                            <a:xfrm>
                              <a:off x="509270" y="363220"/>
                              <a:ext cx="670560" cy="234315"/>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2" name="Freeform 109"/>
                          <wps:cNvSpPr>
                            <a:spLocks/>
                          </wps:cNvSpPr>
                          <wps:spPr bwMode="auto">
                            <a:xfrm>
                              <a:off x="509270" y="363220"/>
                              <a:ext cx="670560" cy="234315"/>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Rectangle 110"/>
                          <wps:cNvSpPr>
                            <a:spLocks noChangeArrowheads="1"/>
                          </wps:cNvSpPr>
                          <wps:spPr bwMode="auto">
                            <a:xfrm>
                              <a:off x="598170" y="399415"/>
                              <a:ext cx="313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45D16" w14:textId="77777777" w:rsidR="0080409D" w:rsidRDefault="0080409D" w:rsidP="0080409D">
                                <w:ins w:id="568" w:author="Mark Scott" w:date="2023-08-10T17:45:00Z">
                                  <w:r>
                                    <w:rPr>
                                      <w:rFonts w:ascii="Arial" w:hAnsi="Arial" w:cs="Arial"/>
                                      <w:color w:val="000000"/>
                                      <w:sz w:val="24"/>
                                      <w:szCs w:val="24"/>
                                      <w:lang w:val="en-US"/>
                                    </w:rPr>
                                    <w:t>/files</w:t>
                                  </w:r>
                                </w:ins>
                              </w:p>
                            </w:txbxContent>
                          </wps:txbx>
                          <wps:bodyPr rot="0" vert="horz" wrap="none" lIns="0" tIns="0" rIns="0" bIns="0" anchor="t" anchorCtr="0">
                            <a:spAutoFit/>
                          </wps:bodyPr>
                        </wps:wsp>
                        <wps:wsp>
                          <wps:cNvPr id="154" name="Freeform 111"/>
                          <wps:cNvSpPr>
                            <a:spLocks/>
                          </wps:cNvSpPr>
                          <wps:spPr bwMode="auto">
                            <a:xfrm>
                              <a:off x="517525" y="727075"/>
                              <a:ext cx="1090930" cy="23368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5" name="Freeform 112"/>
                          <wps:cNvSpPr>
                            <a:spLocks/>
                          </wps:cNvSpPr>
                          <wps:spPr bwMode="auto">
                            <a:xfrm>
                              <a:off x="517525" y="727075"/>
                              <a:ext cx="1090930" cy="23368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Rectangle 113"/>
                          <wps:cNvSpPr>
                            <a:spLocks noChangeArrowheads="1"/>
                          </wps:cNvSpPr>
                          <wps:spPr bwMode="auto">
                            <a:xfrm>
                              <a:off x="610235" y="760095"/>
                              <a:ext cx="932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3002" w14:textId="77777777" w:rsidR="0080409D" w:rsidRDefault="0080409D" w:rsidP="0080409D">
                                <w:ins w:id="569" w:author="Mark Scott" w:date="2023-08-10T17:45:00Z">
                                  <w:r>
                                    <w:rPr>
                                      <w:rFonts w:ascii="Arial" w:hAnsi="Arial" w:cs="Arial"/>
                                      <w:color w:val="000000"/>
                                      <w:sz w:val="24"/>
                                      <w:szCs w:val="24"/>
                                      <w:lang w:val="en-US"/>
                                    </w:rPr>
                                    <w:t>/subscriptions</w:t>
                                  </w:r>
                                </w:ins>
                              </w:p>
                            </w:txbxContent>
                          </wps:txbx>
                          <wps:bodyPr rot="0" vert="horz" wrap="none" lIns="0" tIns="0" rIns="0" bIns="0" anchor="t" anchorCtr="0">
                            <a:spAutoFit/>
                          </wps:bodyPr>
                        </wps:wsp>
                        <wps:wsp>
                          <wps:cNvPr id="157" name="Freeform 114"/>
                          <wps:cNvSpPr>
                            <a:spLocks/>
                          </wps:cNvSpPr>
                          <wps:spPr bwMode="auto">
                            <a:xfrm>
                              <a:off x="8255" y="32385"/>
                              <a:ext cx="4207804" cy="234315"/>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0" name="Rectangle 117"/>
                          <wps:cNvSpPr>
                            <a:spLocks noChangeArrowheads="1"/>
                          </wps:cNvSpPr>
                          <wps:spPr bwMode="auto">
                            <a:xfrm>
                              <a:off x="89829" y="63713"/>
                              <a:ext cx="412623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B4FD8" w14:textId="008B4078" w:rsidR="0080409D" w:rsidRDefault="00226AB9" w:rsidP="0080409D">
                                <w:ins w:id="570" w:author="Mark Scott" w:date="2023-09-29T14:02:00Z">
                                  <w:r>
                                    <w:rPr>
                                      <w:rFonts w:ascii="Arial" w:hAnsi="Arial" w:cs="Arial"/>
                                      <w:color w:val="000000"/>
                                      <w:sz w:val="24"/>
                                      <w:szCs w:val="24"/>
                                      <w:lang w:val="en-US"/>
                                    </w:rPr>
                                    <w:t>{</w:t>
                                  </w:r>
                                </w:ins>
                                <w:ins w:id="571" w:author="Mark Scott" w:date="2023-08-10T17:45:00Z">
                                  <w:r w:rsidR="0080409D">
                                    <w:rPr>
                                      <w:rFonts w:ascii="Arial" w:hAnsi="Arial" w:cs="Arial"/>
                                      <w:color w:val="000000"/>
                                      <w:sz w:val="24"/>
                                      <w:szCs w:val="24"/>
                                      <w:lang w:val="en-US"/>
                                    </w:rPr>
                                    <w:t>MnSRoot}/</w:t>
                                  </w:r>
                                </w:ins>
                                <w:ins w:id="572" w:author="Mark Scott" w:date="2023-09-29T14:03:00Z">
                                  <w:r>
                                    <w:rPr>
                                      <w:rFonts w:ascii="Arial" w:hAnsi="Arial" w:cs="Arial"/>
                                      <w:color w:val="000000"/>
                                      <w:sz w:val="24"/>
                                      <w:szCs w:val="24"/>
                                      <w:lang w:val="en-US"/>
                                    </w:rPr>
                                    <w:t>FileDataReportingMnS</w:t>
                                  </w:r>
                                </w:ins>
                                <w:ins w:id="573" w:author="Mark Scott" w:date="2023-09-28T19:07:00Z">
                                  <w:r w:rsidR="0080409D">
                                    <w:rPr>
                                      <w:rFonts w:ascii="Arial" w:hAnsi="Arial" w:cs="Arial"/>
                                      <w:color w:val="000000"/>
                                      <w:sz w:val="24"/>
                                      <w:szCs w:val="24"/>
                                      <w:lang w:val="en-US"/>
                                    </w:rPr>
                                    <w:t>/</w:t>
                                  </w:r>
                                </w:ins>
                                <w:ins w:id="574" w:author="Mark Scott" w:date="2023-08-10T17:45:00Z">
                                  <w:r w:rsidR="0080409D">
                                    <w:rPr>
                                      <w:rFonts w:ascii="Arial" w:hAnsi="Arial" w:cs="Arial"/>
                                      <w:color w:val="000000"/>
                                      <w:sz w:val="24"/>
                                      <w:szCs w:val="24"/>
                                      <w:lang w:val="en-US"/>
                                    </w:rPr>
                                    <w:t>{MnSLabel}</w:t>
                                  </w:r>
                                </w:ins>
                                <w:ins w:id="575" w:author="Mark Scott" w:date="2023-08-10T17:46:00Z">
                                  <w:r w:rsidR="0080409D">
                                    <w:rPr>
                                      <w:rFonts w:ascii="Arial" w:hAnsi="Arial" w:cs="Arial"/>
                                      <w:color w:val="000000"/>
                                      <w:sz w:val="24"/>
                                      <w:szCs w:val="24"/>
                                      <w:lang w:val="en-US"/>
                                    </w:rPr>
                                    <w:t>/{MnSVersion}</w:t>
                                  </w:r>
                                </w:ins>
                              </w:p>
                            </w:txbxContent>
                          </wps:txbx>
                          <wps:bodyPr rot="0" vert="horz" wrap="none" lIns="0" tIns="0" rIns="0" bIns="0" anchor="t" anchorCtr="0">
                            <a:spAutoFit/>
                          </wps:bodyPr>
                        </wps:wsp>
                        <wps:wsp>
                          <wps:cNvPr id="166" name="Line 123"/>
                          <wps:cNvCnPr>
                            <a:cxnSpLocks noChangeShapeType="1"/>
                          </wps:cNvCnPr>
                          <wps:spPr bwMode="auto">
                            <a:xfrm>
                              <a:off x="735330" y="960755"/>
                              <a:ext cx="0" cy="21844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7" name="Line 124"/>
                          <wps:cNvCnPr>
                            <a:cxnSpLocks noChangeShapeType="1"/>
                          </wps:cNvCnPr>
                          <wps:spPr bwMode="auto">
                            <a:xfrm>
                              <a:off x="735330" y="1179195"/>
                              <a:ext cx="24257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 name="Freeform 125"/>
                          <wps:cNvSpPr>
                            <a:spLocks/>
                          </wps:cNvSpPr>
                          <wps:spPr bwMode="auto">
                            <a:xfrm>
                              <a:off x="977900" y="1073785"/>
                              <a:ext cx="1212215" cy="234315"/>
                            </a:xfrm>
                            <a:custGeom>
                              <a:avLst/>
                              <a:gdLst>
                                <a:gd name="T0" fmla="*/ 0 w 2400"/>
                                <a:gd name="T1" fmla="*/ 78 h 464"/>
                                <a:gd name="T2" fmla="*/ 78 w 2400"/>
                                <a:gd name="T3" fmla="*/ 0 h 464"/>
                                <a:gd name="T4" fmla="*/ 2323 w 2400"/>
                                <a:gd name="T5" fmla="*/ 0 h 464"/>
                                <a:gd name="T6" fmla="*/ 2400 w 2400"/>
                                <a:gd name="T7" fmla="*/ 78 h 464"/>
                                <a:gd name="T8" fmla="*/ 2400 w 2400"/>
                                <a:gd name="T9" fmla="*/ 387 h 464"/>
                                <a:gd name="T10" fmla="*/ 2323 w 2400"/>
                                <a:gd name="T11" fmla="*/ 464 h 464"/>
                                <a:gd name="T12" fmla="*/ 78 w 2400"/>
                                <a:gd name="T13" fmla="*/ 464 h 464"/>
                                <a:gd name="T14" fmla="*/ 0 w 2400"/>
                                <a:gd name="T15" fmla="*/ 387 h 464"/>
                                <a:gd name="T16" fmla="*/ 0 w 24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0" h="464">
                                  <a:moveTo>
                                    <a:pt x="0" y="78"/>
                                  </a:moveTo>
                                  <a:cubicBezTo>
                                    <a:pt x="0" y="35"/>
                                    <a:pt x="35" y="0"/>
                                    <a:pt x="78" y="0"/>
                                  </a:cubicBezTo>
                                  <a:lnTo>
                                    <a:pt x="2323" y="0"/>
                                  </a:lnTo>
                                  <a:cubicBezTo>
                                    <a:pt x="2366" y="0"/>
                                    <a:pt x="2400" y="35"/>
                                    <a:pt x="2400" y="78"/>
                                  </a:cubicBezTo>
                                  <a:lnTo>
                                    <a:pt x="2400" y="387"/>
                                  </a:lnTo>
                                  <a:cubicBezTo>
                                    <a:pt x="2400" y="430"/>
                                    <a:pt x="2366" y="464"/>
                                    <a:pt x="232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9" name="Freeform 126"/>
                          <wps:cNvSpPr>
                            <a:spLocks/>
                          </wps:cNvSpPr>
                          <wps:spPr bwMode="auto">
                            <a:xfrm>
                              <a:off x="977900" y="1073785"/>
                              <a:ext cx="1212215" cy="234315"/>
                            </a:xfrm>
                            <a:custGeom>
                              <a:avLst/>
                              <a:gdLst>
                                <a:gd name="T0" fmla="*/ 0 w 2400"/>
                                <a:gd name="T1" fmla="*/ 78 h 464"/>
                                <a:gd name="T2" fmla="*/ 78 w 2400"/>
                                <a:gd name="T3" fmla="*/ 0 h 464"/>
                                <a:gd name="T4" fmla="*/ 2323 w 2400"/>
                                <a:gd name="T5" fmla="*/ 0 h 464"/>
                                <a:gd name="T6" fmla="*/ 2400 w 2400"/>
                                <a:gd name="T7" fmla="*/ 78 h 464"/>
                                <a:gd name="T8" fmla="*/ 2400 w 2400"/>
                                <a:gd name="T9" fmla="*/ 387 h 464"/>
                                <a:gd name="T10" fmla="*/ 2323 w 2400"/>
                                <a:gd name="T11" fmla="*/ 464 h 464"/>
                                <a:gd name="T12" fmla="*/ 78 w 2400"/>
                                <a:gd name="T13" fmla="*/ 464 h 464"/>
                                <a:gd name="T14" fmla="*/ 0 w 2400"/>
                                <a:gd name="T15" fmla="*/ 387 h 464"/>
                                <a:gd name="T16" fmla="*/ 0 w 24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0" h="464">
                                  <a:moveTo>
                                    <a:pt x="0" y="78"/>
                                  </a:moveTo>
                                  <a:cubicBezTo>
                                    <a:pt x="0" y="35"/>
                                    <a:pt x="35" y="0"/>
                                    <a:pt x="78" y="0"/>
                                  </a:cubicBezTo>
                                  <a:lnTo>
                                    <a:pt x="2323" y="0"/>
                                  </a:lnTo>
                                  <a:cubicBezTo>
                                    <a:pt x="2366" y="0"/>
                                    <a:pt x="2400" y="35"/>
                                    <a:pt x="2400" y="78"/>
                                  </a:cubicBezTo>
                                  <a:lnTo>
                                    <a:pt x="2400" y="387"/>
                                  </a:lnTo>
                                  <a:cubicBezTo>
                                    <a:pt x="2400" y="430"/>
                                    <a:pt x="2366" y="464"/>
                                    <a:pt x="2323"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Rectangle 128"/>
                          <wps:cNvSpPr>
                            <a:spLocks noChangeArrowheads="1"/>
                          </wps:cNvSpPr>
                          <wps:spPr bwMode="auto">
                            <a:xfrm>
                              <a:off x="1159510" y="1108075"/>
                              <a:ext cx="940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CDF84" w14:textId="77777777" w:rsidR="0080409D" w:rsidRDefault="0080409D" w:rsidP="0080409D">
                                <w:ins w:id="576" w:author="Mark Scott" w:date="2023-08-10T17:45:00Z">
                                  <w:r>
                                    <w:rPr>
                                      <w:rFonts w:ascii="Arial" w:hAnsi="Arial" w:cs="Arial"/>
                                      <w:color w:val="000000"/>
                                      <w:sz w:val="24"/>
                                      <w:szCs w:val="24"/>
                                      <w:lang w:val="en-US"/>
                                    </w:rPr>
                                    <w:t>subscriptionId</w:t>
                                  </w:r>
                                </w:ins>
                              </w:p>
                            </w:txbxContent>
                          </wps:txbx>
                          <wps:bodyPr rot="0" vert="horz" wrap="none" lIns="0" tIns="0" rIns="0" bIns="0" anchor="t" anchorCtr="0">
                            <a:spAutoFit/>
                          </wps:bodyPr>
                        </wps:wsp>
                        <wps:wsp>
                          <wps:cNvPr id="172" name="Rectangle 129"/>
                          <wps:cNvSpPr>
                            <a:spLocks noChangeArrowheads="1"/>
                          </wps:cNvSpPr>
                          <wps:spPr bwMode="auto">
                            <a:xfrm>
                              <a:off x="2113280" y="1108075"/>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FAC1D" w14:textId="77777777" w:rsidR="0080409D" w:rsidRDefault="0080409D" w:rsidP="0080409D">
                                <w:ins w:id="577"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73" name="Line 130"/>
                          <wps:cNvCnPr>
                            <a:cxnSpLocks noChangeShapeType="1"/>
                          </wps:cNvCnPr>
                          <wps:spPr bwMode="auto">
                            <a:xfrm>
                              <a:off x="274955" y="847725"/>
                              <a:ext cx="24257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 name="Line 131"/>
                          <wps:cNvCnPr>
                            <a:cxnSpLocks noChangeShapeType="1"/>
                          </wps:cNvCnPr>
                          <wps:spPr bwMode="auto">
                            <a:xfrm flipH="1">
                              <a:off x="274955" y="266700"/>
                              <a:ext cx="8255" cy="581025"/>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 name="Line 132"/>
                          <wps:cNvCnPr>
                            <a:cxnSpLocks noChangeShapeType="1"/>
                          </wps:cNvCnPr>
                          <wps:spPr bwMode="auto">
                            <a:xfrm>
                              <a:off x="274955" y="484505"/>
                              <a:ext cx="23431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262038F" id="Canvas 176" o:spid="_x0000_s1080" editas="canvas" style="width:357.1pt;height:110.05pt;mso-position-horizontal-relative:char;mso-position-vertical-relative:line" coordsize="45351,13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">
                  <v:shape id="_x0000_s1081" type="#_x0000_t75" style="position:absolute;width:45351;height:13976;visibility:visible;mso-wrap-style:square">
                    <v:fill o:detectmouseclick="t"/>
                    <v:path o:connecttype="none"/>
                  </v:shape>
                  <v:shape id="Freeform 108" o:spid="_x0000_s1082" style="position:absolute;left:5092;top:3632;width:6706;height:234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" path="m,78c,35,35,,78,l1251,v43,,77,35,77,78l1328,387v,43,-34,77,-77,77l78,464c35,464,,430,,387l,78xe" strokeweight="0">
                    <v:path arrowok="t" o:connecttype="custom" o:connectlocs="0,39389;39385,0;631680,0;670560,39389;670560,195431;631680,234315;39385,234315;0,195431;0,39389" o:connectangles="0,0,0,0,0,0,0,0,0"/>
                  </v:shape>
                  <v:shape id="Freeform 109" o:spid="_x0000_s1083" style="position:absolute;left:5092;top:3632;width:6706;height:234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" path="m,78c,35,35,,78,l1251,v43,,77,35,77,78l1328,387v,43,-34,77,-77,77l78,464c35,464,,430,,387l,78xe" filled="f" strokeweight=".65pt">
                    <v:stroke joinstyle="miter"/>
                    <v:path arrowok="t" o:connecttype="custom" o:connectlocs="0,39389;39385,0;631680,0;670560,39389;670560,195431;631680,234315;39385,234315;0,195431;0,39389" o:connectangles="0,0,0,0,0,0,0,0,0"/>
                  </v:shape>
                  <v:rect id="Rectangle 110" o:spid="_x0000_s1084" style="position:absolute;left:5981;top:3994;width:313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5D745D16" w14:textId="77777777" w:rsidR="0080409D" w:rsidRDefault="0080409D" w:rsidP="0080409D">
                          <w:ins w:id="578" w:author="Mark Scott" w:date="2023-08-10T17:45:00Z">
                            <w:r>
                              <w:rPr>
                                <w:rFonts w:ascii="Arial" w:hAnsi="Arial" w:cs="Arial"/>
                                <w:color w:val="000000"/>
                                <w:sz w:val="24"/>
                                <w:szCs w:val="24"/>
                                <w:lang w:val="en-US"/>
                              </w:rPr>
                              <w:t>/files</w:t>
                            </w:r>
                          </w:ins>
                        </w:p>
                      </w:txbxContent>
                    </v:textbox>
                  </v:rect>
                  <v:shape id="Freeform 111" o:spid="_x0000_s1085" style="position:absolute;left:5175;top:7270;width:10909;height:2337;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" path="m,78c,35,35,,78,l2083,v43,,77,35,77,78l2160,387v,43,-34,77,-77,77l78,464c35,464,,430,,387l,78xe" strokeweight="0">
                    <v:path arrowok="t" o:connecttype="custom" o:connectlocs="0,39282;39395,0;1052040,0;1090930,39282;1090930,194901;1052040,233680;39395,233680;0,194901;0,39282" o:connectangles="0,0,0,0,0,0,0,0,0"/>
                  </v:shape>
                  <v:shape id="Freeform 112" o:spid="_x0000_s1086" style="position:absolute;left:5175;top:7270;width:10909;height:2337;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" path="m,78c,35,35,,78,l2083,v43,,77,35,77,78l2160,387v,43,-34,77,-77,77l78,464c35,464,,430,,387l,78xe" filled="f" strokeweight=".65pt">
                    <v:stroke joinstyle="miter"/>
                    <v:path arrowok="t" o:connecttype="custom" o:connectlocs="0,39282;39395,0;1052040,0;1090930,39282;1090930,194901;1052040,233680;39395,233680;0,194901;0,39282" o:connectangles="0,0,0,0,0,0,0,0,0"/>
                  </v:shape>
                  <v:rect id="Rectangle 113" o:spid="_x0000_s1087" style="position:absolute;left:6102;top:7600;width:932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04993002" w14:textId="77777777" w:rsidR="0080409D" w:rsidRDefault="0080409D" w:rsidP="0080409D">
                          <w:ins w:id="579" w:author="Mark Scott" w:date="2023-08-10T17:45:00Z">
                            <w:r>
                              <w:rPr>
                                <w:rFonts w:ascii="Arial" w:hAnsi="Arial" w:cs="Arial"/>
                                <w:color w:val="000000"/>
                                <w:sz w:val="24"/>
                                <w:szCs w:val="24"/>
                                <w:lang w:val="en-US"/>
                              </w:rPr>
                              <w:t>/subscriptions</w:t>
                            </w:r>
                          </w:ins>
                        </w:p>
                      </w:txbxContent>
                    </v:textbox>
                  </v:rect>
                  <v:shape id="Freeform 114" o:spid="_x0000_s1088" style="position:absolute;left:82;top:323;width:42078;height:234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" path="m,78c,35,35,,78,l6707,v43,,77,35,77,78l6784,387v,43,-34,77,-77,77l78,464c35,464,,430,,387l,78xe" strokeweight="0">
                    <v:path arrowok="t" o:connecttype="custom" o:connectlocs="0,39389;48380,0;4160044,0;4207804,39389;4207804,195431;4160044,234315;48380,234315;0,195431;0,39389" o:connectangles="0,0,0,0,0,0,0,0,0"/>
                  </v:shape>
                  <v:rect id="Rectangle 117" o:spid="_x0000_s1089" style="position:absolute;left:898;top:637;width:4126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340B4FD8" w14:textId="008B4078" w:rsidR="0080409D" w:rsidRDefault="00226AB9" w:rsidP="0080409D">
                          <w:ins w:id="580" w:author="Mark Scott" w:date="2023-09-29T14:02:00Z">
                            <w:r>
                              <w:rPr>
                                <w:rFonts w:ascii="Arial" w:hAnsi="Arial" w:cs="Arial"/>
                                <w:color w:val="000000"/>
                                <w:sz w:val="24"/>
                                <w:szCs w:val="24"/>
                                <w:lang w:val="en-US"/>
                              </w:rPr>
                              <w:t>{</w:t>
                            </w:r>
                          </w:ins>
                          <w:ins w:id="581" w:author="Mark Scott" w:date="2023-08-10T17:45:00Z">
                            <w:r w:rsidR="0080409D">
                              <w:rPr>
                                <w:rFonts w:ascii="Arial" w:hAnsi="Arial" w:cs="Arial"/>
                                <w:color w:val="000000"/>
                                <w:sz w:val="24"/>
                                <w:szCs w:val="24"/>
                                <w:lang w:val="en-US"/>
                              </w:rPr>
                              <w:t>MnSRoot}/</w:t>
                            </w:r>
                          </w:ins>
                          <w:ins w:id="582" w:author="Mark Scott" w:date="2023-09-29T14:03:00Z">
                            <w:r>
                              <w:rPr>
                                <w:rFonts w:ascii="Arial" w:hAnsi="Arial" w:cs="Arial"/>
                                <w:color w:val="000000"/>
                                <w:sz w:val="24"/>
                                <w:szCs w:val="24"/>
                                <w:lang w:val="en-US"/>
                              </w:rPr>
                              <w:t>FileDataReportingMnS</w:t>
                            </w:r>
                          </w:ins>
                          <w:ins w:id="583" w:author="Mark Scott" w:date="2023-09-28T19:07:00Z">
                            <w:r w:rsidR="0080409D">
                              <w:rPr>
                                <w:rFonts w:ascii="Arial" w:hAnsi="Arial" w:cs="Arial"/>
                                <w:color w:val="000000"/>
                                <w:sz w:val="24"/>
                                <w:szCs w:val="24"/>
                                <w:lang w:val="en-US"/>
                              </w:rPr>
                              <w:t>/</w:t>
                            </w:r>
                          </w:ins>
                          <w:ins w:id="584" w:author="Mark Scott" w:date="2023-08-10T17:45:00Z">
                            <w:r w:rsidR="0080409D">
                              <w:rPr>
                                <w:rFonts w:ascii="Arial" w:hAnsi="Arial" w:cs="Arial"/>
                                <w:color w:val="000000"/>
                                <w:sz w:val="24"/>
                                <w:szCs w:val="24"/>
                                <w:lang w:val="en-US"/>
                              </w:rPr>
                              <w:t>{MnSLabel}</w:t>
                            </w:r>
                          </w:ins>
                          <w:ins w:id="585" w:author="Mark Scott" w:date="2023-08-10T17:46:00Z">
                            <w:r w:rsidR="0080409D">
                              <w:rPr>
                                <w:rFonts w:ascii="Arial" w:hAnsi="Arial" w:cs="Arial"/>
                                <w:color w:val="000000"/>
                                <w:sz w:val="24"/>
                                <w:szCs w:val="24"/>
                                <w:lang w:val="en-US"/>
                              </w:rPr>
                              <w:t>/{MnSVersion}</w:t>
                            </w:r>
                          </w:ins>
                        </w:p>
                      </w:txbxContent>
                    </v:textbox>
                  </v:rect>
                  <v:line id="Line 123" o:spid="_x0000_s1090" style="position:absolute;visibility:visible;mso-wrap-style:square" from="7353,9607" to="7353,11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" strokeweight=".65pt"/>
                  <v:line id="Line 124" o:spid="_x0000_s1091" style="position:absolute;visibility:visible;mso-wrap-style:square" from="7353,11791" to="9779,11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" strokeweight=".65pt"/>
                  <v:shape id="Freeform 125" o:spid="_x0000_s1092" style="position:absolute;left:9779;top:10737;width:12122;height:2344;visibility:visible;mso-wrap-style:square;v-text-anchor:top" coordsize="24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" path="m,78c,35,35,,78,l2323,v43,,77,35,77,78l2400,387v,43,-34,77,-77,77l78,464c35,464,,430,,387l,78xe" strokeweight="0">
                    <v:path arrowok="t" o:connecttype="custom" o:connectlocs="0,39389;39397,0;1173323,0;1212215,39389;1212215,195431;1173323,234315;39397,234315;0,195431;0,39389" o:connectangles="0,0,0,0,0,0,0,0,0"/>
                  </v:shape>
                  <v:shape id="Freeform 126" o:spid="_x0000_s1093" style="position:absolute;left:9779;top:10737;width:12122;height:2344;visibility:visible;mso-wrap-style:square;v-text-anchor:top" coordsize="24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" path="m,78c,35,35,,78,l2323,v43,,77,35,77,78l2400,387v,43,-34,77,-77,77l78,464c35,464,,430,,387l,78xe" filled="f" strokeweight=".65pt">
                    <v:stroke joinstyle="miter"/>
                    <v:path arrowok="t" o:connecttype="custom" o:connectlocs="0,39389;39397,0;1173323,0;1212215,39389;1212215,195431;1173323,234315;39397,234315;0,195431;0,39389" o:connectangles="0,0,0,0,0,0,0,0,0"/>
                  </v:shape>
                  <v:rect id="Rectangle 128" o:spid="_x0000_s1094" style="position:absolute;left:11595;top:11080;width:940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0CDF84" w14:textId="77777777" w:rsidR="0080409D" w:rsidRDefault="0080409D" w:rsidP="0080409D">
                          <w:ins w:id="586" w:author="Mark Scott" w:date="2023-08-10T17:45:00Z">
                            <w:r>
                              <w:rPr>
                                <w:rFonts w:ascii="Arial" w:hAnsi="Arial" w:cs="Arial"/>
                                <w:color w:val="000000"/>
                                <w:sz w:val="24"/>
                                <w:szCs w:val="24"/>
                                <w:lang w:val="en-US"/>
                              </w:rPr>
                              <w:t>subscriptionId</w:t>
                            </w:r>
                          </w:ins>
                        </w:p>
                      </w:txbxContent>
                    </v:textbox>
                  </v:rect>
                  <v:rect id="Rectangle 129" o:spid="_x0000_s1095" style="position:absolute;left:21132;top:11080;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511FAC1D" w14:textId="77777777" w:rsidR="0080409D" w:rsidRDefault="0080409D" w:rsidP="0080409D">
                          <w:ins w:id="587" w:author="Mark Scott" w:date="2023-08-10T17:45:00Z">
                            <w:r>
                              <w:rPr>
                                <w:rFonts w:ascii="Arial" w:hAnsi="Arial" w:cs="Arial"/>
                                <w:color w:val="000000"/>
                                <w:sz w:val="24"/>
                                <w:szCs w:val="24"/>
                                <w:lang w:val="en-US"/>
                              </w:rPr>
                              <w:t>}</w:t>
                            </w:r>
                          </w:ins>
                        </w:p>
                      </w:txbxContent>
                    </v:textbox>
                  </v:rect>
                  <v:line id="Line 130" o:spid="_x0000_s1096" style="position:absolute;visibility:visible;mso-wrap-style:square" from="2749,8477" to="5175,8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" strokeweight=".65pt"/>
                  <v:line id="Line 131" o:spid="_x0000_s1097" style="position:absolute;flip:x;visibility:visible;mso-wrap-style:square" from="2749,2667" to="2832,8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" strokeweight=".65pt"/>
                  <v:line id="Line 132" o:spid="_x0000_s1098" style="position:absolute;visibility:visible;mso-wrap-style:square" from="2749,4845" to="5092,4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" strokeweight=".65pt"/>
                  <w10:anchorlock/>
                </v:group>
              </w:pict>
            </mc:Fallback>
          </mc:AlternateContent>
        </w:r>
      </w:ins>
    </w:p>
    <w:p w14:paraId="16525C43" w14:textId="77777777" w:rsidR="004E0A00" w:rsidRPr="00215D3C" w:rsidRDefault="004E0A00" w:rsidP="004E0A00">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70AA282A" w14:textId="77777777" w:rsidR="004E0A00" w:rsidRPr="00215D3C" w:rsidRDefault="004E0A00" w:rsidP="004E0A00">
      <w:r w:rsidRPr="00215D3C">
        <w:t xml:space="preserve">Table </w:t>
      </w:r>
      <w:r>
        <w:t>12.</w:t>
      </w:r>
      <w:r w:rsidRPr="00375D3F">
        <w:t>2.1</w:t>
      </w:r>
      <w:r w:rsidRPr="00215D3C">
        <w:t>.3.1</w:t>
      </w:r>
      <w:r>
        <w:t>.1</w:t>
      </w:r>
      <w:r w:rsidRPr="00215D3C">
        <w:t>-1 provides an overview of the resources and applicable HTTP methods.</w:t>
      </w:r>
    </w:p>
    <w:p w14:paraId="4AD3CB71" w14:textId="77777777" w:rsidR="004E0A00" w:rsidRDefault="004E0A00" w:rsidP="004E0A00">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792"/>
        <w:gridCol w:w="1396"/>
        <w:gridCol w:w="3696"/>
      </w:tblGrid>
      <w:tr w:rsidR="004E0A00" w14:paraId="203A4A21"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309561" w14:textId="77777777" w:rsidR="004E0A00" w:rsidRDefault="004E0A00" w:rsidP="001E2551">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DF7038" w14:textId="77777777" w:rsidR="004E0A00" w:rsidRDefault="004E0A00" w:rsidP="001E2551">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E10736" w14:textId="77777777" w:rsidR="004E0A00" w:rsidRDefault="004E0A00" w:rsidP="001E2551">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DE67A0" w14:textId="77777777" w:rsidR="004E0A00" w:rsidRDefault="004E0A00" w:rsidP="001E2551">
            <w:pPr>
              <w:pStyle w:val="TAH"/>
            </w:pPr>
            <w:r>
              <w:t>Description</w:t>
            </w:r>
          </w:p>
        </w:tc>
      </w:tr>
      <w:tr w:rsidR="004E0A00" w14:paraId="7C796883" w14:textId="77777777" w:rsidTr="001E2551">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73AA821" w14:textId="77777777" w:rsidR="004E0A00" w:rsidRDefault="004E0A00" w:rsidP="001E2551">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2050F985" w14:textId="77777777" w:rsidR="004E0A00" w:rsidRDefault="004E0A00" w:rsidP="001E2551">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5D811CC9" w14:textId="77777777" w:rsidR="004E0A00" w:rsidRDefault="004E0A00" w:rsidP="001E2551">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3D3A3113" w14:textId="77777777" w:rsidR="004E0A00" w:rsidRDefault="004E0A00" w:rsidP="001E2551">
            <w:pPr>
              <w:pStyle w:val="TAL"/>
            </w:pPr>
            <w:r>
              <w:t>Retrieve the information of the available files</w:t>
            </w:r>
          </w:p>
        </w:tc>
      </w:tr>
      <w:tr w:rsidR="004E0A00" w14:paraId="38F5BAE8"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hideMark/>
          </w:tcPr>
          <w:p w14:paraId="58AB55C9" w14:textId="77777777" w:rsidR="004E0A00" w:rsidRDefault="004E0A00" w:rsidP="001E2551">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4006E4F3" w14:textId="77777777" w:rsidR="004E0A00" w:rsidRDefault="004E0A00" w:rsidP="001E2551">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638A0B74" w14:textId="77777777" w:rsidR="004E0A00" w:rsidRDefault="004E0A00" w:rsidP="001E2551">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41E63E6D" w14:textId="77777777" w:rsidR="004E0A00" w:rsidRDefault="004E0A00" w:rsidP="001E2551">
            <w:pPr>
              <w:pStyle w:val="TAL"/>
            </w:pPr>
            <w:r>
              <w:t>Create a subscription</w:t>
            </w:r>
          </w:p>
        </w:tc>
      </w:tr>
      <w:tr w:rsidR="004E0A00" w14:paraId="715F21BB"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hideMark/>
          </w:tcPr>
          <w:p w14:paraId="461031EB" w14:textId="77777777" w:rsidR="004E0A00" w:rsidRDefault="004E0A00" w:rsidP="001E2551">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7657E3D4" w14:textId="77777777" w:rsidR="004E0A00" w:rsidRDefault="004E0A00" w:rsidP="001E2551">
            <w:pPr>
              <w:pStyle w:val="TAL"/>
            </w:pPr>
            <w:r>
              <w:t>…/subscriptions/{</w:t>
            </w:r>
            <w:proofErr w:type="spellStart"/>
            <w:r>
              <w:t>subscriptionId</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24CC2597" w14:textId="77777777" w:rsidR="004E0A00" w:rsidRDefault="004E0A00" w:rsidP="001E2551">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46CAE926" w14:textId="77777777" w:rsidR="004E0A00" w:rsidRDefault="004E0A00" w:rsidP="001E2551">
            <w:pPr>
              <w:pStyle w:val="TAL"/>
            </w:pPr>
            <w:r>
              <w:t>Delete a single subscription</w:t>
            </w:r>
          </w:p>
        </w:tc>
      </w:tr>
      <w:tr w:rsidR="004E0A00" w14:paraId="6B2F3752"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hideMark/>
          </w:tcPr>
          <w:p w14:paraId="699DF559" w14:textId="77777777" w:rsidR="004E0A00" w:rsidRDefault="004E0A00" w:rsidP="001E2551">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6BDA3F41" w14:textId="77777777" w:rsidR="004E0A00" w:rsidRDefault="004E0A00" w:rsidP="001E2551">
            <w:pPr>
              <w:pStyle w:val="TAL"/>
            </w:pPr>
            <w:r>
              <w:t>{</w:t>
            </w:r>
            <w:proofErr w:type="spellStart"/>
            <w:r>
              <w:t>notificationTarget</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2EB99E58" w14:textId="77777777" w:rsidR="004E0A00" w:rsidRDefault="004E0A00" w:rsidP="001E2551">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1FC6804" w14:textId="77777777" w:rsidR="004E0A00" w:rsidRDefault="004E0A00" w:rsidP="001E2551">
            <w:pPr>
              <w:pStyle w:val="TAL"/>
            </w:pPr>
            <w:r>
              <w:t>Send a notification to the notification target</w:t>
            </w:r>
          </w:p>
        </w:tc>
      </w:tr>
    </w:tbl>
    <w:p w14:paraId="0D6A24C7" w14:textId="77777777" w:rsidR="004E0A00" w:rsidRPr="00215D3C" w:rsidRDefault="004E0A00" w:rsidP="004E0A00"/>
    <w:p w14:paraId="3C118DA2" w14:textId="77777777" w:rsidR="004E0A00" w:rsidRPr="009535A1" w:rsidRDefault="004E0A00" w:rsidP="004E0A00">
      <w:pPr>
        <w:pStyle w:val="Heading6"/>
      </w:pPr>
      <w:bookmarkStart w:id="588" w:name="_Toc138323689"/>
      <w:bookmarkStart w:id="589" w:name="_Toc139374827"/>
      <w:r>
        <w:rPr>
          <w:lang w:eastAsia="zh-CN"/>
        </w:rPr>
        <w:t>12.6.1.3.</w:t>
      </w:r>
      <w:r>
        <w:t>1.2</w:t>
      </w:r>
      <w:r>
        <w:tab/>
        <w:t xml:space="preserve">Resource structure on the </w:t>
      </w:r>
      <w:proofErr w:type="spellStart"/>
      <w:r>
        <w:t>MnS</w:t>
      </w:r>
      <w:proofErr w:type="spellEnd"/>
      <w:r>
        <w:t xml:space="preserve"> consumer</w:t>
      </w:r>
      <w:bookmarkEnd w:id="588"/>
      <w:bookmarkEnd w:id="589"/>
    </w:p>
    <w:p w14:paraId="08734131" w14:textId="77777777" w:rsidR="004E0A00" w:rsidRDefault="004E0A00" w:rsidP="004E0A00">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consumer</w:t>
      </w:r>
      <w:r w:rsidRPr="00215D3C">
        <w:t>.</w:t>
      </w:r>
    </w:p>
    <w:p w14:paraId="4898B743" w14:textId="77777777" w:rsidR="004E0A00" w:rsidRPr="00215D3C" w:rsidRDefault="004E0A00" w:rsidP="004E0A00">
      <w:pPr>
        <w:rPr>
          <w:lang w:eastAsia="zh-CN"/>
        </w:rPr>
      </w:pPr>
    </w:p>
    <w:p w14:paraId="25BB639A" w14:textId="77777777" w:rsidR="004E0A00" w:rsidRDefault="004E0A00" w:rsidP="004E0A00">
      <w:pPr>
        <w:pStyle w:val="TH"/>
      </w:pPr>
      <w:r w:rsidRPr="006E1E2D">
        <w:rPr>
          <w:noProof/>
        </w:rPr>
        <w:drawing>
          <wp:inline distT="0" distB="0" distL="0" distR="0" wp14:anchorId="74065663" wp14:editId="322D11B2">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20E8D1C1" w14:textId="77777777" w:rsidR="004E0A00" w:rsidRPr="00215D3C" w:rsidRDefault="004E0A00" w:rsidP="004E0A00">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1EC3A58B" w14:textId="77777777" w:rsidR="004E0A00" w:rsidRPr="00215D3C" w:rsidRDefault="004E0A00" w:rsidP="004E0A00">
      <w:r w:rsidRPr="00215D3C">
        <w:t xml:space="preserve">Table </w:t>
      </w:r>
      <w:r>
        <w:rPr>
          <w:lang w:eastAsia="zh-CN"/>
        </w:rPr>
        <w:t>12.6.1.3.</w:t>
      </w:r>
      <w:r>
        <w:t>1.2</w:t>
      </w:r>
      <w:r w:rsidRPr="00215D3C">
        <w:t>-1 provides an overview of the resources and applicable HTTP methods.</w:t>
      </w:r>
    </w:p>
    <w:p w14:paraId="52B28376" w14:textId="77777777" w:rsidR="004E0A00" w:rsidRDefault="004E0A00" w:rsidP="004E0A00">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232"/>
        <w:gridCol w:w="1398"/>
        <w:gridCol w:w="4254"/>
      </w:tblGrid>
      <w:tr w:rsidR="004E0A00" w:rsidRPr="00215D3C" w14:paraId="0797666E"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6A2806" w14:textId="77777777" w:rsidR="004E0A00" w:rsidRPr="00215D3C" w:rsidRDefault="004E0A00" w:rsidP="001E2551">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8E4611" w14:textId="77777777" w:rsidR="004E0A00" w:rsidRPr="00215D3C" w:rsidRDefault="004E0A00" w:rsidP="001E2551">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122FCDB" w14:textId="77777777" w:rsidR="004E0A00" w:rsidRPr="00215D3C" w:rsidRDefault="004E0A00" w:rsidP="001E2551">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4B08A5" w14:textId="77777777" w:rsidR="004E0A00" w:rsidRPr="00215D3C" w:rsidRDefault="004E0A00" w:rsidP="001E2551">
            <w:pPr>
              <w:pStyle w:val="TAH"/>
            </w:pPr>
            <w:r w:rsidRPr="00215D3C">
              <w:t>Description</w:t>
            </w:r>
          </w:p>
        </w:tc>
      </w:tr>
      <w:tr w:rsidR="004E0A00" w:rsidRPr="00215D3C" w14:paraId="7397F0D3"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tcPr>
          <w:p w14:paraId="56413E2F" w14:textId="77777777" w:rsidR="004E0A00" w:rsidRPr="00215D3C" w:rsidRDefault="004E0A00" w:rsidP="001E2551">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1FFB8212" w14:textId="77777777" w:rsidR="004E0A00" w:rsidRPr="00215D3C" w:rsidRDefault="004E0A00" w:rsidP="001E2551">
            <w:pPr>
              <w:pStyle w:val="TAL"/>
            </w:pPr>
            <w:r>
              <w:t>{</w:t>
            </w:r>
            <w:proofErr w:type="spellStart"/>
            <w:r w:rsidRPr="00215D3C">
              <w:t>notification</w:t>
            </w:r>
            <w:r>
              <w:t>Target</w:t>
            </w:r>
            <w:proofErr w:type="spellEnd"/>
            <w:r>
              <w:t>}</w:t>
            </w:r>
          </w:p>
        </w:tc>
        <w:tc>
          <w:tcPr>
            <w:tcW w:w="726" w:type="pct"/>
            <w:tcBorders>
              <w:top w:val="single" w:sz="4" w:space="0" w:color="auto"/>
              <w:left w:val="single" w:sz="4" w:space="0" w:color="auto"/>
              <w:right w:val="single" w:sz="4" w:space="0" w:color="auto"/>
            </w:tcBorders>
          </w:tcPr>
          <w:p w14:paraId="0EB99CB9" w14:textId="77777777" w:rsidR="004E0A00" w:rsidRPr="00215D3C" w:rsidRDefault="004E0A00" w:rsidP="001E2551">
            <w:pPr>
              <w:pStyle w:val="TAL"/>
            </w:pPr>
            <w:r w:rsidRPr="00215D3C">
              <w:t>POST</w:t>
            </w:r>
          </w:p>
        </w:tc>
        <w:tc>
          <w:tcPr>
            <w:tcW w:w="2210" w:type="pct"/>
            <w:tcBorders>
              <w:top w:val="single" w:sz="4" w:space="0" w:color="auto"/>
              <w:left w:val="single" w:sz="4" w:space="0" w:color="auto"/>
              <w:right w:val="single" w:sz="4" w:space="0" w:color="auto"/>
            </w:tcBorders>
          </w:tcPr>
          <w:p w14:paraId="01BE10D2" w14:textId="77777777" w:rsidR="004E0A00" w:rsidRPr="00215D3C" w:rsidRDefault="004E0A00" w:rsidP="001E2551">
            <w:pPr>
              <w:pStyle w:val="TAL"/>
            </w:pPr>
            <w:r w:rsidRPr="00215D3C">
              <w:t xml:space="preserve">Send </w:t>
            </w:r>
            <w:r>
              <w:t xml:space="preserve">a </w:t>
            </w:r>
            <w:r w:rsidRPr="00215D3C">
              <w:t>notification</w:t>
            </w:r>
            <w:r>
              <w:t xml:space="preserve"> to the notification target</w:t>
            </w:r>
          </w:p>
        </w:tc>
      </w:tr>
    </w:tbl>
    <w:p w14:paraId="26FEB2C3" w14:textId="77777777" w:rsidR="004E0A00" w:rsidRDefault="004E0A00" w:rsidP="004E0A00"/>
    <w:p w14:paraId="141CA0CF" w14:textId="77777777" w:rsidR="004E0A00" w:rsidRPr="00820A1B" w:rsidRDefault="004E0A00" w:rsidP="004E0A00">
      <w:pPr>
        <w:pStyle w:val="Heading5"/>
      </w:pPr>
      <w:bookmarkStart w:id="590" w:name="_Toc51581291"/>
      <w:bookmarkStart w:id="591" w:name="_Toc52356554"/>
      <w:bookmarkStart w:id="592" w:name="_Toc55228124"/>
      <w:bookmarkStart w:id="593" w:name="_Toc138323690"/>
      <w:bookmarkStart w:id="594" w:name="_Toc139374828"/>
      <w:r w:rsidRPr="006F72D1">
        <w:rPr>
          <w:lang w:eastAsia="zh-CN"/>
        </w:rPr>
        <w:t>12.6</w:t>
      </w:r>
      <w:r w:rsidRPr="00820A1B">
        <w:rPr>
          <w:lang w:eastAsia="zh-CN"/>
        </w:rPr>
        <w:t>.1.3.</w:t>
      </w:r>
      <w:r w:rsidRPr="00820A1B">
        <w:t>2</w:t>
      </w:r>
      <w:r w:rsidRPr="00820A1B">
        <w:tab/>
        <w:t>Resource definitions</w:t>
      </w:r>
      <w:bookmarkEnd w:id="590"/>
      <w:bookmarkEnd w:id="591"/>
      <w:bookmarkEnd w:id="592"/>
      <w:bookmarkEnd w:id="593"/>
      <w:bookmarkEnd w:id="594"/>
    </w:p>
    <w:p w14:paraId="2951E0FE" w14:textId="77777777" w:rsidR="004E0A00" w:rsidRPr="00820A1B" w:rsidRDefault="004E0A00" w:rsidP="004E0A00">
      <w:pPr>
        <w:pStyle w:val="H6"/>
      </w:pPr>
      <w:bookmarkStart w:id="595" w:name="_Toc51581292"/>
      <w:bookmarkStart w:id="596" w:name="_Toc52356555"/>
      <w:bookmarkStart w:id="597" w:name="_Toc55228125"/>
      <w:r w:rsidRPr="00820A1B">
        <w:rPr>
          <w:lang w:eastAsia="zh-CN"/>
        </w:rPr>
        <w:t>12.6.1.3</w:t>
      </w:r>
      <w:r w:rsidRPr="00820A1B">
        <w:t>.2.1</w:t>
      </w:r>
      <w:r w:rsidRPr="00820A1B">
        <w:tab/>
        <w:t>Resource "…/</w:t>
      </w:r>
      <w:r w:rsidRPr="006F72D1">
        <w:t>f</w:t>
      </w:r>
      <w:r w:rsidRPr="00971FE6">
        <w:t>iles</w:t>
      </w:r>
      <w:r w:rsidRPr="00820A1B">
        <w:t>"</w:t>
      </w:r>
      <w:bookmarkEnd w:id="595"/>
      <w:bookmarkEnd w:id="596"/>
      <w:bookmarkEnd w:id="597"/>
    </w:p>
    <w:p w14:paraId="4531482A" w14:textId="77777777" w:rsidR="004E0A00" w:rsidRPr="00820A1B" w:rsidRDefault="004E0A00" w:rsidP="004E0A00">
      <w:pPr>
        <w:pStyle w:val="H7"/>
      </w:pPr>
      <w:r w:rsidRPr="00820A1B">
        <w:t>12.6.1.3.2.1.1</w:t>
      </w:r>
      <w:r w:rsidRPr="00820A1B">
        <w:tab/>
        <w:t>Description</w:t>
      </w:r>
    </w:p>
    <w:p w14:paraId="0EAA4F93" w14:textId="77777777" w:rsidR="004E0A00" w:rsidRDefault="004E0A00" w:rsidP="004E0A00">
      <w:pPr>
        <w:rPr>
          <w:rFonts w:ascii="Arial" w:hAnsi="Arial" w:cs="Arial"/>
          <w:sz w:val="22"/>
          <w:szCs w:val="24"/>
        </w:rPr>
      </w:pPr>
      <w:r>
        <w:t>This resource represents the information about a collection of available files.</w:t>
      </w:r>
    </w:p>
    <w:p w14:paraId="36BB657D" w14:textId="77777777" w:rsidR="004E0A00" w:rsidRDefault="004E0A00" w:rsidP="004E0A00">
      <w:pPr>
        <w:pStyle w:val="H7"/>
      </w:pPr>
      <w:r>
        <w:t>12.6.1.3.2.1.2</w:t>
      </w:r>
      <w:r>
        <w:tab/>
        <w:t>URI</w:t>
      </w:r>
    </w:p>
    <w:p w14:paraId="4E3130E5" w14:textId="77777777" w:rsidR="004E0A00" w:rsidRDefault="004E0A00" w:rsidP="004E0A00">
      <w:r>
        <w:t>Resource URI = {</w:t>
      </w:r>
      <w:proofErr w:type="spellStart"/>
      <w:r>
        <w:t>MnSRoot</w:t>
      </w:r>
      <w:proofErr w:type="spellEnd"/>
      <w:r>
        <w:t>}/</w:t>
      </w:r>
      <w:proofErr w:type="spellStart"/>
      <w:r>
        <w:t>FileDataReportingMnS</w:t>
      </w:r>
      <w:proofErr w:type="spellEnd"/>
      <w:r>
        <w:t>/{</w:t>
      </w:r>
      <w:proofErr w:type="spellStart"/>
      <w:r>
        <w:t>MnSVersion</w:t>
      </w:r>
      <w:proofErr w:type="spellEnd"/>
      <w:r>
        <w:t>}/files</w:t>
      </w:r>
    </w:p>
    <w:p w14:paraId="502D9BC7" w14:textId="77777777" w:rsidR="004E0A00" w:rsidRDefault="004E0A00" w:rsidP="004E0A00">
      <w:r>
        <w:lastRenderedPageBreak/>
        <w:t>The resource URI variables are defined in table 12.6.1.3.2.1.1</w:t>
      </w:r>
      <w:r>
        <w:rPr>
          <w:lang w:eastAsia="zh-CN"/>
        </w:rPr>
        <w:t>-1</w:t>
      </w:r>
      <w:r>
        <w:t>.</w:t>
      </w:r>
    </w:p>
    <w:p w14:paraId="00BE124A" w14:textId="77777777" w:rsidR="004E0A00" w:rsidRDefault="004E0A00" w:rsidP="004E0A00">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14:paraId="56388D6B"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16D05111"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0C2A4C9" w14:textId="77777777" w:rsidR="004E0A00" w:rsidRDefault="004E0A00" w:rsidP="001E2551">
            <w:pPr>
              <w:keepNext/>
              <w:keepLines/>
              <w:spacing w:after="0"/>
              <w:jc w:val="center"/>
              <w:rPr>
                <w:rFonts w:ascii="Arial" w:hAnsi="Arial"/>
                <w:b/>
                <w:sz w:val="18"/>
              </w:rPr>
            </w:pPr>
            <w:r>
              <w:rPr>
                <w:rFonts w:ascii="Arial" w:hAnsi="Arial"/>
                <w:b/>
                <w:sz w:val="18"/>
              </w:rPr>
              <w:t>Definition</w:t>
            </w:r>
          </w:p>
        </w:tc>
      </w:tr>
      <w:tr w:rsidR="004E0A00" w14:paraId="2C876A5D"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29634A9" w14:textId="77777777" w:rsidR="004E0A00" w:rsidRDefault="004E0A00" w:rsidP="001E2551">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676F1BB9" w14:textId="77777777" w:rsidR="004E0A00" w:rsidRDefault="004E0A00" w:rsidP="001E2551">
            <w:pPr>
              <w:pStyle w:val="TAL"/>
            </w:pPr>
            <w:r>
              <w:t>See clause 4.4.3 of TS 32.158 [15]</w:t>
            </w:r>
          </w:p>
        </w:tc>
      </w:tr>
      <w:tr w:rsidR="004E0A00" w14:paraId="47664C57"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620849AD" w14:textId="77777777" w:rsidR="004E0A00" w:rsidRDefault="004E0A00" w:rsidP="001E2551">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2FF4E28" w14:textId="77777777" w:rsidR="004E0A00" w:rsidRDefault="004E0A00" w:rsidP="001E2551">
            <w:pPr>
              <w:pStyle w:val="TAL"/>
            </w:pPr>
            <w:r w:rsidRPr="00A54615">
              <w:t>See clause 4.4.</w:t>
            </w:r>
            <w:r>
              <w:t>3</w:t>
            </w:r>
            <w:r w:rsidRPr="00A54615">
              <w:t xml:space="preserve"> of TS 32.158 [15]</w:t>
            </w:r>
          </w:p>
        </w:tc>
      </w:tr>
    </w:tbl>
    <w:p w14:paraId="3A8B9087" w14:textId="77777777" w:rsidR="004E0A00" w:rsidRDefault="004E0A00" w:rsidP="004E0A00"/>
    <w:p w14:paraId="17346C9A" w14:textId="77777777" w:rsidR="004E0A00" w:rsidRDefault="004E0A00" w:rsidP="004E0A00">
      <w:pPr>
        <w:pStyle w:val="H7"/>
        <w:rPr>
          <w:lang w:eastAsia="zh-CN"/>
        </w:rPr>
      </w:pPr>
      <w:r>
        <w:t>12.6.1.3.2.1</w:t>
      </w:r>
      <w:r>
        <w:rPr>
          <w:lang w:eastAsia="zh-CN"/>
        </w:rPr>
        <w:t>.3</w:t>
      </w:r>
      <w:r>
        <w:rPr>
          <w:lang w:eastAsia="zh-CN"/>
        </w:rPr>
        <w:tab/>
      </w:r>
      <w:r>
        <w:t>HTTP</w:t>
      </w:r>
      <w:r>
        <w:rPr>
          <w:lang w:eastAsia="zh-CN"/>
        </w:rPr>
        <w:t xml:space="preserve"> methods</w:t>
      </w:r>
    </w:p>
    <w:p w14:paraId="51371674" w14:textId="77777777" w:rsidR="004E0A00" w:rsidRDefault="004E0A00" w:rsidP="004E0A00">
      <w:pPr>
        <w:pStyle w:val="H8"/>
      </w:pPr>
      <w:r>
        <w:t>12.6.1.3.2.1.3.1</w:t>
      </w:r>
      <w:r>
        <w:tab/>
        <w:t xml:space="preserve">HTTP GET </w:t>
      </w:r>
    </w:p>
    <w:p w14:paraId="4965370F" w14:textId="77777777" w:rsidR="004E0A00" w:rsidRDefault="004E0A00" w:rsidP="004E0A00">
      <w:r>
        <w:t>This method shall support the URI query parameters specified in the following table.</w:t>
      </w:r>
    </w:p>
    <w:p w14:paraId="4AFE08E6"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12.6.1.3.2.1.3.1-1: URI query parameters supported by the GET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120"/>
        <w:gridCol w:w="5022"/>
        <w:gridCol w:w="350"/>
      </w:tblGrid>
      <w:tr w:rsidR="004E0A00" w14:paraId="790F5BBB" w14:textId="77777777" w:rsidTr="001E255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EA84037"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67B43D98"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8ABD23B"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42ACC506"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7ADB5274"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5D3F0BFE" w14:textId="77777777" w:rsidR="004E0A00" w:rsidRDefault="004E0A00" w:rsidP="001E2551">
            <w:pPr>
              <w:keepNext/>
              <w:keepLines/>
              <w:spacing w:after="0"/>
              <w:rPr>
                <w:rFonts w:ascii="Arial" w:hAnsi="Arial"/>
                <w:sz w:val="18"/>
              </w:rPr>
            </w:pPr>
            <w:proofErr w:type="spellStart"/>
            <w:r>
              <w:rPr>
                <w:rFonts w:ascii="Arial" w:hAnsi="Arial"/>
                <w:sz w:val="18"/>
              </w:rPr>
              <w:t>fileDataType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56BC013D" w14:textId="77777777" w:rsidR="004E0A00" w:rsidRDefault="004E0A00" w:rsidP="001E2551">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05886591" w14:textId="77777777" w:rsidR="004E0A00" w:rsidRDefault="004E0A00" w:rsidP="001E2551">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5CAD2E6F"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3D2332C4"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AF72F31" w14:textId="77777777" w:rsidR="004E0A00" w:rsidRDefault="004E0A00" w:rsidP="001E2551">
            <w:pPr>
              <w:keepNext/>
              <w:keepLines/>
              <w:spacing w:after="0"/>
              <w:rPr>
                <w:rFonts w:ascii="Arial" w:hAnsi="Arial"/>
                <w:sz w:val="18"/>
              </w:rPr>
            </w:pPr>
            <w:proofErr w:type="spellStart"/>
            <w:r>
              <w:rPr>
                <w:rFonts w:ascii="Arial" w:hAnsi="Arial"/>
                <w:sz w:val="18"/>
              </w:rPr>
              <w:t>beginTime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07DA38CE" w14:textId="77777777" w:rsidR="004E0A00" w:rsidRDefault="004E0A00" w:rsidP="001E255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59C1EDAF" w14:textId="77777777" w:rsidR="004E0A00" w:rsidRDefault="004E0A00" w:rsidP="001E2551">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7FC82AE9"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452A2A3F"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A5F6871" w14:textId="77777777" w:rsidR="004E0A00" w:rsidRDefault="004E0A00" w:rsidP="001E2551">
            <w:pPr>
              <w:keepNext/>
              <w:keepLines/>
              <w:spacing w:after="0"/>
              <w:rPr>
                <w:rFonts w:ascii="Arial" w:hAnsi="Arial"/>
                <w:sz w:val="18"/>
              </w:rPr>
            </w:pPr>
            <w:proofErr w:type="spellStart"/>
            <w:r>
              <w:rPr>
                <w:rFonts w:ascii="Arial" w:hAnsi="Arial"/>
                <w:sz w:val="18"/>
              </w:rPr>
              <w:t>endTime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0936655C" w14:textId="77777777" w:rsidR="004E0A00" w:rsidRDefault="004E0A00" w:rsidP="001E255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06DB37A4" w14:textId="77777777" w:rsidR="004E0A00" w:rsidRDefault="004E0A00" w:rsidP="001E2551">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22F2516B" w14:textId="77777777" w:rsidR="004E0A00" w:rsidRDefault="004E0A00" w:rsidP="001E2551">
            <w:pPr>
              <w:keepNext/>
              <w:keepLines/>
              <w:spacing w:after="0"/>
              <w:jc w:val="center"/>
              <w:rPr>
                <w:rFonts w:ascii="Arial" w:hAnsi="Arial"/>
                <w:sz w:val="18"/>
              </w:rPr>
            </w:pPr>
            <w:r>
              <w:rPr>
                <w:rFonts w:ascii="Arial" w:hAnsi="Arial"/>
                <w:sz w:val="18"/>
              </w:rPr>
              <w:t>M</w:t>
            </w:r>
          </w:p>
        </w:tc>
      </w:tr>
    </w:tbl>
    <w:p w14:paraId="7DA38B73" w14:textId="77777777" w:rsidR="004E0A00" w:rsidRDefault="004E0A00" w:rsidP="004E0A00">
      <w:pPr>
        <w:rPr>
          <w:lang w:eastAsia="zh-CN"/>
        </w:rPr>
      </w:pPr>
    </w:p>
    <w:p w14:paraId="0629AF72" w14:textId="77777777" w:rsidR="004E0A00" w:rsidRDefault="004E0A00" w:rsidP="004E0A00">
      <w:r>
        <w:t xml:space="preserve">This method shall support the request data structures, the response data </w:t>
      </w:r>
      <w:proofErr w:type="gramStart"/>
      <w:r>
        <w:t>structures</w:t>
      </w:r>
      <w:proofErr w:type="gramEnd"/>
      <w:r>
        <w:t xml:space="preserve"> and response codes specified in the following tables.</w:t>
      </w:r>
    </w:p>
    <w:p w14:paraId="083C54DA"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12.6.1.3.2.1.3.1-2: Data structures supported by the GET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4"/>
        <w:gridCol w:w="385"/>
      </w:tblGrid>
      <w:tr w:rsidR="004E0A00" w14:paraId="0204FB28" w14:textId="77777777" w:rsidTr="001E255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D8FD7A9"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51252A"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E0BB3FE"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2923061E" w14:textId="77777777" w:rsidTr="001E2551">
        <w:tc>
          <w:tcPr>
            <w:tcW w:w="1464" w:type="pct"/>
            <w:tcBorders>
              <w:top w:val="single" w:sz="4" w:space="0" w:color="auto"/>
              <w:left w:val="single" w:sz="6" w:space="0" w:color="000000"/>
              <w:bottom w:val="single" w:sz="4" w:space="0" w:color="auto"/>
              <w:right w:val="single" w:sz="6" w:space="0" w:color="000000"/>
            </w:tcBorders>
          </w:tcPr>
          <w:p w14:paraId="1423E5E1" w14:textId="77777777" w:rsidR="004E0A00" w:rsidRDefault="004E0A00" w:rsidP="001E2551">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4036B2FF" w14:textId="77777777" w:rsidR="004E0A00" w:rsidRDefault="004E0A00" w:rsidP="001E2551">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0D7DAB58" w14:textId="77777777" w:rsidR="004E0A00" w:rsidRDefault="004E0A00" w:rsidP="001E2551">
            <w:pPr>
              <w:keepNext/>
              <w:keepLines/>
              <w:spacing w:after="0"/>
              <w:jc w:val="center"/>
              <w:rPr>
                <w:rFonts w:ascii="Arial" w:hAnsi="Arial"/>
                <w:sz w:val="18"/>
              </w:rPr>
            </w:pPr>
            <w:r w:rsidRPr="00311DB3">
              <w:rPr>
                <w:rFonts w:ascii="Arial" w:hAnsi="Arial" w:cs="Arial"/>
                <w:sz w:val="18"/>
                <w:szCs w:val="18"/>
                <w:lang w:val="en-US"/>
              </w:rPr>
              <w:t>n/a</w:t>
            </w:r>
          </w:p>
        </w:tc>
      </w:tr>
    </w:tbl>
    <w:p w14:paraId="3FAE7AC0" w14:textId="77777777" w:rsidR="004E0A00" w:rsidRDefault="004E0A00" w:rsidP="004E0A00"/>
    <w:p w14:paraId="23A7E707" w14:textId="77777777" w:rsidR="004E0A00" w:rsidRDefault="004E0A00" w:rsidP="004E0A00">
      <w:pPr>
        <w:keepNext/>
        <w:keepLines/>
        <w:spacing w:before="60"/>
        <w:jc w:val="center"/>
        <w:rPr>
          <w:rFonts w:ascii="Arial" w:hAnsi="Arial"/>
          <w:b/>
          <w:lang w:eastAsia="zh-CN"/>
        </w:rPr>
      </w:pPr>
      <w:r>
        <w:rPr>
          <w:rFonts w:ascii="Arial" w:hAnsi="Arial"/>
          <w:b/>
          <w:lang w:eastAsia="zh-CN"/>
        </w:rPr>
        <w:t xml:space="preserve">Table 12.6.1.3.2.1.3.1-3: Data structures supported by the GET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4E0A00" w14:paraId="6090A7FD" w14:textId="77777777" w:rsidTr="001E255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B56B1C2" w14:textId="77777777" w:rsidR="004E0A00" w:rsidRDefault="004E0A00" w:rsidP="001E255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7EE64D9" w14:textId="77777777" w:rsidR="004E0A00" w:rsidRDefault="004E0A00" w:rsidP="001E255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1F9FBEF6" w14:textId="77777777" w:rsidR="004E0A00" w:rsidRDefault="004E0A00"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DACF2" w14:textId="77777777" w:rsidR="004E0A00" w:rsidRDefault="004E0A00" w:rsidP="001E2551">
            <w:pPr>
              <w:keepNext/>
              <w:keepLines/>
              <w:spacing w:after="0"/>
              <w:jc w:val="center"/>
              <w:rPr>
                <w:rFonts w:ascii="Arial" w:hAnsi="Arial"/>
                <w:b/>
                <w:sz w:val="18"/>
              </w:rPr>
            </w:pPr>
            <w:r>
              <w:rPr>
                <w:rFonts w:ascii="Arial" w:hAnsi="Arial"/>
                <w:b/>
                <w:sz w:val="18"/>
              </w:rPr>
              <w:t>S</w:t>
            </w:r>
          </w:p>
        </w:tc>
      </w:tr>
      <w:tr w:rsidR="004E0A00" w14:paraId="3237B0E8" w14:textId="77777777" w:rsidTr="001E2551">
        <w:tc>
          <w:tcPr>
            <w:tcW w:w="1464" w:type="pct"/>
            <w:tcBorders>
              <w:top w:val="single" w:sz="4" w:space="0" w:color="auto"/>
              <w:left w:val="single" w:sz="6" w:space="0" w:color="000000"/>
              <w:bottom w:val="single" w:sz="6" w:space="0" w:color="000000"/>
              <w:right w:val="single" w:sz="6" w:space="0" w:color="000000"/>
            </w:tcBorders>
            <w:hideMark/>
          </w:tcPr>
          <w:p w14:paraId="28897A37" w14:textId="77777777" w:rsidR="004E0A00" w:rsidRDefault="004E0A00" w:rsidP="001E2551">
            <w:pPr>
              <w:keepNext/>
              <w:keepLines/>
              <w:spacing w:after="0"/>
              <w:rPr>
                <w:rFonts w:ascii="Arial" w:hAnsi="Arial"/>
                <w:sz w:val="18"/>
              </w:rPr>
            </w:pPr>
            <w:proofErr w:type="gramStart"/>
            <w:r w:rsidRPr="00971FE6">
              <w:rPr>
                <w:rFonts w:ascii="Arial" w:hAnsi="Arial"/>
                <w:sz w:val="18"/>
              </w:rPr>
              <w:t>array(</w:t>
            </w:r>
            <w:proofErr w:type="spellStart"/>
            <w:proofErr w:type="gramEnd"/>
            <w:r w:rsidRPr="00971FE6">
              <w:rPr>
                <w:rFonts w:ascii="Arial" w:hAnsi="Arial"/>
                <w:sz w:val="18"/>
              </w:rPr>
              <w:t>FileInfo</w:t>
            </w:r>
            <w:proofErr w:type="spellEnd"/>
            <w:r w:rsidRPr="00971FE6">
              <w:rPr>
                <w:rFonts w:ascii="Arial" w:hAnsi="Arial"/>
                <w:sz w:val="18"/>
              </w:rPr>
              <w:t>)</w:t>
            </w:r>
          </w:p>
        </w:tc>
        <w:tc>
          <w:tcPr>
            <w:tcW w:w="817" w:type="pct"/>
            <w:tcBorders>
              <w:top w:val="single" w:sz="4" w:space="0" w:color="auto"/>
              <w:left w:val="single" w:sz="6" w:space="0" w:color="000000"/>
              <w:bottom w:val="single" w:sz="6" w:space="0" w:color="000000"/>
              <w:right w:val="single" w:sz="6" w:space="0" w:color="000000"/>
            </w:tcBorders>
            <w:hideMark/>
          </w:tcPr>
          <w:p w14:paraId="3D2259A3" w14:textId="77777777" w:rsidR="004E0A00" w:rsidRDefault="004E0A00" w:rsidP="001E255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69D58AE5" w14:textId="77777777" w:rsidR="004E0A00" w:rsidRDefault="004E0A00" w:rsidP="001E2551">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403E5460" w14:textId="77777777" w:rsidR="004E0A00" w:rsidRDefault="004E0A00" w:rsidP="001E2551">
            <w:pPr>
              <w:keepNext/>
              <w:keepLines/>
              <w:spacing w:after="0"/>
              <w:jc w:val="center"/>
              <w:rPr>
                <w:rFonts w:ascii="Arial" w:hAnsi="Arial"/>
                <w:sz w:val="18"/>
              </w:rPr>
            </w:pPr>
            <w:r>
              <w:rPr>
                <w:rFonts w:ascii="Arial" w:hAnsi="Arial"/>
                <w:sz w:val="18"/>
              </w:rPr>
              <w:t>M</w:t>
            </w:r>
          </w:p>
        </w:tc>
      </w:tr>
      <w:tr w:rsidR="004E0A00" w14:paraId="13989D2B" w14:textId="77777777" w:rsidTr="001E2551">
        <w:tc>
          <w:tcPr>
            <w:tcW w:w="1464" w:type="pct"/>
            <w:tcBorders>
              <w:top w:val="single" w:sz="4" w:space="0" w:color="auto"/>
              <w:left w:val="single" w:sz="6" w:space="0" w:color="000000"/>
              <w:bottom w:val="single" w:sz="4" w:space="0" w:color="auto"/>
              <w:right w:val="single" w:sz="6" w:space="0" w:color="000000"/>
            </w:tcBorders>
            <w:hideMark/>
          </w:tcPr>
          <w:p w14:paraId="1D8A7971" w14:textId="77777777" w:rsidR="004E0A00" w:rsidRDefault="004E0A00" w:rsidP="001E2551">
            <w:pPr>
              <w:keepNext/>
              <w:keepLines/>
              <w:spacing w:after="0"/>
              <w:rPr>
                <w:rFonts w:ascii="Arial" w:hAnsi="Arial"/>
                <w:sz w:val="18"/>
              </w:rPr>
            </w:pPr>
            <w:proofErr w:type="spellStart"/>
            <w:r>
              <w:rPr>
                <w:rFonts w:ascii="Arial" w:hAnsi="Arial"/>
                <w:sz w:val="18"/>
              </w:rPr>
              <w:t>ErrorResponse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6461B0A0" w14:textId="77777777" w:rsidR="004E0A00" w:rsidRDefault="004E0A00" w:rsidP="001E255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2C1DC65" w14:textId="77777777" w:rsidR="004E0A00" w:rsidRDefault="004E0A00" w:rsidP="001E255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230C23E" w14:textId="77777777" w:rsidR="004E0A00" w:rsidRDefault="004E0A00" w:rsidP="001E2551">
            <w:pPr>
              <w:keepNext/>
              <w:keepLines/>
              <w:spacing w:after="0"/>
              <w:jc w:val="center"/>
              <w:rPr>
                <w:rFonts w:ascii="Arial" w:hAnsi="Arial"/>
                <w:sz w:val="18"/>
              </w:rPr>
            </w:pPr>
            <w:r>
              <w:rPr>
                <w:rFonts w:ascii="Arial" w:hAnsi="Arial"/>
                <w:sz w:val="18"/>
              </w:rPr>
              <w:t>M</w:t>
            </w:r>
          </w:p>
        </w:tc>
      </w:tr>
    </w:tbl>
    <w:p w14:paraId="60D22986" w14:textId="77777777" w:rsidR="004E0A00" w:rsidRDefault="004E0A00" w:rsidP="004E0A00"/>
    <w:p w14:paraId="798FEEA4" w14:textId="77777777" w:rsidR="004E0A00" w:rsidRDefault="004E0A00" w:rsidP="004E0A00">
      <w:pPr>
        <w:pStyle w:val="H6"/>
      </w:pPr>
      <w:bookmarkStart w:id="598" w:name="_Toc51581293"/>
      <w:bookmarkStart w:id="599" w:name="_Toc52356556"/>
      <w:bookmarkStart w:id="600"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598"/>
      <w:bookmarkEnd w:id="599"/>
      <w:bookmarkEnd w:id="600"/>
    </w:p>
    <w:p w14:paraId="21C2F82D" w14:textId="77777777" w:rsidR="004E0A00" w:rsidRDefault="004E0A00" w:rsidP="004E0A00">
      <w:pPr>
        <w:pStyle w:val="H7"/>
        <w:rPr>
          <w:lang w:eastAsia="zh-CN"/>
        </w:rPr>
      </w:pPr>
      <w:r>
        <w:rPr>
          <w:lang w:eastAsia="zh-CN"/>
        </w:rPr>
        <w:t>12.6.1.3</w:t>
      </w:r>
      <w:r>
        <w:t>.2.2</w:t>
      </w:r>
      <w:r>
        <w:rPr>
          <w:lang w:eastAsia="zh-CN"/>
        </w:rPr>
        <w:t>.1</w:t>
      </w:r>
      <w:r>
        <w:rPr>
          <w:lang w:eastAsia="zh-CN"/>
        </w:rPr>
        <w:tab/>
      </w:r>
      <w:r>
        <w:t>Description</w:t>
      </w:r>
    </w:p>
    <w:p w14:paraId="4FB78DB8" w14:textId="77777777" w:rsidR="004E0A00" w:rsidRDefault="004E0A00" w:rsidP="004E0A00">
      <w:pPr>
        <w:rPr>
          <w:lang w:eastAsia="zh-CN"/>
        </w:rPr>
      </w:pPr>
      <w:r>
        <w:t>This resource is a container resource for individual subscriptions.</w:t>
      </w:r>
    </w:p>
    <w:p w14:paraId="4FC4AE99" w14:textId="77777777" w:rsidR="004E0A00" w:rsidRDefault="004E0A00" w:rsidP="004E0A00">
      <w:pPr>
        <w:pStyle w:val="H7"/>
      </w:pPr>
      <w:r>
        <w:rPr>
          <w:lang w:eastAsia="zh-CN"/>
        </w:rPr>
        <w:t>12.6.1.3</w:t>
      </w:r>
      <w:r>
        <w:t>.2.2</w:t>
      </w:r>
      <w:r>
        <w:rPr>
          <w:lang w:eastAsia="zh-CN"/>
        </w:rPr>
        <w:t>.2</w:t>
      </w:r>
      <w:r>
        <w:tab/>
        <w:t>URI</w:t>
      </w:r>
    </w:p>
    <w:p w14:paraId="476B0CDB" w14:textId="77777777" w:rsidR="004E0A00" w:rsidRDefault="004E0A00" w:rsidP="004E0A00">
      <w:pPr>
        <w:rPr>
          <w:lang w:eastAsia="zh-CN"/>
        </w:rPr>
      </w:pPr>
      <w:r>
        <w:rPr>
          <w:lang w:eastAsia="zh-CN"/>
        </w:rPr>
        <w:t>Resource URI: {</w:t>
      </w:r>
      <w:proofErr w:type="spellStart"/>
      <w:r>
        <w:rPr>
          <w:lang w:eastAsia="zh-CN"/>
        </w:rPr>
        <w:t>MnSRoot</w:t>
      </w:r>
      <w:proofErr w:type="spellEnd"/>
      <w:r>
        <w:rPr>
          <w:lang w:eastAsia="zh-CN"/>
        </w:rPr>
        <w:t>}/</w:t>
      </w:r>
      <w:proofErr w:type="spellStart"/>
      <w:r>
        <w:t>FileDataReportingMnS</w:t>
      </w:r>
      <w:proofErr w:type="spellEnd"/>
      <w:r>
        <w:t>/{</w:t>
      </w:r>
      <w:proofErr w:type="spellStart"/>
      <w:r>
        <w:t>MnSVersion</w:t>
      </w:r>
      <w:proofErr w:type="spellEnd"/>
      <w:r>
        <w:t>}</w:t>
      </w:r>
      <w:r>
        <w:rPr>
          <w:lang w:eastAsia="zh-CN"/>
        </w:rPr>
        <w:t>/subscriptions</w:t>
      </w:r>
    </w:p>
    <w:p w14:paraId="70D90F43" w14:textId="77777777" w:rsidR="004E0A00" w:rsidRDefault="004E0A00" w:rsidP="004E0A00">
      <w:r>
        <w:t>The resource URI variables are defined in table 12.6.1.3.3.2.2.2</w:t>
      </w:r>
      <w:r>
        <w:rPr>
          <w:lang w:eastAsia="zh-CN"/>
        </w:rPr>
        <w:t>-1:</w:t>
      </w:r>
    </w:p>
    <w:p w14:paraId="522B7826" w14:textId="77777777" w:rsidR="004E0A00" w:rsidRDefault="004E0A00" w:rsidP="004E0A00">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19"/>
      </w:tblGrid>
      <w:tr w:rsidR="004E0A00" w14:paraId="697C229B" w14:textId="77777777" w:rsidTr="001E255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68AD188D" w14:textId="77777777" w:rsidR="004E0A00" w:rsidRDefault="004E0A00" w:rsidP="001E2551">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393D5C1" w14:textId="77777777" w:rsidR="004E0A00" w:rsidRDefault="004E0A00" w:rsidP="001E2551">
            <w:pPr>
              <w:keepNext/>
              <w:keepLines/>
              <w:spacing w:after="0"/>
              <w:jc w:val="center"/>
              <w:rPr>
                <w:rFonts w:ascii="Arial" w:hAnsi="Arial"/>
                <w:b/>
                <w:sz w:val="18"/>
              </w:rPr>
            </w:pPr>
            <w:r>
              <w:rPr>
                <w:rFonts w:ascii="Arial" w:hAnsi="Arial"/>
                <w:b/>
                <w:sz w:val="18"/>
              </w:rPr>
              <w:t>Definition</w:t>
            </w:r>
          </w:p>
        </w:tc>
      </w:tr>
      <w:tr w:rsidR="004E0A00" w14:paraId="2FDA729B" w14:textId="77777777" w:rsidTr="001E2551">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5A4877D0" w14:textId="77777777" w:rsidR="004E0A00" w:rsidRDefault="004E0A00" w:rsidP="001E2551">
            <w:pPr>
              <w:pStyle w:val="TAL"/>
            </w:pPr>
            <w:proofErr w:type="spellStart"/>
            <w:r>
              <w:t>MnSRoot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292948CC" w14:textId="77777777" w:rsidR="004E0A00" w:rsidRDefault="004E0A00" w:rsidP="001E2551">
            <w:pPr>
              <w:pStyle w:val="TAL"/>
            </w:pPr>
            <w:r>
              <w:t>See clause 4.4.3 of TS 32.158 [15]</w:t>
            </w:r>
          </w:p>
        </w:tc>
      </w:tr>
      <w:tr w:rsidR="004E0A00" w14:paraId="22A98D1E" w14:textId="77777777" w:rsidTr="001E2551">
        <w:trPr>
          <w:jc w:val="center"/>
        </w:trPr>
        <w:tc>
          <w:tcPr>
            <w:tcW w:w="1093" w:type="pct"/>
            <w:tcBorders>
              <w:top w:val="single" w:sz="6" w:space="0" w:color="000000"/>
              <w:left w:val="single" w:sz="6" w:space="0" w:color="000000"/>
              <w:bottom w:val="single" w:sz="6" w:space="0" w:color="000000"/>
              <w:right w:val="single" w:sz="6" w:space="0" w:color="000000"/>
            </w:tcBorders>
          </w:tcPr>
          <w:p w14:paraId="6A6B7C7F" w14:textId="77777777" w:rsidR="004E0A00" w:rsidRDefault="004E0A00" w:rsidP="001E2551">
            <w:pPr>
              <w:pStyle w:val="TAL"/>
            </w:pPr>
            <w:proofErr w:type="spellStart"/>
            <w:r w:rsidRPr="0076314D">
              <w:t>MnSVersion</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14:paraId="38940C53" w14:textId="77777777" w:rsidR="004E0A00" w:rsidRDefault="004E0A00" w:rsidP="001E2551">
            <w:pPr>
              <w:pStyle w:val="TAL"/>
            </w:pPr>
            <w:r w:rsidRPr="00A54615">
              <w:t>See clause 4.4.</w:t>
            </w:r>
            <w:r>
              <w:t>3</w:t>
            </w:r>
            <w:r w:rsidRPr="00A54615">
              <w:t xml:space="preserve"> of TS 32.158 [15]</w:t>
            </w:r>
          </w:p>
        </w:tc>
      </w:tr>
    </w:tbl>
    <w:p w14:paraId="5D977DE1" w14:textId="77777777" w:rsidR="004E0A00" w:rsidRDefault="004E0A00" w:rsidP="004E0A00">
      <w:pPr>
        <w:rPr>
          <w:lang w:eastAsia="zh-CN"/>
        </w:rPr>
      </w:pPr>
    </w:p>
    <w:p w14:paraId="17C5139B" w14:textId="77777777" w:rsidR="004E0A00" w:rsidRDefault="004E0A00" w:rsidP="004E0A00">
      <w:pPr>
        <w:pStyle w:val="H7"/>
      </w:pPr>
      <w:r>
        <w:rPr>
          <w:lang w:eastAsia="zh-CN"/>
        </w:rPr>
        <w:t>12.6.1.3</w:t>
      </w:r>
      <w:r>
        <w:t>.2.2</w:t>
      </w:r>
      <w:r>
        <w:rPr>
          <w:lang w:eastAsia="zh-CN"/>
        </w:rPr>
        <w:t>.3</w:t>
      </w:r>
      <w:r>
        <w:tab/>
        <w:t>HTTP methods</w:t>
      </w:r>
    </w:p>
    <w:p w14:paraId="7E8DE63D" w14:textId="77777777" w:rsidR="004E0A00" w:rsidRDefault="004E0A00" w:rsidP="004E0A00">
      <w:pPr>
        <w:pStyle w:val="H8"/>
      </w:pPr>
      <w:r>
        <w:t>12.6.1.3.2.2.3.1</w:t>
      </w:r>
      <w:r>
        <w:tab/>
        <w:t>POST</w:t>
      </w:r>
    </w:p>
    <w:p w14:paraId="24C6B68F" w14:textId="77777777" w:rsidR="004E0A00" w:rsidRDefault="004E0A00" w:rsidP="004E0A00">
      <w:r>
        <w:t xml:space="preserve">This method shall support the URI query parameters specified in table </w:t>
      </w:r>
      <w:r>
        <w:rPr>
          <w:lang w:eastAsia="zh-CN"/>
        </w:rPr>
        <w:t>12.6.1.3</w:t>
      </w:r>
      <w:r>
        <w:t>.2.2.3.1-1.</w:t>
      </w:r>
    </w:p>
    <w:p w14:paraId="76566449" w14:textId="77777777" w:rsidR="004E0A00" w:rsidRDefault="004E0A00" w:rsidP="004E0A00">
      <w:pPr>
        <w:pStyle w:val="TH"/>
        <w:rPr>
          <w:rFonts w:cs="Arial"/>
        </w:rPr>
      </w:pPr>
      <w:r>
        <w:lastRenderedPageBreak/>
        <w:t xml:space="preserve">Table </w:t>
      </w:r>
      <w:r>
        <w:rPr>
          <w:lang w:eastAsia="zh-CN"/>
        </w:rPr>
        <w:t>12.6.1.3</w:t>
      </w:r>
      <w:r>
        <w:t xml:space="preserve">.2.2.3.1-1: URI query parameters supported by the POST method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4E0A00" w14:paraId="2446592F"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B524AA4" w14:textId="77777777" w:rsidR="004E0A00" w:rsidRDefault="004E0A00" w:rsidP="001E255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4F0654D0" w14:textId="77777777" w:rsidR="004E0A00" w:rsidRDefault="004E0A00" w:rsidP="001E255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0F0844F" w14:textId="77777777" w:rsidR="004E0A00" w:rsidRDefault="004E0A00" w:rsidP="001E255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6108EE2" w14:textId="77777777" w:rsidR="004E0A00" w:rsidRDefault="004E0A00" w:rsidP="001E2551">
            <w:pPr>
              <w:pStyle w:val="TAH"/>
            </w:pPr>
            <w:r>
              <w:t>S</w:t>
            </w:r>
          </w:p>
        </w:tc>
      </w:tr>
      <w:tr w:rsidR="004E0A00" w14:paraId="2A684D29" w14:textId="77777777" w:rsidTr="001E2551">
        <w:tc>
          <w:tcPr>
            <w:tcW w:w="818" w:type="pct"/>
            <w:tcBorders>
              <w:top w:val="single" w:sz="4" w:space="0" w:color="auto"/>
              <w:left w:val="single" w:sz="6" w:space="0" w:color="000000"/>
              <w:bottom w:val="single" w:sz="4" w:space="0" w:color="auto"/>
              <w:right w:val="single" w:sz="6" w:space="0" w:color="000000"/>
            </w:tcBorders>
            <w:hideMark/>
          </w:tcPr>
          <w:p w14:paraId="39D814D3" w14:textId="77777777" w:rsidR="004E0A00" w:rsidRDefault="004E0A00" w:rsidP="001E255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31A3B7B2" w14:textId="77777777" w:rsidR="004E0A00" w:rsidRDefault="004E0A00" w:rsidP="001E255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70CB07B8" w14:textId="77777777" w:rsidR="004E0A00" w:rsidRDefault="004E0A00" w:rsidP="001E255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37F418CD" w14:textId="77777777" w:rsidR="004E0A00" w:rsidRDefault="004E0A00" w:rsidP="001E2551">
            <w:pPr>
              <w:pStyle w:val="TAL"/>
              <w:jc w:val="center"/>
            </w:pPr>
            <w:r>
              <w:t>n/a</w:t>
            </w:r>
          </w:p>
        </w:tc>
      </w:tr>
    </w:tbl>
    <w:p w14:paraId="7E64EBD1" w14:textId="77777777" w:rsidR="004E0A00" w:rsidRDefault="004E0A00" w:rsidP="004E0A00"/>
    <w:p w14:paraId="00B7AD89" w14:textId="77777777" w:rsidR="004E0A00" w:rsidRDefault="004E0A00" w:rsidP="004E0A00">
      <w:r>
        <w:t xml:space="preserve">This method shall support the request data structures specified in table </w:t>
      </w:r>
      <w:r>
        <w:rPr>
          <w:lang w:eastAsia="zh-CN"/>
        </w:rPr>
        <w:t>12.6.1.3</w:t>
      </w:r>
      <w:r>
        <w:t xml:space="preserve">.2.2.3.1-2 and the response data </w:t>
      </w:r>
      <w:proofErr w:type="gramStart"/>
      <w:r>
        <w:t>structures</w:t>
      </w:r>
      <w:proofErr w:type="gramEnd"/>
      <w:r>
        <w:t xml:space="preserve"> and response codes specified in table </w:t>
      </w:r>
      <w:r>
        <w:rPr>
          <w:lang w:eastAsia="zh-CN"/>
        </w:rPr>
        <w:t>12.6.1.3</w:t>
      </w:r>
      <w:r>
        <w:t>.2.2.3.1-3.</w:t>
      </w:r>
    </w:p>
    <w:p w14:paraId="218916F2" w14:textId="77777777" w:rsidR="004E0A00" w:rsidRDefault="004E0A00" w:rsidP="004E0A00">
      <w:pPr>
        <w:pStyle w:val="TH"/>
      </w:pPr>
      <w:r>
        <w:t xml:space="preserve">Table </w:t>
      </w:r>
      <w:r>
        <w:rPr>
          <w:lang w:eastAsia="zh-CN"/>
        </w:rPr>
        <w:t>12.6.1.3</w:t>
      </w:r>
      <w:r>
        <w:t xml:space="preserve">.2.2.3.1-2: Data structures supported by the POST Request Body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6"/>
        <w:gridCol w:w="345"/>
      </w:tblGrid>
      <w:tr w:rsidR="004E0A00" w14:paraId="4599F698" w14:textId="77777777" w:rsidTr="001E2551">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234201E8" w14:textId="77777777" w:rsidR="004E0A00" w:rsidRDefault="004E0A00" w:rsidP="001E2551">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4FE4E8" w14:textId="77777777" w:rsidR="004E0A00" w:rsidRDefault="004E0A00" w:rsidP="001E2551">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0D5C48" w14:textId="77777777" w:rsidR="004E0A00" w:rsidRDefault="004E0A00" w:rsidP="001E2551">
            <w:pPr>
              <w:pStyle w:val="TAH"/>
            </w:pPr>
            <w:r>
              <w:t>S</w:t>
            </w:r>
          </w:p>
        </w:tc>
      </w:tr>
      <w:tr w:rsidR="004E0A00" w14:paraId="0FEDC4CC" w14:textId="77777777" w:rsidTr="001E2551">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3E960727" w14:textId="77777777" w:rsidR="004E0A00" w:rsidRDefault="004E0A00" w:rsidP="001E2551">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1C9D2628" w14:textId="77777777" w:rsidR="004E0A00" w:rsidRDefault="004E0A00" w:rsidP="001E2551">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53CD8ED8" w14:textId="77777777" w:rsidR="004E0A00" w:rsidRDefault="004E0A00" w:rsidP="001E2551">
            <w:pPr>
              <w:pStyle w:val="TAL"/>
              <w:jc w:val="center"/>
            </w:pPr>
            <w:r>
              <w:t>M</w:t>
            </w:r>
          </w:p>
        </w:tc>
      </w:tr>
    </w:tbl>
    <w:p w14:paraId="2FA36ECC" w14:textId="77777777" w:rsidR="004E0A00" w:rsidRDefault="004E0A00" w:rsidP="004E0A00"/>
    <w:p w14:paraId="2BDE53CA" w14:textId="77777777" w:rsidR="004E0A00" w:rsidRDefault="004E0A00" w:rsidP="004E0A00">
      <w:pPr>
        <w:pStyle w:val="TH"/>
      </w:pPr>
      <w:r>
        <w:t xml:space="preserve">Table </w:t>
      </w:r>
      <w:r>
        <w:rPr>
          <w:lang w:eastAsia="zh-CN"/>
        </w:rPr>
        <w:t>12.6.1.3</w:t>
      </w:r>
      <w:r>
        <w:t xml:space="preserve">.2.2.3.1-3: Data structures supported by the POST Response Body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5"/>
        <w:gridCol w:w="5275"/>
        <w:gridCol w:w="385"/>
      </w:tblGrid>
      <w:tr w:rsidR="004E0A00" w14:paraId="1CD5B1A8" w14:textId="77777777" w:rsidTr="001E2551">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0B413165" w14:textId="77777777" w:rsidR="004E0A00" w:rsidRDefault="004E0A00" w:rsidP="001E2551">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0AE54" w14:textId="77777777" w:rsidR="004E0A00" w:rsidRDefault="004E0A00" w:rsidP="001E2551">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1DFCC707" w14:textId="77777777" w:rsidR="004E0A00" w:rsidRDefault="004E0A00" w:rsidP="001E255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56C0A59" w14:textId="77777777" w:rsidR="004E0A00" w:rsidRDefault="004E0A00" w:rsidP="001E2551">
            <w:pPr>
              <w:pStyle w:val="TAH"/>
            </w:pPr>
            <w:r>
              <w:t>S</w:t>
            </w:r>
          </w:p>
        </w:tc>
      </w:tr>
      <w:tr w:rsidR="004E0A00" w14:paraId="5E326A58" w14:textId="77777777" w:rsidTr="001E2551">
        <w:tc>
          <w:tcPr>
            <w:tcW w:w="1243" w:type="pct"/>
            <w:tcBorders>
              <w:top w:val="single" w:sz="4" w:space="0" w:color="auto"/>
              <w:left w:val="single" w:sz="6" w:space="0" w:color="000000"/>
              <w:bottom w:val="single" w:sz="4" w:space="0" w:color="auto"/>
              <w:right w:val="single" w:sz="6" w:space="0" w:color="000000"/>
            </w:tcBorders>
            <w:hideMark/>
          </w:tcPr>
          <w:p w14:paraId="4D0D2BC8" w14:textId="77777777" w:rsidR="004E0A00" w:rsidRDefault="004E0A00" w:rsidP="001E2551">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D5588E0" w14:textId="77777777" w:rsidR="004E0A00" w:rsidRDefault="004E0A00" w:rsidP="001E2551">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2570BE76" w14:textId="77777777" w:rsidR="004E0A00" w:rsidRDefault="004E0A00" w:rsidP="001E2551">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71477A79" w14:textId="77777777" w:rsidR="004E0A00" w:rsidRDefault="004E0A00" w:rsidP="001E2551">
            <w:pPr>
              <w:pStyle w:val="TAL"/>
              <w:jc w:val="center"/>
            </w:pPr>
            <w:r>
              <w:t>M</w:t>
            </w:r>
          </w:p>
        </w:tc>
      </w:tr>
      <w:tr w:rsidR="004E0A00" w14:paraId="6FE95E37" w14:textId="77777777" w:rsidTr="001E2551">
        <w:tc>
          <w:tcPr>
            <w:tcW w:w="1243" w:type="pct"/>
            <w:tcBorders>
              <w:top w:val="single" w:sz="4" w:space="0" w:color="auto"/>
              <w:left w:val="single" w:sz="6" w:space="0" w:color="000000"/>
              <w:bottom w:val="single" w:sz="6" w:space="0" w:color="000000"/>
              <w:right w:val="single" w:sz="6" w:space="0" w:color="000000"/>
            </w:tcBorders>
            <w:hideMark/>
          </w:tcPr>
          <w:p w14:paraId="4F268B82" w14:textId="77777777" w:rsidR="004E0A00" w:rsidRDefault="004E0A00" w:rsidP="001E2551">
            <w:pPr>
              <w:pStyle w:val="TAL"/>
            </w:pPr>
            <w:proofErr w:type="spellStart"/>
            <w:r>
              <w:t>ErrorResponse</w:t>
            </w:r>
            <w:proofErr w:type="spellEnd"/>
          </w:p>
        </w:tc>
        <w:tc>
          <w:tcPr>
            <w:tcW w:w="818" w:type="pct"/>
            <w:tcBorders>
              <w:top w:val="single" w:sz="4" w:space="0" w:color="auto"/>
              <w:left w:val="single" w:sz="6" w:space="0" w:color="000000"/>
              <w:bottom w:val="single" w:sz="6" w:space="0" w:color="000000"/>
              <w:right w:val="single" w:sz="6" w:space="0" w:color="000000"/>
            </w:tcBorders>
            <w:hideMark/>
          </w:tcPr>
          <w:p w14:paraId="14C2D664" w14:textId="77777777" w:rsidR="004E0A00" w:rsidRDefault="004E0A00" w:rsidP="001E2551">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11A77DD7" w14:textId="77777777" w:rsidR="004E0A00" w:rsidRDefault="004E0A00" w:rsidP="001E2551">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1936DD5" w14:textId="77777777" w:rsidR="004E0A00" w:rsidRDefault="004E0A00" w:rsidP="001E2551">
            <w:pPr>
              <w:pStyle w:val="TAL"/>
              <w:jc w:val="center"/>
            </w:pPr>
            <w:r>
              <w:t>M</w:t>
            </w:r>
          </w:p>
        </w:tc>
      </w:tr>
    </w:tbl>
    <w:p w14:paraId="66D05C03" w14:textId="77777777" w:rsidR="004E0A00" w:rsidRDefault="004E0A00" w:rsidP="004E0A00"/>
    <w:p w14:paraId="6266DEFE" w14:textId="77777777" w:rsidR="004E0A00" w:rsidRDefault="004E0A00" w:rsidP="004E0A00">
      <w:pPr>
        <w:pStyle w:val="H8"/>
      </w:pPr>
      <w:r>
        <w:t>12.6.1.3.2.2.3.2</w:t>
      </w:r>
      <w:r>
        <w:tab/>
        <w:t>Void</w:t>
      </w:r>
    </w:p>
    <w:p w14:paraId="1F859270" w14:textId="77777777" w:rsidR="004E0A00" w:rsidRDefault="004E0A00" w:rsidP="004E0A00">
      <w:pPr>
        <w:rPr>
          <w:lang w:eastAsia="zh-CN"/>
        </w:rPr>
      </w:pPr>
    </w:p>
    <w:p w14:paraId="624F9632" w14:textId="77777777" w:rsidR="004E0A00" w:rsidRDefault="004E0A00" w:rsidP="004E0A00">
      <w:pPr>
        <w:pStyle w:val="H6"/>
      </w:pPr>
      <w:bookmarkStart w:id="601" w:name="_Toc51581294"/>
      <w:bookmarkStart w:id="602" w:name="_Toc52356557"/>
      <w:bookmarkStart w:id="603" w:name="_Toc55228127"/>
      <w:r>
        <w:rPr>
          <w:lang w:eastAsia="zh-CN"/>
        </w:rPr>
        <w:t>12.6.1.3</w:t>
      </w:r>
      <w:r>
        <w:t>.2.3</w:t>
      </w:r>
      <w:r>
        <w:rPr>
          <w:lang w:eastAsia="zh-CN"/>
        </w:rPr>
        <w:tab/>
      </w:r>
      <w:r>
        <w:t>Resource</w:t>
      </w:r>
      <w:r>
        <w:rPr>
          <w:lang w:eastAsia="zh-CN"/>
        </w:rPr>
        <w:t xml:space="preserve"> </w:t>
      </w:r>
      <w:r>
        <w:t>"...</w:t>
      </w:r>
      <w:r>
        <w:rPr>
          <w:lang w:eastAsia="zh-CN"/>
        </w:rPr>
        <w:t>/subscriptions/{</w:t>
      </w:r>
      <w:proofErr w:type="spellStart"/>
      <w:r>
        <w:rPr>
          <w:lang w:eastAsia="zh-CN"/>
        </w:rPr>
        <w:t>subscriptionId</w:t>
      </w:r>
      <w:proofErr w:type="spellEnd"/>
      <w:r>
        <w:rPr>
          <w:lang w:eastAsia="zh-CN"/>
        </w:rPr>
        <w:t>}</w:t>
      </w:r>
      <w:r>
        <w:t>"</w:t>
      </w:r>
      <w:bookmarkEnd w:id="601"/>
      <w:bookmarkEnd w:id="602"/>
      <w:bookmarkEnd w:id="603"/>
    </w:p>
    <w:p w14:paraId="2241EF42" w14:textId="77777777" w:rsidR="004E0A00" w:rsidRDefault="004E0A00" w:rsidP="004E0A00">
      <w:pPr>
        <w:pStyle w:val="H7"/>
        <w:rPr>
          <w:lang w:eastAsia="zh-CN"/>
        </w:rPr>
      </w:pPr>
      <w:r>
        <w:rPr>
          <w:lang w:eastAsia="zh-CN"/>
        </w:rPr>
        <w:t>12.6.1.3</w:t>
      </w:r>
      <w:r>
        <w:t>.2.3</w:t>
      </w:r>
      <w:r>
        <w:rPr>
          <w:lang w:eastAsia="zh-CN"/>
        </w:rPr>
        <w:t>.1</w:t>
      </w:r>
      <w:r>
        <w:rPr>
          <w:lang w:eastAsia="zh-CN"/>
        </w:rPr>
        <w:tab/>
      </w:r>
      <w:r>
        <w:t>Description</w:t>
      </w:r>
    </w:p>
    <w:p w14:paraId="56846A74" w14:textId="77777777" w:rsidR="004E0A00" w:rsidRDefault="004E0A00" w:rsidP="004E0A00">
      <w:r>
        <w:t>This resource represents a subscription.</w:t>
      </w:r>
    </w:p>
    <w:p w14:paraId="30F4B5D0" w14:textId="77777777" w:rsidR="004E0A00" w:rsidRDefault="004E0A00" w:rsidP="004E0A00">
      <w:pPr>
        <w:pStyle w:val="H7"/>
      </w:pPr>
      <w:bookmarkStart w:id="604" w:name="OLE_LINK7"/>
      <w:r>
        <w:rPr>
          <w:lang w:eastAsia="zh-CN"/>
        </w:rPr>
        <w:t>12.6.1.3</w:t>
      </w:r>
      <w:r>
        <w:t>.2.3</w:t>
      </w:r>
      <w:r>
        <w:rPr>
          <w:lang w:eastAsia="zh-CN"/>
        </w:rPr>
        <w:t>.2</w:t>
      </w:r>
      <w:bookmarkEnd w:id="604"/>
      <w:r>
        <w:tab/>
        <w:t>URI</w:t>
      </w:r>
    </w:p>
    <w:p w14:paraId="36EFC5F4" w14:textId="77777777" w:rsidR="004E0A00" w:rsidRDefault="004E0A00" w:rsidP="004E0A00">
      <w:pPr>
        <w:rPr>
          <w:lang w:eastAsia="zh-CN"/>
        </w:rPr>
      </w:pPr>
      <w:r>
        <w:t>Resource URI: {MnSRoot}/FileDataReportingMnS/{MnSVersion}</w:t>
      </w:r>
      <w:r>
        <w:rPr>
          <w:lang w:eastAsia="zh-CN"/>
        </w:rPr>
        <w:t>/subscriptions/{subscriptionId}</w:t>
      </w:r>
    </w:p>
    <w:p w14:paraId="2789EFDE" w14:textId="77777777" w:rsidR="004E0A00" w:rsidRDefault="004E0A00" w:rsidP="004E0A00">
      <w:pPr>
        <w:rPr>
          <w:lang w:eastAsia="zh-CN"/>
        </w:rPr>
      </w:pPr>
      <w:r>
        <w:t xml:space="preserve">The resource URI variables are defined in table </w:t>
      </w:r>
      <w:r>
        <w:rPr>
          <w:lang w:eastAsia="zh-CN"/>
        </w:rPr>
        <w:t>12.6.1.3</w:t>
      </w:r>
      <w:r>
        <w:t>.2.3</w:t>
      </w:r>
      <w:r>
        <w:rPr>
          <w:lang w:eastAsia="zh-CN"/>
        </w:rPr>
        <w:t>.2</w:t>
      </w:r>
      <w:r>
        <w:t>-1.</w:t>
      </w:r>
    </w:p>
    <w:p w14:paraId="71C3E366" w14:textId="77777777" w:rsidR="004E0A00" w:rsidRDefault="004E0A00" w:rsidP="004E0A00">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14:paraId="1DAC74AB"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02F7B266" w14:textId="77777777" w:rsidR="004E0A00" w:rsidRDefault="004E0A00" w:rsidP="001E2551">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383ADB9" w14:textId="77777777" w:rsidR="004E0A00" w:rsidRDefault="004E0A00" w:rsidP="001E2551">
            <w:pPr>
              <w:pStyle w:val="TAH"/>
            </w:pPr>
            <w:r>
              <w:t>Definition</w:t>
            </w:r>
          </w:p>
        </w:tc>
      </w:tr>
      <w:tr w:rsidR="004E0A00" w14:paraId="64D8257A"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7C04823C" w14:textId="77777777" w:rsidR="004E0A00" w:rsidRDefault="004E0A00" w:rsidP="001E2551">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540527E4" w14:textId="77777777" w:rsidR="004E0A00" w:rsidRDefault="004E0A00" w:rsidP="001E2551">
            <w:pPr>
              <w:pStyle w:val="TAL"/>
            </w:pPr>
            <w:r>
              <w:t>See clause 4.4.3 of TS 32.158 [15]</w:t>
            </w:r>
          </w:p>
        </w:tc>
      </w:tr>
      <w:tr w:rsidR="004E0A00" w14:paraId="410A265D"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53229661" w14:textId="77777777" w:rsidR="004E0A00" w:rsidRDefault="004E0A00" w:rsidP="001E2551">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0EFF801" w14:textId="77777777" w:rsidR="004E0A00" w:rsidRDefault="004E0A00" w:rsidP="001E2551">
            <w:pPr>
              <w:pStyle w:val="TAL"/>
            </w:pPr>
            <w:r w:rsidRPr="00A54615">
              <w:t>See clause 4.4.</w:t>
            </w:r>
            <w:r>
              <w:t>3</w:t>
            </w:r>
            <w:r w:rsidRPr="00A54615">
              <w:t xml:space="preserve"> of TS 32.158 [15]</w:t>
            </w:r>
          </w:p>
        </w:tc>
      </w:tr>
      <w:tr w:rsidR="004E0A00" w14:paraId="507B8AF0"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D6E9C1F" w14:textId="77777777" w:rsidR="004E0A00" w:rsidRDefault="004E0A00" w:rsidP="001E2551">
            <w:pPr>
              <w:pStyle w:val="TAL"/>
            </w:pPr>
            <w:proofErr w:type="spellStart"/>
            <w:r>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57681F09" w14:textId="77777777" w:rsidR="004E0A00" w:rsidRDefault="004E0A00" w:rsidP="001E2551">
            <w:pPr>
              <w:pStyle w:val="TAL"/>
            </w:pPr>
            <w:r>
              <w:t>Subscription identifier</w:t>
            </w:r>
          </w:p>
        </w:tc>
      </w:tr>
    </w:tbl>
    <w:p w14:paraId="2E8DFDE4" w14:textId="77777777" w:rsidR="004E0A00" w:rsidRDefault="004E0A00" w:rsidP="004E0A00"/>
    <w:p w14:paraId="1851F277" w14:textId="77777777" w:rsidR="004E0A00" w:rsidRDefault="004E0A00" w:rsidP="004E0A00">
      <w:pPr>
        <w:pStyle w:val="H7"/>
      </w:pPr>
      <w:r>
        <w:rPr>
          <w:lang w:eastAsia="zh-CN"/>
        </w:rPr>
        <w:t>12.6.1.3</w:t>
      </w:r>
      <w:r>
        <w:t>.2.3</w:t>
      </w:r>
      <w:r>
        <w:rPr>
          <w:lang w:eastAsia="zh-CN"/>
        </w:rPr>
        <w:t>.3</w:t>
      </w:r>
      <w:r>
        <w:tab/>
        <w:t>HTTP methods</w:t>
      </w:r>
    </w:p>
    <w:p w14:paraId="1ACF8285" w14:textId="77777777" w:rsidR="004E0A00" w:rsidRDefault="004E0A00" w:rsidP="004E0A00">
      <w:pPr>
        <w:pStyle w:val="H8"/>
      </w:pPr>
      <w:r>
        <w:t>12.6.1.3.2.3.3.1</w:t>
      </w:r>
      <w:r>
        <w:tab/>
        <w:t>DELETE</w:t>
      </w:r>
    </w:p>
    <w:p w14:paraId="25CEE024" w14:textId="77777777" w:rsidR="004E0A00" w:rsidRDefault="004E0A00" w:rsidP="004E0A00">
      <w:r>
        <w:t xml:space="preserve">This method shall support the URI query parameters specified in table </w:t>
      </w:r>
      <w:r>
        <w:rPr>
          <w:lang w:eastAsia="zh-CN"/>
        </w:rPr>
        <w:t>12.6.1.3</w:t>
      </w:r>
      <w:r>
        <w:t>.2.3</w:t>
      </w:r>
      <w:r>
        <w:rPr>
          <w:lang w:eastAsia="zh-CN"/>
        </w:rPr>
        <w:t>.3</w:t>
      </w:r>
      <w:r>
        <w:t>-1.</w:t>
      </w:r>
    </w:p>
    <w:p w14:paraId="0C7984EC" w14:textId="77777777" w:rsidR="004E0A00" w:rsidRDefault="004E0A00" w:rsidP="004E0A00">
      <w:pPr>
        <w:pStyle w:val="TH"/>
        <w:rPr>
          <w:rFonts w:cs="Arial"/>
        </w:rPr>
      </w:pPr>
      <w:r>
        <w:t xml:space="preserve">Table </w:t>
      </w:r>
      <w:r>
        <w:rPr>
          <w:lang w:eastAsia="zh-CN"/>
        </w:rPr>
        <w:t>12.6.1.3</w:t>
      </w:r>
      <w:r>
        <w:t>.2.3</w:t>
      </w:r>
      <w:r>
        <w:rPr>
          <w:lang w:eastAsia="zh-CN"/>
        </w:rPr>
        <w:t>.3</w:t>
      </w:r>
      <w:r>
        <w:t xml:space="preserve">-1: URI query parameters supported by the DELETE method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4E0A00" w14:paraId="46C5F807"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CECFBEC" w14:textId="77777777" w:rsidR="004E0A00" w:rsidRDefault="004E0A00" w:rsidP="001E255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A894A54" w14:textId="77777777" w:rsidR="004E0A00" w:rsidRDefault="004E0A00" w:rsidP="001E255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FF537D5" w14:textId="77777777" w:rsidR="004E0A00" w:rsidRDefault="004E0A00" w:rsidP="001E255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D6BAC84" w14:textId="77777777" w:rsidR="004E0A00" w:rsidRDefault="004E0A00" w:rsidP="001E2551">
            <w:pPr>
              <w:pStyle w:val="TAH"/>
            </w:pPr>
            <w:r>
              <w:t>S</w:t>
            </w:r>
          </w:p>
        </w:tc>
      </w:tr>
      <w:tr w:rsidR="004E0A00" w14:paraId="224CE518" w14:textId="77777777" w:rsidTr="001E2551">
        <w:tc>
          <w:tcPr>
            <w:tcW w:w="818" w:type="pct"/>
            <w:tcBorders>
              <w:top w:val="single" w:sz="4" w:space="0" w:color="auto"/>
              <w:left w:val="single" w:sz="6" w:space="0" w:color="000000"/>
              <w:bottom w:val="single" w:sz="4" w:space="0" w:color="auto"/>
              <w:right w:val="single" w:sz="6" w:space="0" w:color="000000"/>
            </w:tcBorders>
            <w:hideMark/>
          </w:tcPr>
          <w:p w14:paraId="33C90799" w14:textId="77777777" w:rsidR="004E0A00" w:rsidRDefault="004E0A00" w:rsidP="001E255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235575E" w14:textId="77777777" w:rsidR="004E0A00" w:rsidRDefault="004E0A00" w:rsidP="001E255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13658260" w14:textId="77777777" w:rsidR="004E0A00" w:rsidRDefault="004E0A00" w:rsidP="001E255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38474C75" w14:textId="77777777" w:rsidR="004E0A00" w:rsidRDefault="004E0A00" w:rsidP="001E2551">
            <w:pPr>
              <w:pStyle w:val="TAL"/>
              <w:jc w:val="center"/>
            </w:pPr>
            <w:r>
              <w:t>n/a</w:t>
            </w:r>
          </w:p>
        </w:tc>
      </w:tr>
    </w:tbl>
    <w:p w14:paraId="7AFD9338" w14:textId="77777777" w:rsidR="004E0A00" w:rsidRDefault="004E0A00" w:rsidP="004E0A00"/>
    <w:p w14:paraId="6D05D2D0" w14:textId="77777777" w:rsidR="004E0A00" w:rsidRDefault="004E0A00" w:rsidP="004E0A00">
      <w:r>
        <w:t xml:space="preserve">This method shall support the request data structures specified in table </w:t>
      </w:r>
      <w:r>
        <w:rPr>
          <w:lang w:eastAsia="zh-CN"/>
        </w:rPr>
        <w:t>12.6.1.3</w:t>
      </w:r>
      <w:r>
        <w:t>.2.3</w:t>
      </w:r>
      <w:r>
        <w:rPr>
          <w:lang w:eastAsia="zh-CN"/>
        </w:rPr>
        <w:t>.3</w:t>
      </w:r>
      <w:r>
        <w:t xml:space="preserve">-2 and the response data </w:t>
      </w:r>
      <w:proofErr w:type="gramStart"/>
      <w:r>
        <w:t>structures</w:t>
      </w:r>
      <w:proofErr w:type="gramEnd"/>
      <w:r>
        <w:t xml:space="preserve"> and response codes specified in table </w:t>
      </w:r>
      <w:r>
        <w:rPr>
          <w:lang w:eastAsia="zh-CN"/>
        </w:rPr>
        <w:t>12.6.1.3</w:t>
      </w:r>
      <w:r>
        <w:t>.2.3</w:t>
      </w:r>
      <w:r>
        <w:rPr>
          <w:lang w:eastAsia="zh-CN"/>
        </w:rPr>
        <w:t>.3</w:t>
      </w:r>
      <w:r>
        <w:t>-3.</w:t>
      </w:r>
    </w:p>
    <w:p w14:paraId="13755EFD" w14:textId="77777777" w:rsidR="004E0A00" w:rsidRDefault="004E0A00" w:rsidP="004E0A00">
      <w:pPr>
        <w:pStyle w:val="TH"/>
      </w:pPr>
      <w:r>
        <w:t xml:space="preserve">Table </w:t>
      </w:r>
      <w:r>
        <w:rPr>
          <w:lang w:eastAsia="zh-CN"/>
        </w:rPr>
        <w:t>12.6.1.3</w:t>
      </w:r>
      <w:r>
        <w:t>.2.3</w:t>
      </w:r>
      <w:r>
        <w:rPr>
          <w:lang w:eastAsia="zh-CN"/>
        </w:rPr>
        <w:t>.3</w:t>
      </w:r>
      <w:r>
        <w:t xml:space="preserve">-2: Data structures supported by the DELETE Request Body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5"/>
        <w:gridCol w:w="391"/>
      </w:tblGrid>
      <w:tr w:rsidR="004E0A00" w14:paraId="6467DFBD" w14:textId="77777777" w:rsidTr="001E2551">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18C9D945" w14:textId="77777777" w:rsidR="004E0A00" w:rsidRDefault="004E0A00" w:rsidP="001E2551">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2A0D8E0" w14:textId="77777777" w:rsidR="004E0A00" w:rsidRDefault="004E0A00" w:rsidP="001E2551">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ACD4AE" w14:textId="77777777" w:rsidR="004E0A00" w:rsidRDefault="004E0A00" w:rsidP="001E2551">
            <w:pPr>
              <w:pStyle w:val="TAH"/>
            </w:pPr>
            <w:r>
              <w:t>S</w:t>
            </w:r>
          </w:p>
        </w:tc>
      </w:tr>
      <w:tr w:rsidR="004E0A00" w14:paraId="502FBED1" w14:textId="77777777" w:rsidTr="001E2551">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7FFF4F44" w14:textId="77777777" w:rsidR="004E0A00" w:rsidRDefault="004E0A00" w:rsidP="001E2551">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090DC58" w14:textId="77777777" w:rsidR="004E0A00" w:rsidRDefault="004E0A00" w:rsidP="001E2551">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5061BA2A" w14:textId="77777777" w:rsidR="004E0A00" w:rsidRDefault="004E0A00" w:rsidP="001E2551">
            <w:pPr>
              <w:pStyle w:val="TAL"/>
              <w:jc w:val="center"/>
            </w:pPr>
            <w:r>
              <w:t>n/a</w:t>
            </w:r>
          </w:p>
        </w:tc>
      </w:tr>
    </w:tbl>
    <w:p w14:paraId="52B829E6" w14:textId="77777777" w:rsidR="004E0A00" w:rsidRDefault="004E0A00" w:rsidP="004E0A00"/>
    <w:p w14:paraId="7E2C2B73" w14:textId="77777777" w:rsidR="004E0A00" w:rsidRDefault="004E0A00" w:rsidP="004E0A00">
      <w:pPr>
        <w:pStyle w:val="TH"/>
      </w:pPr>
      <w:r>
        <w:lastRenderedPageBreak/>
        <w:t xml:space="preserve">Table </w:t>
      </w:r>
      <w:r>
        <w:rPr>
          <w:lang w:eastAsia="zh-CN"/>
        </w:rPr>
        <w:t>12.6.1.3</w:t>
      </w:r>
      <w:r>
        <w:t>.2.3</w:t>
      </w:r>
      <w:r>
        <w:rPr>
          <w:lang w:eastAsia="zh-CN"/>
        </w:rPr>
        <w:t>.3</w:t>
      </w:r>
      <w:r>
        <w:t xml:space="preserve">-3: Data structures supported by the DELETE Response Body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50"/>
        <w:gridCol w:w="389"/>
      </w:tblGrid>
      <w:tr w:rsidR="004E0A00" w14:paraId="65D6BE0F" w14:textId="77777777" w:rsidTr="001E255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7F8BE53E" w14:textId="77777777" w:rsidR="004E0A00" w:rsidRDefault="004E0A00" w:rsidP="001E2551">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34E66F24" w14:textId="77777777" w:rsidR="004E0A00" w:rsidRDefault="004E0A00" w:rsidP="001E2551">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742760C" w14:textId="77777777" w:rsidR="004E0A00" w:rsidRDefault="004E0A00" w:rsidP="001E2551">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1BB76628" w14:textId="77777777" w:rsidR="004E0A00" w:rsidRDefault="004E0A00" w:rsidP="001E2551">
            <w:pPr>
              <w:pStyle w:val="TAH"/>
            </w:pPr>
            <w:r>
              <w:t>S</w:t>
            </w:r>
          </w:p>
        </w:tc>
      </w:tr>
      <w:tr w:rsidR="004E0A00" w14:paraId="716FAD0C" w14:textId="77777777" w:rsidTr="001E2551">
        <w:tc>
          <w:tcPr>
            <w:tcW w:w="1102" w:type="pct"/>
            <w:tcBorders>
              <w:top w:val="single" w:sz="4" w:space="0" w:color="auto"/>
              <w:left w:val="single" w:sz="6" w:space="0" w:color="000000"/>
              <w:bottom w:val="single" w:sz="4" w:space="0" w:color="auto"/>
              <w:right w:val="single" w:sz="6" w:space="0" w:color="000000"/>
            </w:tcBorders>
            <w:hideMark/>
          </w:tcPr>
          <w:p w14:paraId="7A4621C2" w14:textId="77777777" w:rsidR="004E0A00" w:rsidRDefault="004E0A00" w:rsidP="001E2551">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6F8A0749" w14:textId="77777777" w:rsidR="004E0A00" w:rsidRDefault="004E0A00" w:rsidP="001E2551">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1D466672" w14:textId="77777777" w:rsidR="004E0A00" w:rsidRDefault="004E0A00" w:rsidP="001E2551">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30D4DEAF" w14:textId="77777777" w:rsidR="004E0A00" w:rsidRDefault="004E0A00" w:rsidP="001E2551">
            <w:pPr>
              <w:pStyle w:val="TAL"/>
              <w:jc w:val="center"/>
            </w:pPr>
            <w:r>
              <w:t>M</w:t>
            </w:r>
          </w:p>
        </w:tc>
      </w:tr>
      <w:tr w:rsidR="004E0A00" w14:paraId="3763A4C8" w14:textId="77777777" w:rsidTr="001E2551">
        <w:tc>
          <w:tcPr>
            <w:tcW w:w="1102" w:type="pct"/>
            <w:tcBorders>
              <w:top w:val="single" w:sz="4" w:space="0" w:color="auto"/>
              <w:left w:val="single" w:sz="6" w:space="0" w:color="000000"/>
              <w:bottom w:val="single" w:sz="6" w:space="0" w:color="000000"/>
              <w:right w:val="single" w:sz="6" w:space="0" w:color="000000"/>
            </w:tcBorders>
            <w:hideMark/>
          </w:tcPr>
          <w:p w14:paraId="644E9E84" w14:textId="77777777" w:rsidR="004E0A00" w:rsidRDefault="004E0A00" w:rsidP="001E2551">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37242337" w14:textId="77777777" w:rsidR="004E0A00" w:rsidRDefault="004E0A00" w:rsidP="001E2551">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0067D917" w14:textId="77777777" w:rsidR="004E0A00" w:rsidRDefault="004E0A00" w:rsidP="001E2551">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AFFEE3F" w14:textId="77777777" w:rsidR="004E0A00" w:rsidRDefault="004E0A00" w:rsidP="001E2551">
            <w:pPr>
              <w:pStyle w:val="TAL"/>
              <w:jc w:val="center"/>
            </w:pPr>
            <w:r>
              <w:t>M</w:t>
            </w:r>
          </w:p>
        </w:tc>
      </w:tr>
    </w:tbl>
    <w:p w14:paraId="04B54FDF" w14:textId="77777777" w:rsidR="004E0A00" w:rsidRDefault="004E0A00" w:rsidP="004E0A00">
      <w:pPr>
        <w:rPr>
          <w:lang w:eastAsia="zh-CN"/>
        </w:rPr>
      </w:pPr>
    </w:p>
    <w:p w14:paraId="3AC5CEDE" w14:textId="77777777" w:rsidR="004E0A00" w:rsidRDefault="004E0A00" w:rsidP="004E0A00">
      <w:pPr>
        <w:pStyle w:val="H6"/>
      </w:pPr>
      <w:bookmarkStart w:id="605" w:name="_Toc51581295"/>
      <w:bookmarkStart w:id="606" w:name="_Toc52356558"/>
      <w:bookmarkStart w:id="607" w:name="_Toc55228128"/>
      <w:r>
        <w:rPr>
          <w:lang w:eastAsia="zh-CN"/>
        </w:rPr>
        <w:t>12.6.1.3</w:t>
      </w:r>
      <w:r>
        <w:t>.2.4</w:t>
      </w:r>
      <w:r>
        <w:rPr>
          <w:lang w:eastAsia="zh-CN"/>
        </w:rPr>
        <w:tab/>
      </w:r>
      <w:r>
        <w:t>Resource</w:t>
      </w:r>
      <w:r>
        <w:rPr>
          <w:lang w:eastAsia="zh-CN"/>
        </w:rPr>
        <w:t xml:space="preserve"> </w:t>
      </w:r>
      <w:r>
        <w:t>"/</w:t>
      </w:r>
      <w:proofErr w:type="spellStart"/>
      <w:r>
        <w:rPr>
          <w:lang w:eastAsia="zh-CN"/>
        </w:rPr>
        <w:t>notificationTarget</w:t>
      </w:r>
      <w:proofErr w:type="spellEnd"/>
      <w:r>
        <w:t>"</w:t>
      </w:r>
      <w:bookmarkEnd w:id="605"/>
      <w:bookmarkEnd w:id="606"/>
      <w:bookmarkEnd w:id="607"/>
    </w:p>
    <w:p w14:paraId="519DDE9C" w14:textId="77777777" w:rsidR="004E0A00" w:rsidRDefault="004E0A00" w:rsidP="004E0A00">
      <w:pPr>
        <w:pStyle w:val="H7"/>
        <w:rPr>
          <w:lang w:eastAsia="zh-CN"/>
        </w:rPr>
      </w:pPr>
      <w:r>
        <w:rPr>
          <w:lang w:eastAsia="zh-CN"/>
        </w:rPr>
        <w:t>12.6.1.3</w:t>
      </w:r>
      <w:r>
        <w:t>.2.4</w:t>
      </w:r>
      <w:r>
        <w:rPr>
          <w:lang w:eastAsia="zh-CN"/>
        </w:rPr>
        <w:t>.1</w:t>
      </w:r>
      <w:r>
        <w:rPr>
          <w:lang w:eastAsia="zh-CN"/>
        </w:rPr>
        <w:tab/>
      </w:r>
      <w:r>
        <w:t>Description</w:t>
      </w:r>
    </w:p>
    <w:p w14:paraId="3071D6D9" w14:textId="77777777" w:rsidR="004E0A00" w:rsidRDefault="004E0A00" w:rsidP="004E0A00">
      <w:r w:rsidRPr="00215D3C">
        <w:t xml:space="preserve">This resource represents </w:t>
      </w:r>
      <w:r>
        <w:t xml:space="preserve">a notification target on the </w:t>
      </w:r>
      <w:proofErr w:type="spellStart"/>
      <w:r>
        <w:t>MnS</w:t>
      </w:r>
      <w:proofErr w:type="spellEnd"/>
      <w:r>
        <w:t xml:space="preserve"> consumer.</w:t>
      </w:r>
    </w:p>
    <w:p w14:paraId="1A4C03F3" w14:textId="77777777" w:rsidR="004E0A00" w:rsidRDefault="004E0A00" w:rsidP="004E0A00">
      <w:pPr>
        <w:pStyle w:val="H7"/>
      </w:pPr>
      <w:r>
        <w:rPr>
          <w:lang w:eastAsia="zh-CN"/>
        </w:rPr>
        <w:t>12.6.1.3</w:t>
      </w:r>
      <w:r>
        <w:t>.2.4.2</w:t>
      </w:r>
      <w:r>
        <w:tab/>
        <w:t>URI</w:t>
      </w:r>
    </w:p>
    <w:p w14:paraId="71402ED5" w14:textId="77777777" w:rsidR="004E0A00" w:rsidRDefault="004E0A00" w:rsidP="004E0A00">
      <w:pPr>
        <w:rPr>
          <w:lang w:eastAsia="zh-CN"/>
        </w:rPr>
      </w:pPr>
      <w:r w:rsidRPr="00215D3C">
        <w:t>Resource URI: {</w:t>
      </w:r>
      <w:proofErr w:type="spellStart"/>
      <w:r>
        <w:t>notificationTarget</w:t>
      </w:r>
      <w:proofErr w:type="spellEnd"/>
      <w:r>
        <w:t>}</w:t>
      </w:r>
    </w:p>
    <w:p w14:paraId="46518C00" w14:textId="77777777" w:rsidR="004E0A00" w:rsidRPr="00215D3C" w:rsidRDefault="004E0A00" w:rsidP="004E0A00">
      <w:r w:rsidRPr="00215D3C">
        <w:t>The resource URI variables are defined in table</w:t>
      </w:r>
      <w:r>
        <w:rPr>
          <w:lang w:eastAsia="zh-CN"/>
        </w:rPr>
        <w:t xml:space="preserve"> 12.6.1.3</w:t>
      </w:r>
      <w:r>
        <w:t>.2.4.2</w:t>
      </w:r>
      <w:r w:rsidRPr="00215D3C">
        <w:t>-1.</w:t>
      </w:r>
    </w:p>
    <w:p w14:paraId="4174C81F" w14:textId="77777777" w:rsidR="004E0A00" w:rsidRPr="00215D3C" w:rsidRDefault="004E0A00" w:rsidP="004E0A00">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E0A00" w:rsidRPr="00215D3C" w14:paraId="64763246"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82E2B39" w14:textId="77777777" w:rsidR="004E0A00" w:rsidRPr="00215D3C" w:rsidRDefault="004E0A00"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E3CFB01" w14:textId="77777777" w:rsidR="004E0A00" w:rsidRPr="00215D3C" w:rsidRDefault="004E0A00" w:rsidP="001E2551">
            <w:pPr>
              <w:pStyle w:val="TAH"/>
            </w:pPr>
            <w:r w:rsidRPr="00215D3C">
              <w:t>Definition</w:t>
            </w:r>
          </w:p>
        </w:tc>
      </w:tr>
      <w:tr w:rsidR="004E0A00" w:rsidRPr="00215D3C" w14:paraId="00719FEF"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25738A43" w14:textId="77777777" w:rsidR="004E0A00" w:rsidRPr="00215D3C" w:rsidRDefault="004E0A00" w:rsidP="001E2551">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C8BF638" w14:textId="77777777" w:rsidR="004E0A00" w:rsidRPr="00215D3C" w:rsidRDefault="004E0A00" w:rsidP="001E2551">
            <w:pPr>
              <w:pStyle w:val="TAL"/>
            </w:pPr>
            <w:r>
              <w:t xml:space="preserve">URI of the notification target on the </w:t>
            </w:r>
            <w:proofErr w:type="spellStart"/>
            <w:r>
              <w:t>MnS</w:t>
            </w:r>
            <w:proofErr w:type="spellEnd"/>
            <w:r>
              <w:t xml:space="preserve"> consumer, contained in the notification subscription</w:t>
            </w:r>
          </w:p>
        </w:tc>
      </w:tr>
    </w:tbl>
    <w:p w14:paraId="22114248" w14:textId="77777777" w:rsidR="004E0A00" w:rsidRDefault="004E0A00" w:rsidP="004E0A00"/>
    <w:p w14:paraId="0B288F50" w14:textId="77777777" w:rsidR="004E0A00" w:rsidRDefault="004E0A00" w:rsidP="004E0A00">
      <w:pPr>
        <w:pStyle w:val="H7"/>
      </w:pPr>
      <w:r>
        <w:rPr>
          <w:lang w:eastAsia="zh-CN"/>
        </w:rPr>
        <w:t>12.6.1.3</w:t>
      </w:r>
      <w:r>
        <w:t>.2.4.3</w:t>
      </w:r>
      <w:r>
        <w:tab/>
        <w:t>HTTP methods</w:t>
      </w:r>
    </w:p>
    <w:p w14:paraId="2E0EB629" w14:textId="77777777" w:rsidR="004E0A00" w:rsidRDefault="004E0A00" w:rsidP="004E0A00">
      <w:pPr>
        <w:pStyle w:val="H8"/>
      </w:pPr>
      <w:r>
        <w:t>12.6.1.3.2.4.3.1</w:t>
      </w:r>
      <w:r>
        <w:tab/>
        <w:t>POST</w:t>
      </w:r>
    </w:p>
    <w:p w14:paraId="056F06AC" w14:textId="77777777" w:rsidR="004E0A00" w:rsidRDefault="004E0A00" w:rsidP="004E0A00">
      <w:r>
        <w:t xml:space="preserve">This method shall support the URI query parameters specified in table </w:t>
      </w:r>
      <w:r>
        <w:rPr>
          <w:lang w:eastAsia="zh-CN"/>
        </w:rPr>
        <w:t>12.6.1.3</w:t>
      </w:r>
      <w:r>
        <w:t>.2.4.3.1-1.</w:t>
      </w:r>
    </w:p>
    <w:p w14:paraId="0F5FA00F" w14:textId="77777777" w:rsidR="004E0A00" w:rsidRDefault="004E0A00" w:rsidP="004E0A00">
      <w:pPr>
        <w:pStyle w:val="TH"/>
        <w:rPr>
          <w:rFonts w:cs="Arial"/>
        </w:rPr>
      </w:pPr>
      <w:r>
        <w:t xml:space="preserve">Table </w:t>
      </w:r>
      <w:r>
        <w:rPr>
          <w:lang w:eastAsia="zh-CN"/>
        </w:rPr>
        <w:t>12.6.1.3</w:t>
      </w:r>
      <w:r>
        <w:t xml:space="preserve">.2.4.3.1-1: URI query parameters supported by the POST method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4E0A00" w14:paraId="6A2F542B"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28C17AE" w14:textId="77777777" w:rsidR="004E0A00" w:rsidRDefault="004E0A00" w:rsidP="001E255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3375678F" w14:textId="77777777" w:rsidR="004E0A00" w:rsidRDefault="004E0A00" w:rsidP="001E255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12A5FA" w14:textId="77777777" w:rsidR="004E0A00" w:rsidRDefault="004E0A00" w:rsidP="001E255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7876372B" w14:textId="77777777" w:rsidR="004E0A00" w:rsidRDefault="004E0A00" w:rsidP="001E2551">
            <w:pPr>
              <w:pStyle w:val="TAH"/>
            </w:pPr>
            <w:r>
              <w:t>S</w:t>
            </w:r>
          </w:p>
        </w:tc>
      </w:tr>
      <w:tr w:rsidR="004E0A00" w14:paraId="0B6E5ADE" w14:textId="77777777" w:rsidTr="001E2551">
        <w:tc>
          <w:tcPr>
            <w:tcW w:w="818" w:type="pct"/>
            <w:tcBorders>
              <w:top w:val="single" w:sz="4" w:space="0" w:color="auto"/>
              <w:left w:val="single" w:sz="6" w:space="0" w:color="000000"/>
              <w:bottom w:val="single" w:sz="4" w:space="0" w:color="auto"/>
              <w:right w:val="single" w:sz="6" w:space="0" w:color="000000"/>
            </w:tcBorders>
            <w:hideMark/>
          </w:tcPr>
          <w:p w14:paraId="34BCF706" w14:textId="77777777" w:rsidR="004E0A00" w:rsidRDefault="004E0A00" w:rsidP="001E255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505D6F41" w14:textId="77777777" w:rsidR="004E0A00" w:rsidRDefault="004E0A00" w:rsidP="001E255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2B81F4CB" w14:textId="77777777" w:rsidR="004E0A00" w:rsidRDefault="004E0A00" w:rsidP="001E255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3398E3F7" w14:textId="77777777" w:rsidR="004E0A00" w:rsidRDefault="004E0A00" w:rsidP="001E2551">
            <w:pPr>
              <w:pStyle w:val="TAL"/>
              <w:jc w:val="center"/>
            </w:pPr>
            <w:r>
              <w:t>n/a</w:t>
            </w:r>
          </w:p>
        </w:tc>
      </w:tr>
    </w:tbl>
    <w:p w14:paraId="23A0ABD9" w14:textId="77777777" w:rsidR="004E0A00" w:rsidRDefault="004E0A00" w:rsidP="004E0A00"/>
    <w:p w14:paraId="65ED7C52" w14:textId="77777777" w:rsidR="004E0A00" w:rsidRDefault="004E0A00" w:rsidP="004E0A00">
      <w:r>
        <w:t xml:space="preserve">This method shall support the request data structures specified in table </w:t>
      </w:r>
      <w:r>
        <w:rPr>
          <w:lang w:eastAsia="zh-CN"/>
        </w:rPr>
        <w:t>12.6.1.3</w:t>
      </w:r>
      <w:r>
        <w:t xml:space="preserve">.2.4.3.1-2 and the response data </w:t>
      </w:r>
      <w:proofErr w:type="gramStart"/>
      <w:r>
        <w:t>structures</w:t>
      </w:r>
      <w:proofErr w:type="gramEnd"/>
      <w:r>
        <w:t xml:space="preserve"> and response codes specified in table </w:t>
      </w:r>
      <w:r>
        <w:rPr>
          <w:lang w:eastAsia="zh-CN"/>
        </w:rPr>
        <w:t>12.6.1.3</w:t>
      </w:r>
      <w:r>
        <w:t>.2.4.3.1-3.</w:t>
      </w:r>
    </w:p>
    <w:p w14:paraId="62C7437B" w14:textId="77777777" w:rsidR="004E0A00" w:rsidRDefault="004E0A00" w:rsidP="004E0A00">
      <w:pPr>
        <w:pStyle w:val="TH"/>
      </w:pPr>
      <w:r>
        <w:t xml:space="preserve">Table </w:t>
      </w:r>
      <w:r>
        <w:rPr>
          <w:lang w:eastAsia="zh-CN"/>
        </w:rPr>
        <w:t>12.6.1.3</w:t>
      </w:r>
      <w:r>
        <w:t xml:space="preserve">.2.4.3.1-2: Data structures supported by the POST Request Body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0"/>
        <w:gridCol w:w="5400"/>
        <w:gridCol w:w="399"/>
      </w:tblGrid>
      <w:tr w:rsidR="004E0A00" w14:paraId="223AE8ED" w14:textId="77777777" w:rsidTr="001E2551">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1174C2E4" w14:textId="77777777" w:rsidR="004E0A00" w:rsidRDefault="004E0A00" w:rsidP="001E2551">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47656C4F" w14:textId="77777777" w:rsidR="004E0A00" w:rsidRDefault="004E0A00" w:rsidP="001E2551">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F8F77B" w14:textId="77777777" w:rsidR="004E0A00" w:rsidRDefault="004E0A00" w:rsidP="001E2551">
            <w:pPr>
              <w:pStyle w:val="TAH"/>
            </w:pPr>
            <w:r>
              <w:t>S</w:t>
            </w:r>
          </w:p>
        </w:tc>
      </w:tr>
      <w:tr w:rsidR="004E0A00" w14:paraId="63A2711A" w14:textId="77777777" w:rsidTr="001E2551">
        <w:trPr>
          <w:jc w:val="center"/>
        </w:trPr>
        <w:tc>
          <w:tcPr>
            <w:tcW w:w="1989" w:type="pct"/>
            <w:tcBorders>
              <w:top w:val="single" w:sz="4" w:space="0" w:color="auto"/>
              <w:left w:val="single" w:sz="6" w:space="0" w:color="000000"/>
              <w:bottom w:val="single" w:sz="4" w:space="0" w:color="auto"/>
              <w:right w:val="single" w:sz="6" w:space="0" w:color="000000"/>
            </w:tcBorders>
            <w:hideMark/>
          </w:tcPr>
          <w:p w14:paraId="49068B43" w14:textId="77777777" w:rsidR="004E0A00" w:rsidRDefault="004E0A00" w:rsidP="001E2551">
            <w:pPr>
              <w:pStyle w:val="TAL"/>
            </w:pPr>
            <w:proofErr w:type="spellStart"/>
            <w:r>
              <w:t>NotifyFileReady</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1B1967E7" w14:textId="77777777" w:rsidR="004E0A00" w:rsidRDefault="004E0A00" w:rsidP="001E2551">
            <w:pPr>
              <w:pStyle w:val="TAL"/>
            </w:pPr>
            <w:r>
              <w:t xml:space="preserve">Type in case a </w:t>
            </w:r>
            <w:proofErr w:type="spellStart"/>
            <w:r>
              <w:t>notifyFileReady</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8B3C53C" w14:textId="77777777" w:rsidR="004E0A00" w:rsidRDefault="004E0A00" w:rsidP="001E2551">
            <w:pPr>
              <w:pStyle w:val="TAL"/>
              <w:jc w:val="center"/>
            </w:pPr>
            <w:r>
              <w:t>M</w:t>
            </w:r>
          </w:p>
        </w:tc>
      </w:tr>
      <w:tr w:rsidR="004E0A00" w14:paraId="6AE46177" w14:textId="77777777" w:rsidTr="001E2551">
        <w:trPr>
          <w:jc w:val="center"/>
        </w:trPr>
        <w:tc>
          <w:tcPr>
            <w:tcW w:w="1989" w:type="pct"/>
            <w:tcBorders>
              <w:top w:val="single" w:sz="4" w:space="0" w:color="auto"/>
              <w:left w:val="single" w:sz="6" w:space="0" w:color="000000"/>
              <w:bottom w:val="single" w:sz="4" w:space="0" w:color="auto"/>
              <w:right w:val="single" w:sz="6" w:space="0" w:color="000000"/>
            </w:tcBorders>
            <w:hideMark/>
          </w:tcPr>
          <w:p w14:paraId="69D9D845" w14:textId="77777777" w:rsidR="004E0A00" w:rsidRDefault="004E0A00" w:rsidP="001E2551">
            <w:pPr>
              <w:pStyle w:val="TAL"/>
            </w:pPr>
            <w:proofErr w:type="spellStart"/>
            <w:r>
              <w:t>NotifyFilePreparationError</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654AC97F" w14:textId="77777777" w:rsidR="004E0A00" w:rsidRDefault="004E0A00" w:rsidP="001E2551">
            <w:pPr>
              <w:pStyle w:val="TAL"/>
            </w:pPr>
            <w:r>
              <w:t xml:space="preserve">Type in case a </w:t>
            </w:r>
            <w:proofErr w:type="spellStart"/>
            <w:r>
              <w:t>notifyFilePreparationError</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012105B3" w14:textId="77777777" w:rsidR="004E0A00" w:rsidRDefault="004E0A00" w:rsidP="001E2551">
            <w:pPr>
              <w:pStyle w:val="TAL"/>
              <w:jc w:val="center"/>
            </w:pPr>
            <w:r>
              <w:t>M</w:t>
            </w:r>
          </w:p>
        </w:tc>
      </w:tr>
    </w:tbl>
    <w:p w14:paraId="567C1056" w14:textId="77777777" w:rsidR="004E0A00" w:rsidRDefault="004E0A00" w:rsidP="004E0A00"/>
    <w:p w14:paraId="708B8D3A" w14:textId="77777777" w:rsidR="004E0A00" w:rsidRDefault="004E0A00" w:rsidP="004E0A00">
      <w:pPr>
        <w:pStyle w:val="TH"/>
      </w:pPr>
      <w:r>
        <w:t xml:space="preserve">Table </w:t>
      </w:r>
      <w:r>
        <w:rPr>
          <w:lang w:eastAsia="zh-CN"/>
        </w:rPr>
        <w:t>12.6.1.3</w:t>
      </w:r>
      <w:r>
        <w:t xml:space="preserve">.2.4.3.1-3: Data structures supported by the POST Response Body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48"/>
        <w:gridCol w:w="391"/>
      </w:tblGrid>
      <w:tr w:rsidR="004E0A00" w14:paraId="543B8342" w14:textId="77777777" w:rsidTr="001E255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4B5F00B" w14:textId="77777777" w:rsidR="004E0A00" w:rsidRDefault="004E0A00" w:rsidP="001E2551">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42C6A725" w14:textId="77777777" w:rsidR="004E0A00" w:rsidRDefault="004E0A00" w:rsidP="001E2551">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A07056A" w14:textId="77777777" w:rsidR="004E0A00" w:rsidRDefault="004E0A00" w:rsidP="001E2551">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A679E94" w14:textId="77777777" w:rsidR="004E0A00" w:rsidRDefault="004E0A00" w:rsidP="001E2551">
            <w:pPr>
              <w:pStyle w:val="TAH"/>
            </w:pPr>
            <w:r>
              <w:t>S</w:t>
            </w:r>
          </w:p>
        </w:tc>
      </w:tr>
      <w:tr w:rsidR="004E0A00" w14:paraId="12A9C977" w14:textId="77777777" w:rsidTr="001E2551">
        <w:tc>
          <w:tcPr>
            <w:tcW w:w="1102" w:type="pct"/>
            <w:tcBorders>
              <w:top w:val="single" w:sz="4" w:space="0" w:color="auto"/>
              <w:left w:val="single" w:sz="6" w:space="0" w:color="000000"/>
              <w:bottom w:val="single" w:sz="4" w:space="0" w:color="auto"/>
              <w:right w:val="single" w:sz="6" w:space="0" w:color="000000"/>
            </w:tcBorders>
            <w:hideMark/>
          </w:tcPr>
          <w:p w14:paraId="0A275F9C" w14:textId="77777777" w:rsidR="004E0A00" w:rsidRDefault="004E0A00" w:rsidP="001E2551">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238B94FA" w14:textId="77777777" w:rsidR="004E0A00" w:rsidRDefault="004E0A00" w:rsidP="001E2551">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3CDF023A" w14:textId="77777777" w:rsidR="004E0A00" w:rsidRDefault="004E0A00" w:rsidP="001E2551">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526548E1" w14:textId="77777777" w:rsidR="004E0A00" w:rsidRDefault="004E0A00" w:rsidP="001E2551">
            <w:pPr>
              <w:pStyle w:val="TAL"/>
              <w:jc w:val="center"/>
            </w:pPr>
            <w:r>
              <w:t>M</w:t>
            </w:r>
          </w:p>
        </w:tc>
      </w:tr>
      <w:tr w:rsidR="004E0A00" w14:paraId="740CDB42" w14:textId="77777777" w:rsidTr="001E2551">
        <w:tc>
          <w:tcPr>
            <w:tcW w:w="1102" w:type="pct"/>
            <w:tcBorders>
              <w:top w:val="single" w:sz="4" w:space="0" w:color="auto"/>
              <w:left w:val="single" w:sz="6" w:space="0" w:color="000000"/>
              <w:bottom w:val="single" w:sz="6" w:space="0" w:color="000000"/>
              <w:right w:val="single" w:sz="6" w:space="0" w:color="000000"/>
            </w:tcBorders>
            <w:hideMark/>
          </w:tcPr>
          <w:p w14:paraId="16A29906" w14:textId="77777777" w:rsidR="004E0A00" w:rsidRDefault="004E0A00" w:rsidP="001E2551">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76D536E5" w14:textId="77777777" w:rsidR="004E0A00" w:rsidRDefault="004E0A00" w:rsidP="001E2551">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CA7E67A" w14:textId="77777777" w:rsidR="004E0A00" w:rsidRDefault="004E0A00" w:rsidP="001E2551">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0041B6C2" w14:textId="77777777" w:rsidR="004E0A00" w:rsidRDefault="004E0A00" w:rsidP="001E2551">
            <w:pPr>
              <w:pStyle w:val="TAL"/>
              <w:jc w:val="center"/>
            </w:pPr>
            <w:r>
              <w:t>M</w:t>
            </w:r>
          </w:p>
        </w:tc>
      </w:tr>
    </w:tbl>
    <w:p w14:paraId="3DE3BB7D" w14:textId="77777777" w:rsidR="00BD4539" w:rsidRDefault="00BD4539" w:rsidP="00BD4539">
      <w:pPr>
        <w:rPr>
          <w:lang w:eastAsia="zh-CN"/>
        </w:rPr>
      </w:pPr>
      <w:bookmarkStart w:id="608" w:name="_Toc26975929"/>
      <w:bookmarkStart w:id="609" w:name="_Toc35856816"/>
      <w:bookmarkStart w:id="610" w:name="_Toc44001715"/>
      <w:bookmarkStart w:id="611" w:name="_Toc51581318"/>
      <w:bookmarkStart w:id="612" w:name="_Toc52356581"/>
      <w:bookmarkStart w:id="613" w:name="_Toc55228151"/>
      <w:bookmarkStart w:id="614" w:name="_Toc138323702"/>
      <w:bookmarkStart w:id="615" w:name="_Toc139374840"/>
    </w:p>
    <w:p w14:paraId="649C6FA4" w14:textId="77777777" w:rsidR="00BD4539" w:rsidRDefault="00BD4539" w:rsidP="00BD45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539" w14:paraId="5877E331"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73E07C" w14:textId="468AAC79" w:rsidR="00BD4539" w:rsidRDefault="00BD4539" w:rsidP="00F06652">
            <w:pPr>
              <w:jc w:val="center"/>
              <w:rPr>
                <w:rFonts w:ascii="Arial" w:hAnsi="Arial" w:cs="Arial"/>
                <w:b/>
                <w:bCs/>
                <w:sz w:val="28"/>
                <w:szCs w:val="28"/>
              </w:rPr>
            </w:pPr>
            <w:r>
              <w:rPr>
                <w:rFonts w:ascii="Arial" w:hAnsi="Arial" w:cs="Arial"/>
                <w:b/>
                <w:bCs/>
                <w:sz w:val="28"/>
                <w:szCs w:val="28"/>
                <w:lang w:eastAsia="zh-CN"/>
              </w:rPr>
              <w:t>6</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30B3DBDA" w14:textId="14408A08" w:rsidR="004E0A00" w:rsidRPr="000826DD" w:rsidRDefault="004E0A00" w:rsidP="004E0A00">
      <w:pPr>
        <w:pStyle w:val="Heading2"/>
      </w:pPr>
      <w:r>
        <w:t>A.1.1</w:t>
      </w:r>
      <w:r>
        <w:tab/>
      </w:r>
      <w:proofErr w:type="spellStart"/>
      <w:r>
        <w:t>OpenAPI</w:t>
      </w:r>
      <w:proofErr w:type="spellEnd"/>
      <w:r>
        <w:t xml:space="preserve"> document "</w:t>
      </w:r>
      <w:r w:rsidRPr="00BF35D2">
        <w:t>TS28532_P</w:t>
      </w:r>
      <w:r>
        <w:t>rovMnS.yaml"</w:t>
      </w:r>
      <w:bookmarkEnd w:id="608"/>
      <w:bookmarkEnd w:id="609"/>
      <w:bookmarkEnd w:id="610"/>
      <w:bookmarkEnd w:id="611"/>
      <w:bookmarkEnd w:id="612"/>
      <w:bookmarkEnd w:id="613"/>
      <w:bookmarkEnd w:id="614"/>
      <w:bookmarkEnd w:id="615"/>
    </w:p>
    <w:p w14:paraId="000E79DD" w14:textId="77777777" w:rsidR="008E026F" w:rsidRPr="008F7C23" w:rsidRDefault="008E026F" w:rsidP="008E026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665CFAD" w14:textId="77777777" w:rsidR="008E026F" w:rsidRDefault="008E026F" w:rsidP="008E026F">
      <w:pPr>
        <w:pStyle w:val="PL"/>
      </w:pPr>
      <w:r>
        <w:t>openapi: 3.0.1</w:t>
      </w:r>
    </w:p>
    <w:p w14:paraId="4ADD091F" w14:textId="77777777" w:rsidR="008E026F" w:rsidRDefault="008E026F" w:rsidP="008E026F">
      <w:pPr>
        <w:pStyle w:val="PL"/>
      </w:pPr>
      <w:r>
        <w:t>info:</w:t>
      </w:r>
    </w:p>
    <w:p w14:paraId="1CB3D99C" w14:textId="77777777" w:rsidR="008E026F" w:rsidRDefault="008E026F" w:rsidP="008E026F">
      <w:pPr>
        <w:pStyle w:val="PL"/>
      </w:pPr>
      <w:r>
        <w:t xml:space="preserve">  title: Provisioning MnS</w:t>
      </w:r>
    </w:p>
    <w:p w14:paraId="3AAFE600" w14:textId="77777777" w:rsidR="008E026F" w:rsidRDefault="008E026F" w:rsidP="008E026F">
      <w:pPr>
        <w:pStyle w:val="PL"/>
      </w:pPr>
      <w:r>
        <w:t xml:space="preserve">  version: 17.5.0</w:t>
      </w:r>
    </w:p>
    <w:p w14:paraId="09176DE9" w14:textId="77777777" w:rsidR="008E026F" w:rsidRDefault="008E026F" w:rsidP="008E026F">
      <w:pPr>
        <w:pStyle w:val="PL"/>
      </w:pPr>
      <w:r>
        <w:t xml:space="preserve">  description: &gt;-</w:t>
      </w:r>
    </w:p>
    <w:p w14:paraId="62E04A4D" w14:textId="77777777" w:rsidR="008E026F" w:rsidRDefault="008E026F" w:rsidP="008E026F">
      <w:pPr>
        <w:pStyle w:val="PL"/>
      </w:pPr>
      <w:r>
        <w:lastRenderedPageBreak/>
        <w:t xml:space="preserve">    OAS 3.0.1 definition of the Provisioning MnS</w:t>
      </w:r>
    </w:p>
    <w:p w14:paraId="518F50D3" w14:textId="77777777" w:rsidR="008E026F" w:rsidRDefault="008E026F" w:rsidP="008E026F">
      <w:pPr>
        <w:pStyle w:val="PL"/>
      </w:pPr>
      <w:r>
        <w:t xml:space="preserve">    © 2023, 3GPP Organizational Partners (ARIB, ATIS, CCSA, ETSI, TSDSI, TTA, TTC).</w:t>
      </w:r>
    </w:p>
    <w:p w14:paraId="021C9B3A" w14:textId="77777777" w:rsidR="008E026F" w:rsidRDefault="008E026F" w:rsidP="008E026F">
      <w:pPr>
        <w:pStyle w:val="PL"/>
      </w:pPr>
      <w:r>
        <w:t xml:space="preserve">    All rights reserved.</w:t>
      </w:r>
    </w:p>
    <w:p w14:paraId="1E7BBB1E" w14:textId="77777777" w:rsidR="008E026F" w:rsidRDefault="008E026F" w:rsidP="008E026F">
      <w:pPr>
        <w:pStyle w:val="PL"/>
      </w:pPr>
      <w:r>
        <w:t>externalDocs:</w:t>
      </w:r>
    </w:p>
    <w:p w14:paraId="0BC6267A" w14:textId="77777777" w:rsidR="008E026F" w:rsidRDefault="008E026F" w:rsidP="008E026F">
      <w:pPr>
        <w:pStyle w:val="PL"/>
      </w:pPr>
      <w:r>
        <w:t xml:space="preserve">  description: 3GPP TS 28.532; Generic management services</w:t>
      </w:r>
    </w:p>
    <w:p w14:paraId="4BBEBFC1" w14:textId="77777777" w:rsidR="008E026F" w:rsidRDefault="008E026F" w:rsidP="008E026F">
      <w:pPr>
        <w:pStyle w:val="PL"/>
      </w:pPr>
      <w:r>
        <w:t xml:space="preserve">  url: http://www.3gpp.org/ftp/Specs/archive/28_series/28.532/</w:t>
      </w:r>
    </w:p>
    <w:p w14:paraId="6FCF3A1C" w14:textId="77777777" w:rsidR="008E026F" w:rsidRDefault="008E026F" w:rsidP="008E026F">
      <w:pPr>
        <w:pStyle w:val="PL"/>
      </w:pPr>
      <w:r>
        <w:t>servers:</w:t>
      </w:r>
    </w:p>
    <w:p w14:paraId="7BF52CB2" w14:textId="77777777" w:rsidR="008E026F" w:rsidRDefault="008E026F" w:rsidP="008E026F">
      <w:pPr>
        <w:pStyle w:val="PL"/>
        <w:rPr>
          <w:ins w:id="616" w:author="scottma"/>
        </w:rPr>
      </w:pPr>
      <w:ins w:id="617" w:author="scottma">
        <w:r>
          <w:t xml:space="preserve">  - url: '{MnSRoot}/ProvMnS/{MnSLabel}/{MnSVersion}/{URI-LDN-first-part}'</w:t>
        </w:r>
      </w:ins>
    </w:p>
    <w:p w14:paraId="07C0917E" w14:textId="77777777" w:rsidR="008E026F" w:rsidRDefault="008E026F" w:rsidP="008E026F">
      <w:pPr>
        <w:pStyle w:val="PL"/>
        <w:rPr>
          <w:del w:id="618" w:author="scottma"/>
        </w:rPr>
      </w:pPr>
      <w:del w:id="619" w:author="scottma">
        <w:r>
          <w:delText xml:space="preserve">  - url: '{MnSRoot}/ProvMnS/{MnSVersion}/{URI-LDN-first-part}'</w:delText>
        </w:r>
      </w:del>
    </w:p>
    <w:p w14:paraId="019A46C0" w14:textId="77777777" w:rsidR="008E026F" w:rsidRDefault="008E026F" w:rsidP="008E026F">
      <w:pPr>
        <w:pStyle w:val="PL"/>
      </w:pPr>
      <w:r>
        <w:t xml:space="preserve">    variables:</w:t>
      </w:r>
    </w:p>
    <w:p w14:paraId="1698DB2A" w14:textId="77777777" w:rsidR="008E026F" w:rsidRDefault="008E026F" w:rsidP="008E026F">
      <w:pPr>
        <w:pStyle w:val="PL"/>
      </w:pPr>
      <w:r>
        <w:t xml:space="preserve">      MnSRoot:</w:t>
      </w:r>
    </w:p>
    <w:p w14:paraId="011CA292" w14:textId="77777777" w:rsidR="008E026F" w:rsidRDefault="008E026F" w:rsidP="008E026F">
      <w:pPr>
        <w:pStyle w:val="PL"/>
      </w:pPr>
      <w:r>
        <w:t xml:space="preserve">        description: See clause 4.4.2 of TS 32.158</w:t>
      </w:r>
    </w:p>
    <w:p w14:paraId="42955E85" w14:textId="77777777" w:rsidR="008E026F" w:rsidRDefault="008E026F" w:rsidP="008E026F">
      <w:pPr>
        <w:pStyle w:val="PL"/>
      </w:pPr>
      <w:r>
        <w:t xml:space="preserve">        default: http://example.com/3GPPManagement</w:t>
      </w:r>
    </w:p>
    <w:p w14:paraId="7757DB3C" w14:textId="77777777" w:rsidR="008E026F" w:rsidRDefault="008E026F" w:rsidP="008E026F">
      <w:pPr>
        <w:pStyle w:val="PL"/>
        <w:rPr>
          <w:ins w:id="620" w:author="scottma"/>
        </w:rPr>
      </w:pPr>
      <w:ins w:id="621" w:author="scottma">
        <w:r>
          <w:t xml:space="preserve">      MnSLabel:</w:t>
        </w:r>
      </w:ins>
    </w:p>
    <w:p w14:paraId="0082825D" w14:textId="77777777" w:rsidR="008E026F" w:rsidRDefault="008E026F" w:rsidP="008E026F">
      <w:pPr>
        <w:pStyle w:val="PL"/>
        <w:rPr>
          <w:ins w:id="622" w:author="scottma"/>
        </w:rPr>
      </w:pPr>
      <w:ins w:id="623" w:author="scottma">
        <w:r>
          <w:t xml:space="preserve">        description: Label of the MnS</w:t>
        </w:r>
      </w:ins>
    </w:p>
    <w:p w14:paraId="29CFDD1D" w14:textId="77777777" w:rsidR="008E026F" w:rsidRDefault="008E026F" w:rsidP="008E026F">
      <w:pPr>
        <w:pStyle w:val="PL"/>
        <w:rPr>
          <w:ins w:id="624" w:author="scottma"/>
        </w:rPr>
      </w:pPr>
      <w:ins w:id="625" w:author="scottma">
        <w:r>
          <w:t xml:space="preserve">        default: 3GPP</w:t>
        </w:r>
      </w:ins>
    </w:p>
    <w:p w14:paraId="26626546" w14:textId="77777777" w:rsidR="008E026F" w:rsidRDefault="008E026F" w:rsidP="008E026F">
      <w:pPr>
        <w:pStyle w:val="PL"/>
      </w:pPr>
      <w:r>
        <w:t xml:space="preserve">      MnSVersion:</w:t>
      </w:r>
    </w:p>
    <w:p w14:paraId="27D3F534" w14:textId="77777777" w:rsidR="008E026F" w:rsidRDefault="008E026F" w:rsidP="008E026F">
      <w:pPr>
        <w:pStyle w:val="PL"/>
      </w:pPr>
      <w:r>
        <w:t xml:space="preserve">        description: Version number of the OpenAPI definition</w:t>
      </w:r>
    </w:p>
    <w:p w14:paraId="097281A8" w14:textId="77777777" w:rsidR="008E026F" w:rsidRDefault="008E026F" w:rsidP="008E026F">
      <w:pPr>
        <w:pStyle w:val="PL"/>
      </w:pPr>
      <w:r>
        <w:t xml:space="preserve">        default: XXX</w:t>
      </w:r>
    </w:p>
    <w:p w14:paraId="08E4B6E1" w14:textId="77777777" w:rsidR="008E026F" w:rsidRDefault="008E026F" w:rsidP="008E026F">
      <w:pPr>
        <w:pStyle w:val="PL"/>
      </w:pPr>
      <w:r>
        <w:t xml:space="preserve">      URI-LDN-first-part:</w:t>
      </w:r>
    </w:p>
    <w:p w14:paraId="49489158" w14:textId="77777777" w:rsidR="008E026F" w:rsidRDefault="008E026F" w:rsidP="008E026F">
      <w:pPr>
        <w:pStyle w:val="PL"/>
      </w:pPr>
      <w:r>
        <w:t xml:space="preserve">        description: See clause 4.4.2 of TS 32.158</w:t>
      </w:r>
    </w:p>
    <w:p w14:paraId="7FFCB69E" w14:textId="77777777" w:rsidR="008E026F" w:rsidRDefault="008E026F" w:rsidP="008E026F">
      <w:pPr>
        <w:pStyle w:val="PL"/>
      </w:pPr>
      <w:r>
        <w:t xml:space="preserve">        default: ''</w:t>
      </w:r>
    </w:p>
    <w:p w14:paraId="1CF6C53C" w14:textId="77777777" w:rsidR="008E026F" w:rsidRDefault="008E026F" w:rsidP="008E026F">
      <w:pPr>
        <w:pStyle w:val="PL"/>
      </w:pPr>
      <w:r>
        <w:t>paths:</w:t>
      </w:r>
    </w:p>
    <w:p w14:paraId="41F94FC3" w14:textId="77777777" w:rsidR="008E026F" w:rsidRDefault="008E026F" w:rsidP="008E026F">
      <w:pPr>
        <w:pStyle w:val="PL"/>
      </w:pPr>
      <w:r>
        <w:t xml:space="preserve">  '/{className}={id}':</w:t>
      </w:r>
    </w:p>
    <w:p w14:paraId="1475B1D3" w14:textId="77777777" w:rsidR="008E026F" w:rsidRDefault="008E026F" w:rsidP="008E026F">
      <w:pPr>
        <w:pStyle w:val="PL"/>
      </w:pPr>
      <w:r>
        <w:t xml:space="preserve">    parameters:</w:t>
      </w:r>
    </w:p>
    <w:p w14:paraId="0233B829" w14:textId="77777777" w:rsidR="008E026F" w:rsidRDefault="008E026F" w:rsidP="008E026F">
      <w:pPr>
        <w:pStyle w:val="PL"/>
      </w:pPr>
      <w:r>
        <w:t xml:space="preserve">      - name: className</w:t>
      </w:r>
    </w:p>
    <w:p w14:paraId="152C9B78" w14:textId="77777777" w:rsidR="008E026F" w:rsidRDefault="008E026F" w:rsidP="008E026F">
      <w:pPr>
        <w:pStyle w:val="PL"/>
      </w:pPr>
      <w:r>
        <w:t xml:space="preserve">        in: path</w:t>
      </w:r>
    </w:p>
    <w:p w14:paraId="6B550244" w14:textId="77777777" w:rsidR="008E026F" w:rsidRDefault="008E026F" w:rsidP="008E026F">
      <w:pPr>
        <w:pStyle w:val="PL"/>
      </w:pPr>
      <w:r>
        <w:t xml:space="preserve">        required: true</w:t>
      </w:r>
    </w:p>
    <w:p w14:paraId="3744D9F9" w14:textId="77777777" w:rsidR="008E026F" w:rsidRDefault="008E026F" w:rsidP="008E026F">
      <w:pPr>
        <w:pStyle w:val="PL"/>
      </w:pPr>
      <w:r>
        <w:t xml:space="preserve">        schema:</w:t>
      </w:r>
    </w:p>
    <w:p w14:paraId="676AF541" w14:textId="77777777" w:rsidR="008E026F" w:rsidRDefault="008E026F" w:rsidP="008E026F">
      <w:pPr>
        <w:pStyle w:val="PL"/>
      </w:pPr>
      <w:r>
        <w:t xml:space="preserve">          type: string</w:t>
      </w:r>
    </w:p>
    <w:p w14:paraId="0D4FA99D" w14:textId="77777777" w:rsidR="008E026F" w:rsidRDefault="008E026F" w:rsidP="008E026F">
      <w:pPr>
        <w:pStyle w:val="PL"/>
      </w:pPr>
      <w:r>
        <w:t xml:space="preserve">      - name: id</w:t>
      </w:r>
    </w:p>
    <w:p w14:paraId="442AAE32" w14:textId="77777777" w:rsidR="008E026F" w:rsidRDefault="008E026F" w:rsidP="008E026F">
      <w:pPr>
        <w:pStyle w:val="PL"/>
      </w:pPr>
      <w:r>
        <w:t xml:space="preserve">        in: path</w:t>
      </w:r>
    </w:p>
    <w:p w14:paraId="34699CEA" w14:textId="77777777" w:rsidR="008E026F" w:rsidRDefault="008E026F" w:rsidP="008E026F">
      <w:pPr>
        <w:pStyle w:val="PL"/>
      </w:pPr>
      <w:r>
        <w:t xml:space="preserve">        required: true</w:t>
      </w:r>
    </w:p>
    <w:p w14:paraId="52B5944C" w14:textId="77777777" w:rsidR="008E026F" w:rsidRDefault="008E026F" w:rsidP="008E026F">
      <w:pPr>
        <w:pStyle w:val="PL"/>
      </w:pPr>
      <w:r>
        <w:t xml:space="preserve">        schema:</w:t>
      </w:r>
    </w:p>
    <w:p w14:paraId="1B0718E7" w14:textId="77777777" w:rsidR="008E026F" w:rsidRDefault="008E026F" w:rsidP="008E026F">
      <w:pPr>
        <w:pStyle w:val="PL"/>
      </w:pPr>
      <w:r>
        <w:t xml:space="preserve">          type: string</w:t>
      </w:r>
    </w:p>
    <w:p w14:paraId="7A5321F8" w14:textId="77777777" w:rsidR="008E026F" w:rsidRDefault="008E026F" w:rsidP="008E026F">
      <w:pPr>
        <w:pStyle w:val="PL"/>
      </w:pPr>
      <w:r>
        <w:t xml:space="preserve">    put:</w:t>
      </w:r>
    </w:p>
    <w:p w14:paraId="624B0EF1" w14:textId="77777777" w:rsidR="008E026F" w:rsidRDefault="008E026F" w:rsidP="008E026F">
      <w:pPr>
        <w:pStyle w:val="PL"/>
      </w:pPr>
      <w:r>
        <w:t xml:space="preserve">      summary: Replaces a complete single resource or creates it if it does not exist</w:t>
      </w:r>
    </w:p>
    <w:p w14:paraId="74892A76" w14:textId="77777777" w:rsidR="008E026F" w:rsidRDefault="008E026F" w:rsidP="008E026F">
      <w:pPr>
        <w:pStyle w:val="PL"/>
      </w:pPr>
      <w:r>
        <w:t xml:space="preserve">      description: &gt;-</w:t>
      </w:r>
    </w:p>
    <w:p w14:paraId="4D2ED4D2" w14:textId="77777777" w:rsidR="008E026F" w:rsidRDefault="008E026F" w:rsidP="008E026F">
      <w:pPr>
        <w:pStyle w:val="PL"/>
      </w:pPr>
      <w:r>
        <w:t xml:space="preserve">        With HTTP PUT a complete resource is replaced or created if it does not</w:t>
      </w:r>
    </w:p>
    <w:p w14:paraId="18A7621F" w14:textId="77777777" w:rsidR="008E026F" w:rsidRDefault="008E026F" w:rsidP="008E026F">
      <w:pPr>
        <w:pStyle w:val="PL"/>
      </w:pPr>
      <w:r>
        <w:t xml:space="preserve">        exist. The target resource is identified by the target URI.</w:t>
      </w:r>
    </w:p>
    <w:p w14:paraId="686BECF7" w14:textId="77777777" w:rsidR="008E026F" w:rsidRDefault="008E026F" w:rsidP="008E026F">
      <w:pPr>
        <w:pStyle w:val="PL"/>
      </w:pPr>
      <w:r>
        <w:t xml:space="preserve">      requestBody:</w:t>
      </w:r>
    </w:p>
    <w:p w14:paraId="0F6EB84B" w14:textId="77777777" w:rsidR="008E026F" w:rsidRDefault="008E026F" w:rsidP="008E026F">
      <w:pPr>
        <w:pStyle w:val="PL"/>
      </w:pPr>
      <w:r>
        <w:t xml:space="preserve">        required: true</w:t>
      </w:r>
    </w:p>
    <w:p w14:paraId="25A0D2B0" w14:textId="77777777" w:rsidR="008E026F" w:rsidRDefault="008E026F" w:rsidP="008E026F">
      <w:pPr>
        <w:pStyle w:val="PL"/>
      </w:pPr>
      <w:r>
        <w:t xml:space="preserve">        content:</w:t>
      </w:r>
    </w:p>
    <w:p w14:paraId="25BF81AE" w14:textId="77777777" w:rsidR="008E026F" w:rsidRDefault="008E026F" w:rsidP="008E026F">
      <w:pPr>
        <w:pStyle w:val="PL"/>
      </w:pPr>
      <w:r>
        <w:t xml:space="preserve">          application/json:</w:t>
      </w:r>
    </w:p>
    <w:p w14:paraId="3EDEBE96" w14:textId="77777777" w:rsidR="008E026F" w:rsidRDefault="008E026F" w:rsidP="008E026F">
      <w:pPr>
        <w:pStyle w:val="PL"/>
      </w:pPr>
      <w:r>
        <w:t xml:space="preserve">            schema:</w:t>
      </w:r>
    </w:p>
    <w:p w14:paraId="02425A2F" w14:textId="77777777" w:rsidR="008E026F" w:rsidRDefault="008E026F" w:rsidP="008E026F">
      <w:pPr>
        <w:pStyle w:val="PL"/>
      </w:pPr>
      <w:r>
        <w:t xml:space="preserve">              $ref: '#/components/schemas/Resource'</w:t>
      </w:r>
    </w:p>
    <w:p w14:paraId="468A80CF" w14:textId="77777777" w:rsidR="008E026F" w:rsidRDefault="008E026F" w:rsidP="008E026F">
      <w:pPr>
        <w:pStyle w:val="PL"/>
      </w:pPr>
      <w:r>
        <w:t xml:space="preserve">      responses:</w:t>
      </w:r>
    </w:p>
    <w:p w14:paraId="4A7C66D5" w14:textId="77777777" w:rsidR="008E026F" w:rsidRDefault="008E026F" w:rsidP="008E026F">
      <w:pPr>
        <w:pStyle w:val="PL"/>
      </w:pPr>
      <w:r>
        <w:t xml:space="preserve">        '200':</w:t>
      </w:r>
    </w:p>
    <w:p w14:paraId="2181DDDC" w14:textId="77777777" w:rsidR="008E026F" w:rsidRDefault="008E026F" w:rsidP="008E026F">
      <w:pPr>
        <w:pStyle w:val="PL"/>
      </w:pPr>
      <w:r>
        <w:t xml:space="preserve">          description: &gt;-</w:t>
      </w:r>
    </w:p>
    <w:p w14:paraId="0E290AA8" w14:textId="77777777" w:rsidR="008E026F" w:rsidRDefault="008E026F" w:rsidP="008E026F">
      <w:pPr>
        <w:pStyle w:val="PL"/>
      </w:pPr>
      <w:r>
        <w:t xml:space="preserve">            Success case ("200 OK").</w:t>
      </w:r>
    </w:p>
    <w:p w14:paraId="578A7851" w14:textId="77777777" w:rsidR="008E026F" w:rsidRDefault="008E026F" w:rsidP="008E026F">
      <w:pPr>
        <w:pStyle w:val="PL"/>
      </w:pPr>
      <w:r>
        <w:t xml:space="preserve">            This status code shall be returned when the resource is replaced, and</w:t>
      </w:r>
    </w:p>
    <w:p w14:paraId="7636987C" w14:textId="77777777" w:rsidR="008E026F" w:rsidRDefault="008E026F" w:rsidP="008E026F">
      <w:pPr>
        <w:pStyle w:val="PL"/>
      </w:pPr>
      <w:r>
        <w:t xml:space="preserve">            when the replaced resource representation is not identical to the resource</w:t>
      </w:r>
    </w:p>
    <w:p w14:paraId="2784BDD1" w14:textId="77777777" w:rsidR="008E026F" w:rsidRDefault="008E026F" w:rsidP="008E026F">
      <w:pPr>
        <w:pStyle w:val="PL"/>
      </w:pPr>
      <w:r>
        <w:t xml:space="preserve">            representation in the request.</w:t>
      </w:r>
    </w:p>
    <w:p w14:paraId="2A72BCA4" w14:textId="77777777" w:rsidR="008E026F" w:rsidRDefault="008E026F" w:rsidP="008E026F">
      <w:pPr>
        <w:pStyle w:val="PL"/>
      </w:pPr>
      <w:r>
        <w:t xml:space="preserve">            This status code may be returned when the resource is updated and when the</w:t>
      </w:r>
    </w:p>
    <w:p w14:paraId="0EBB9E85" w14:textId="77777777" w:rsidR="008E026F" w:rsidRDefault="008E026F" w:rsidP="008E026F">
      <w:pPr>
        <w:pStyle w:val="PL"/>
      </w:pPr>
      <w:r>
        <w:t xml:space="preserve">            updated resource representation is identical to the resource representation</w:t>
      </w:r>
    </w:p>
    <w:p w14:paraId="4EBD1DF8" w14:textId="77777777" w:rsidR="008E026F" w:rsidRDefault="008E026F" w:rsidP="008E026F">
      <w:pPr>
        <w:pStyle w:val="PL"/>
      </w:pPr>
      <w:r>
        <w:t xml:space="preserve">            in the request.</w:t>
      </w:r>
    </w:p>
    <w:p w14:paraId="4833A223" w14:textId="77777777" w:rsidR="008E026F" w:rsidRDefault="008E026F" w:rsidP="008E026F">
      <w:pPr>
        <w:pStyle w:val="PL"/>
      </w:pPr>
      <w:r>
        <w:t xml:space="preserve">            The representation of the updated resource is returned in the response</w:t>
      </w:r>
    </w:p>
    <w:p w14:paraId="7FDFF9E5" w14:textId="77777777" w:rsidR="008E026F" w:rsidRDefault="008E026F" w:rsidP="008E026F">
      <w:pPr>
        <w:pStyle w:val="PL"/>
      </w:pPr>
      <w:r>
        <w:t xml:space="preserve">            message body.</w:t>
      </w:r>
    </w:p>
    <w:p w14:paraId="4E82B695" w14:textId="77777777" w:rsidR="008E026F" w:rsidRDefault="008E026F" w:rsidP="008E026F">
      <w:pPr>
        <w:pStyle w:val="PL"/>
      </w:pPr>
      <w:r>
        <w:t xml:space="preserve">          content:</w:t>
      </w:r>
    </w:p>
    <w:p w14:paraId="07A35DA8" w14:textId="77777777" w:rsidR="008E026F" w:rsidRDefault="008E026F" w:rsidP="008E026F">
      <w:pPr>
        <w:pStyle w:val="PL"/>
      </w:pPr>
      <w:r>
        <w:t xml:space="preserve">            application/json:</w:t>
      </w:r>
    </w:p>
    <w:p w14:paraId="214C9C3F" w14:textId="77777777" w:rsidR="008E026F" w:rsidRDefault="008E026F" w:rsidP="008E026F">
      <w:pPr>
        <w:pStyle w:val="PL"/>
      </w:pPr>
      <w:r>
        <w:t xml:space="preserve">              schema:</w:t>
      </w:r>
    </w:p>
    <w:p w14:paraId="1312E8CB" w14:textId="77777777" w:rsidR="008E026F" w:rsidRDefault="008E026F" w:rsidP="008E026F">
      <w:pPr>
        <w:pStyle w:val="PL"/>
      </w:pPr>
      <w:r>
        <w:t xml:space="preserve">                $ref: '#/components/schemas/Resource'</w:t>
      </w:r>
    </w:p>
    <w:p w14:paraId="5779674C" w14:textId="77777777" w:rsidR="008E026F" w:rsidRDefault="008E026F" w:rsidP="008E026F">
      <w:pPr>
        <w:pStyle w:val="PL"/>
      </w:pPr>
      <w:r>
        <w:t xml:space="preserve">        '201':</w:t>
      </w:r>
    </w:p>
    <w:p w14:paraId="677CA73F" w14:textId="77777777" w:rsidR="008E026F" w:rsidRDefault="008E026F" w:rsidP="008E026F">
      <w:pPr>
        <w:pStyle w:val="PL"/>
      </w:pPr>
      <w:r>
        <w:t xml:space="preserve">          description: &gt;-</w:t>
      </w:r>
    </w:p>
    <w:p w14:paraId="34291785" w14:textId="77777777" w:rsidR="008E026F" w:rsidRDefault="008E026F" w:rsidP="008E026F">
      <w:pPr>
        <w:pStyle w:val="PL"/>
      </w:pPr>
      <w:r>
        <w:t xml:space="preserve">            Success case ("201 Created").</w:t>
      </w:r>
    </w:p>
    <w:p w14:paraId="277817EB" w14:textId="77777777" w:rsidR="008E026F" w:rsidRDefault="008E026F" w:rsidP="008E026F">
      <w:pPr>
        <w:pStyle w:val="PL"/>
      </w:pPr>
      <w:r>
        <w:t xml:space="preserve">            This status code shall be returned when the resource is created.</w:t>
      </w:r>
    </w:p>
    <w:p w14:paraId="453A5A9A" w14:textId="77777777" w:rsidR="008E026F" w:rsidRDefault="008E026F" w:rsidP="008E026F">
      <w:pPr>
        <w:pStyle w:val="PL"/>
      </w:pPr>
      <w:r>
        <w:t xml:space="preserve">            The representation of the created resource is returned in the response</w:t>
      </w:r>
    </w:p>
    <w:p w14:paraId="6AB2A3AE" w14:textId="77777777" w:rsidR="008E026F" w:rsidRDefault="008E026F" w:rsidP="008E026F">
      <w:pPr>
        <w:pStyle w:val="PL"/>
      </w:pPr>
      <w:r>
        <w:t xml:space="preserve">            message body.</w:t>
      </w:r>
    </w:p>
    <w:p w14:paraId="623E2CF7" w14:textId="77777777" w:rsidR="008E026F" w:rsidRDefault="008E026F" w:rsidP="008E026F">
      <w:pPr>
        <w:pStyle w:val="PL"/>
      </w:pPr>
      <w:r>
        <w:t xml:space="preserve">          content:</w:t>
      </w:r>
    </w:p>
    <w:p w14:paraId="064FE902" w14:textId="77777777" w:rsidR="008E026F" w:rsidRDefault="008E026F" w:rsidP="008E026F">
      <w:pPr>
        <w:pStyle w:val="PL"/>
      </w:pPr>
      <w:r>
        <w:t xml:space="preserve">            application/json:</w:t>
      </w:r>
    </w:p>
    <w:p w14:paraId="42AAAD12" w14:textId="77777777" w:rsidR="008E026F" w:rsidRDefault="008E026F" w:rsidP="008E026F">
      <w:pPr>
        <w:pStyle w:val="PL"/>
      </w:pPr>
      <w:r>
        <w:t xml:space="preserve">              schema:</w:t>
      </w:r>
    </w:p>
    <w:p w14:paraId="28BE5FFC" w14:textId="77777777" w:rsidR="008E026F" w:rsidRDefault="008E026F" w:rsidP="008E026F">
      <w:pPr>
        <w:pStyle w:val="PL"/>
      </w:pPr>
      <w:r>
        <w:t xml:space="preserve">                $ref: '#/components/schemas/Resource'</w:t>
      </w:r>
    </w:p>
    <w:p w14:paraId="2A751539" w14:textId="77777777" w:rsidR="008E026F" w:rsidRDefault="008E026F" w:rsidP="008E026F">
      <w:pPr>
        <w:pStyle w:val="PL"/>
      </w:pPr>
      <w:r>
        <w:t xml:space="preserve">        '204':</w:t>
      </w:r>
    </w:p>
    <w:p w14:paraId="68BBFAE7" w14:textId="77777777" w:rsidR="008E026F" w:rsidRDefault="008E026F" w:rsidP="008E026F">
      <w:pPr>
        <w:pStyle w:val="PL"/>
      </w:pPr>
      <w:r>
        <w:t xml:space="preserve">          description: &gt;-</w:t>
      </w:r>
    </w:p>
    <w:p w14:paraId="0E956FE6" w14:textId="77777777" w:rsidR="008E026F" w:rsidRDefault="008E026F" w:rsidP="008E026F">
      <w:pPr>
        <w:pStyle w:val="PL"/>
      </w:pPr>
      <w:r>
        <w:t xml:space="preserve">            Success case ("204 No Content").</w:t>
      </w:r>
    </w:p>
    <w:p w14:paraId="15F28753" w14:textId="77777777" w:rsidR="008E026F" w:rsidRDefault="008E026F" w:rsidP="008E026F">
      <w:pPr>
        <w:pStyle w:val="PL"/>
      </w:pPr>
      <w:r>
        <w:t xml:space="preserve">            This status code may be returned only when the replaced resource</w:t>
      </w:r>
    </w:p>
    <w:p w14:paraId="143E3A8B" w14:textId="77777777" w:rsidR="008E026F" w:rsidRDefault="008E026F" w:rsidP="008E026F">
      <w:pPr>
        <w:pStyle w:val="PL"/>
      </w:pPr>
      <w:r>
        <w:t xml:space="preserve">            representation is identical to the representation in the request.</w:t>
      </w:r>
    </w:p>
    <w:p w14:paraId="3258B399" w14:textId="77777777" w:rsidR="008E026F" w:rsidRDefault="008E026F" w:rsidP="008E026F">
      <w:pPr>
        <w:pStyle w:val="PL"/>
      </w:pPr>
      <w:r>
        <w:t xml:space="preserve">            The response has no message body.</w:t>
      </w:r>
    </w:p>
    <w:p w14:paraId="0FEECAE7" w14:textId="77777777" w:rsidR="008E026F" w:rsidRDefault="008E026F" w:rsidP="008E026F">
      <w:pPr>
        <w:pStyle w:val="PL"/>
      </w:pPr>
      <w:r>
        <w:lastRenderedPageBreak/>
        <w:t xml:space="preserve">        default:</w:t>
      </w:r>
    </w:p>
    <w:p w14:paraId="56EABCFC" w14:textId="77777777" w:rsidR="008E026F" w:rsidRDefault="008E026F" w:rsidP="008E026F">
      <w:pPr>
        <w:pStyle w:val="PL"/>
      </w:pPr>
      <w:r>
        <w:t xml:space="preserve">          description: Error case.</w:t>
      </w:r>
    </w:p>
    <w:p w14:paraId="0660EAD0" w14:textId="77777777" w:rsidR="008E026F" w:rsidRDefault="008E026F" w:rsidP="008E026F">
      <w:pPr>
        <w:pStyle w:val="PL"/>
      </w:pPr>
      <w:r>
        <w:t xml:space="preserve">          content:</w:t>
      </w:r>
    </w:p>
    <w:p w14:paraId="4F1CEA2E" w14:textId="77777777" w:rsidR="008E026F" w:rsidRDefault="008E026F" w:rsidP="008E026F">
      <w:pPr>
        <w:pStyle w:val="PL"/>
      </w:pPr>
      <w:r>
        <w:t xml:space="preserve">            application/json:</w:t>
      </w:r>
    </w:p>
    <w:p w14:paraId="2350BE87" w14:textId="77777777" w:rsidR="008E026F" w:rsidRDefault="008E026F" w:rsidP="008E026F">
      <w:pPr>
        <w:pStyle w:val="PL"/>
      </w:pPr>
      <w:r>
        <w:t xml:space="preserve">              schema:</w:t>
      </w:r>
    </w:p>
    <w:p w14:paraId="6BAA1662" w14:textId="77777777" w:rsidR="008E026F" w:rsidRDefault="008E026F" w:rsidP="008E026F">
      <w:pPr>
        <w:pStyle w:val="PL"/>
      </w:pPr>
      <w:r>
        <w:t xml:space="preserve">                $ref: 'TS28623_ComDefs.yaml#/components/schemas/ErrorResponse'</w:t>
      </w:r>
    </w:p>
    <w:p w14:paraId="7729A988" w14:textId="77777777" w:rsidR="008E026F" w:rsidRDefault="008E026F" w:rsidP="008E026F">
      <w:pPr>
        <w:pStyle w:val="PL"/>
      </w:pPr>
      <w:r>
        <w:t xml:space="preserve">      callbacks:</w:t>
      </w:r>
    </w:p>
    <w:p w14:paraId="1459B108" w14:textId="77777777" w:rsidR="008E026F" w:rsidRDefault="008E026F" w:rsidP="008E026F">
      <w:pPr>
        <w:pStyle w:val="PL"/>
      </w:pPr>
      <w:r>
        <w:t xml:space="preserve">        notifyMOICreation:</w:t>
      </w:r>
    </w:p>
    <w:p w14:paraId="4FE945AA" w14:textId="77777777" w:rsidR="008E026F" w:rsidRDefault="008E026F" w:rsidP="008E026F">
      <w:pPr>
        <w:pStyle w:val="PL"/>
      </w:pPr>
      <w:r>
        <w:t xml:space="preserve">          '{request.body#/notificationRecipientAddress}':</w:t>
      </w:r>
    </w:p>
    <w:p w14:paraId="432268B8" w14:textId="77777777" w:rsidR="008E026F" w:rsidRDefault="008E026F" w:rsidP="008E026F">
      <w:pPr>
        <w:pStyle w:val="PL"/>
      </w:pPr>
      <w:r>
        <w:t xml:space="preserve">            post:</w:t>
      </w:r>
    </w:p>
    <w:p w14:paraId="1A182C25" w14:textId="77777777" w:rsidR="008E026F" w:rsidRDefault="008E026F" w:rsidP="008E026F">
      <w:pPr>
        <w:pStyle w:val="PL"/>
      </w:pPr>
      <w:r>
        <w:t xml:space="preserve">              requestBody:</w:t>
      </w:r>
    </w:p>
    <w:p w14:paraId="2C623DFE" w14:textId="77777777" w:rsidR="008E026F" w:rsidRDefault="008E026F" w:rsidP="008E026F">
      <w:pPr>
        <w:pStyle w:val="PL"/>
      </w:pPr>
      <w:r>
        <w:t xml:space="preserve">                required: true</w:t>
      </w:r>
    </w:p>
    <w:p w14:paraId="4FF0F5BD" w14:textId="77777777" w:rsidR="008E026F" w:rsidRDefault="008E026F" w:rsidP="008E026F">
      <w:pPr>
        <w:pStyle w:val="PL"/>
      </w:pPr>
      <w:r>
        <w:t xml:space="preserve">                content:</w:t>
      </w:r>
    </w:p>
    <w:p w14:paraId="6A1043E7" w14:textId="77777777" w:rsidR="008E026F" w:rsidRDefault="008E026F" w:rsidP="008E026F">
      <w:pPr>
        <w:pStyle w:val="PL"/>
      </w:pPr>
      <w:r>
        <w:t xml:space="preserve">                  application/json:</w:t>
      </w:r>
    </w:p>
    <w:p w14:paraId="0D09D282" w14:textId="77777777" w:rsidR="008E026F" w:rsidRDefault="008E026F" w:rsidP="008E026F">
      <w:pPr>
        <w:pStyle w:val="PL"/>
      </w:pPr>
      <w:r>
        <w:t xml:space="preserve">                    schema:</w:t>
      </w:r>
    </w:p>
    <w:p w14:paraId="4CDD73AF" w14:textId="77777777" w:rsidR="008E026F" w:rsidRDefault="008E026F" w:rsidP="008E026F">
      <w:pPr>
        <w:pStyle w:val="PL"/>
      </w:pPr>
      <w:r>
        <w:t xml:space="preserve">                      $ref: '#/components/schemas/NotifyMoiCreation'</w:t>
      </w:r>
    </w:p>
    <w:p w14:paraId="66ABCBBA" w14:textId="77777777" w:rsidR="008E026F" w:rsidRDefault="008E026F" w:rsidP="008E026F">
      <w:pPr>
        <w:pStyle w:val="PL"/>
      </w:pPr>
      <w:r>
        <w:t xml:space="preserve">              responses:</w:t>
      </w:r>
    </w:p>
    <w:p w14:paraId="67B37F87" w14:textId="77777777" w:rsidR="008E026F" w:rsidRDefault="008E026F" w:rsidP="008E026F">
      <w:pPr>
        <w:pStyle w:val="PL"/>
      </w:pPr>
      <w:r>
        <w:t xml:space="preserve">                '204':</w:t>
      </w:r>
    </w:p>
    <w:p w14:paraId="6C303987" w14:textId="77777777" w:rsidR="008E026F" w:rsidRDefault="008E026F" w:rsidP="008E026F">
      <w:pPr>
        <w:pStyle w:val="PL"/>
      </w:pPr>
      <w:r>
        <w:t xml:space="preserve">                  description: &gt;-</w:t>
      </w:r>
    </w:p>
    <w:p w14:paraId="111BE7EE" w14:textId="77777777" w:rsidR="008E026F" w:rsidRDefault="008E026F" w:rsidP="008E026F">
      <w:pPr>
        <w:pStyle w:val="PL"/>
      </w:pPr>
      <w:r>
        <w:t xml:space="preserve">                    Success case ("204 No Content").</w:t>
      </w:r>
    </w:p>
    <w:p w14:paraId="769D60E9" w14:textId="77777777" w:rsidR="008E026F" w:rsidRDefault="008E026F" w:rsidP="008E026F">
      <w:pPr>
        <w:pStyle w:val="PL"/>
      </w:pPr>
      <w:r>
        <w:t xml:space="preserve">                    The notification is successfully delivered. The response</w:t>
      </w:r>
    </w:p>
    <w:p w14:paraId="0E9BC77A" w14:textId="77777777" w:rsidR="008E026F" w:rsidRDefault="008E026F" w:rsidP="008E026F">
      <w:pPr>
        <w:pStyle w:val="PL"/>
      </w:pPr>
      <w:r>
        <w:t xml:space="preserve">                    has no message body.</w:t>
      </w:r>
    </w:p>
    <w:p w14:paraId="09405E7A" w14:textId="77777777" w:rsidR="008E026F" w:rsidRDefault="008E026F" w:rsidP="008E026F">
      <w:pPr>
        <w:pStyle w:val="PL"/>
      </w:pPr>
      <w:r>
        <w:t xml:space="preserve">                default:</w:t>
      </w:r>
    </w:p>
    <w:p w14:paraId="057528EB" w14:textId="77777777" w:rsidR="008E026F" w:rsidRDefault="008E026F" w:rsidP="008E026F">
      <w:pPr>
        <w:pStyle w:val="PL"/>
      </w:pPr>
      <w:r>
        <w:t xml:space="preserve">                  description: Error case.</w:t>
      </w:r>
    </w:p>
    <w:p w14:paraId="7AAF747E" w14:textId="77777777" w:rsidR="008E026F" w:rsidRDefault="008E026F" w:rsidP="008E026F">
      <w:pPr>
        <w:pStyle w:val="PL"/>
      </w:pPr>
      <w:r>
        <w:t xml:space="preserve">                  content:</w:t>
      </w:r>
    </w:p>
    <w:p w14:paraId="3814FDA9" w14:textId="77777777" w:rsidR="008E026F" w:rsidRDefault="008E026F" w:rsidP="008E026F">
      <w:pPr>
        <w:pStyle w:val="PL"/>
      </w:pPr>
      <w:r>
        <w:t xml:space="preserve">                    application/json:</w:t>
      </w:r>
    </w:p>
    <w:p w14:paraId="185407DA" w14:textId="77777777" w:rsidR="008E026F" w:rsidRDefault="008E026F" w:rsidP="008E026F">
      <w:pPr>
        <w:pStyle w:val="PL"/>
      </w:pPr>
      <w:r>
        <w:t xml:space="preserve">                      schema:</w:t>
      </w:r>
    </w:p>
    <w:p w14:paraId="6ABDE64C" w14:textId="77777777" w:rsidR="008E026F" w:rsidRDefault="008E026F" w:rsidP="008E026F">
      <w:pPr>
        <w:pStyle w:val="PL"/>
      </w:pPr>
      <w:r>
        <w:t xml:space="preserve">                        $ref: 'TS28623_ComDefs.yaml#/components/schemas/ErrorResponse'</w:t>
      </w:r>
    </w:p>
    <w:p w14:paraId="1238E2FB" w14:textId="77777777" w:rsidR="008E026F" w:rsidRDefault="008E026F" w:rsidP="008E026F">
      <w:pPr>
        <w:pStyle w:val="PL"/>
      </w:pPr>
      <w:r>
        <w:t xml:space="preserve">        notifyMOIDeletion:</w:t>
      </w:r>
    </w:p>
    <w:p w14:paraId="2B6863D8" w14:textId="77777777" w:rsidR="008E026F" w:rsidRDefault="008E026F" w:rsidP="008E026F">
      <w:pPr>
        <w:pStyle w:val="PL"/>
      </w:pPr>
      <w:r>
        <w:t xml:space="preserve">          '{request.body#/notificationRecipientAddress}':</w:t>
      </w:r>
    </w:p>
    <w:p w14:paraId="5ECB12D5" w14:textId="77777777" w:rsidR="008E026F" w:rsidRDefault="008E026F" w:rsidP="008E026F">
      <w:pPr>
        <w:pStyle w:val="PL"/>
      </w:pPr>
      <w:r>
        <w:t xml:space="preserve">            post:</w:t>
      </w:r>
    </w:p>
    <w:p w14:paraId="2F9E6C84" w14:textId="77777777" w:rsidR="008E026F" w:rsidRDefault="008E026F" w:rsidP="008E026F">
      <w:pPr>
        <w:pStyle w:val="PL"/>
      </w:pPr>
      <w:r>
        <w:t xml:space="preserve">              requestBody:</w:t>
      </w:r>
    </w:p>
    <w:p w14:paraId="6BB5D672" w14:textId="77777777" w:rsidR="008E026F" w:rsidRDefault="008E026F" w:rsidP="008E026F">
      <w:pPr>
        <w:pStyle w:val="PL"/>
      </w:pPr>
      <w:r>
        <w:t xml:space="preserve">                required: true</w:t>
      </w:r>
    </w:p>
    <w:p w14:paraId="39F0D318" w14:textId="77777777" w:rsidR="008E026F" w:rsidRDefault="008E026F" w:rsidP="008E026F">
      <w:pPr>
        <w:pStyle w:val="PL"/>
      </w:pPr>
      <w:r>
        <w:t xml:space="preserve">                content:</w:t>
      </w:r>
    </w:p>
    <w:p w14:paraId="66DF06F9" w14:textId="77777777" w:rsidR="008E026F" w:rsidRDefault="008E026F" w:rsidP="008E026F">
      <w:pPr>
        <w:pStyle w:val="PL"/>
      </w:pPr>
      <w:r>
        <w:t xml:space="preserve">                  application/json:</w:t>
      </w:r>
    </w:p>
    <w:p w14:paraId="151B74B2" w14:textId="77777777" w:rsidR="008E026F" w:rsidRDefault="008E026F" w:rsidP="008E026F">
      <w:pPr>
        <w:pStyle w:val="PL"/>
      </w:pPr>
      <w:r>
        <w:t xml:space="preserve">                    schema:</w:t>
      </w:r>
    </w:p>
    <w:p w14:paraId="59589C44" w14:textId="77777777" w:rsidR="008E026F" w:rsidRDefault="008E026F" w:rsidP="008E026F">
      <w:pPr>
        <w:pStyle w:val="PL"/>
      </w:pPr>
      <w:r>
        <w:t xml:space="preserve">                      $ref: '#/components/schemas/NotifyMoiDeletion'</w:t>
      </w:r>
    </w:p>
    <w:p w14:paraId="376FC11C" w14:textId="77777777" w:rsidR="008E026F" w:rsidRDefault="008E026F" w:rsidP="008E026F">
      <w:pPr>
        <w:pStyle w:val="PL"/>
      </w:pPr>
      <w:r>
        <w:t xml:space="preserve">              responses:</w:t>
      </w:r>
    </w:p>
    <w:p w14:paraId="555011EF" w14:textId="77777777" w:rsidR="008E026F" w:rsidRDefault="008E026F" w:rsidP="008E026F">
      <w:pPr>
        <w:pStyle w:val="PL"/>
      </w:pPr>
      <w:r>
        <w:t xml:space="preserve">                '204':</w:t>
      </w:r>
    </w:p>
    <w:p w14:paraId="7BCCD197" w14:textId="77777777" w:rsidR="008E026F" w:rsidRDefault="008E026F" w:rsidP="008E026F">
      <w:pPr>
        <w:pStyle w:val="PL"/>
      </w:pPr>
      <w:r>
        <w:t xml:space="preserve">                  description: &gt;-</w:t>
      </w:r>
    </w:p>
    <w:p w14:paraId="7B9190E7" w14:textId="77777777" w:rsidR="008E026F" w:rsidRDefault="008E026F" w:rsidP="008E026F">
      <w:pPr>
        <w:pStyle w:val="PL"/>
      </w:pPr>
      <w:r>
        <w:t xml:space="preserve">                    Success case ("204 No Content").</w:t>
      </w:r>
    </w:p>
    <w:p w14:paraId="1A70E249" w14:textId="77777777" w:rsidR="008E026F" w:rsidRDefault="008E026F" w:rsidP="008E026F">
      <w:pPr>
        <w:pStyle w:val="PL"/>
      </w:pPr>
      <w:r>
        <w:t xml:space="preserve">                    The notification is successfully delivered. The response</w:t>
      </w:r>
    </w:p>
    <w:p w14:paraId="77A5C170" w14:textId="77777777" w:rsidR="008E026F" w:rsidRDefault="008E026F" w:rsidP="008E026F">
      <w:pPr>
        <w:pStyle w:val="PL"/>
      </w:pPr>
      <w:r>
        <w:t xml:space="preserve">                    has no message body.</w:t>
      </w:r>
    </w:p>
    <w:p w14:paraId="2CFAEB5C" w14:textId="77777777" w:rsidR="008E026F" w:rsidRDefault="008E026F" w:rsidP="008E026F">
      <w:pPr>
        <w:pStyle w:val="PL"/>
      </w:pPr>
      <w:r>
        <w:t xml:space="preserve">                default:</w:t>
      </w:r>
    </w:p>
    <w:p w14:paraId="3124040F" w14:textId="77777777" w:rsidR="008E026F" w:rsidRDefault="008E026F" w:rsidP="008E026F">
      <w:pPr>
        <w:pStyle w:val="PL"/>
      </w:pPr>
      <w:r>
        <w:t xml:space="preserve">                  description: Error case.</w:t>
      </w:r>
    </w:p>
    <w:p w14:paraId="4DBC92E8" w14:textId="77777777" w:rsidR="008E026F" w:rsidRDefault="008E026F" w:rsidP="008E026F">
      <w:pPr>
        <w:pStyle w:val="PL"/>
      </w:pPr>
      <w:r>
        <w:t xml:space="preserve">                  content:</w:t>
      </w:r>
    </w:p>
    <w:p w14:paraId="565CB7DB" w14:textId="77777777" w:rsidR="008E026F" w:rsidRDefault="008E026F" w:rsidP="008E026F">
      <w:pPr>
        <w:pStyle w:val="PL"/>
      </w:pPr>
      <w:r>
        <w:t xml:space="preserve">                    application/json:</w:t>
      </w:r>
    </w:p>
    <w:p w14:paraId="3E0623C7" w14:textId="77777777" w:rsidR="008E026F" w:rsidRDefault="008E026F" w:rsidP="008E026F">
      <w:pPr>
        <w:pStyle w:val="PL"/>
      </w:pPr>
      <w:r>
        <w:t xml:space="preserve">                      schema:</w:t>
      </w:r>
    </w:p>
    <w:p w14:paraId="0C974D42" w14:textId="77777777" w:rsidR="008E026F" w:rsidRDefault="008E026F" w:rsidP="008E026F">
      <w:pPr>
        <w:pStyle w:val="PL"/>
      </w:pPr>
      <w:r>
        <w:t xml:space="preserve">                        $ref: 'TS28623_ComDefs.yaml#/components/schemas/ErrorResponse'</w:t>
      </w:r>
    </w:p>
    <w:p w14:paraId="237B86CA" w14:textId="77777777" w:rsidR="008E026F" w:rsidRDefault="008E026F" w:rsidP="008E026F">
      <w:pPr>
        <w:pStyle w:val="PL"/>
      </w:pPr>
      <w:r>
        <w:t xml:space="preserve">        notifyMOIAttributeValueChanges:</w:t>
      </w:r>
    </w:p>
    <w:p w14:paraId="54EEB47F" w14:textId="77777777" w:rsidR="008E026F" w:rsidRDefault="008E026F" w:rsidP="008E026F">
      <w:pPr>
        <w:pStyle w:val="PL"/>
      </w:pPr>
      <w:r>
        <w:t xml:space="preserve">          '{request.body#/notificationRecipientAddress}':</w:t>
      </w:r>
    </w:p>
    <w:p w14:paraId="648F400E" w14:textId="77777777" w:rsidR="008E026F" w:rsidRDefault="008E026F" w:rsidP="008E026F">
      <w:pPr>
        <w:pStyle w:val="PL"/>
      </w:pPr>
      <w:r>
        <w:t xml:space="preserve">            post:</w:t>
      </w:r>
    </w:p>
    <w:p w14:paraId="669943B5" w14:textId="77777777" w:rsidR="008E026F" w:rsidRDefault="008E026F" w:rsidP="008E026F">
      <w:pPr>
        <w:pStyle w:val="PL"/>
      </w:pPr>
      <w:r>
        <w:t xml:space="preserve">              requestBody:</w:t>
      </w:r>
    </w:p>
    <w:p w14:paraId="20C762CD" w14:textId="77777777" w:rsidR="008E026F" w:rsidRDefault="008E026F" w:rsidP="008E026F">
      <w:pPr>
        <w:pStyle w:val="PL"/>
      </w:pPr>
      <w:r>
        <w:t xml:space="preserve">                required: true</w:t>
      </w:r>
    </w:p>
    <w:p w14:paraId="1C262978" w14:textId="77777777" w:rsidR="008E026F" w:rsidRDefault="008E026F" w:rsidP="008E026F">
      <w:pPr>
        <w:pStyle w:val="PL"/>
      </w:pPr>
      <w:r>
        <w:t xml:space="preserve">                content:</w:t>
      </w:r>
    </w:p>
    <w:p w14:paraId="7F118FA5" w14:textId="77777777" w:rsidR="008E026F" w:rsidRDefault="008E026F" w:rsidP="008E026F">
      <w:pPr>
        <w:pStyle w:val="PL"/>
      </w:pPr>
      <w:r>
        <w:t xml:space="preserve">                  application/json:</w:t>
      </w:r>
    </w:p>
    <w:p w14:paraId="5FC0AFD7" w14:textId="77777777" w:rsidR="008E026F" w:rsidRDefault="008E026F" w:rsidP="008E026F">
      <w:pPr>
        <w:pStyle w:val="PL"/>
      </w:pPr>
      <w:r>
        <w:t xml:space="preserve">                    schema:</w:t>
      </w:r>
    </w:p>
    <w:p w14:paraId="7E26B187" w14:textId="77777777" w:rsidR="008E026F" w:rsidRDefault="008E026F" w:rsidP="008E026F">
      <w:pPr>
        <w:pStyle w:val="PL"/>
      </w:pPr>
      <w:r>
        <w:t xml:space="preserve">                      $ref: '#/components/schemas/NotifyMoiAttributeValueChanges'</w:t>
      </w:r>
    </w:p>
    <w:p w14:paraId="2D7593DC" w14:textId="77777777" w:rsidR="008E026F" w:rsidRDefault="008E026F" w:rsidP="008E026F">
      <w:pPr>
        <w:pStyle w:val="PL"/>
      </w:pPr>
      <w:r>
        <w:t xml:space="preserve">              responses:</w:t>
      </w:r>
    </w:p>
    <w:p w14:paraId="12B636AA" w14:textId="77777777" w:rsidR="008E026F" w:rsidRDefault="008E026F" w:rsidP="008E026F">
      <w:pPr>
        <w:pStyle w:val="PL"/>
      </w:pPr>
      <w:r>
        <w:t xml:space="preserve">                '204':</w:t>
      </w:r>
    </w:p>
    <w:p w14:paraId="735BE621" w14:textId="77777777" w:rsidR="008E026F" w:rsidRDefault="008E026F" w:rsidP="008E026F">
      <w:pPr>
        <w:pStyle w:val="PL"/>
      </w:pPr>
      <w:r>
        <w:t xml:space="preserve">                  description: &gt;-</w:t>
      </w:r>
    </w:p>
    <w:p w14:paraId="2798800B" w14:textId="77777777" w:rsidR="008E026F" w:rsidRDefault="008E026F" w:rsidP="008E026F">
      <w:pPr>
        <w:pStyle w:val="PL"/>
      </w:pPr>
      <w:r>
        <w:t xml:space="preserve">                    Success case ("204 No Content").</w:t>
      </w:r>
    </w:p>
    <w:p w14:paraId="2074E9CF" w14:textId="77777777" w:rsidR="008E026F" w:rsidRDefault="008E026F" w:rsidP="008E026F">
      <w:pPr>
        <w:pStyle w:val="PL"/>
      </w:pPr>
      <w:r>
        <w:t xml:space="preserve">                    The notification is successfully delivered. The response</w:t>
      </w:r>
    </w:p>
    <w:p w14:paraId="403A6C70" w14:textId="77777777" w:rsidR="008E026F" w:rsidRDefault="008E026F" w:rsidP="008E026F">
      <w:pPr>
        <w:pStyle w:val="PL"/>
      </w:pPr>
      <w:r>
        <w:t xml:space="preserve">                    has no message body.</w:t>
      </w:r>
    </w:p>
    <w:p w14:paraId="1C5ECE0B" w14:textId="77777777" w:rsidR="008E026F" w:rsidRDefault="008E026F" w:rsidP="008E026F">
      <w:pPr>
        <w:pStyle w:val="PL"/>
      </w:pPr>
      <w:r>
        <w:t xml:space="preserve">                default:</w:t>
      </w:r>
    </w:p>
    <w:p w14:paraId="7C134F2A" w14:textId="77777777" w:rsidR="008E026F" w:rsidRDefault="008E026F" w:rsidP="008E026F">
      <w:pPr>
        <w:pStyle w:val="PL"/>
      </w:pPr>
      <w:r>
        <w:t xml:space="preserve">                  description: Error case.</w:t>
      </w:r>
    </w:p>
    <w:p w14:paraId="0BD0EFED" w14:textId="77777777" w:rsidR="008E026F" w:rsidRDefault="008E026F" w:rsidP="008E026F">
      <w:pPr>
        <w:pStyle w:val="PL"/>
      </w:pPr>
      <w:r>
        <w:t xml:space="preserve">                  content:</w:t>
      </w:r>
    </w:p>
    <w:p w14:paraId="69911FB3" w14:textId="77777777" w:rsidR="008E026F" w:rsidRDefault="008E026F" w:rsidP="008E026F">
      <w:pPr>
        <w:pStyle w:val="PL"/>
      </w:pPr>
      <w:r>
        <w:t xml:space="preserve">                    application/json:</w:t>
      </w:r>
    </w:p>
    <w:p w14:paraId="7F7A169A" w14:textId="77777777" w:rsidR="008E026F" w:rsidRDefault="008E026F" w:rsidP="008E026F">
      <w:pPr>
        <w:pStyle w:val="PL"/>
      </w:pPr>
      <w:r>
        <w:t xml:space="preserve">                      schema:</w:t>
      </w:r>
    </w:p>
    <w:p w14:paraId="09C20676" w14:textId="77777777" w:rsidR="008E026F" w:rsidRDefault="008E026F" w:rsidP="008E026F">
      <w:pPr>
        <w:pStyle w:val="PL"/>
      </w:pPr>
      <w:r>
        <w:t xml:space="preserve">                        $ref: 'TS28623_ComDefs.yaml#/components/schemas/ErrorResponse'</w:t>
      </w:r>
    </w:p>
    <w:p w14:paraId="737EA1B9" w14:textId="77777777" w:rsidR="008E026F" w:rsidRDefault="008E026F" w:rsidP="008E026F">
      <w:pPr>
        <w:pStyle w:val="PL"/>
      </w:pPr>
      <w:r>
        <w:t xml:space="preserve">        notifyMOIChanges:</w:t>
      </w:r>
    </w:p>
    <w:p w14:paraId="5C0F33A3" w14:textId="77777777" w:rsidR="008E026F" w:rsidRDefault="008E026F" w:rsidP="008E026F">
      <w:pPr>
        <w:pStyle w:val="PL"/>
      </w:pPr>
      <w:r>
        <w:t xml:space="preserve">          '{request.body#/notificationRecipientAddress}':</w:t>
      </w:r>
    </w:p>
    <w:p w14:paraId="4E3CD0C0" w14:textId="77777777" w:rsidR="008E026F" w:rsidRDefault="008E026F" w:rsidP="008E026F">
      <w:pPr>
        <w:pStyle w:val="PL"/>
      </w:pPr>
      <w:r>
        <w:t xml:space="preserve">            post:</w:t>
      </w:r>
    </w:p>
    <w:p w14:paraId="0E213C1B" w14:textId="77777777" w:rsidR="008E026F" w:rsidRDefault="008E026F" w:rsidP="008E026F">
      <w:pPr>
        <w:pStyle w:val="PL"/>
      </w:pPr>
      <w:r>
        <w:t xml:space="preserve">              requestBody:</w:t>
      </w:r>
    </w:p>
    <w:p w14:paraId="2C0B8FEE" w14:textId="77777777" w:rsidR="008E026F" w:rsidRDefault="008E026F" w:rsidP="008E026F">
      <w:pPr>
        <w:pStyle w:val="PL"/>
      </w:pPr>
      <w:r>
        <w:t xml:space="preserve">                required: true</w:t>
      </w:r>
    </w:p>
    <w:p w14:paraId="529D792C" w14:textId="77777777" w:rsidR="008E026F" w:rsidRDefault="008E026F" w:rsidP="008E026F">
      <w:pPr>
        <w:pStyle w:val="PL"/>
      </w:pPr>
      <w:r>
        <w:t xml:space="preserve">                content:</w:t>
      </w:r>
    </w:p>
    <w:p w14:paraId="7E3E7368" w14:textId="77777777" w:rsidR="008E026F" w:rsidRDefault="008E026F" w:rsidP="008E026F">
      <w:pPr>
        <w:pStyle w:val="PL"/>
      </w:pPr>
      <w:r>
        <w:t xml:space="preserve">                  application/json:</w:t>
      </w:r>
    </w:p>
    <w:p w14:paraId="3CDE6899" w14:textId="77777777" w:rsidR="008E026F" w:rsidRDefault="008E026F" w:rsidP="008E026F">
      <w:pPr>
        <w:pStyle w:val="PL"/>
      </w:pPr>
      <w:r>
        <w:t xml:space="preserve">                    schema:</w:t>
      </w:r>
    </w:p>
    <w:p w14:paraId="3B5F8D53" w14:textId="77777777" w:rsidR="008E026F" w:rsidRDefault="008E026F" w:rsidP="008E026F">
      <w:pPr>
        <w:pStyle w:val="PL"/>
      </w:pPr>
      <w:r>
        <w:lastRenderedPageBreak/>
        <w:t xml:space="preserve">                      $ref: '#/components/schemas/NotifyMoiChanges'</w:t>
      </w:r>
    </w:p>
    <w:p w14:paraId="5BBD7787" w14:textId="77777777" w:rsidR="008E026F" w:rsidRDefault="008E026F" w:rsidP="008E026F">
      <w:pPr>
        <w:pStyle w:val="PL"/>
      </w:pPr>
      <w:r>
        <w:t xml:space="preserve">                  application/yang-data+json:</w:t>
      </w:r>
    </w:p>
    <w:p w14:paraId="0E9F4FBC" w14:textId="77777777" w:rsidR="008E026F" w:rsidRDefault="008E026F" w:rsidP="008E026F">
      <w:pPr>
        <w:pStyle w:val="PL"/>
      </w:pPr>
      <w:r>
        <w:t xml:space="preserve">                    schema:</w:t>
      </w:r>
    </w:p>
    <w:p w14:paraId="10C2A309" w14:textId="77777777" w:rsidR="008E026F" w:rsidRDefault="008E026F" w:rsidP="008E026F">
      <w:pPr>
        <w:pStyle w:val="PL"/>
      </w:pPr>
      <w:r>
        <w:t xml:space="preserve">                      $ref: '#/components/schemas/NotifyMoiChanges'</w:t>
      </w:r>
    </w:p>
    <w:p w14:paraId="15F54B8A" w14:textId="77777777" w:rsidR="008E026F" w:rsidRDefault="008E026F" w:rsidP="008E026F">
      <w:pPr>
        <w:pStyle w:val="PL"/>
      </w:pPr>
      <w:r>
        <w:t xml:space="preserve">              responses:</w:t>
      </w:r>
    </w:p>
    <w:p w14:paraId="7E5FBA9B" w14:textId="77777777" w:rsidR="008E026F" w:rsidRDefault="008E026F" w:rsidP="008E026F">
      <w:pPr>
        <w:pStyle w:val="PL"/>
      </w:pPr>
      <w:r>
        <w:t xml:space="preserve">                '204':</w:t>
      </w:r>
    </w:p>
    <w:p w14:paraId="3986C578" w14:textId="77777777" w:rsidR="008E026F" w:rsidRDefault="008E026F" w:rsidP="008E026F">
      <w:pPr>
        <w:pStyle w:val="PL"/>
      </w:pPr>
      <w:r>
        <w:t xml:space="preserve">                  description: &gt;-</w:t>
      </w:r>
    </w:p>
    <w:p w14:paraId="02525B7F" w14:textId="77777777" w:rsidR="008E026F" w:rsidRDefault="008E026F" w:rsidP="008E026F">
      <w:pPr>
        <w:pStyle w:val="PL"/>
      </w:pPr>
      <w:r>
        <w:t xml:space="preserve">                    Success case ("204 No Content").</w:t>
      </w:r>
    </w:p>
    <w:p w14:paraId="2C8CD4E1" w14:textId="77777777" w:rsidR="008E026F" w:rsidRDefault="008E026F" w:rsidP="008E026F">
      <w:pPr>
        <w:pStyle w:val="PL"/>
      </w:pPr>
      <w:r>
        <w:t xml:space="preserve">                    The notification is successfully delivered. The response</w:t>
      </w:r>
    </w:p>
    <w:p w14:paraId="31CF88FE" w14:textId="77777777" w:rsidR="008E026F" w:rsidRDefault="008E026F" w:rsidP="008E026F">
      <w:pPr>
        <w:pStyle w:val="PL"/>
      </w:pPr>
      <w:r>
        <w:t xml:space="preserve">                    has no message body.</w:t>
      </w:r>
    </w:p>
    <w:p w14:paraId="01C74D2C" w14:textId="77777777" w:rsidR="008E026F" w:rsidRDefault="008E026F" w:rsidP="008E026F">
      <w:pPr>
        <w:pStyle w:val="PL"/>
      </w:pPr>
      <w:r>
        <w:t xml:space="preserve">                default:</w:t>
      </w:r>
    </w:p>
    <w:p w14:paraId="55E83CBE" w14:textId="77777777" w:rsidR="008E026F" w:rsidRDefault="008E026F" w:rsidP="008E026F">
      <w:pPr>
        <w:pStyle w:val="PL"/>
      </w:pPr>
      <w:r>
        <w:t xml:space="preserve">                  description: Error case.</w:t>
      </w:r>
    </w:p>
    <w:p w14:paraId="496F21DD" w14:textId="77777777" w:rsidR="008E026F" w:rsidRDefault="008E026F" w:rsidP="008E026F">
      <w:pPr>
        <w:pStyle w:val="PL"/>
      </w:pPr>
      <w:r>
        <w:t xml:space="preserve">                  content:</w:t>
      </w:r>
    </w:p>
    <w:p w14:paraId="4772E7C9" w14:textId="77777777" w:rsidR="008E026F" w:rsidRDefault="008E026F" w:rsidP="008E026F">
      <w:pPr>
        <w:pStyle w:val="PL"/>
      </w:pPr>
      <w:r>
        <w:t xml:space="preserve">                    application/json:</w:t>
      </w:r>
    </w:p>
    <w:p w14:paraId="1E32F552" w14:textId="77777777" w:rsidR="008E026F" w:rsidRDefault="008E026F" w:rsidP="008E026F">
      <w:pPr>
        <w:pStyle w:val="PL"/>
      </w:pPr>
      <w:r>
        <w:t xml:space="preserve">                      schema:</w:t>
      </w:r>
    </w:p>
    <w:p w14:paraId="23FA0276" w14:textId="77777777" w:rsidR="008E026F" w:rsidRDefault="008E026F" w:rsidP="008E026F">
      <w:pPr>
        <w:pStyle w:val="PL"/>
      </w:pPr>
      <w:r>
        <w:t xml:space="preserve">                        $ref: 'TS28623_ComDefs.yaml#/components/schemas/ErrorResponse'</w:t>
      </w:r>
    </w:p>
    <w:p w14:paraId="493D4122" w14:textId="77777777" w:rsidR="008E026F" w:rsidRDefault="008E026F" w:rsidP="008E026F">
      <w:pPr>
        <w:pStyle w:val="PL"/>
      </w:pPr>
      <w:r>
        <w:t xml:space="preserve">    get:</w:t>
      </w:r>
    </w:p>
    <w:p w14:paraId="4DF88E24" w14:textId="77777777" w:rsidR="008E026F" w:rsidRDefault="008E026F" w:rsidP="008E026F">
      <w:pPr>
        <w:pStyle w:val="PL"/>
      </w:pPr>
      <w:r>
        <w:t xml:space="preserve">      summary: Reads one or multiple resources</w:t>
      </w:r>
    </w:p>
    <w:p w14:paraId="5371DE48" w14:textId="77777777" w:rsidR="008E026F" w:rsidRDefault="008E026F" w:rsidP="008E026F">
      <w:pPr>
        <w:pStyle w:val="PL"/>
      </w:pPr>
      <w:r>
        <w:t xml:space="preserve">      description: &gt;-</w:t>
      </w:r>
    </w:p>
    <w:p w14:paraId="52695CE0" w14:textId="77777777" w:rsidR="008E026F" w:rsidRDefault="008E026F" w:rsidP="008E026F">
      <w:pPr>
        <w:pStyle w:val="PL"/>
      </w:pPr>
      <w:r>
        <w:t xml:space="preserve">        With HTTP GET resources are read. The resources to be retrieved are</w:t>
      </w:r>
    </w:p>
    <w:p w14:paraId="2F1CECB8" w14:textId="77777777" w:rsidR="008E026F" w:rsidRDefault="008E026F" w:rsidP="008E026F">
      <w:pPr>
        <w:pStyle w:val="PL"/>
      </w:pPr>
      <w:r>
        <w:t xml:space="preserve">        identified with the target URI. The attributes and fields parameter</w:t>
      </w:r>
    </w:p>
    <w:p w14:paraId="03B2258A" w14:textId="77777777" w:rsidR="008E026F" w:rsidRDefault="008E026F" w:rsidP="008E026F">
      <w:pPr>
        <w:pStyle w:val="PL"/>
      </w:pPr>
      <w:r>
        <w:t xml:space="preserve">        of the query components allow to select the resource properties to be returned.</w:t>
      </w:r>
    </w:p>
    <w:p w14:paraId="6456D8AD" w14:textId="77777777" w:rsidR="008E026F" w:rsidRDefault="008E026F" w:rsidP="008E026F">
      <w:pPr>
        <w:pStyle w:val="PL"/>
      </w:pPr>
      <w:r>
        <w:t xml:space="preserve">      parameters:</w:t>
      </w:r>
    </w:p>
    <w:p w14:paraId="72C351DE" w14:textId="77777777" w:rsidR="008E026F" w:rsidRDefault="008E026F" w:rsidP="008E026F">
      <w:pPr>
        <w:pStyle w:val="PL"/>
      </w:pPr>
      <w:r>
        <w:t xml:space="preserve">        - name: scope</w:t>
      </w:r>
    </w:p>
    <w:p w14:paraId="4A289680" w14:textId="77777777" w:rsidR="008E026F" w:rsidRDefault="008E026F" w:rsidP="008E026F">
      <w:pPr>
        <w:pStyle w:val="PL"/>
      </w:pPr>
      <w:r>
        <w:t xml:space="preserve">          in: query</w:t>
      </w:r>
    </w:p>
    <w:p w14:paraId="12229939" w14:textId="77777777" w:rsidR="008E026F" w:rsidRDefault="008E026F" w:rsidP="008E026F">
      <w:pPr>
        <w:pStyle w:val="PL"/>
      </w:pPr>
      <w:r>
        <w:t xml:space="preserve">          description: &gt;-</w:t>
      </w:r>
    </w:p>
    <w:p w14:paraId="545CE8B0" w14:textId="77777777" w:rsidR="008E026F" w:rsidRDefault="008E026F" w:rsidP="008E026F">
      <w:pPr>
        <w:pStyle w:val="PL"/>
      </w:pPr>
      <w:r>
        <w:t xml:space="preserve">            This parameter extends the set of targeted resources beyond the base</w:t>
      </w:r>
    </w:p>
    <w:p w14:paraId="0B577EA2" w14:textId="77777777" w:rsidR="008E026F" w:rsidRDefault="008E026F" w:rsidP="008E026F">
      <w:pPr>
        <w:pStyle w:val="PL"/>
      </w:pPr>
      <w:r>
        <w:t xml:space="preserve">            resource identified with the path component of the URI. No scoping</w:t>
      </w:r>
    </w:p>
    <w:p w14:paraId="36A1C666" w14:textId="77777777" w:rsidR="008E026F" w:rsidRDefault="008E026F" w:rsidP="008E026F">
      <w:pPr>
        <w:pStyle w:val="PL"/>
      </w:pPr>
      <w:r>
        <w:t xml:space="preserve">            mechanism is specified in the present document.</w:t>
      </w:r>
    </w:p>
    <w:p w14:paraId="7744FDB6" w14:textId="77777777" w:rsidR="008E026F" w:rsidRDefault="008E026F" w:rsidP="008E026F">
      <w:pPr>
        <w:pStyle w:val="PL"/>
      </w:pPr>
      <w:r>
        <w:t xml:space="preserve">          required: false</w:t>
      </w:r>
    </w:p>
    <w:p w14:paraId="2CC613F9" w14:textId="77777777" w:rsidR="008E026F" w:rsidRDefault="008E026F" w:rsidP="008E026F">
      <w:pPr>
        <w:pStyle w:val="PL"/>
      </w:pPr>
      <w:r>
        <w:t xml:space="preserve">          schema:</w:t>
      </w:r>
    </w:p>
    <w:p w14:paraId="45F8FDD1" w14:textId="77777777" w:rsidR="008E026F" w:rsidRDefault="008E026F" w:rsidP="008E026F">
      <w:pPr>
        <w:pStyle w:val="PL"/>
      </w:pPr>
      <w:r>
        <w:t xml:space="preserve">            $ref: '#/components/schemas/Scope'</w:t>
      </w:r>
    </w:p>
    <w:p w14:paraId="7C2E03E7" w14:textId="77777777" w:rsidR="008E026F" w:rsidRDefault="008E026F" w:rsidP="008E026F">
      <w:pPr>
        <w:pStyle w:val="PL"/>
      </w:pPr>
      <w:r>
        <w:t xml:space="preserve">          style: form</w:t>
      </w:r>
    </w:p>
    <w:p w14:paraId="0C58B1FA" w14:textId="77777777" w:rsidR="008E026F" w:rsidRDefault="008E026F" w:rsidP="008E026F">
      <w:pPr>
        <w:pStyle w:val="PL"/>
      </w:pPr>
      <w:r>
        <w:t xml:space="preserve">          explode: true</w:t>
      </w:r>
    </w:p>
    <w:p w14:paraId="41B07D71" w14:textId="77777777" w:rsidR="008E026F" w:rsidRDefault="008E026F" w:rsidP="008E026F">
      <w:pPr>
        <w:pStyle w:val="PL"/>
      </w:pPr>
      <w:r>
        <w:t xml:space="preserve">        - name: filter</w:t>
      </w:r>
    </w:p>
    <w:p w14:paraId="2AC925AE" w14:textId="77777777" w:rsidR="008E026F" w:rsidRDefault="008E026F" w:rsidP="008E026F">
      <w:pPr>
        <w:pStyle w:val="PL"/>
      </w:pPr>
      <w:r>
        <w:t xml:space="preserve">          in: query</w:t>
      </w:r>
    </w:p>
    <w:p w14:paraId="01B73E96" w14:textId="77777777" w:rsidR="008E026F" w:rsidRDefault="008E026F" w:rsidP="008E026F">
      <w:pPr>
        <w:pStyle w:val="PL"/>
      </w:pPr>
      <w:r>
        <w:t xml:space="preserve">          description: &gt;-</w:t>
      </w:r>
    </w:p>
    <w:p w14:paraId="6DE8A0B5" w14:textId="77777777" w:rsidR="008E026F" w:rsidRDefault="008E026F" w:rsidP="008E026F">
      <w:pPr>
        <w:pStyle w:val="PL"/>
      </w:pPr>
      <w:r>
        <w:t xml:space="preserve">            This parameter reduces the targeted set of resources by applying a</w:t>
      </w:r>
    </w:p>
    <w:p w14:paraId="106A4402" w14:textId="77777777" w:rsidR="008E026F" w:rsidRDefault="008E026F" w:rsidP="008E026F">
      <w:pPr>
        <w:pStyle w:val="PL"/>
      </w:pPr>
      <w:r>
        <w:t xml:space="preserve">            filter to the scoped set of resource representations. Only resource</w:t>
      </w:r>
    </w:p>
    <w:p w14:paraId="57BFBBB2" w14:textId="77777777" w:rsidR="008E026F" w:rsidRDefault="008E026F" w:rsidP="008E026F">
      <w:pPr>
        <w:pStyle w:val="PL"/>
      </w:pPr>
      <w:r>
        <w:t xml:space="preserve">            representations for which the filter construct evaluates to "true"</w:t>
      </w:r>
    </w:p>
    <w:p w14:paraId="719073A1" w14:textId="77777777" w:rsidR="008E026F" w:rsidRDefault="008E026F" w:rsidP="008E026F">
      <w:pPr>
        <w:pStyle w:val="PL"/>
      </w:pPr>
      <w:r>
        <w:t xml:space="preserve">            are targeted. No filter language is specified in the present</w:t>
      </w:r>
    </w:p>
    <w:p w14:paraId="4DB0CAC5" w14:textId="77777777" w:rsidR="008E026F" w:rsidRDefault="008E026F" w:rsidP="008E026F">
      <w:pPr>
        <w:pStyle w:val="PL"/>
      </w:pPr>
      <w:r>
        <w:t xml:space="preserve">            document.</w:t>
      </w:r>
    </w:p>
    <w:p w14:paraId="125FB4F8" w14:textId="77777777" w:rsidR="008E026F" w:rsidRDefault="008E026F" w:rsidP="008E026F">
      <w:pPr>
        <w:pStyle w:val="PL"/>
      </w:pPr>
      <w:r>
        <w:t xml:space="preserve">          required: false</w:t>
      </w:r>
    </w:p>
    <w:p w14:paraId="7CAE59EB" w14:textId="77777777" w:rsidR="008E026F" w:rsidRDefault="008E026F" w:rsidP="008E026F">
      <w:pPr>
        <w:pStyle w:val="PL"/>
      </w:pPr>
      <w:r>
        <w:t xml:space="preserve">          schema:</w:t>
      </w:r>
    </w:p>
    <w:p w14:paraId="47BC85AE" w14:textId="77777777" w:rsidR="008E026F" w:rsidRDefault="008E026F" w:rsidP="008E026F">
      <w:pPr>
        <w:pStyle w:val="PL"/>
      </w:pPr>
      <w:r>
        <w:t xml:space="preserve">            $ref: 'TS28623_ComDefs.yaml#/components/schemas/Filter'</w:t>
      </w:r>
    </w:p>
    <w:p w14:paraId="2661410D" w14:textId="77777777" w:rsidR="008E026F" w:rsidRDefault="008E026F" w:rsidP="008E026F">
      <w:pPr>
        <w:pStyle w:val="PL"/>
      </w:pPr>
      <w:r>
        <w:t xml:space="preserve">        - name: attributes</w:t>
      </w:r>
    </w:p>
    <w:p w14:paraId="7C094538" w14:textId="77777777" w:rsidR="008E026F" w:rsidRDefault="008E026F" w:rsidP="008E026F">
      <w:pPr>
        <w:pStyle w:val="PL"/>
      </w:pPr>
      <w:r>
        <w:t xml:space="preserve">          in: query</w:t>
      </w:r>
    </w:p>
    <w:p w14:paraId="0AB169B6" w14:textId="77777777" w:rsidR="008E026F" w:rsidRDefault="008E026F" w:rsidP="008E026F">
      <w:pPr>
        <w:pStyle w:val="PL"/>
      </w:pPr>
      <w:r>
        <w:t xml:space="preserve">          description: &gt;-</w:t>
      </w:r>
    </w:p>
    <w:p w14:paraId="5331220A" w14:textId="77777777" w:rsidR="008E026F" w:rsidRDefault="008E026F" w:rsidP="008E026F">
      <w:pPr>
        <w:pStyle w:val="PL"/>
      </w:pPr>
      <w:r>
        <w:t xml:space="preserve">            This parameter specifies the attributes of the scoped resources that</w:t>
      </w:r>
    </w:p>
    <w:p w14:paraId="1EF3B8F2" w14:textId="77777777" w:rsidR="008E026F" w:rsidRDefault="008E026F" w:rsidP="008E026F">
      <w:pPr>
        <w:pStyle w:val="PL"/>
      </w:pPr>
      <w:r>
        <w:t xml:space="preserve">            are returned.</w:t>
      </w:r>
    </w:p>
    <w:p w14:paraId="070AD131" w14:textId="77777777" w:rsidR="008E026F" w:rsidRDefault="008E026F" w:rsidP="008E026F">
      <w:pPr>
        <w:pStyle w:val="PL"/>
      </w:pPr>
      <w:r>
        <w:t xml:space="preserve">          required: false</w:t>
      </w:r>
    </w:p>
    <w:p w14:paraId="4507FDE5" w14:textId="77777777" w:rsidR="008E026F" w:rsidRDefault="008E026F" w:rsidP="008E026F">
      <w:pPr>
        <w:pStyle w:val="PL"/>
      </w:pPr>
      <w:r>
        <w:t xml:space="preserve">          schema:</w:t>
      </w:r>
    </w:p>
    <w:p w14:paraId="5EA423C4" w14:textId="77777777" w:rsidR="008E026F" w:rsidRDefault="008E026F" w:rsidP="008E026F">
      <w:pPr>
        <w:pStyle w:val="PL"/>
      </w:pPr>
      <w:r>
        <w:t xml:space="preserve">            type: array</w:t>
      </w:r>
    </w:p>
    <w:p w14:paraId="59FCED6B" w14:textId="77777777" w:rsidR="008E026F" w:rsidRDefault="008E026F" w:rsidP="008E026F">
      <w:pPr>
        <w:pStyle w:val="PL"/>
      </w:pPr>
      <w:r>
        <w:t xml:space="preserve">            items:</w:t>
      </w:r>
    </w:p>
    <w:p w14:paraId="572D0C31" w14:textId="77777777" w:rsidR="008E026F" w:rsidRDefault="008E026F" w:rsidP="008E026F">
      <w:pPr>
        <w:pStyle w:val="PL"/>
      </w:pPr>
      <w:r>
        <w:t xml:space="preserve">              type: string</w:t>
      </w:r>
    </w:p>
    <w:p w14:paraId="7639AA56" w14:textId="77777777" w:rsidR="008E026F" w:rsidRDefault="008E026F" w:rsidP="008E026F">
      <w:pPr>
        <w:pStyle w:val="PL"/>
      </w:pPr>
      <w:r>
        <w:t xml:space="preserve">          style: form</w:t>
      </w:r>
    </w:p>
    <w:p w14:paraId="1D488CB8" w14:textId="77777777" w:rsidR="008E026F" w:rsidRDefault="008E026F" w:rsidP="008E026F">
      <w:pPr>
        <w:pStyle w:val="PL"/>
      </w:pPr>
      <w:r>
        <w:t xml:space="preserve">          explode: false</w:t>
      </w:r>
    </w:p>
    <w:p w14:paraId="034B42D8" w14:textId="77777777" w:rsidR="008E026F" w:rsidRDefault="008E026F" w:rsidP="008E026F">
      <w:pPr>
        <w:pStyle w:val="PL"/>
      </w:pPr>
      <w:r>
        <w:t xml:space="preserve">        - name: fields</w:t>
      </w:r>
    </w:p>
    <w:p w14:paraId="794FFD55" w14:textId="77777777" w:rsidR="008E026F" w:rsidRDefault="008E026F" w:rsidP="008E026F">
      <w:pPr>
        <w:pStyle w:val="PL"/>
      </w:pPr>
      <w:r>
        <w:t xml:space="preserve">          in: query</w:t>
      </w:r>
    </w:p>
    <w:p w14:paraId="0CB68DCF" w14:textId="77777777" w:rsidR="008E026F" w:rsidRDefault="008E026F" w:rsidP="008E026F">
      <w:pPr>
        <w:pStyle w:val="PL"/>
      </w:pPr>
      <w:r>
        <w:t xml:space="preserve">          description: &gt;-</w:t>
      </w:r>
    </w:p>
    <w:p w14:paraId="526B0634" w14:textId="77777777" w:rsidR="008E026F" w:rsidRDefault="008E026F" w:rsidP="008E026F">
      <w:pPr>
        <w:pStyle w:val="PL"/>
      </w:pPr>
      <w:r>
        <w:t xml:space="preserve">            This parameter specifies the attribute field of the scoped resources</w:t>
      </w:r>
    </w:p>
    <w:p w14:paraId="6ED9E815" w14:textId="77777777" w:rsidR="008E026F" w:rsidRDefault="008E026F" w:rsidP="008E026F">
      <w:pPr>
        <w:pStyle w:val="PL"/>
      </w:pPr>
      <w:r>
        <w:t xml:space="preserve">            that are returned.</w:t>
      </w:r>
    </w:p>
    <w:p w14:paraId="38A95CC0" w14:textId="77777777" w:rsidR="008E026F" w:rsidRDefault="008E026F" w:rsidP="008E026F">
      <w:pPr>
        <w:pStyle w:val="PL"/>
      </w:pPr>
      <w:r>
        <w:t xml:space="preserve">          required: false</w:t>
      </w:r>
    </w:p>
    <w:p w14:paraId="5457F39C" w14:textId="77777777" w:rsidR="008E026F" w:rsidRDefault="008E026F" w:rsidP="008E026F">
      <w:pPr>
        <w:pStyle w:val="PL"/>
      </w:pPr>
      <w:r>
        <w:t xml:space="preserve">          schema:</w:t>
      </w:r>
    </w:p>
    <w:p w14:paraId="4D299AE9" w14:textId="77777777" w:rsidR="008E026F" w:rsidRDefault="008E026F" w:rsidP="008E026F">
      <w:pPr>
        <w:pStyle w:val="PL"/>
      </w:pPr>
      <w:r>
        <w:t xml:space="preserve">            type: array</w:t>
      </w:r>
    </w:p>
    <w:p w14:paraId="5028C46B" w14:textId="77777777" w:rsidR="008E026F" w:rsidRDefault="008E026F" w:rsidP="008E026F">
      <w:pPr>
        <w:pStyle w:val="PL"/>
      </w:pPr>
      <w:r>
        <w:t xml:space="preserve">            items:</w:t>
      </w:r>
    </w:p>
    <w:p w14:paraId="47042CAA" w14:textId="77777777" w:rsidR="008E026F" w:rsidRDefault="008E026F" w:rsidP="008E026F">
      <w:pPr>
        <w:pStyle w:val="PL"/>
      </w:pPr>
      <w:r>
        <w:t xml:space="preserve">              type: string</w:t>
      </w:r>
    </w:p>
    <w:p w14:paraId="06324FE7" w14:textId="77777777" w:rsidR="008E026F" w:rsidRDefault="008E026F" w:rsidP="008E026F">
      <w:pPr>
        <w:pStyle w:val="PL"/>
      </w:pPr>
      <w:r>
        <w:t xml:space="preserve">          style: form</w:t>
      </w:r>
    </w:p>
    <w:p w14:paraId="532FF1BC" w14:textId="77777777" w:rsidR="008E026F" w:rsidRDefault="008E026F" w:rsidP="008E026F">
      <w:pPr>
        <w:pStyle w:val="PL"/>
      </w:pPr>
      <w:r>
        <w:t xml:space="preserve">          explode: false</w:t>
      </w:r>
    </w:p>
    <w:p w14:paraId="7159A890" w14:textId="77777777" w:rsidR="008E026F" w:rsidRDefault="008E026F" w:rsidP="008E026F">
      <w:pPr>
        <w:pStyle w:val="PL"/>
      </w:pPr>
      <w:r>
        <w:t xml:space="preserve">      responses:</w:t>
      </w:r>
    </w:p>
    <w:p w14:paraId="17A49267" w14:textId="77777777" w:rsidR="008E026F" w:rsidRDefault="008E026F" w:rsidP="008E026F">
      <w:pPr>
        <w:pStyle w:val="PL"/>
      </w:pPr>
      <w:r>
        <w:t xml:space="preserve">        '200':</w:t>
      </w:r>
    </w:p>
    <w:p w14:paraId="1F913716" w14:textId="77777777" w:rsidR="008E026F" w:rsidRDefault="008E026F" w:rsidP="008E026F">
      <w:pPr>
        <w:pStyle w:val="PL"/>
      </w:pPr>
      <w:r>
        <w:t xml:space="preserve">          description: &gt;-</w:t>
      </w:r>
    </w:p>
    <w:p w14:paraId="20FB0D47" w14:textId="77777777" w:rsidR="008E026F" w:rsidRDefault="008E026F" w:rsidP="008E026F">
      <w:pPr>
        <w:pStyle w:val="PL"/>
      </w:pPr>
      <w:r>
        <w:t xml:space="preserve">            Success case ("200 OK").</w:t>
      </w:r>
    </w:p>
    <w:p w14:paraId="5A391ECE" w14:textId="77777777" w:rsidR="008E026F" w:rsidRDefault="008E026F" w:rsidP="008E026F">
      <w:pPr>
        <w:pStyle w:val="PL"/>
      </w:pPr>
      <w:r>
        <w:t xml:space="preserve">            The resources identified in the request for retrieval are returned</w:t>
      </w:r>
    </w:p>
    <w:p w14:paraId="5C5F9FA6" w14:textId="77777777" w:rsidR="008E026F" w:rsidRDefault="008E026F" w:rsidP="008E026F">
      <w:pPr>
        <w:pStyle w:val="PL"/>
      </w:pPr>
      <w:r>
        <w:t xml:space="preserve">            in the response message body. In case the attributes or fields query</w:t>
      </w:r>
    </w:p>
    <w:p w14:paraId="5B7C82D6" w14:textId="77777777" w:rsidR="008E026F" w:rsidRDefault="008E026F" w:rsidP="008E026F">
      <w:pPr>
        <w:pStyle w:val="PL"/>
      </w:pPr>
      <w:r>
        <w:t xml:space="preserve">            parameters are used, only the selected attributes or sub-attributes are</w:t>
      </w:r>
    </w:p>
    <w:p w14:paraId="52B43C49" w14:textId="77777777" w:rsidR="008E026F" w:rsidRDefault="008E026F" w:rsidP="008E026F">
      <w:pPr>
        <w:pStyle w:val="PL"/>
      </w:pPr>
      <w:r>
        <w:t xml:space="preserve">            returned. The response message body is constructed according to the</w:t>
      </w:r>
    </w:p>
    <w:p w14:paraId="67798F9D" w14:textId="77777777" w:rsidR="008E026F" w:rsidRDefault="008E026F" w:rsidP="008E026F">
      <w:pPr>
        <w:pStyle w:val="PL"/>
      </w:pPr>
      <w:r>
        <w:t xml:space="preserve">            hierarchical response construction method (TS 32.158 [15]).</w:t>
      </w:r>
    </w:p>
    <w:p w14:paraId="3D8764BC" w14:textId="77777777" w:rsidR="008E026F" w:rsidRDefault="008E026F" w:rsidP="008E026F">
      <w:pPr>
        <w:pStyle w:val="PL"/>
      </w:pPr>
      <w:r>
        <w:lastRenderedPageBreak/>
        <w:t xml:space="preserve">          content:</w:t>
      </w:r>
    </w:p>
    <w:p w14:paraId="0E304CF4" w14:textId="77777777" w:rsidR="008E026F" w:rsidRDefault="008E026F" w:rsidP="008E026F">
      <w:pPr>
        <w:pStyle w:val="PL"/>
      </w:pPr>
      <w:r>
        <w:t xml:space="preserve">            application/json:</w:t>
      </w:r>
    </w:p>
    <w:p w14:paraId="6E04D925" w14:textId="77777777" w:rsidR="008E026F" w:rsidRDefault="008E026F" w:rsidP="008E026F">
      <w:pPr>
        <w:pStyle w:val="PL"/>
      </w:pPr>
      <w:r>
        <w:t xml:space="preserve">              schema:</w:t>
      </w:r>
    </w:p>
    <w:p w14:paraId="4B0B5C99" w14:textId="77777777" w:rsidR="008E026F" w:rsidRDefault="008E026F" w:rsidP="008E026F">
      <w:pPr>
        <w:pStyle w:val="PL"/>
      </w:pPr>
      <w:r>
        <w:t xml:space="preserve">                $ref: '#/components/schemas/Resource'</w:t>
      </w:r>
    </w:p>
    <w:p w14:paraId="0DEC32AD" w14:textId="77777777" w:rsidR="008E026F" w:rsidRDefault="008E026F" w:rsidP="008E026F">
      <w:pPr>
        <w:pStyle w:val="PL"/>
      </w:pPr>
      <w:r>
        <w:t xml:space="preserve">            application/vnd.3gpp.object-tree-hierarchical+json:</w:t>
      </w:r>
    </w:p>
    <w:p w14:paraId="3960C933" w14:textId="77777777" w:rsidR="008E026F" w:rsidRDefault="008E026F" w:rsidP="008E026F">
      <w:pPr>
        <w:pStyle w:val="PL"/>
      </w:pPr>
      <w:r>
        <w:t xml:space="preserve">              schema:</w:t>
      </w:r>
    </w:p>
    <w:p w14:paraId="511385C3" w14:textId="77777777" w:rsidR="008E026F" w:rsidRDefault="008E026F" w:rsidP="008E026F">
      <w:pPr>
        <w:pStyle w:val="PL"/>
      </w:pPr>
      <w:r>
        <w:t xml:space="preserve">                $ref: '#/components/schemas/Resource'</w:t>
      </w:r>
    </w:p>
    <w:p w14:paraId="74FF7AAE" w14:textId="77777777" w:rsidR="008E026F" w:rsidRDefault="008E026F" w:rsidP="008E026F">
      <w:pPr>
        <w:pStyle w:val="PL"/>
      </w:pPr>
      <w:r>
        <w:t xml:space="preserve">            application/vnd.3gpp.object-tree-flat+json:</w:t>
      </w:r>
    </w:p>
    <w:p w14:paraId="0812542F" w14:textId="77777777" w:rsidR="008E026F" w:rsidRDefault="008E026F" w:rsidP="008E026F">
      <w:pPr>
        <w:pStyle w:val="PL"/>
      </w:pPr>
      <w:r>
        <w:t xml:space="preserve">              schema:</w:t>
      </w:r>
    </w:p>
    <w:p w14:paraId="42344300" w14:textId="77777777" w:rsidR="008E026F" w:rsidRDefault="008E026F" w:rsidP="008E026F">
      <w:pPr>
        <w:pStyle w:val="PL"/>
      </w:pPr>
      <w:r>
        <w:t xml:space="preserve">                type: array</w:t>
      </w:r>
    </w:p>
    <w:p w14:paraId="69FB2C1E" w14:textId="77777777" w:rsidR="008E026F" w:rsidRDefault="008E026F" w:rsidP="008E026F">
      <w:pPr>
        <w:pStyle w:val="PL"/>
      </w:pPr>
      <w:r>
        <w:t xml:space="preserve">                items:</w:t>
      </w:r>
    </w:p>
    <w:p w14:paraId="63D861EC" w14:textId="77777777" w:rsidR="008E026F" w:rsidRDefault="008E026F" w:rsidP="008E026F">
      <w:pPr>
        <w:pStyle w:val="PL"/>
      </w:pPr>
      <w:r>
        <w:t xml:space="preserve">                  $ref: '#/components/schemas/Resource'</w:t>
      </w:r>
    </w:p>
    <w:p w14:paraId="7F319191" w14:textId="77777777" w:rsidR="008E026F" w:rsidRDefault="008E026F" w:rsidP="008E026F">
      <w:pPr>
        <w:pStyle w:val="PL"/>
      </w:pPr>
      <w:r>
        <w:t xml:space="preserve">        default:</w:t>
      </w:r>
    </w:p>
    <w:p w14:paraId="2BAA6B07" w14:textId="77777777" w:rsidR="008E026F" w:rsidRDefault="008E026F" w:rsidP="008E026F">
      <w:pPr>
        <w:pStyle w:val="PL"/>
      </w:pPr>
      <w:r>
        <w:t xml:space="preserve">          description: Error case.</w:t>
      </w:r>
    </w:p>
    <w:p w14:paraId="43D8AF0E" w14:textId="77777777" w:rsidR="008E026F" w:rsidRDefault="008E026F" w:rsidP="008E026F">
      <w:pPr>
        <w:pStyle w:val="PL"/>
      </w:pPr>
      <w:r>
        <w:t xml:space="preserve">          content:</w:t>
      </w:r>
    </w:p>
    <w:p w14:paraId="6AC078CF" w14:textId="77777777" w:rsidR="008E026F" w:rsidRDefault="008E026F" w:rsidP="008E026F">
      <w:pPr>
        <w:pStyle w:val="PL"/>
      </w:pPr>
      <w:r>
        <w:t xml:space="preserve">            application/json:</w:t>
      </w:r>
    </w:p>
    <w:p w14:paraId="74E79D66" w14:textId="77777777" w:rsidR="008E026F" w:rsidRDefault="008E026F" w:rsidP="008E026F">
      <w:pPr>
        <w:pStyle w:val="PL"/>
      </w:pPr>
      <w:r>
        <w:t xml:space="preserve">              schema:</w:t>
      </w:r>
    </w:p>
    <w:p w14:paraId="748E4A16" w14:textId="77777777" w:rsidR="008E026F" w:rsidRDefault="008E026F" w:rsidP="008E026F">
      <w:pPr>
        <w:pStyle w:val="PL"/>
      </w:pPr>
      <w:r>
        <w:t xml:space="preserve">                $ref: 'TS28623_ComDefs.yaml#/components/schemas/ErrorResponse'</w:t>
      </w:r>
    </w:p>
    <w:p w14:paraId="11BD2DE6" w14:textId="77777777" w:rsidR="008E026F" w:rsidRDefault="008E026F" w:rsidP="008E026F">
      <w:pPr>
        <w:pStyle w:val="PL"/>
      </w:pPr>
      <w:r>
        <w:t xml:space="preserve">    patch:</w:t>
      </w:r>
    </w:p>
    <w:p w14:paraId="2196866E" w14:textId="77777777" w:rsidR="008E026F" w:rsidRDefault="008E026F" w:rsidP="008E026F">
      <w:pPr>
        <w:pStyle w:val="PL"/>
      </w:pPr>
      <w:r>
        <w:t xml:space="preserve">      summary: Patches one or multiple resources</w:t>
      </w:r>
    </w:p>
    <w:p w14:paraId="26AFF471" w14:textId="77777777" w:rsidR="008E026F" w:rsidRDefault="008E026F" w:rsidP="008E026F">
      <w:pPr>
        <w:pStyle w:val="PL"/>
      </w:pPr>
      <w:r>
        <w:t xml:space="preserve">      description: &gt;-</w:t>
      </w:r>
    </w:p>
    <w:p w14:paraId="47415BA8" w14:textId="77777777" w:rsidR="008E026F" w:rsidRDefault="008E026F" w:rsidP="008E026F">
      <w:pPr>
        <w:pStyle w:val="PL"/>
      </w:pPr>
      <w:r>
        <w:t xml:space="preserve">        With HTTP PATCH resources are created, updated or deleted. The resources</w:t>
      </w:r>
    </w:p>
    <w:p w14:paraId="3166163F" w14:textId="77777777" w:rsidR="008E026F" w:rsidRDefault="008E026F" w:rsidP="008E026F">
      <w:pPr>
        <w:pStyle w:val="PL"/>
      </w:pPr>
      <w:r>
        <w:t xml:space="preserve">        to be modified are identified with the target URI (base resource) and</w:t>
      </w:r>
    </w:p>
    <w:p w14:paraId="34703D0A" w14:textId="77777777" w:rsidR="008E026F" w:rsidRDefault="008E026F" w:rsidP="008E026F">
      <w:pPr>
        <w:pStyle w:val="PL"/>
      </w:pPr>
      <w:r>
        <w:t xml:space="preserve">        the patch document included in the request message body.</w:t>
      </w:r>
    </w:p>
    <w:p w14:paraId="50E26D6B" w14:textId="77777777" w:rsidR="008E026F" w:rsidRDefault="008E026F" w:rsidP="008E026F">
      <w:pPr>
        <w:pStyle w:val="PL"/>
      </w:pPr>
      <w:r>
        <w:t xml:space="preserve">      requestBody:</w:t>
      </w:r>
    </w:p>
    <w:p w14:paraId="198C71F9" w14:textId="77777777" w:rsidR="008E026F" w:rsidRDefault="008E026F" w:rsidP="008E026F">
      <w:pPr>
        <w:pStyle w:val="PL"/>
      </w:pPr>
      <w:r>
        <w:t xml:space="preserve">        description: &gt;-</w:t>
      </w:r>
    </w:p>
    <w:p w14:paraId="3BFD179A" w14:textId="77777777" w:rsidR="008E026F" w:rsidRDefault="008E026F" w:rsidP="008E026F">
      <w:pPr>
        <w:pStyle w:val="PL"/>
      </w:pPr>
      <w:r>
        <w:t xml:space="preserve">          The request body describes changes to be made to the target resources.</w:t>
      </w:r>
    </w:p>
    <w:p w14:paraId="777F46FC" w14:textId="77777777" w:rsidR="008E026F" w:rsidRDefault="008E026F" w:rsidP="008E026F">
      <w:pPr>
        <w:pStyle w:val="PL"/>
      </w:pPr>
      <w:r>
        <w:t xml:space="preserve">          The following patch media types are available</w:t>
      </w:r>
    </w:p>
    <w:p w14:paraId="68D31BCB" w14:textId="77777777" w:rsidR="008E026F" w:rsidRDefault="008E026F" w:rsidP="008E026F">
      <w:pPr>
        <w:pStyle w:val="PL"/>
      </w:pPr>
      <w:r>
        <w:t xml:space="preserve">            - "application/merge-patch+json" (RFC 7396)</w:t>
      </w:r>
    </w:p>
    <w:p w14:paraId="05DE2A78" w14:textId="77777777" w:rsidR="008E026F" w:rsidRDefault="008E026F" w:rsidP="008E026F">
      <w:pPr>
        <w:pStyle w:val="PL"/>
      </w:pPr>
      <w:r>
        <w:t xml:space="preserve">            - "application/3gpp-merge-patch+json" (TS 32.158)</w:t>
      </w:r>
    </w:p>
    <w:p w14:paraId="370FEA67" w14:textId="77777777" w:rsidR="008E026F" w:rsidRDefault="008E026F" w:rsidP="008E026F">
      <w:pPr>
        <w:pStyle w:val="PL"/>
      </w:pPr>
      <w:r>
        <w:t xml:space="preserve">            - "application/json-patch+json" (RFC 6902)</w:t>
      </w:r>
    </w:p>
    <w:p w14:paraId="78A03CB8" w14:textId="77777777" w:rsidR="008E026F" w:rsidRDefault="008E026F" w:rsidP="008E026F">
      <w:pPr>
        <w:pStyle w:val="PL"/>
      </w:pPr>
      <w:r>
        <w:t xml:space="preserve">            - "application/3gpp-json-patch+json" (TS 32.158)</w:t>
      </w:r>
    </w:p>
    <w:p w14:paraId="36464DBD" w14:textId="77777777" w:rsidR="008E026F" w:rsidRDefault="008E026F" w:rsidP="008E026F">
      <w:pPr>
        <w:pStyle w:val="PL"/>
      </w:pPr>
      <w:r>
        <w:t xml:space="preserve">        required: true</w:t>
      </w:r>
    </w:p>
    <w:p w14:paraId="42211EE8" w14:textId="77777777" w:rsidR="008E026F" w:rsidRDefault="008E026F" w:rsidP="008E026F">
      <w:pPr>
        <w:pStyle w:val="PL"/>
      </w:pPr>
      <w:r>
        <w:t xml:space="preserve">        content:</w:t>
      </w:r>
    </w:p>
    <w:p w14:paraId="0BAB7C8E" w14:textId="77777777" w:rsidR="008E026F" w:rsidRDefault="008E026F" w:rsidP="008E026F">
      <w:pPr>
        <w:pStyle w:val="PL"/>
      </w:pPr>
      <w:r>
        <w:t xml:space="preserve">          application/merge-patch+json:</w:t>
      </w:r>
    </w:p>
    <w:p w14:paraId="4CD617FF" w14:textId="77777777" w:rsidR="008E026F" w:rsidRDefault="008E026F" w:rsidP="008E026F">
      <w:pPr>
        <w:pStyle w:val="PL"/>
      </w:pPr>
      <w:r>
        <w:t xml:space="preserve">            schema:</w:t>
      </w:r>
    </w:p>
    <w:p w14:paraId="4C636542" w14:textId="77777777" w:rsidR="008E026F" w:rsidRDefault="008E026F" w:rsidP="008E026F">
      <w:pPr>
        <w:pStyle w:val="PL"/>
      </w:pPr>
      <w:r>
        <w:t xml:space="preserve">              $ref: '#/components/schemas/Resource'</w:t>
      </w:r>
    </w:p>
    <w:p w14:paraId="1C3063BB" w14:textId="77777777" w:rsidR="008E026F" w:rsidRDefault="008E026F" w:rsidP="008E026F">
      <w:pPr>
        <w:pStyle w:val="PL"/>
      </w:pPr>
      <w:r>
        <w:t xml:space="preserve">          application/3gpp-merge-patch+json:</w:t>
      </w:r>
    </w:p>
    <w:p w14:paraId="076EACBE" w14:textId="77777777" w:rsidR="008E026F" w:rsidRDefault="008E026F" w:rsidP="008E026F">
      <w:pPr>
        <w:pStyle w:val="PL"/>
      </w:pPr>
      <w:r>
        <w:t xml:space="preserve">            schema:</w:t>
      </w:r>
    </w:p>
    <w:p w14:paraId="3BE5A427" w14:textId="77777777" w:rsidR="008E026F" w:rsidRDefault="008E026F" w:rsidP="008E026F">
      <w:pPr>
        <w:pStyle w:val="PL"/>
      </w:pPr>
      <w:r>
        <w:t xml:space="preserve">              $ref: '#/components/schemas/Resource'</w:t>
      </w:r>
    </w:p>
    <w:p w14:paraId="73D74FAB" w14:textId="77777777" w:rsidR="008E026F" w:rsidRDefault="008E026F" w:rsidP="008E026F">
      <w:pPr>
        <w:pStyle w:val="PL"/>
      </w:pPr>
      <w:r>
        <w:t xml:space="preserve">          application/json-patch+json:</w:t>
      </w:r>
    </w:p>
    <w:p w14:paraId="26185BB8" w14:textId="77777777" w:rsidR="008E026F" w:rsidRDefault="008E026F" w:rsidP="008E026F">
      <w:pPr>
        <w:pStyle w:val="PL"/>
      </w:pPr>
      <w:r>
        <w:t xml:space="preserve">            schema:</w:t>
      </w:r>
    </w:p>
    <w:p w14:paraId="0F835A6B" w14:textId="77777777" w:rsidR="008E026F" w:rsidRDefault="008E026F" w:rsidP="008E026F">
      <w:pPr>
        <w:pStyle w:val="PL"/>
      </w:pPr>
      <w:r>
        <w:t xml:space="preserve">              type: array</w:t>
      </w:r>
    </w:p>
    <w:p w14:paraId="3D3073AB" w14:textId="77777777" w:rsidR="008E026F" w:rsidRDefault="008E026F" w:rsidP="008E026F">
      <w:pPr>
        <w:pStyle w:val="PL"/>
      </w:pPr>
      <w:r>
        <w:t xml:space="preserve">              items:</w:t>
      </w:r>
    </w:p>
    <w:p w14:paraId="06D234D3" w14:textId="77777777" w:rsidR="008E026F" w:rsidRDefault="008E026F" w:rsidP="008E026F">
      <w:pPr>
        <w:pStyle w:val="PL"/>
      </w:pPr>
      <w:r>
        <w:t xml:space="preserve">                $ref: '#/components/schemas/PatchItem'</w:t>
      </w:r>
    </w:p>
    <w:p w14:paraId="494143FD" w14:textId="77777777" w:rsidR="008E026F" w:rsidRDefault="008E026F" w:rsidP="008E026F">
      <w:pPr>
        <w:pStyle w:val="PL"/>
      </w:pPr>
      <w:r>
        <w:t xml:space="preserve">          application/3gpp-json-patch+json:</w:t>
      </w:r>
    </w:p>
    <w:p w14:paraId="67DA29BC" w14:textId="77777777" w:rsidR="008E026F" w:rsidRDefault="008E026F" w:rsidP="008E026F">
      <w:pPr>
        <w:pStyle w:val="PL"/>
      </w:pPr>
      <w:r>
        <w:t xml:space="preserve">            schema:</w:t>
      </w:r>
    </w:p>
    <w:p w14:paraId="377FEF8F" w14:textId="77777777" w:rsidR="008E026F" w:rsidRDefault="008E026F" w:rsidP="008E026F">
      <w:pPr>
        <w:pStyle w:val="PL"/>
      </w:pPr>
      <w:r>
        <w:t xml:space="preserve">              type: array</w:t>
      </w:r>
    </w:p>
    <w:p w14:paraId="421607C2" w14:textId="77777777" w:rsidR="008E026F" w:rsidRDefault="008E026F" w:rsidP="008E026F">
      <w:pPr>
        <w:pStyle w:val="PL"/>
      </w:pPr>
      <w:r>
        <w:t xml:space="preserve">              items:</w:t>
      </w:r>
    </w:p>
    <w:p w14:paraId="623469E7" w14:textId="77777777" w:rsidR="008E026F" w:rsidRDefault="008E026F" w:rsidP="008E026F">
      <w:pPr>
        <w:pStyle w:val="PL"/>
      </w:pPr>
      <w:r>
        <w:t xml:space="preserve">                $ref: '#/components/schemas/PatchItem'</w:t>
      </w:r>
    </w:p>
    <w:p w14:paraId="0FCFA740" w14:textId="77777777" w:rsidR="008E026F" w:rsidRDefault="008E026F" w:rsidP="008E026F">
      <w:pPr>
        <w:pStyle w:val="PL"/>
      </w:pPr>
      <w:r>
        <w:t xml:space="preserve">      responses:</w:t>
      </w:r>
    </w:p>
    <w:p w14:paraId="2C4FFE0B" w14:textId="77777777" w:rsidR="008E026F" w:rsidRDefault="008E026F" w:rsidP="008E026F">
      <w:pPr>
        <w:pStyle w:val="PL"/>
      </w:pPr>
      <w:r>
        <w:t xml:space="preserve">        '200':</w:t>
      </w:r>
    </w:p>
    <w:p w14:paraId="13D1C3E4" w14:textId="77777777" w:rsidR="008E026F" w:rsidRDefault="008E026F" w:rsidP="008E026F">
      <w:pPr>
        <w:pStyle w:val="PL"/>
      </w:pPr>
      <w:r>
        <w:t xml:space="preserve">          description: &gt;-</w:t>
      </w:r>
    </w:p>
    <w:p w14:paraId="7154B7C6" w14:textId="77777777" w:rsidR="008E026F" w:rsidRDefault="008E026F" w:rsidP="008E026F">
      <w:pPr>
        <w:pStyle w:val="PL"/>
      </w:pPr>
      <w:r>
        <w:t xml:space="preserve">            Success case ("200 OK").</w:t>
      </w:r>
    </w:p>
    <w:p w14:paraId="5A1B1EBD" w14:textId="77777777" w:rsidR="008E026F" w:rsidRDefault="008E026F" w:rsidP="008E026F">
      <w:pPr>
        <w:pStyle w:val="PL"/>
      </w:pPr>
      <w:r>
        <w:t xml:space="preserve">            This status code is returned when the updated the resource representations</w:t>
      </w:r>
    </w:p>
    <w:p w14:paraId="5D772395" w14:textId="77777777" w:rsidR="008E026F" w:rsidRDefault="008E026F" w:rsidP="008E026F">
      <w:pPr>
        <w:pStyle w:val="PL"/>
      </w:pPr>
      <w:r>
        <w:t xml:space="preserve">            shall be returned for some reason.</w:t>
      </w:r>
    </w:p>
    <w:p w14:paraId="3E9CECB0" w14:textId="77777777" w:rsidR="008E026F" w:rsidRDefault="008E026F" w:rsidP="008E026F">
      <w:pPr>
        <w:pStyle w:val="PL"/>
      </w:pPr>
      <w:r>
        <w:t xml:space="preserve">            The resource representations are returned in the response message body. The</w:t>
      </w:r>
    </w:p>
    <w:p w14:paraId="2530E272" w14:textId="77777777" w:rsidR="008E026F" w:rsidRDefault="008E026F" w:rsidP="008E026F">
      <w:pPr>
        <w:pStyle w:val="PL"/>
      </w:pPr>
      <w:r>
        <w:t xml:space="preserve">            response message body is constructed according to the hierarchical response</w:t>
      </w:r>
    </w:p>
    <w:p w14:paraId="5F6C0654" w14:textId="77777777" w:rsidR="008E026F" w:rsidRDefault="008E026F" w:rsidP="008E026F">
      <w:pPr>
        <w:pStyle w:val="PL"/>
      </w:pPr>
      <w:r>
        <w:t xml:space="preserve">            construction method (TS 32.158 [15])</w:t>
      </w:r>
    </w:p>
    <w:p w14:paraId="4E3BB954" w14:textId="77777777" w:rsidR="008E026F" w:rsidRDefault="008E026F" w:rsidP="008E026F">
      <w:pPr>
        <w:pStyle w:val="PL"/>
      </w:pPr>
      <w:r>
        <w:t xml:space="preserve">          content:</w:t>
      </w:r>
    </w:p>
    <w:p w14:paraId="6441AC2C" w14:textId="77777777" w:rsidR="008E026F" w:rsidRDefault="008E026F" w:rsidP="008E026F">
      <w:pPr>
        <w:pStyle w:val="PL"/>
      </w:pPr>
      <w:r>
        <w:t xml:space="preserve">            application/json:</w:t>
      </w:r>
    </w:p>
    <w:p w14:paraId="4676F9F6" w14:textId="77777777" w:rsidR="008E026F" w:rsidRDefault="008E026F" w:rsidP="008E026F">
      <w:pPr>
        <w:pStyle w:val="PL"/>
      </w:pPr>
      <w:r>
        <w:t xml:space="preserve">              schema:</w:t>
      </w:r>
    </w:p>
    <w:p w14:paraId="5D60345F" w14:textId="77777777" w:rsidR="008E026F" w:rsidRDefault="008E026F" w:rsidP="008E026F">
      <w:pPr>
        <w:pStyle w:val="PL"/>
      </w:pPr>
      <w:r>
        <w:t xml:space="preserve">                $ref: '#/components/schemas/Resource'</w:t>
      </w:r>
    </w:p>
    <w:p w14:paraId="4EC610D4" w14:textId="77777777" w:rsidR="008E026F" w:rsidRDefault="008E026F" w:rsidP="008E026F">
      <w:pPr>
        <w:pStyle w:val="PL"/>
      </w:pPr>
      <w:r>
        <w:t xml:space="preserve">        '204':</w:t>
      </w:r>
    </w:p>
    <w:p w14:paraId="1F807992" w14:textId="77777777" w:rsidR="008E026F" w:rsidRDefault="008E026F" w:rsidP="008E026F">
      <w:pPr>
        <w:pStyle w:val="PL"/>
      </w:pPr>
      <w:r>
        <w:t xml:space="preserve">          description: &gt;-</w:t>
      </w:r>
    </w:p>
    <w:p w14:paraId="1EC4A6BD" w14:textId="77777777" w:rsidR="008E026F" w:rsidRDefault="008E026F" w:rsidP="008E026F">
      <w:pPr>
        <w:pStyle w:val="PL"/>
      </w:pPr>
      <w:r>
        <w:t xml:space="preserve">            Success case ("204 No Content").</w:t>
      </w:r>
    </w:p>
    <w:p w14:paraId="793D6C2F" w14:textId="77777777" w:rsidR="008E026F" w:rsidRDefault="008E026F" w:rsidP="008E026F">
      <w:pPr>
        <w:pStyle w:val="PL"/>
      </w:pPr>
      <w:r>
        <w:t xml:space="preserve">            This status code is returned when there is no need to return the updated</w:t>
      </w:r>
    </w:p>
    <w:p w14:paraId="446C4AE0" w14:textId="77777777" w:rsidR="008E026F" w:rsidRDefault="008E026F" w:rsidP="008E026F">
      <w:pPr>
        <w:pStyle w:val="PL"/>
      </w:pPr>
      <w:r>
        <w:t xml:space="preserve">            resource representations.</w:t>
      </w:r>
    </w:p>
    <w:p w14:paraId="09813A56" w14:textId="77777777" w:rsidR="008E026F" w:rsidRDefault="008E026F" w:rsidP="008E026F">
      <w:pPr>
        <w:pStyle w:val="PL"/>
      </w:pPr>
      <w:r>
        <w:t xml:space="preserve">            The response message body is empty.</w:t>
      </w:r>
    </w:p>
    <w:p w14:paraId="3DA7A93E" w14:textId="77777777" w:rsidR="008E026F" w:rsidRDefault="008E026F" w:rsidP="008E026F">
      <w:pPr>
        <w:pStyle w:val="PL"/>
      </w:pPr>
      <w:r>
        <w:t xml:space="preserve">        default:</w:t>
      </w:r>
    </w:p>
    <w:p w14:paraId="64148B9C" w14:textId="77777777" w:rsidR="008E026F" w:rsidRDefault="008E026F" w:rsidP="008E026F">
      <w:pPr>
        <w:pStyle w:val="PL"/>
      </w:pPr>
      <w:r>
        <w:t xml:space="preserve">          description: Error case.</w:t>
      </w:r>
    </w:p>
    <w:p w14:paraId="033CC295" w14:textId="77777777" w:rsidR="008E026F" w:rsidRDefault="008E026F" w:rsidP="008E026F">
      <w:pPr>
        <w:pStyle w:val="PL"/>
      </w:pPr>
      <w:r>
        <w:t xml:space="preserve">          content:</w:t>
      </w:r>
    </w:p>
    <w:p w14:paraId="4D01789D" w14:textId="77777777" w:rsidR="008E026F" w:rsidRDefault="008E026F" w:rsidP="008E026F">
      <w:pPr>
        <w:pStyle w:val="PL"/>
      </w:pPr>
      <w:r>
        <w:t xml:space="preserve">            application/json:</w:t>
      </w:r>
    </w:p>
    <w:p w14:paraId="4C7CF880" w14:textId="77777777" w:rsidR="008E026F" w:rsidRDefault="008E026F" w:rsidP="008E026F">
      <w:pPr>
        <w:pStyle w:val="PL"/>
      </w:pPr>
      <w:r>
        <w:t xml:space="preserve">              schema:</w:t>
      </w:r>
    </w:p>
    <w:p w14:paraId="715632B2" w14:textId="77777777" w:rsidR="008E026F" w:rsidRDefault="008E026F" w:rsidP="008E026F">
      <w:pPr>
        <w:pStyle w:val="PL"/>
      </w:pPr>
      <w:r>
        <w:t xml:space="preserve">                $ref: 'TS28623_ComDefs.yaml#/components/schemas/ErrorResponse'</w:t>
      </w:r>
    </w:p>
    <w:p w14:paraId="12E3BB98" w14:textId="77777777" w:rsidR="008E026F" w:rsidRDefault="008E026F" w:rsidP="008E026F">
      <w:pPr>
        <w:pStyle w:val="PL"/>
      </w:pPr>
      <w:r>
        <w:t xml:space="preserve">    delete:</w:t>
      </w:r>
    </w:p>
    <w:p w14:paraId="45A08378" w14:textId="77777777" w:rsidR="008E026F" w:rsidRDefault="008E026F" w:rsidP="008E026F">
      <w:pPr>
        <w:pStyle w:val="PL"/>
      </w:pPr>
      <w:r>
        <w:t xml:space="preserve">      summary: Deletes one resource</w:t>
      </w:r>
    </w:p>
    <w:p w14:paraId="39E076D9" w14:textId="77777777" w:rsidR="008E026F" w:rsidRDefault="008E026F" w:rsidP="008E026F">
      <w:pPr>
        <w:pStyle w:val="PL"/>
      </w:pPr>
      <w:r>
        <w:t xml:space="preserve">      description: &gt;-</w:t>
      </w:r>
    </w:p>
    <w:p w14:paraId="733C3E04" w14:textId="77777777" w:rsidR="008E026F" w:rsidRDefault="008E026F" w:rsidP="008E026F">
      <w:pPr>
        <w:pStyle w:val="PL"/>
      </w:pPr>
      <w:r>
        <w:lastRenderedPageBreak/>
        <w:t xml:space="preserve">        With HTTP DELETE one resource is deleted. The resources to be deleted is</w:t>
      </w:r>
    </w:p>
    <w:p w14:paraId="692421D3" w14:textId="77777777" w:rsidR="008E026F" w:rsidRDefault="008E026F" w:rsidP="008E026F">
      <w:pPr>
        <w:pStyle w:val="PL"/>
      </w:pPr>
      <w:r>
        <w:t xml:space="preserve">        identified with the target URI.</w:t>
      </w:r>
    </w:p>
    <w:p w14:paraId="2A329DF4" w14:textId="77777777" w:rsidR="008E026F" w:rsidRDefault="008E026F" w:rsidP="008E026F">
      <w:pPr>
        <w:pStyle w:val="PL"/>
      </w:pPr>
      <w:r>
        <w:t xml:space="preserve">      responses:</w:t>
      </w:r>
    </w:p>
    <w:p w14:paraId="72E26E9B" w14:textId="77777777" w:rsidR="008E026F" w:rsidRDefault="008E026F" w:rsidP="008E026F">
      <w:pPr>
        <w:pStyle w:val="PL"/>
      </w:pPr>
      <w:r>
        <w:t xml:space="preserve">        '200':</w:t>
      </w:r>
    </w:p>
    <w:p w14:paraId="73BA2FC2" w14:textId="77777777" w:rsidR="008E026F" w:rsidRDefault="008E026F" w:rsidP="008E026F">
      <w:pPr>
        <w:pStyle w:val="PL"/>
      </w:pPr>
      <w:r>
        <w:t xml:space="preserve">          description: &gt;-</w:t>
      </w:r>
    </w:p>
    <w:p w14:paraId="48C724A1" w14:textId="77777777" w:rsidR="008E026F" w:rsidRDefault="008E026F" w:rsidP="008E026F">
      <w:pPr>
        <w:pStyle w:val="PL"/>
      </w:pPr>
      <w:r>
        <w:t xml:space="preserve">            Success case ("200 OK").</w:t>
      </w:r>
    </w:p>
    <w:p w14:paraId="1AD517C5" w14:textId="77777777" w:rsidR="008E026F" w:rsidRDefault="008E026F" w:rsidP="008E026F">
      <w:pPr>
        <w:pStyle w:val="PL"/>
      </w:pPr>
      <w:r>
        <w:t xml:space="preserve">            This status code is returned, when the resource has been successfully deleted.</w:t>
      </w:r>
    </w:p>
    <w:p w14:paraId="7BFDADE4" w14:textId="77777777" w:rsidR="008E026F" w:rsidRDefault="008E026F" w:rsidP="008E026F">
      <w:pPr>
        <w:pStyle w:val="PL"/>
      </w:pPr>
      <w:r>
        <w:t xml:space="preserve">            The response body is empty.</w:t>
      </w:r>
    </w:p>
    <w:p w14:paraId="4E04EF0D" w14:textId="77777777" w:rsidR="008E026F" w:rsidRDefault="008E026F" w:rsidP="008E026F">
      <w:pPr>
        <w:pStyle w:val="PL"/>
      </w:pPr>
      <w:r>
        <w:t xml:space="preserve">        default:</w:t>
      </w:r>
    </w:p>
    <w:p w14:paraId="2E539CDE" w14:textId="77777777" w:rsidR="008E026F" w:rsidRDefault="008E026F" w:rsidP="008E026F">
      <w:pPr>
        <w:pStyle w:val="PL"/>
      </w:pPr>
      <w:r>
        <w:t xml:space="preserve">          description: Error case.</w:t>
      </w:r>
    </w:p>
    <w:p w14:paraId="58B5ADA4" w14:textId="77777777" w:rsidR="008E026F" w:rsidRDefault="008E026F" w:rsidP="008E026F">
      <w:pPr>
        <w:pStyle w:val="PL"/>
      </w:pPr>
      <w:r>
        <w:t xml:space="preserve">          content:</w:t>
      </w:r>
    </w:p>
    <w:p w14:paraId="4CD340DF" w14:textId="77777777" w:rsidR="008E026F" w:rsidRDefault="008E026F" w:rsidP="008E026F">
      <w:pPr>
        <w:pStyle w:val="PL"/>
      </w:pPr>
      <w:r>
        <w:t xml:space="preserve">            application/json:</w:t>
      </w:r>
    </w:p>
    <w:p w14:paraId="5F6C921D" w14:textId="77777777" w:rsidR="008E026F" w:rsidRDefault="008E026F" w:rsidP="008E026F">
      <w:pPr>
        <w:pStyle w:val="PL"/>
      </w:pPr>
      <w:r>
        <w:t xml:space="preserve">              schema:</w:t>
      </w:r>
    </w:p>
    <w:p w14:paraId="632E39FA" w14:textId="77777777" w:rsidR="008E026F" w:rsidRDefault="008E026F" w:rsidP="008E026F">
      <w:pPr>
        <w:pStyle w:val="PL"/>
      </w:pPr>
      <w:r>
        <w:t xml:space="preserve">                $ref: 'TS28623_ComDefs.yaml#/components/schemas/ErrorResponse'</w:t>
      </w:r>
    </w:p>
    <w:p w14:paraId="7F7304AF" w14:textId="77777777" w:rsidR="008E026F" w:rsidRDefault="008E026F" w:rsidP="008E026F">
      <w:pPr>
        <w:pStyle w:val="PL"/>
      </w:pPr>
      <w:r>
        <w:t>components:</w:t>
      </w:r>
    </w:p>
    <w:p w14:paraId="7A8797BF" w14:textId="77777777" w:rsidR="008E026F" w:rsidRDefault="008E026F" w:rsidP="008E026F">
      <w:pPr>
        <w:pStyle w:val="PL"/>
      </w:pPr>
      <w:r>
        <w:t xml:space="preserve">  schemas:</w:t>
      </w:r>
    </w:p>
    <w:p w14:paraId="3ED56310" w14:textId="77777777" w:rsidR="008E026F" w:rsidRDefault="008E026F" w:rsidP="008E026F">
      <w:pPr>
        <w:pStyle w:val="PL"/>
      </w:pPr>
      <w:r>
        <w:t xml:space="preserve">    CmNotificationTypes:</w:t>
      </w:r>
    </w:p>
    <w:p w14:paraId="1B462D37" w14:textId="77777777" w:rsidR="008E026F" w:rsidRDefault="008E026F" w:rsidP="008E026F">
      <w:pPr>
        <w:pStyle w:val="PL"/>
      </w:pPr>
      <w:r>
        <w:t xml:space="preserve">      type: string</w:t>
      </w:r>
    </w:p>
    <w:p w14:paraId="6E4146A2" w14:textId="77777777" w:rsidR="008E026F" w:rsidRDefault="008E026F" w:rsidP="008E026F">
      <w:pPr>
        <w:pStyle w:val="PL"/>
      </w:pPr>
      <w:r>
        <w:t xml:space="preserve">      enum:</w:t>
      </w:r>
    </w:p>
    <w:p w14:paraId="593FA2C5" w14:textId="77777777" w:rsidR="008E026F" w:rsidRDefault="008E026F" w:rsidP="008E026F">
      <w:pPr>
        <w:pStyle w:val="PL"/>
      </w:pPr>
      <w:r>
        <w:t xml:space="preserve">        - notifyMOICreation</w:t>
      </w:r>
    </w:p>
    <w:p w14:paraId="79544B63" w14:textId="77777777" w:rsidR="008E026F" w:rsidRDefault="008E026F" w:rsidP="008E026F">
      <w:pPr>
        <w:pStyle w:val="PL"/>
      </w:pPr>
      <w:r>
        <w:t xml:space="preserve">        - notifyMOIDeletion</w:t>
      </w:r>
    </w:p>
    <w:p w14:paraId="31DCFD6B" w14:textId="77777777" w:rsidR="008E026F" w:rsidRDefault="008E026F" w:rsidP="008E026F">
      <w:pPr>
        <w:pStyle w:val="PL"/>
      </w:pPr>
      <w:r>
        <w:t xml:space="preserve">        - notifyMOIAttributeValueChanges</w:t>
      </w:r>
    </w:p>
    <w:p w14:paraId="05F2AD71" w14:textId="77777777" w:rsidR="008E026F" w:rsidRDefault="008E026F" w:rsidP="008E026F">
      <w:pPr>
        <w:pStyle w:val="PL"/>
      </w:pPr>
      <w:r>
        <w:t xml:space="preserve">        - notifyMOIChanges</w:t>
      </w:r>
    </w:p>
    <w:p w14:paraId="49F48B09" w14:textId="77777777" w:rsidR="008E026F" w:rsidRDefault="008E026F" w:rsidP="008E026F">
      <w:pPr>
        <w:pStyle w:val="PL"/>
      </w:pPr>
      <w:r>
        <w:t xml:space="preserve">    SourceIndicator:</w:t>
      </w:r>
    </w:p>
    <w:p w14:paraId="4586C0F2" w14:textId="77777777" w:rsidR="008E026F" w:rsidRDefault="008E026F" w:rsidP="008E026F">
      <w:pPr>
        <w:pStyle w:val="PL"/>
      </w:pPr>
      <w:r>
        <w:t xml:space="preserve">      type: string</w:t>
      </w:r>
    </w:p>
    <w:p w14:paraId="5DA4D43C" w14:textId="77777777" w:rsidR="008E026F" w:rsidRDefault="008E026F" w:rsidP="008E026F">
      <w:pPr>
        <w:pStyle w:val="PL"/>
      </w:pPr>
      <w:r>
        <w:t xml:space="preserve">      enum:</w:t>
      </w:r>
    </w:p>
    <w:p w14:paraId="176EF736" w14:textId="77777777" w:rsidR="008E026F" w:rsidRDefault="008E026F" w:rsidP="008E026F">
      <w:pPr>
        <w:pStyle w:val="PL"/>
      </w:pPr>
      <w:r>
        <w:t xml:space="preserve">        - RESOURCE_OPERATION</w:t>
      </w:r>
    </w:p>
    <w:p w14:paraId="170E9E4C" w14:textId="77777777" w:rsidR="008E026F" w:rsidRDefault="008E026F" w:rsidP="008E026F">
      <w:pPr>
        <w:pStyle w:val="PL"/>
      </w:pPr>
      <w:r>
        <w:t xml:space="preserve">        - MANAGEMENT_OPERATION</w:t>
      </w:r>
    </w:p>
    <w:p w14:paraId="26DB8E9F" w14:textId="77777777" w:rsidR="008E026F" w:rsidRDefault="008E026F" w:rsidP="008E026F">
      <w:pPr>
        <w:pStyle w:val="PL"/>
      </w:pPr>
      <w:r>
        <w:t xml:space="preserve">        - SON_OPERATION</w:t>
      </w:r>
    </w:p>
    <w:p w14:paraId="4FFB2867" w14:textId="77777777" w:rsidR="008E026F" w:rsidRDefault="008E026F" w:rsidP="008E026F">
      <w:pPr>
        <w:pStyle w:val="PL"/>
      </w:pPr>
      <w:r>
        <w:t xml:space="preserve">        - UNKNOWN</w:t>
      </w:r>
    </w:p>
    <w:p w14:paraId="7149CB8F" w14:textId="77777777" w:rsidR="008E026F" w:rsidRDefault="008E026F" w:rsidP="008E026F">
      <w:pPr>
        <w:pStyle w:val="PL"/>
      </w:pPr>
      <w:r>
        <w:t xml:space="preserve">    ScopeType:</w:t>
      </w:r>
    </w:p>
    <w:p w14:paraId="37132C7A" w14:textId="77777777" w:rsidR="008E026F" w:rsidRDefault="008E026F" w:rsidP="008E026F">
      <w:pPr>
        <w:pStyle w:val="PL"/>
      </w:pPr>
      <w:r>
        <w:t xml:space="preserve">      type: string</w:t>
      </w:r>
    </w:p>
    <w:p w14:paraId="759E2427" w14:textId="77777777" w:rsidR="008E026F" w:rsidRDefault="008E026F" w:rsidP="008E026F">
      <w:pPr>
        <w:pStyle w:val="PL"/>
      </w:pPr>
      <w:r>
        <w:t xml:space="preserve">      enum:</w:t>
      </w:r>
    </w:p>
    <w:p w14:paraId="4EDDD238" w14:textId="77777777" w:rsidR="008E026F" w:rsidRDefault="008E026F" w:rsidP="008E026F">
      <w:pPr>
        <w:pStyle w:val="PL"/>
      </w:pPr>
      <w:r>
        <w:t xml:space="preserve">        - BASE_ONLY</w:t>
      </w:r>
    </w:p>
    <w:p w14:paraId="2ED69778" w14:textId="77777777" w:rsidR="008E026F" w:rsidRDefault="008E026F" w:rsidP="008E026F">
      <w:pPr>
        <w:pStyle w:val="PL"/>
      </w:pPr>
      <w:r>
        <w:t xml:space="preserve">        - BASE_NTH_LEVEL</w:t>
      </w:r>
    </w:p>
    <w:p w14:paraId="797DAA5C" w14:textId="77777777" w:rsidR="008E026F" w:rsidRDefault="008E026F" w:rsidP="008E026F">
      <w:pPr>
        <w:pStyle w:val="PL"/>
      </w:pPr>
      <w:r>
        <w:t xml:space="preserve">        - BASE_SUBTREE</w:t>
      </w:r>
    </w:p>
    <w:p w14:paraId="64FD8E78" w14:textId="77777777" w:rsidR="008E026F" w:rsidRDefault="008E026F" w:rsidP="008E026F">
      <w:pPr>
        <w:pStyle w:val="PL"/>
      </w:pPr>
      <w:r>
        <w:t xml:space="preserve">        - BASE_ALL</w:t>
      </w:r>
    </w:p>
    <w:p w14:paraId="6E4F85F4" w14:textId="77777777" w:rsidR="008E026F" w:rsidRDefault="008E026F" w:rsidP="008E026F">
      <w:pPr>
        <w:pStyle w:val="PL"/>
      </w:pPr>
      <w:r>
        <w:t xml:space="preserve">    Operation:</w:t>
      </w:r>
    </w:p>
    <w:p w14:paraId="7BD2E536" w14:textId="77777777" w:rsidR="008E026F" w:rsidRDefault="008E026F" w:rsidP="008E026F">
      <w:pPr>
        <w:pStyle w:val="PL"/>
      </w:pPr>
      <w:r>
        <w:t xml:space="preserve">      type: string</w:t>
      </w:r>
    </w:p>
    <w:p w14:paraId="64B04752" w14:textId="77777777" w:rsidR="008E026F" w:rsidRDefault="008E026F" w:rsidP="008E026F">
      <w:pPr>
        <w:pStyle w:val="PL"/>
      </w:pPr>
      <w:r>
        <w:t xml:space="preserve">      enum:</w:t>
      </w:r>
    </w:p>
    <w:p w14:paraId="59ACF49F" w14:textId="77777777" w:rsidR="008E026F" w:rsidRDefault="008E026F" w:rsidP="008E026F">
      <w:pPr>
        <w:pStyle w:val="PL"/>
      </w:pPr>
      <w:r>
        <w:t xml:space="preserve">        - add</w:t>
      </w:r>
    </w:p>
    <w:p w14:paraId="5B315DD0" w14:textId="77777777" w:rsidR="008E026F" w:rsidRDefault="008E026F" w:rsidP="008E026F">
      <w:pPr>
        <w:pStyle w:val="PL"/>
      </w:pPr>
      <w:r>
        <w:t xml:space="preserve">        - remove</w:t>
      </w:r>
    </w:p>
    <w:p w14:paraId="0FE8DD8A" w14:textId="77777777" w:rsidR="008E026F" w:rsidRDefault="008E026F" w:rsidP="008E026F">
      <w:pPr>
        <w:pStyle w:val="PL"/>
      </w:pPr>
      <w:r>
        <w:t xml:space="preserve">        - replace</w:t>
      </w:r>
    </w:p>
    <w:p w14:paraId="7387BCF7" w14:textId="77777777" w:rsidR="008E026F" w:rsidRDefault="008E026F" w:rsidP="008E026F">
      <w:pPr>
        <w:pStyle w:val="PL"/>
      </w:pPr>
      <w:r>
        <w:t xml:space="preserve">    Insert:</w:t>
      </w:r>
    </w:p>
    <w:p w14:paraId="396934A9" w14:textId="77777777" w:rsidR="008E026F" w:rsidRDefault="008E026F" w:rsidP="008E026F">
      <w:pPr>
        <w:pStyle w:val="PL"/>
      </w:pPr>
      <w:r>
        <w:t xml:space="preserve">      type: string</w:t>
      </w:r>
    </w:p>
    <w:p w14:paraId="141604A6" w14:textId="77777777" w:rsidR="008E026F" w:rsidRDefault="008E026F" w:rsidP="008E026F">
      <w:pPr>
        <w:pStyle w:val="PL"/>
      </w:pPr>
      <w:r>
        <w:t xml:space="preserve">      enum:</w:t>
      </w:r>
    </w:p>
    <w:p w14:paraId="2BBD1232" w14:textId="77777777" w:rsidR="008E026F" w:rsidRDefault="008E026F" w:rsidP="008E026F">
      <w:pPr>
        <w:pStyle w:val="PL"/>
      </w:pPr>
      <w:r>
        <w:t xml:space="preserve">        - before</w:t>
      </w:r>
    </w:p>
    <w:p w14:paraId="0F6FE35B" w14:textId="77777777" w:rsidR="008E026F" w:rsidRDefault="008E026F" w:rsidP="008E026F">
      <w:pPr>
        <w:pStyle w:val="PL"/>
      </w:pPr>
      <w:r>
        <w:t xml:space="preserve">        - after</w:t>
      </w:r>
    </w:p>
    <w:p w14:paraId="5271CFB5" w14:textId="77777777" w:rsidR="008E026F" w:rsidRDefault="008E026F" w:rsidP="008E026F">
      <w:pPr>
        <w:pStyle w:val="PL"/>
      </w:pPr>
      <w:r>
        <w:t xml:space="preserve">    PatchOperation:</w:t>
      </w:r>
    </w:p>
    <w:p w14:paraId="733A2EB0" w14:textId="77777777" w:rsidR="008E026F" w:rsidRDefault="008E026F" w:rsidP="008E026F">
      <w:pPr>
        <w:pStyle w:val="PL"/>
      </w:pPr>
      <w:r>
        <w:t xml:space="preserve">      type: string</w:t>
      </w:r>
    </w:p>
    <w:p w14:paraId="1A1E1146" w14:textId="77777777" w:rsidR="008E026F" w:rsidRDefault="008E026F" w:rsidP="008E026F">
      <w:pPr>
        <w:pStyle w:val="PL"/>
      </w:pPr>
      <w:r>
        <w:t xml:space="preserve">      enum:</w:t>
      </w:r>
    </w:p>
    <w:p w14:paraId="0E895D4F" w14:textId="77777777" w:rsidR="008E026F" w:rsidRDefault="008E026F" w:rsidP="008E026F">
      <w:pPr>
        <w:pStyle w:val="PL"/>
      </w:pPr>
      <w:r>
        <w:t xml:space="preserve">        - add</w:t>
      </w:r>
    </w:p>
    <w:p w14:paraId="46CD5FFD" w14:textId="77777777" w:rsidR="008E026F" w:rsidRDefault="008E026F" w:rsidP="008E026F">
      <w:pPr>
        <w:pStyle w:val="PL"/>
      </w:pPr>
      <w:r>
        <w:t xml:space="preserve">        - replace</w:t>
      </w:r>
    </w:p>
    <w:p w14:paraId="4FE840E7" w14:textId="77777777" w:rsidR="008E026F" w:rsidRDefault="008E026F" w:rsidP="008E026F">
      <w:pPr>
        <w:pStyle w:val="PL"/>
      </w:pPr>
      <w:r>
        <w:t xml:space="preserve">        - remove</w:t>
      </w:r>
    </w:p>
    <w:p w14:paraId="1C0ECF83" w14:textId="77777777" w:rsidR="008E026F" w:rsidRDefault="008E026F" w:rsidP="008E026F">
      <w:pPr>
        <w:pStyle w:val="PL"/>
      </w:pPr>
      <w:r>
        <w:t xml:space="preserve">        - copy</w:t>
      </w:r>
    </w:p>
    <w:p w14:paraId="7F3B9626" w14:textId="77777777" w:rsidR="008E026F" w:rsidRDefault="008E026F" w:rsidP="008E026F">
      <w:pPr>
        <w:pStyle w:val="PL"/>
      </w:pPr>
      <w:r>
        <w:t xml:space="preserve">        - move</w:t>
      </w:r>
    </w:p>
    <w:p w14:paraId="2BFC2D89" w14:textId="77777777" w:rsidR="008E026F" w:rsidRDefault="008E026F" w:rsidP="008E026F">
      <w:pPr>
        <w:pStyle w:val="PL"/>
      </w:pPr>
      <w:r>
        <w:t xml:space="preserve">        - test</w:t>
      </w:r>
    </w:p>
    <w:p w14:paraId="046BB2D2" w14:textId="77777777" w:rsidR="008E026F" w:rsidRDefault="008E026F" w:rsidP="008E026F">
      <w:pPr>
        <w:pStyle w:val="PL"/>
      </w:pPr>
    </w:p>
    <w:p w14:paraId="32B7D1CB" w14:textId="77777777" w:rsidR="008E026F" w:rsidRDefault="008E026F" w:rsidP="008E026F">
      <w:pPr>
        <w:pStyle w:val="PL"/>
      </w:pPr>
      <w:r>
        <w:t xml:space="preserve">    Resource:</w:t>
      </w:r>
    </w:p>
    <w:p w14:paraId="50F838BB" w14:textId="77777777" w:rsidR="008E026F" w:rsidRDefault="008E026F" w:rsidP="008E026F">
      <w:pPr>
        <w:pStyle w:val="PL"/>
      </w:pPr>
      <w:r>
        <w:t xml:space="preserve">      oneOf:</w:t>
      </w:r>
    </w:p>
    <w:p w14:paraId="5DA52B8F" w14:textId="77777777" w:rsidR="008E026F" w:rsidRDefault="008E026F" w:rsidP="008E026F">
      <w:pPr>
        <w:pStyle w:val="PL"/>
      </w:pPr>
      <w:r>
        <w:t xml:space="preserve">        - type: object</w:t>
      </w:r>
    </w:p>
    <w:p w14:paraId="2484EDAF" w14:textId="77777777" w:rsidR="008E026F" w:rsidRDefault="008E026F" w:rsidP="008E026F">
      <w:pPr>
        <w:pStyle w:val="PL"/>
      </w:pPr>
      <w:r>
        <w:t xml:space="preserve">          properties:</w:t>
      </w:r>
    </w:p>
    <w:p w14:paraId="1A9F1929" w14:textId="77777777" w:rsidR="008E026F" w:rsidRDefault="008E026F" w:rsidP="008E026F">
      <w:pPr>
        <w:pStyle w:val="PL"/>
      </w:pPr>
      <w:r>
        <w:t xml:space="preserve">            id:</w:t>
      </w:r>
    </w:p>
    <w:p w14:paraId="6494F16A" w14:textId="77777777" w:rsidR="008E026F" w:rsidRDefault="008E026F" w:rsidP="008E026F">
      <w:pPr>
        <w:pStyle w:val="PL"/>
      </w:pPr>
      <w:r>
        <w:t xml:space="preserve">              type: string</w:t>
      </w:r>
    </w:p>
    <w:p w14:paraId="40FE6033" w14:textId="77777777" w:rsidR="008E026F" w:rsidRDefault="008E026F" w:rsidP="008E026F">
      <w:pPr>
        <w:pStyle w:val="PL"/>
      </w:pPr>
      <w:r>
        <w:t xml:space="preserve">            objectClass:</w:t>
      </w:r>
    </w:p>
    <w:p w14:paraId="79BD658E" w14:textId="77777777" w:rsidR="008E026F" w:rsidRDefault="008E026F" w:rsidP="008E026F">
      <w:pPr>
        <w:pStyle w:val="PL"/>
      </w:pPr>
      <w:r>
        <w:t xml:space="preserve">              type: string</w:t>
      </w:r>
    </w:p>
    <w:p w14:paraId="71EE0167" w14:textId="77777777" w:rsidR="008E026F" w:rsidRDefault="008E026F" w:rsidP="008E026F">
      <w:pPr>
        <w:pStyle w:val="PL"/>
      </w:pPr>
      <w:r>
        <w:t xml:space="preserve">            objectInstance:</w:t>
      </w:r>
    </w:p>
    <w:p w14:paraId="52B8C055" w14:textId="77777777" w:rsidR="008E026F" w:rsidRDefault="008E026F" w:rsidP="008E026F">
      <w:pPr>
        <w:pStyle w:val="PL"/>
      </w:pPr>
      <w:r>
        <w:t xml:space="preserve">              $ref: 'TS28623_ComDefs.yaml#/components/schemas/Dn'</w:t>
      </w:r>
    </w:p>
    <w:p w14:paraId="14B756B9" w14:textId="77777777" w:rsidR="008E026F" w:rsidRDefault="008E026F" w:rsidP="008E026F">
      <w:pPr>
        <w:pStyle w:val="PL"/>
      </w:pPr>
      <w:r>
        <w:t xml:space="preserve">            attributes:</w:t>
      </w:r>
    </w:p>
    <w:p w14:paraId="5886A284" w14:textId="77777777" w:rsidR="008E026F" w:rsidRDefault="008E026F" w:rsidP="008E026F">
      <w:pPr>
        <w:pStyle w:val="PL"/>
      </w:pPr>
      <w:r>
        <w:t xml:space="preserve">              type: object</w:t>
      </w:r>
    </w:p>
    <w:p w14:paraId="40157B58" w14:textId="77777777" w:rsidR="008E026F" w:rsidRDefault="008E026F" w:rsidP="008E026F">
      <w:pPr>
        <w:pStyle w:val="PL"/>
      </w:pPr>
      <w:r>
        <w:t xml:space="preserve">          additionalProperties:</w:t>
      </w:r>
    </w:p>
    <w:p w14:paraId="1329AD32" w14:textId="77777777" w:rsidR="008E026F" w:rsidRDefault="008E026F" w:rsidP="008E026F">
      <w:pPr>
        <w:pStyle w:val="PL"/>
      </w:pPr>
      <w:r>
        <w:t xml:space="preserve">            type: array</w:t>
      </w:r>
    </w:p>
    <w:p w14:paraId="40E622EB" w14:textId="77777777" w:rsidR="008E026F" w:rsidRDefault="008E026F" w:rsidP="008E026F">
      <w:pPr>
        <w:pStyle w:val="PL"/>
      </w:pPr>
      <w:r>
        <w:t xml:space="preserve">            items:</w:t>
      </w:r>
    </w:p>
    <w:p w14:paraId="57D65D59" w14:textId="77777777" w:rsidR="008E026F" w:rsidRDefault="008E026F" w:rsidP="008E026F">
      <w:pPr>
        <w:pStyle w:val="PL"/>
      </w:pPr>
      <w:r>
        <w:t xml:space="preserve">              type: object</w:t>
      </w:r>
    </w:p>
    <w:p w14:paraId="55C80037" w14:textId="77777777" w:rsidR="008E026F" w:rsidRDefault="008E026F" w:rsidP="008E026F">
      <w:pPr>
        <w:pStyle w:val="PL"/>
      </w:pPr>
      <w:r>
        <w:t xml:space="preserve">          required:</w:t>
      </w:r>
    </w:p>
    <w:p w14:paraId="74BD127F" w14:textId="77777777" w:rsidR="008E026F" w:rsidRDefault="008E026F" w:rsidP="008E026F">
      <w:pPr>
        <w:pStyle w:val="PL"/>
      </w:pPr>
      <w:r>
        <w:t xml:space="preserve">            - id</w:t>
      </w:r>
    </w:p>
    <w:p w14:paraId="147B8E25" w14:textId="77777777" w:rsidR="008E026F" w:rsidRDefault="008E026F" w:rsidP="008E026F">
      <w:pPr>
        <w:pStyle w:val="PL"/>
      </w:pPr>
      <w:r>
        <w:t xml:space="preserve">        - anyOf:</w:t>
      </w:r>
    </w:p>
    <w:p w14:paraId="6308EC98" w14:textId="77777777" w:rsidR="008E026F" w:rsidRDefault="008E026F" w:rsidP="008E026F">
      <w:pPr>
        <w:pStyle w:val="PL"/>
      </w:pPr>
      <w:r>
        <w:t xml:space="preserve">            - $ref: 'TS28623_GenericNrm.yaml#/components/schemas/resources-genericNrm'</w:t>
      </w:r>
    </w:p>
    <w:p w14:paraId="6869642C" w14:textId="77777777" w:rsidR="008E026F" w:rsidRDefault="008E026F" w:rsidP="008E026F">
      <w:pPr>
        <w:pStyle w:val="PL"/>
      </w:pPr>
      <w:r>
        <w:lastRenderedPageBreak/>
        <w:t xml:space="preserve">            - $ref: 'TS28541_NrNrm.yaml#/components/schemas/resources-nrNrm'</w:t>
      </w:r>
    </w:p>
    <w:p w14:paraId="2E34EDD6" w14:textId="77777777" w:rsidR="008E026F" w:rsidRDefault="008E026F" w:rsidP="008E026F">
      <w:pPr>
        <w:pStyle w:val="PL"/>
      </w:pPr>
      <w:r>
        <w:t xml:space="preserve">            - $ref: 'TS28541_5GcNrm.yaml#/components/schemas/resources-5gcNrm'</w:t>
      </w:r>
    </w:p>
    <w:p w14:paraId="3F94FC44" w14:textId="77777777" w:rsidR="008E026F" w:rsidRDefault="008E026F" w:rsidP="008E026F">
      <w:pPr>
        <w:pStyle w:val="PL"/>
      </w:pPr>
      <w:r>
        <w:t xml:space="preserve">            - $ref: 'TS28541_SliceNrm.yaml#/components/schemas/resources-sliceNrm'</w:t>
      </w:r>
    </w:p>
    <w:p w14:paraId="519E8828" w14:textId="77777777" w:rsidR="008E026F" w:rsidRDefault="008E026F" w:rsidP="008E026F">
      <w:pPr>
        <w:pStyle w:val="PL"/>
      </w:pPr>
      <w:r>
        <w:t xml:space="preserve">            - $ref: 'TS28536_CoslaNrm.yaml#/components/schemas/resources-coslaNrm'            </w:t>
      </w:r>
    </w:p>
    <w:p w14:paraId="49DA3D00" w14:textId="77777777" w:rsidR="008E026F" w:rsidRDefault="008E026F" w:rsidP="008E026F">
      <w:pPr>
        <w:pStyle w:val="PL"/>
      </w:pPr>
      <w:r>
        <w:t xml:space="preserve">            - $ref: 'TS28312_IntentNrm.yaml#/components/schemas/resources-intentNrm'</w:t>
      </w:r>
    </w:p>
    <w:p w14:paraId="5462F401" w14:textId="77777777" w:rsidR="008E026F" w:rsidRDefault="008E026F" w:rsidP="008E026F">
      <w:pPr>
        <w:pStyle w:val="PL"/>
      </w:pPr>
      <w:r>
        <w:t xml:space="preserve">            - $ref: 'TS28104_MdaNrm.yaml#/components/schemas/resources-mdaNrm'</w:t>
      </w:r>
    </w:p>
    <w:p w14:paraId="73379D62" w14:textId="77777777" w:rsidR="008E026F" w:rsidRDefault="008E026F" w:rsidP="008E026F">
      <w:pPr>
        <w:pStyle w:val="PL"/>
      </w:pPr>
      <w:r>
        <w:t xml:space="preserve">            - $ref: 'TS28105_AiMlNrm.yaml#/components/schemas/resources-AiMlNrm'                           </w:t>
      </w:r>
    </w:p>
    <w:p w14:paraId="379D9C55" w14:textId="77777777" w:rsidR="008E026F" w:rsidRDefault="008E026F" w:rsidP="008E026F">
      <w:pPr>
        <w:pStyle w:val="PL"/>
      </w:pPr>
      <w:r>
        <w:t xml:space="preserve">            - $ref: 'TS28538_EdgeNrm.yaml#/components/schemas/resources-edgeNrm'</w:t>
      </w:r>
    </w:p>
    <w:p w14:paraId="348339BA" w14:textId="77777777" w:rsidR="008E026F" w:rsidRDefault="008E026F" w:rsidP="008E026F">
      <w:pPr>
        <w:pStyle w:val="PL"/>
      </w:pPr>
      <w:r>
        <w:t xml:space="preserve">    Scope:</w:t>
      </w:r>
    </w:p>
    <w:p w14:paraId="294A6E09" w14:textId="77777777" w:rsidR="008E026F" w:rsidRDefault="008E026F" w:rsidP="008E026F">
      <w:pPr>
        <w:pStyle w:val="PL"/>
      </w:pPr>
      <w:r>
        <w:t xml:space="preserve">      type: object</w:t>
      </w:r>
    </w:p>
    <w:p w14:paraId="276C2477" w14:textId="77777777" w:rsidR="008E026F" w:rsidRDefault="008E026F" w:rsidP="008E026F">
      <w:pPr>
        <w:pStyle w:val="PL"/>
      </w:pPr>
      <w:r>
        <w:t xml:space="preserve">      properties:</w:t>
      </w:r>
    </w:p>
    <w:p w14:paraId="7ABFB0DC" w14:textId="77777777" w:rsidR="008E026F" w:rsidRDefault="008E026F" w:rsidP="008E026F">
      <w:pPr>
        <w:pStyle w:val="PL"/>
      </w:pPr>
      <w:r>
        <w:t xml:space="preserve">        scopeType:</w:t>
      </w:r>
    </w:p>
    <w:p w14:paraId="26F0DAA4" w14:textId="77777777" w:rsidR="008E026F" w:rsidRDefault="008E026F" w:rsidP="008E026F">
      <w:pPr>
        <w:pStyle w:val="PL"/>
      </w:pPr>
      <w:r>
        <w:t xml:space="preserve">          $ref: '#/components/schemas/ScopeType'</w:t>
      </w:r>
    </w:p>
    <w:p w14:paraId="01007CA8" w14:textId="77777777" w:rsidR="008E026F" w:rsidRDefault="008E026F" w:rsidP="008E026F">
      <w:pPr>
        <w:pStyle w:val="PL"/>
      </w:pPr>
      <w:r>
        <w:t xml:space="preserve">        scopeLevel:</w:t>
      </w:r>
    </w:p>
    <w:p w14:paraId="0ABAD98E" w14:textId="77777777" w:rsidR="008E026F" w:rsidRDefault="008E026F" w:rsidP="008E026F">
      <w:pPr>
        <w:pStyle w:val="PL"/>
      </w:pPr>
      <w:r>
        <w:t xml:space="preserve">          type: integer</w:t>
      </w:r>
    </w:p>
    <w:p w14:paraId="3D38C99F" w14:textId="77777777" w:rsidR="008E026F" w:rsidRDefault="008E026F" w:rsidP="008E026F">
      <w:pPr>
        <w:pStyle w:val="PL"/>
      </w:pPr>
      <w:r>
        <w:t xml:space="preserve">    CorrelatedNotification:</w:t>
      </w:r>
    </w:p>
    <w:p w14:paraId="469B9E1C" w14:textId="77777777" w:rsidR="008E026F" w:rsidRDefault="008E026F" w:rsidP="008E026F">
      <w:pPr>
        <w:pStyle w:val="PL"/>
      </w:pPr>
      <w:r>
        <w:t xml:space="preserve">      type: object</w:t>
      </w:r>
    </w:p>
    <w:p w14:paraId="5B0D62F3" w14:textId="77777777" w:rsidR="008E026F" w:rsidRDefault="008E026F" w:rsidP="008E026F">
      <w:pPr>
        <w:pStyle w:val="PL"/>
      </w:pPr>
      <w:r>
        <w:t xml:space="preserve">      properties:</w:t>
      </w:r>
    </w:p>
    <w:p w14:paraId="2B99E8C2" w14:textId="77777777" w:rsidR="008E026F" w:rsidRDefault="008E026F" w:rsidP="008E026F">
      <w:pPr>
        <w:pStyle w:val="PL"/>
      </w:pPr>
      <w:r>
        <w:t xml:space="preserve">        source:</w:t>
      </w:r>
    </w:p>
    <w:p w14:paraId="4A832435" w14:textId="77777777" w:rsidR="008E026F" w:rsidRDefault="008E026F" w:rsidP="008E026F">
      <w:pPr>
        <w:pStyle w:val="PL"/>
      </w:pPr>
      <w:r>
        <w:t xml:space="preserve">          $ref: 'TS28623_ComDefs.yaml#/components/schemas/Dn'</w:t>
      </w:r>
    </w:p>
    <w:p w14:paraId="2410D4E8" w14:textId="77777777" w:rsidR="008E026F" w:rsidRDefault="008E026F" w:rsidP="008E026F">
      <w:pPr>
        <w:pStyle w:val="PL"/>
      </w:pPr>
      <w:r>
        <w:t xml:space="preserve">        notificationIds:</w:t>
      </w:r>
    </w:p>
    <w:p w14:paraId="34C47EFB" w14:textId="77777777" w:rsidR="008E026F" w:rsidRDefault="008E026F" w:rsidP="008E026F">
      <w:pPr>
        <w:pStyle w:val="PL"/>
      </w:pPr>
      <w:r>
        <w:t xml:space="preserve">          type: array</w:t>
      </w:r>
    </w:p>
    <w:p w14:paraId="71482D96" w14:textId="77777777" w:rsidR="008E026F" w:rsidRDefault="008E026F" w:rsidP="008E026F">
      <w:pPr>
        <w:pStyle w:val="PL"/>
      </w:pPr>
      <w:r>
        <w:t xml:space="preserve">          items:</w:t>
      </w:r>
    </w:p>
    <w:p w14:paraId="7909BB7D" w14:textId="77777777" w:rsidR="008E026F" w:rsidRDefault="008E026F" w:rsidP="008E026F">
      <w:pPr>
        <w:pStyle w:val="PL"/>
      </w:pPr>
      <w:r>
        <w:t xml:space="preserve">            $ref: 'TS28623_ComDefs.yaml#/components/schemas/NotificationId'</w:t>
      </w:r>
    </w:p>
    <w:p w14:paraId="056AAF1D" w14:textId="77777777" w:rsidR="008E026F" w:rsidRDefault="008E026F" w:rsidP="008E026F">
      <w:pPr>
        <w:pStyle w:val="PL"/>
      </w:pPr>
      <w:r>
        <w:t xml:space="preserve">      required:</w:t>
      </w:r>
    </w:p>
    <w:p w14:paraId="68CC9305" w14:textId="77777777" w:rsidR="008E026F" w:rsidRDefault="008E026F" w:rsidP="008E026F">
      <w:pPr>
        <w:pStyle w:val="PL"/>
      </w:pPr>
      <w:r>
        <w:t xml:space="preserve">        - source</w:t>
      </w:r>
    </w:p>
    <w:p w14:paraId="0B311C75" w14:textId="77777777" w:rsidR="008E026F" w:rsidRDefault="008E026F" w:rsidP="008E026F">
      <w:pPr>
        <w:pStyle w:val="PL"/>
      </w:pPr>
      <w:r>
        <w:t xml:space="preserve">        - notificationIds</w:t>
      </w:r>
    </w:p>
    <w:p w14:paraId="761D6EB8" w14:textId="77777777" w:rsidR="008E026F" w:rsidRDefault="008E026F" w:rsidP="008E026F">
      <w:pPr>
        <w:pStyle w:val="PL"/>
      </w:pPr>
      <w:r>
        <w:t xml:space="preserve">    MoiChange:</w:t>
      </w:r>
    </w:p>
    <w:p w14:paraId="622D8E37" w14:textId="77777777" w:rsidR="008E026F" w:rsidRDefault="008E026F" w:rsidP="008E026F">
      <w:pPr>
        <w:pStyle w:val="PL"/>
      </w:pPr>
      <w:r>
        <w:t xml:space="preserve">      type: object</w:t>
      </w:r>
    </w:p>
    <w:p w14:paraId="08B5BA1D" w14:textId="77777777" w:rsidR="008E026F" w:rsidRDefault="008E026F" w:rsidP="008E026F">
      <w:pPr>
        <w:pStyle w:val="PL"/>
      </w:pPr>
      <w:r>
        <w:t xml:space="preserve">      properties:</w:t>
      </w:r>
    </w:p>
    <w:p w14:paraId="3EB18DC0" w14:textId="77777777" w:rsidR="008E026F" w:rsidRDefault="008E026F" w:rsidP="008E026F">
      <w:pPr>
        <w:pStyle w:val="PL"/>
      </w:pPr>
      <w:r>
        <w:t xml:space="preserve">        notificationId:</w:t>
      </w:r>
    </w:p>
    <w:p w14:paraId="3C97E6D3" w14:textId="77777777" w:rsidR="008E026F" w:rsidRDefault="008E026F" w:rsidP="008E026F">
      <w:pPr>
        <w:pStyle w:val="PL"/>
      </w:pPr>
      <w:r>
        <w:t xml:space="preserve">          $ref: 'TS28623_ComDefs.yaml#/components/schemas/NotificationId'</w:t>
      </w:r>
    </w:p>
    <w:p w14:paraId="2A7F11F5" w14:textId="77777777" w:rsidR="008E026F" w:rsidRDefault="008E026F" w:rsidP="008E026F">
      <w:pPr>
        <w:pStyle w:val="PL"/>
      </w:pPr>
      <w:r>
        <w:t xml:space="preserve">        correlatedNotifications:</w:t>
      </w:r>
    </w:p>
    <w:p w14:paraId="67E0ADA8" w14:textId="77777777" w:rsidR="008E026F" w:rsidRDefault="008E026F" w:rsidP="008E026F">
      <w:pPr>
        <w:pStyle w:val="PL"/>
      </w:pPr>
      <w:r>
        <w:t xml:space="preserve">          type: array</w:t>
      </w:r>
    </w:p>
    <w:p w14:paraId="3172F514" w14:textId="77777777" w:rsidR="008E026F" w:rsidRDefault="008E026F" w:rsidP="008E026F">
      <w:pPr>
        <w:pStyle w:val="PL"/>
      </w:pPr>
      <w:r>
        <w:t xml:space="preserve">          items:</w:t>
      </w:r>
    </w:p>
    <w:p w14:paraId="2230BB16" w14:textId="77777777" w:rsidR="008E026F" w:rsidRDefault="008E026F" w:rsidP="008E026F">
      <w:pPr>
        <w:pStyle w:val="PL"/>
      </w:pPr>
      <w:r>
        <w:t xml:space="preserve">            $ref: '#/components/schemas/CorrelatedNotification'</w:t>
      </w:r>
    </w:p>
    <w:p w14:paraId="42860506" w14:textId="77777777" w:rsidR="008E026F" w:rsidRDefault="008E026F" w:rsidP="008E026F">
      <w:pPr>
        <w:pStyle w:val="PL"/>
      </w:pPr>
      <w:r>
        <w:t xml:space="preserve">        additionalText:</w:t>
      </w:r>
    </w:p>
    <w:p w14:paraId="2A7B7C57" w14:textId="77777777" w:rsidR="008E026F" w:rsidRDefault="008E026F" w:rsidP="008E026F">
      <w:pPr>
        <w:pStyle w:val="PL"/>
      </w:pPr>
      <w:r>
        <w:t xml:space="preserve">          type: string</w:t>
      </w:r>
    </w:p>
    <w:p w14:paraId="5E5DE22E" w14:textId="77777777" w:rsidR="008E026F" w:rsidRDefault="008E026F" w:rsidP="008E026F">
      <w:pPr>
        <w:pStyle w:val="PL"/>
      </w:pPr>
      <w:r>
        <w:t xml:space="preserve">        sourceIndicator:</w:t>
      </w:r>
    </w:p>
    <w:p w14:paraId="52BAF0FA" w14:textId="77777777" w:rsidR="008E026F" w:rsidRDefault="008E026F" w:rsidP="008E026F">
      <w:pPr>
        <w:pStyle w:val="PL"/>
      </w:pPr>
      <w:r>
        <w:t xml:space="preserve">          $ref: '#/components/schemas/SourceIndicator'</w:t>
      </w:r>
    </w:p>
    <w:p w14:paraId="68BB80BB" w14:textId="77777777" w:rsidR="008E026F" w:rsidRDefault="008E026F" w:rsidP="008E026F">
      <w:pPr>
        <w:pStyle w:val="PL"/>
      </w:pPr>
      <w:r>
        <w:t xml:space="preserve">        op:</w:t>
      </w:r>
    </w:p>
    <w:p w14:paraId="7C4684EF" w14:textId="77777777" w:rsidR="008E026F" w:rsidRDefault="008E026F" w:rsidP="008E026F">
      <w:pPr>
        <w:pStyle w:val="PL"/>
      </w:pPr>
      <w:r>
        <w:t xml:space="preserve">          $ref: '#/components/schemas/Operation'</w:t>
      </w:r>
    </w:p>
    <w:p w14:paraId="3866C075" w14:textId="77777777" w:rsidR="008E026F" w:rsidRDefault="008E026F" w:rsidP="008E026F">
      <w:pPr>
        <w:pStyle w:val="PL"/>
      </w:pPr>
      <w:r>
        <w:t xml:space="preserve">        path:</w:t>
      </w:r>
    </w:p>
    <w:p w14:paraId="58F21741" w14:textId="77777777" w:rsidR="008E026F" w:rsidRDefault="008E026F" w:rsidP="008E026F">
      <w:pPr>
        <w:pStyle w:val="PL"/>
      </w:pPr>
      <w:r>
        <w:t xml:space="preserve">          $ref: 'TS28623_ComDefs.yaml#/components/schemas/Uri'</w:t>
      </w:r>
    </w:p>
    <w:p w14:paraId="5A72EEC8" w14:textId="77777777" w:rsidR="008E026F" w:rsidRDefault="008E026F" w:rsidP="008E026F">
      <w:pPr>
        <w:pStyle w:val="PL"/>
      </w:pPr>
      <w:r>
        <w:t xml:space="preserve">        insert:</w:t>
      </w:r>
    </w:p>
    <w:p w14:paraId="063F4427" w14:textId="77777777" w:rsidR="008E026F" w:rsidRDefault="008E026F" w:rsidP="008E026F">
      <w:pPr>
        <w:pStyle w:val="PL"/>
      </w:pPr>
      <w:r>
        <w:t xml:space="preserve">          $ref: '#/components/schemas/Insert'</w:t>
      </w:r>
    </w:p>
    <w:p w14:paraId="4426494F" w14:textId="77777777" w:rsidR="008E026F" w:rsidRDefault="008E026F" w:rsidP="008E026F">
      <w:pPr>
        <w:pStyle w:val="PL"/>
      </w:pPr>
      <w:r>
        <w:t xml:space="preserve">        value: {}</w:t>
      </w:r>
    </w:p>
    <w:p w14:paraId="0BD73DEF" w14:textId="77777777" w:rsidR="008E026F" w:rsidRDefault="008E026F" w:rsidP="008E026F">
      <w:pPr>
        <w:pStyle w:val="PL"/>
      </w:pPr>
      <w:r>
        <w:t xml:space="preserve">        oldValue: {}</w:t>
      </w:r>
    </w:p>
    <w:p w14:paraId="5B6FB252" w14:textId="77777777" w:rsidR="008E026F" w:rsidRDefault="008E026F" w:rsidP="008E026F">
      <w:pPr>
        <w:pStyle w:val="PL"/>
      </w:pPr>
      <w:r>
        <w:t xml:space="preserve">      required:</w:t>
      </w:r>
    </w:p>
    <w:p w14:paraId="6718CBFA" w14:textId="77777777" w:rsidR="008E026F" w:rsidRDefault="008E026F" w:rsidP="008E026F">
      <w:pPr>
        <w:pStyle w:val="PL"/>
      </w:pPr>
      <w:r>
        <w:t xml:space="preserve">        - notificationId</w:t>
      </w:r>
    </w:p>
    <w:p w14:paraId="3D562E01" w14:textId="77777777" w:rsidR="008E026F" w:rsidRDefault="008E026F" w:rsidP="008E026F">
      <w:pPr>
        <w:pStyle w:val="PL"/>
      </w:pPr>
      <w:r>
        <w:t xml:space="preserve">        - op</w:t>
      </w:r>
    </w:p>
    <w:p w14:paraId="2E2FC3B1" w14:textId="77777777" w:rsidR="008E026F" w:rsidRDefault="008E026F" w:rsidP="008E026F">
      <w:pPr>
        <w:pStyle w:val="PL"/>
      </w:pPr>
      <w:r>
        <w:t xml:space="preserve">        - path</w:t>
      </w:r>
    </w:p>
    <w:p w14:paraId="79732348" w14:textId="77777777" w:rsidR="008E026F" w:rsidRDefault="008E026F" w:rsidP="008E026F">
      <w:pPr>
        <w:pStyle w:val="PL"/>
      </w:pPr>
      <w:r>
        <w:t xml:space="preserve">    NotifyMoiCreation:</w:t>
      </w:r>
    </w:p>
    <w:p w14:paraId="511D7405" w14:textId="77777777" w:rsidR="008E026F" w:rsidRDefault="008E026F" w:rsidP="008E026F">
      <w:pPr>
        <w:pStyle w:val="PL"/>
      </w:pPr>
      <w:r>
        <w:t xml:space="preserve">      allOf:</w:t>
      </w:r>
    </w:p>
    <w:p w14:paraId="71F8CF30" w14:textId="77777777" w:rsidR="008E026F" w:rsidRDefault="008E026F" w:rsidP="008E026F">
      <w:pPr>
        <w:pStyle w:val="PL"/>
      </w:pPr>
      <w:r>
        <w:t xml:space="preserve">        - $ref: 'TS28623_ComDefs.yaml#/components/schemas/NotificationHeader'</w:t>
      </w:r>
    </w:p>
    <w:p w14:paraId="71314970" w14:textId="77777777" w:rsidR="008E026F" w:rsidRDefault="008E026F" w:rsidP="008E026F">
      <w:pPr>
        <w:pStyle w:val="PL"/>
      </w:pPr>
      <w:r>
        <w:t xml:space="preserve">        - type: object</w:t>
      </w:r>
    </w:p>
    <w:p w14:paraId="0ADB4833" w14:textId="77777777" w:rsidR="008E026F" w:rsidRDefault="008E026F" w:rsidP="008E026F">
      <w:pPr>
        <w:pStyle w:val="PL"/>
      </w:pPr>
      <w:r>
        <w:t xml:space="preserve">          properties:</w:t>
      </w:r>
    </w:p>
    <w:p w14:paraId="196D7F68" w14:textId="77777777" w:rsidR="008E026F" w:rsidRDefault="008E026F" w:rsidP="008E026F">
      <w:pPr>
        <w:pStyle w:val="PL"/>
      </w:pPr>
      <w:r>
        <w:t xml:space="preserve">            correlatedNotifications:</w:t>
      </w:r>
    </w:p>
    <w:p w14:paraId="18BD7913" w14:textId="77777777" w:rsidR="008E026F" w:rsidRDefault="008E026F" w:rsidP="008E026F">
      <w:pPr>
        <w:pStyle w:val="PL"/>
      </w:pPr>
      <w:r>
        <w:t xml:space="preserve">              type: array</w:t>
      </w:r>
    </w:p>
    <w:p w14:paraId="37DA7B89" w14:textId="77777777" w:rsidR="008E026F" w:rsidRDefault="008E026F" w:rsidP="008E026F">
      <w:pPr>
        <w:pStyle w:val="PL"/>
      </w:pPr>
      <w:r>
        <w:t xml:space="preserve">              items:</w:t>
      </w:r>
    </w:p>
    <w:p w14:paraId="53C201FF" w14:textId="77777777" w:rsidR="008E026F" w:rsidRDefault="008E026F" w:rsidP="008E026F">
      <w:pPr>
        <w:pStyle w:val="PL"/>
      </w:pPr>
      <w:r>
        <w:t xml:space="preserve">                $ref: '#/components/schemas/CorrelatedNotification'</w:t>
      </w:r>
    </w:p>
    <w:p w14:paraId="54D37B90" w14:textId="77777777" w:rsidR="008E026F" w:rsidRDefault="008E026F" w:rsidP="008E026F">
      <w:pPr>
        <w:pStyle w:val="PL"/>
      </w:pPr>
      <w:r>
        <w:t xml:space="preserve">            additionalText:</w:t>
      </w:r>
    </w:p>
    <w:p w14:paraId="50381AAE" w14:textId="77777777" w:rsidR="008E026F" w:rsidRDefault="008E026F" w:rsidP="008E026F">
      <w:pPr>
        <w:pStyle w:val="PL"/>
      </w:pPr>
      <w:r>
        <w:t xml:space="preserve">              type: string</w:t>
      </w:r>
    </w:p>
    <w:p w14:paraId="1364571C" w14:textId="77777777" w:rsidR="008E026F" w:rsidRDefault="008E026F" w:rsidP="008E026F">
      <w:pPr>
        <w:pStyle w:val="PL"/>
      </w:pPr>
      <w:r>
        <w:t xml:space="preserve">            sourceIndicator:</w:t>
      </w:r>
    </w:p>
    <w:p w14:paraId="0B6E951B" w14:textId="77777777" w:rsidR="008E026F" w:rsidRDefault="008E026F" w:rsidP="008E026F">
      <w:pPr>
        <w:pStyle w:val="PL"/>
      </w:pPr>
      <w:r>
        <w:t xml:space="preserve">              $ref: '#/components/schemas/SourceIndicator'</w:t>
      </w:r>
    </w:p>
    <w:p w14:paraId="2C5AEEAC" w14:textId="77777777" w:rsidR="008E026F" w:rsidRDefault="008E026F" w:rsidP="008E026F">
      <w:pPr>
        <w:pStyle w:val="PL"/>
      </w:pPr>
      <w:r>
        <w:t xml:space="preserve">            attributeList:</w:t>
      </w:r>
    </w:p>
    <w:p w14:paraId="3783095D" w14:textId="77777777" w:rsidR="008E026F" w:rsidRDefault="008E026F" w:rsidP="008E026F">
      <w:pPr>
        <w:pStyle w:val="PL"/>
      </w:pPr>
      <w:r>
        <w:t xml:space="preserve">              $ref: 'TS28623_ComDefs.yaml#/components/schemas/AttributeNameValuePairSet'</w:t>
      </w:r>
    </w:p>
    <w:p w14:paraId="390AF633" w14:textId="77777777" w:rsidR="008E026F" w:rsidRDefault="008E026F" w:rsidP="008E026F">
      <w:pPr>
        <w:pStyle w:val="PL"/>
      </w:pPr>
      <w:r>
        <w:t xml:space="preserve">    NotifyMoiDeletion:</w:t>
      </w:r>
    </w:p>
    <w:p w14:paraId="7493CBF4" w14:textId="77777777" w:rsidR="008E026F" w:rsidRDefault="008E026F" w:rsidP="008E026F">
      <w:pPr>
        <w:pStyle w:val="PL"/>
      </w:pPr>
      <w:r>
        <w:t xml:space="preserve">      allOf:</w:t>
      </w:r>
    </w:p>
    <w:p w14:paraId="65045024" w14:textId="77777777" w:rsidR="008E026F" w:rsidRDefault="008E026F" w:rsidP="008E026F">
      <w:pPr>
        <w:pStyle w:val="PL"/>
      </w:pPr>
      <w:r>
        <w:t xml:space="preserve">        - $ref: 'TS28623_ComDefs.yaml#/components/schemas/NotificationHeader'</w:t>
      </w:r>
    </w:p>
    <w:p w14:paraId="718362B2" w14:textId="77777777" w:rsidR="008E026F" w:rsidRDefault="008E026F" w:rsidP="008E026F">
      <w:pPr>
        <w:pStyle w:val="PL"/>
      </w:pPr>
      <w:r>
        <w:t xml:space="preserve">        - type: object</w:t>
      </w:r>
    </w:p>
    <w:p w14:paraId="586E3CE6" w14:textId="77777777" w:rsidR="008E026F" w:rsidRDefault="008E026F" w:rsidP="008E026F">
      <w:pPr>
        <w:pStyle w:val="PL"/>
      </w:pPr>
      <w:r>
        <w:t xml:space="preserve">          properties:</w:t>
      </w:r>
    </w:p>
    <w:p w14:paraId="182335AC" w14:textId="77777777" w:rsidR="008E026F" w:rsidRDefault="008E026F" w:rsidP="008E026F">
      <w:pPr>
        <w:pStyle w:val="PL"/>
      </w:pPr>
      <w:r>
        <w:t xml:space="preserve">            correlatedNotifications:</w:t>
      </w:r>
    </w:p>
    <w:p w14:paraId="19CED377" w14:textId="77777777" w:rsidR="008E026F" w:rsidRDefault="008E026F" w:rsidP="008E026F">
      <w:pPr>
        <w:pStyle w:val="PL"/>
      </w:pPr>
      <w:r>
        <w:t xml:space="preserve">              type: array</w:t>
      </w:r>
    </w:p>
    <w:p w14:paraId="2E9336C0" w14:textId="77777777" w:rsidR="008E026F" w:rsidRDefault="008E026F" w:rsidP="008E026F">
      <w:pPr>
        <w:pStyle w:val="PL"/>
      </w:pPr>
      <w:r>
        <w:t xml:space="preserve">              items:</w:t>
      </w:r>
    </w:p>
    <w:p w14:paraId="60A83844" w14:textId="77777777" w:rsidR="008E026F" w:rsidRDefault="008E026F" w:rsidP="008E026F">
      <w:pPr>
        <w:pStyle w:val="PL"/>
      </w:pPr>
      <w:r>
        <w:t xml:space="preserve">                $ref: '#/components/schemas/CorrelatedNotification'</w:t>
      </w:r>
    </w:p>
    <w:p w14:paraId="308384B6" w14:textId="77777777" w:rsidR="008E026F" w:rsidRDefault="008E026F" w:rsidP="008E026F">
      <w:pPr>
        <w:pStyle w:val="PL"/>
      </w:pPr>
      <w:r>
        <w:t xml:space="preserve">            additionalText:</w:t>
      </w:r>
    </w:p>
    <w:p w14:paraId="40870532" w14:textId="77777777" w:rsidR="008E026F" w:rsidRDefault="008E026F" w:rsidP="008E026F">
      <w:pPr>
        <w:pStyle w:val="PL"/>
      </w:pPr>
      <w:r>
        <w:t xml:space="preserve">              type: string</w:t>
      </w:r>
    </w:p>
    <w:p w14:paraId="16DF2928" w14:textId="77777777" w:rsidR="008E026F" w:rsidRDefault="008E026F" w:rsidP="008E026F">
      <w:pPr>
        <w:pStyle w:val="PL"/>
      </w:pPr>
      <w:r>
        <w:lastRenderedPageBreak/>
        <w:t xml:space="preserve">            sourceIndicator:</w:t>
      </w:r>
    </w:p>
    <w:p w14:paraId="0A3A9CC8" w14:textId="77777777" w:rsidR="008E026F" w:rsidRDefault="008E026F" w:rsidP="008E026F">
      <w:pPr>
        <w:pStyle w:val="PL"/>
      </w:pPr>
      <w:r>
        <w:t xml:space="preserve">              $ref: '#/components/schemas/SourceIndicator'</w:t>
      </w:r>
    </w:p>
    <w:p w14:paraId="059D4F72" w14:textId="77777777" w:rsidR="008E026F" w:rsidRDefault="008E026F" w:rsidP="008E026F">
      <w:pPr>
        <w:pStyle w:val="PL"/>
      </w:pPr>
      <w:r>
        <w:t xml:space="preserve">            attributeList:</w:t>
      </w:r>
    </w:p>
    <w:p w14:paraId="7EFD7106" w14:textId="77777777" w:rsidR="008E026F" w:rsidRDefault="008E026F" w:rsidP="008E026F">
      <w:pPr>
        <w:pStyle w:val="PL"/>
      </w:pPr>
      <w:r>
        <w:t xml:space="preserve">              $ref: 'TS28623_ComDefs.yaml#/components/schemas/AttributeNameValuePairSet'</w:t>
      </w:r>
    </w:p>
    <w:p w14:paraId="5BE5DE40" w14:textId="77777777" w:rsidR="008E026F" w:rsidRDefault="008E026F" w:rsidP="008E026F">
      <w:pPr>
        <w:pStyle w:val="PL"/>
      </w:pPr>
      <w:r>
        <w:t xml:space="preserve">    NotifyMoiAttributeValueChanges:</w:t>
      </w:r>
    </w:p>
    <w:p w14:paraId="1C8C2CD2" w14:textId="77777777" w:rsidR="008E026F" w:rsidRDefault="008E026F" w:rsidP="008E026F">
      <w:pPr>
        <w:pStyle w:val="PL"/>
      </w:pPr>
      <w:r>
        <w:t xml:space="preserve">      allOf:</w:t>
      </w:r>
    </w:p>
    <w:p w14:paraId="48A03986" w14:textId="77777777" w:rsidR="008E026F" w:rsidRDefault="008E026F" w:rsidP="008E026F">
      <w:pPr>
        <w:pStyle w:val="PL"/>
      </w:pPr>
      <w:r>
        <w:t xml:space="preserve">        - $ref: 'TS28623_ComDefs.yaml#/components/schemas/NotificationHeader'</w:t>
      </w:r>
    </w:p>
    <w:p w14:paraId="45CB9D3A" w14:textId="77777777" w:rsidR="008E026F" w:rsidRDefault="008E026F" w:rsidP="008E026F">
      <w:pPr>
        <w:pStyle w:val="PL"/>
      </w:pPr>
      <w:r>
        <w:t xml:space="preserve">        - type: object</w:t>
      </w:r>
    </w:p>
    <w:p w14:paraId="2F5B81DA" w14:textId="77777777" w:rsidR="008E026F" w:rsidRDefault="008E026F" w:rsidP="008E026F">
      <w:pPr>
        <w:pStyle w:val="PL"/>
      </w:pPr>
      <w:r>
        <w:t xml:space="preserve">          properties:</w:t>
      </w:r>
    </w:p>
    <w:p w14:paraId="6491627B" w14:textId="77777777" w:rsidR="008E026F" w:rsidRDefault="008E026F" w:rsidP="008E026F">
      <w:pPr>
        <w:pStyle w:val="PL"/>
      </w:pPr>
      <w:r>
        <w:t xml:space="preserve">            correlatedNotifications:</w:t>
      </w:r>
    </w:p>
    <w:p w14:paraId="387C042B" w14:textId="77777777" w:rsidR="008E026F" w:rsidRDefault="008E026F" w:rsidP="008E026F">
      <w:pPr>
        <w:pStyle w:val="PL"/>
      </w:pPr>
      <w:r>
        <w:t xml:space="preserve">              type: array</w:t>
      </w:r>
    </w:p>
    <w:p w14:paraId="08B8A64A" w14:textId="77777777" w:rsidR="008E026F" w:rsidRDefault="008E026F" w:rsidP="008E026F">
      <w:pPr>
        <w:pStyle w:val="PL"/>
      </w:pPr>
      <w:r>
        <w:t xml:space="preserve">              items:</w:t>
      </w:r>
    </w:p>
    <w:p w14:paraId="2ED00EFE" w14:textId="77777777" w:rsidR="008E026F" w:rsidRDefault="008E026F" w:rsidP="008E026F">
      <w:pPr>
        <w:pStyle w:val="PL"/>
      </w:pPr>
      <w:r>
        <w:t xml:space="preserve">                $ref: '#/components/schemas/CorrelatedNotification'</w:t>
      </w:r>
    </w:p>
    <w:p w14:paraId="7EDC0342" w14:textId="77777777" w:rsidR="008E026F" w:rsidRDefault="008E026F" w:rsidP="008E026F">
      <w:pPr>
        <w:pStyle w:val="PL"/>
      </w:pPr>
      <w:r>
        <w:t xml:space="preserve">            additionalText:</w:t>
      </w:r>
    </w:p>
    <w:p w14:paraId="5975E4C6" w14:textId="77777777" w:rsidR="008E026F" w:rsidRDefault="008E026F" w:rsidP="008E026F">
      <w:pPr>
        <w:pStyle w:val="PL"/>
      </w:pPr>
      <w:r>
        <w:t xml:space="preserve">              type: string</w:t>
      </w:r>
    </w:p>
    <w:p w14:paraId="1AD66C0E" w14:textId="77777777" w:rsidR="008E026F" w:rsidRDefault="008E026F" w:rsidP="008E026F">
      <w:pPr>
        <w:pStyle w:val="PL"/>
      </w:pPr>
      <w:r>
        <w:t xml:space="preserve">            sourceIndicator:</w:t>
      </w:r>
    </w:p>
    <w:p w14:paraId="2EFC0CAF" w14:textId="77777777" w:rsidR="008E026F" w:rsidRDefault="008E026F" w:rsidP="008E026F">
      <w:pPr>
        <w:pStyle w:val="PL"/>
      </w:pPr>
      <w:r>
        <w:t xml:space="preserve">              $ref: '#/components/schemas/SourceIndicator'</w:t>
      </w:r>
    </w:p>
    <w:p w14:paraId="167F66E0" w14:textId="77777777" w:rsidR="008E026F" w:rsidRDefault="008E026F" w:rsidP="008E026F">
      <w:pPr>
        <w:pStyle w:val="PL"/>
      </w:pPr>
      <w:r>
        <w:t xml:space="preserve">            attributeListValueChanges:</w:t>
      </w:r>
    </w:p>
    <w:p w14:paraId="309A55ED" w14:textId="77777777" w:rsidR="008E026F" w:rsidRDefault="008E026F" w:rsidP="008E026F">
      <w:pPr>
        <w:pStyle w:val="PL"/>
      </w:pPr>
      <w:r>
        <w:t xml:space="preserve">              $ref: 'TS28623_ComDefs.yaml#/components/schemas/AttributeValueChangeSet'</w:t>
      </w:r>
    </w:p>
    <w:p w14:paraId="2BDF2191" w14:textId="77777777" w:rsidR="008E026F" w:rsidRDefault="008E026F" w:rsidP="008E026F">
      <w:pPr>
        <w:pStyle w:val="PL"/>
      </w:pPr>
      <w:r>
        <w:t xml:space="preserve">          required:</w:t>
      </w:r>
    </w:p>
    <w:p w14:paraId="2A17818F" w14:textId="77777777" w:rsidR="008E026F" w:rsidRDefault="008E026F" w:rsidP="008E026F">
      <w:pPr>
        <w:pStyle w:val="PL"/>
      </w:pPr>
      <w:r>
        <w:t xml:space="preserve">            - attributeListValueChanges</w:t>
      </w:r>
    </w:p>
    <w:p w14:paraId="62D2022B" w14:textId="77777777" w:rsidR="008E026F" w:rsidRDefault="008E026F" w:rsidP="008E026F">
      <w:pPr>
        <w:pStyle w:val="PL"/>
      </w:pPr>
      <w:r>
        <w:t xml:space="preserve">    NotifyMoiChanges:</w:t>
      </w:r>
    </w:p>
    <w:p w14:paraId="2DAA26CE" w14:textId="77777777" w:rsidR="008E026F" w:rsidRDefault="008E026F" w:rsidP="008E026F">
      <w:pPr>
        <w:pStyle w:val="PL"/>
      </w:pPr>
      <w:r>
        <w:t xml:space="preserve">      allOf:</w:t>
      </w:r>
    </w:p>
    <w:p w14:paraId="739F77FC" w14:textId="77777777" w:rsidR="008E026F" w:rsidRDefault="008E026F" w:rsidP="008E026F">
      <w:pPr>
        <w:pStyle w:val="PL"/>
      </w:pPr>
      <w:r>
        <w:t xml:space="preserve">        - $ref: 'TS28623_ComDefs.yaml#/components/schemas/NotificationHeader'</w:t>
      </w:r>
    </w:p>
    <w:p w14:paraId="47CB05DE" w14:textId="77777777" w:rsidR="008E026F" w:rsidRDefault="008E026F" w:rsidP="008E026F">
      <w:pPr>
        <w:pStyle w:val="PL"/>
      </w:pPr>
      <w:r>
        <w:t xml:space="preserve">        - type: object</w:t>
      </w:r>
    </w:p>
    <w:p w14:paraId="52ACF149" w14:textId="77777777" w:rsidR="008E026F" w:rsidRDefault="008E026F" w:rsidP="008E026F">
      <w:pPr>
        <w:pStyle w:val="PL"/>
      </w:pPr>
      <w:r>
        <w:t xml:space="preserve">          properties:</w:t>
      </w:r>
    </w:p>
    <w:p w14:paraId="4FB15CFA" w14:textId="77777777" w:rsidR="008E026F" w:rsidRDefault="008E026F" w:rsidP="008E026F">
      <w:pPr>
        <w:pStyle w:val="PL"/>
      </w:pPr>
      <w:r>
        <w:t xml:space="preserve">            moiChanges:</w:t>
      </w:r>
    </w:p>
    <w:p w14:paraId="6248CC64" w14:textId="77777777" w:rsidR="008E026F" w:rsidRDefault="008E026F" w:rsidP="008E026F">
      <w:pPr>
        <w:pStyle w:val="PL"/>
      </w:pPr>
      <w:r>
        <w:t xml:space="preserve">              type: array</w:t>
      </w:r>
    </w:p>
    <w:p w14:paraId="1DD615E9" w14:textId="77777777" w:rsidR="008E026F" w:rsidRDefault="008E026F" w:rsidP="008E026F">
      <w:pPr>
        <w:pStyle w:val="PL"/>
      </w:pPr>
      <w:r>
        <w:t xml:space="preserve">              items:</w:t>
      </w:r>
    </w:p>
    <w:p w14:paraId="39134F9B" w14:textId="77777777" w:rsidR="008E026F" w:rsidRDefault="008E026F" w:rsidP="008E026F">
      <w:pPr>
        <w:pStyle w:val="PL"/>
      </w:pPr>
      <w:r>
        <w:t xml:space="preserve">                $ref: '#/components/schemas/MoiChange'</w:t>
      </w:r>
    </w:p>
    <w:p w14:paraId="34E1BD7C" w14:textId="77777777" w:rsidR="008E026F" w:rsidRDefault="008E026F" w:rsidP="008E026F">
      <w:pPr>
        <w:pStyle w:val="PL"/>
      </w:pPr>
      <w:r>
        <w:t xml:space="preserve">          required:</w:t>
      </w:r>
    </w:p>
    <w:p w14:paraId="532EFF29" w14:textId="77777777" w:rsidR="008E026F" w:rsidRDefault="008E026F" w:rsidP="008E026F">
      <w:pPr>
        <w:pStyle w:val="PL"/>
      </w:pPr>
      <w:r>
        <w:t xml:space="preserve">            - moiChanges</w:t>
      </w:r>
    </w:p>
    <w:p w14:paraId="4CFF9BD0" w14:textId="77777777" w:rsidR="008E026F" w:rsidRDefault="008E026F" w:rsidP="008E026F">
      <w:pPr>
        <w:pStyle w:val="PL"/>
      </w:pPr>
      <w:r>
        <w:t xml:space="preserve">    PatchItem:</w:t>
      </w:r>
    </w:p>
    <w:p w14:paraId="05096530" w14:textId="77777777" w:rsidR="008E026F" w:rsidRDefault="008E026F" w:rsidP="008E026F">
      <w:pPr>
        <w:pStyle w:val="PL"/>
      </w:pPr>
      <w:r>
        <w:t xml:space="preserve">      type: object</w:t>
      </w:r>
    </w:p>
    <w:p w14:paraId="547BA81F" w14:textId="77777777" w:rsidR="008E026F" w:rsidRDefault="008E026F" w:rsidP="008E026F">
      <w:pPr>
        <w:pStyle w:val="PL"/>
      </w:pPr>
      <w:r>
        <w:t xml:space="preserve">      properties:</w:t>
      </w:r>
    </w:p>
    <w:p w14:paraId="26ED8441" w14:textId="77777777" w:rsidR="008E026F" w:rsidRDefault="008E026F" w:rsidP="008E026F">
      <w:pPr>
        <w:pStyle w:val="PL"/>
      </w:pPr>
      <w:r>
        <w:t xml:space="preserve">        op:</w:t>
      </w:r>
    </w:p>
    <w:p w14:paraId="00F78709" w14:textId="77777777" w:rsidR="008E026F" w:rsidRDefault="008E026F" w:rsidP="008E026F">
      <w:pPr>
        <w:pStyle w:val="PL"/>
      </w:pPr>
      <w:r>
        <w:t xml:space="preserve">          $ref: '#/components/schemas/PatchOperation'</w:t>
      </w:r>
    </w:p>
    <w:p w14:paraId="33041A72" w14:textId="77777777" w:rsidR="008E026F" w:rsidRDefault="008E026F" w:rsidP="008E026F">
      <w:pPr>
        <w:pStyle w:val="PL"/>
      </w:pPr>
      <w:r>
        <w:t xml:space="preserve">        from:</w:t>
      </w:r>
    </w:p>
    <w:p w14:paraId="3F774768" w14:textId="77777777" w:rsidR="008E026F" w:rsidRDefault="008E026F" w:rsidP="008E026F">
      <w:pPr>
        <w:pStyle w:val="PL"/>
      </w:pPr>
      <w:r>
        <w:t xml:space="preserve">          type: string</w:t>
      </w:r>
    </w:p>
    <w:p w14:paraId="5DFB2467" w14:textId="77777777" w:rsidR="008E026F" w:rsidRDefault="008E026F" w:rsidP="008E026F">
      <w:pPr>
        <w:pStyle w:val="PL"/>
      </w:pPr>
      <w:r>
        <w:t xml:space="preserve">        path:</w:t>
      </w:r>
    </w:p>
    <w:p w14:paraId="06B06DD2" w14:textId="77777777" w:rsidR="008E026F" w:rsidRDefault="008E026F" w:rsidP="008E026F">
      <w:pPr>
        <w:pStyle w:val="PL"/>
      </w:pPr>
      <w:r>
        <w:t xml:space="preserve">          type: string</w:t>
      </w:r>
    </w:p>
    <w:p w14:paraId="3971C211" w14:textId="77777777" w:rsidR="008E026F" w:rsidRDefault="008E026F" w:rsidP="008E026F">
      <w:pPr>
        <w:pStyle w:val="PL"/>
      </w:pPr>
      <w:r>
        <w:t xml:space="preserve">        value:</w:t>
      </w:r>
    </w:p>
    <w:p w14:paraId="5C2EE988" w14:textId="77777777" w:rsidR="008E026F" w:rsidRDefault="008E026F" w:rsidP="008E026F">
      <w:pPr>
        <w:pStyle w:val="PL"/>
      </w:pPr>
      <w:r>
        <w:t xml:space="preserve">          nullable: true</w:t>
      </w:r>
    </w:p>
    <w:p w14:paraId="0EC1DAB4" w14:textId="77777777" w:rsidR="008E026F" w:rsidRDefault="008E026F" w:rsidP="008E026F">
      <w:pPr>
        <w:pStyle w:val="PL"/>
      </w:pPr>
      <w:r>
        <w:t xml:space="preserve">      required:</w:t>
      </w:r>
    </w:p>
    <w:p w14:paraId="3DEFEC21" w14:textId="77777777" w:rsidR="008E026F" w:rsidRDefault="008E026F" w:rsidP="008E026F">
      <w:pPr>
        <w:pStyle w:val="PL"/>
      </w:pPr>
      <w:r>
        <w:t xml:space="preserve">        - op</w:t>
      </w:r>
    </w:p>
    <w:p w14:paraId="3842856E" w14:textId="77777777" w:rsidR="008E026F" w:rsidRDefault="008E026F" w:rsidP="008E026F">
      <w:pPr>
        <w:pStyle w:val="PL"/>
      </w:pPr>
      <w:r>
        <w:t xml:space="preserve">        - path</w:t>
      </w:r>
    </w:p>
    <w:p w14:paraId="6B05A5D3" w14:textId="77777777" w:rsidR="008E026F" w:rsidRPr="002A399E" w:rsidRDefault="008E026F" w:rsidP="008E026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8882513" w14:textId="77777777" w:rsidR="004E0A00" w:rsidRDefault="004E0A00" w:rsidP="004E0A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43C" w14:paraId="3CBCE8B5" w14:textId="77777777" w:rsidTr="001E255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1CD24F" w14:textId="71B95A1C" w:rsidR="00F0643C" w:rsidRDefault="000B0EA8" w:rsidP="001E2551">
            <w:pPr>
              <w:jc w:val="center"/>
              <w:rPr>
                <w:rFonts w:ascii="Arial" w:hAnsi="Arial" w:cs="Arial"/>
                <w:b/>
                <w:bCs/>
                <w:sz w:val="28"/>
                <w:szCs w:val="28"/>
              </w:rPr>
            </w:pPr>
            <w:r>
              <w:rPr>
                <w:rFonts w:ascii="Arial" w:hAnsi="Arial" w:cs="Arial"/>
                <w:b/>
                <w:bCs/>
                <w:sz w:val="28"/>
                <w:szCs w:val="28"/>
                <w:lang w:eastAsia="zh-CN"/>
              </w:rPr>
              <w:t>7</w:t>
            </w:r>
            <w:r w:rsidR="00F0643C">
              <w:rPr>
                <w:rFonts w:ascii="Arial" w:hAnsi="Arial" w:cs="Arial"/>
                <w:b/>
                <w:bCs/>
                <w:sz w:val="28"/>
                <w:szCs w:val="28"/>
                <w:vertAlign w:val="superscript"/>
                <w:lang w:eastAsia="zh-CN"/>
              </w:rPr>
              <w:t>th</w:t>
            </w:r>
            <w:r w:rsidR="00F0643C">
              <w:rPr>
                <w:rFonts w:ascii="Arial" w:hAnsi="Arial" w:cs="Arial"/>
                <w:b/>
                <w:bCs/>
                <w:sz w:val="28"/>
                <w:szCs w:val="28"/>
                <w:lang w:eastAsia="zh-CN"/>
              </w:rPr>
              <w:t xml:space="preserve"> Change</w:t>
            </w:r>
          </w:p>
        </w:tc>
      </w:tr>
    </w:tbl>
    <w:p w14:paraId="36383096" w14:textId="77777777" w:rsidR="00F0643C" w:rsidRPr="000E2A8D" w:rsidRDefault="00F0643C" w:rsidP="00F0643C"/>
    <w:p w14:paraId="1304BFB0" w14:textId="77777777" w:rsidR="004E0A00" w:rsidRPr="007056CE" w:rsidRDefault="004E0A00" w:rsidP="004E0A00">
      <w:pPr>
        <w:pStyle w:val="Heading2"/>
        <w:rPr>
          <w:lang w:eastAsia="de-DE"/>
        </w:rPr>
      </w:pPr>
      <w:bookmarkStart w:id="626" w:name="_Toc20494855"/>
      <w:bookmarkStart w:id="627" w:name="_Toc26975932"/>
      <w:bookmarkStart w:id="628" w:name="_Toc35856820"/>
      <w:bookmarkStart w:id="629" w:name="_Toc44001719"/>
      <w:bookmarkStart w:id="630" w:name="_Toc51581322"/>
      <w:bookmarkStart w:id="631" w:name="_Toc52356585"/>
      <w:bookmarkStart w:id="632" w:name="_Toc55228155"/>
      <w:bookmarkStart w:id="633" w:name="_Toc138323706"/>
      <w:bookmarkStart w:id="634" w:name="_Toc139374844"/>
      <w:r>
        <w:rPr>
          <w:lang w:eastAsia="de-DE"/>
        </w:rPr>
        <w:t>A.2.1</w:t>
      </w:r>
      <w:r>
        <w:rPr>
          <w:lang w:eastAsia="de-DE"/>
        </w:rPr>
        <w:tab/>
      </w:r>
      <w:proofErr w:type="spellStart"/>
      <w:r>
        <w:rPr>
          <w:lang w:eastAsia="de-DE"/>
        </w:rPr>
        <w:t>OpenAPI</w:t>
      </w:r>
      <w:proofErr w:type="spellEnd"/>
      <w:r>
        <w:rPr>
          <w:lang w:eastAsia="de-DE"/>
        </w:rPr>
        <w:t xml:space="preserve"> document "</w:t>
      </w:r>
      <w:r w:rsidRPr="00581505">
        <w:rPr>
          <w:lang w:eastAsia="de-DE"/>
        </w:rPr>
        <w:t>TS28532_F</w:t>
      </w:r>
      <w:r>
        <w:rPr>
          <w:lang w:eastAsia="de-DE"/>
        </w:rPr>
        <w:t>aultMnS.yaml"</w:t>
      </w:r>
      <w:bookmarkEnd w:id="626"/>
      <w:bookmarkEnd w:id="627"/>
      <w:bookmarkEnd w:id="628"/>
      <w:bookmarkEnd w:id="629"/>
      <w:bookmarkEnd w:id="630"/>
      <w:bookmarkEnd w:id="631"/>
      <w:bookmarkEnd w:id="632"/>
      <w:bookmarkEnd w:id="633"/>
      <w:bookmarkEnd w:id="634"/>
    </w:p>
    <w:p w14:paraId="383A8FE4" w14:textId="77777777" w:rsidR="004E0A00" w:rsidRDefault="004E0A00" w:rsidP="004E0A00">
      <w:pPr>
        <w:pStyle w:val="PL"/>
        <w:rPr>
          <w:lang w:eastAsia="de-DE"/>
        </w:rPr>
      </w:pPr>
    </w:p>
    <w:p w14:paraId="5A0A7E50" w14:textId="77777777" w:rsidR="00C22A60" w:rsidRPr="008F7C23" w:rsidRDefault="00C22A60" w:rsidP="00C22A6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F9CA72A" w14:textId="77777777" w:rsidR="00C22A60" w:rsidRDefault="00C22A60" w:rsidP="00C22A60">
      <w:pPr>
        <w:pStyle w:val="PL"/>
      </w:pPr>
      <w:r>
        <w:t>openapi: 3.0.1</w:t>
      </w:r>
    </w:p>
    <w:p w14:paraId="17C5E9E0" w14:textId="77777777" w:rsidR="00C22A60" w:rsidRDefault="00C22A60" w:rsidP="00C22A60">
      <w:pPr>
        <w:pStyle w:val="PL"/>
      </w:pPr>
      <w:r>
        <w:t>info:</w:t>
      </w:r>
    </w:p>
    <w:p w14:paraId="1EA9F445" w14:textId="77777777" w:rsidR="00C22A60" w:rsidRDefault="00C22A60" w:rsidP="00C22A60">
      <w:pPr>
        <w:pStyle w:val="PL"/>
      </w:pPr>
      <w:r>
        <w:t xml:space="preserve">  title: Fault Supervision MnS</w:t>
      </w:r>
    </w:p>
    <w:p w14:paraId="790CAFE3" w14:textId="77777777" w:rsidR="00C22A60" w:rsidRDefault="00C22A60" w:rsidP="00C22A60">
      <w:pPr>
        <w:pStyle w:val="PL"/>
      </w:pPr>
      <w:r>
        <w:t xml:space="preserve">  version: 17.3.0</w:t>
      </w:r>
    </w:p>
    <w:p w14:paraId="76C499D6" w14:textId="77777777" w:rsidR="00C22A60" w:rsidRDefault="00C22A60" w:rsidP="00C22A60">
      <w:pPr>
        <w:pStyle w:val="PL"/>
      </w:pPr>
      <w:r>
        <w:t xml:space="preserve">  description: &gt;-</w:t>
      </w:r>
    </w:p>
    <w:p w14:paraId="6F4EA90A" w14:textId="77777777" w:rsidR="00C22A60" w:rsidRDefault="00C22A60" w:rsidP="00C22A60">
      <w:pPr>
        <w:pStyle w:val="PL"/>
      </w:pPr>
      <w:r>
        <w:t xml:space="preserve">    OAS 3.0.1 definition of the Fault Supervision MnS</w:t>
      </w:r>
    </w:p>
    <w:p w14:paraId="37B7E00A" w14:textId="77777777" w:rsidR="00C22A60" w:rsidRDefault="00C22A60" w:rsidP="00C22A60">
      <w:pPr>
        <w:pStyle w:val="PL"/>
      </w:pPr>
      <w:r>
        <w:t xml:space="preserve">    © 2023, 3GPP Organizational Partners (ARIB, ATIS, CCSA, ETSI, TSDSI, TTA, TTC).</w:t>
      </w:r>
    </w:p>
    <w:p w14:paraId="241ABFC5" w14:textId="77777777" w:rsidR="00C22A60" w:rsidRDefault="00C22A60" w:rsidP="00C22A60">
      <w:pPr>
        <w:pStyle w:val="PL"/>
      </w:pPr>
      <w:r>
        <w:t xml:space="preserve">    All rights reserved.</w:t>
      </w:r>
    </w:p>
    <w:p w14:paraId="313B9DC4" w14:textId="77777777" w:rsidR="00C22A60" w:rsidRDefault="00C22A60" w:rsidP="00C22A60">
      <w:pPr>
        <w:pStyle w:val="PL"/>
      </w:pPr>
      <w:r>
        <w:t>externalDocs:</w:t>
      </w:r>
    </w:p>
    <w:p w14:paraId="572040B1" w14:textId="77777777" w:rsidR="00C22A60" w:rsidRDefault="00C22A60" w:rsidP="00C22A60">
      <w:pPr>
        <w:pStyle w:val="PL"/>
      </w:pPr>
      <w:r>
        <w:t xml:space="preserve">  description: 3GPP TS 28.532; Generic management services</w:t>
      </w:r>
    </w:p>
    <w:p w14:paraId="0B5EB400" w14:textId="77777777" w:rsidR="00C22A60" w:rsidRDefault="00C22A60" w:rsidP="00C22A60">
      <w:pPr>
        <w:pStyle w:val="PL"/>
      </w:pPr>
      <w:r>
        <w:t xml:space="preserve">  url: http://www.3gpp.org/ftp/Specs/archive/28_series/28.532/</w:t>
      </w:r>
    </w:p>
    <w:p w14:paraId="4B2C147A" w14:textId="77777777" w:rsidR="00C22A60" w:rsidRDefault="00C22A60" w:rsidP="00C22A60">
      <w:pPr>
        <w:pStyle w:val="PL"/>
      </w:pPr>
      <w:r>
        <w:t>servers:</w:t>
      </w:r>
    </w:p>
    <w:p w14:paraId="751A7A2A" w14:textId="77777777" w:rsidR="00C22A60" w:rsidRDefault="00C22A60" w:rsidP="00C22A60">
      <w:pPr>
        <w:pStyle w:val="PL"/>
        <w:rPr>
          <w:ins w:id="635" w:author="scottma"/>
        </w:rPr>
      </w:pPr>
      <w:ins w:id="636" w:author="scottma">
        <w:r>
          <w:t xml:space="preserve">  - url: '{MnSRoot}/FaultSupervisionMnS/{MnSLabel}/{MnSversion}'</w:t>
        </w:r>
      </w:ins>
    </w:p>
    <w:p w14:paraId="13CD820A" w14:textId="77777777" w:rsidR="00C22A60" w:rsidRDefault="00C22A60" w:rsidP="00C22A60">
      <w:pPr>
        <w:pStyle w:val="PL"/>
        <w:rPr>
          <w:del w:id="637" w:author="scottma"/>
        </w:rPr>
      </w:pPr>
      <w:del w:id="638" w:author="scottma">
        <w:r>
          <w:delText xml:space="preserve">  - url: '{MnSRoot}/FaultSupervisionMnS/{MnSversion}'</w:delText>
        </w:r>
      </w:del>
    </w:p>
    <w:p w14:paraId="4E0278F2" w14:textId="77777777" w:rsidR="00C22A60" w:rsidRDefault="00C22A60" w:rsidP="00C22A60">
      <w:pPr>
        <w:pStyle w:val="PL"/>
      </w:pPr>
      <w:r>
        <w:t xml:space="preserve">    variables:</w:t>
      </w:r>
    </w:p>
    <w:p w14:paraId="4FE6C869" w14:textId="77777777" w:rsidR="00C22A60" w:rsidRDefault="00C22A60" w:rsidP="00C22A60">
      <w:pPr>
        <w:pStyle w:val="PL"/>
      </w:pPr>
      <w:r>
        <w:t xml:space="preserve">      MnSRoot:</w:t>
      </w:r>
    </w:p>
    <w:p w14:paraId="63A33E95" w14:textId="77777777" w:rsidR="00C22A60" w:rsidRDefault="00C22A60" w:rsidP="00C22A60">
      <w:pPr>
        <w:pStyle w:val="PL"/>
      </w:pPr>
      <w:r>
        <w:t xml:space="preserve">        description: See subclause 4.4.3 of TS 32.158</w:t>
      </w:r>
    </w:p>
    <w:p w14:paraId="08A4BD30" w14:textId="77777777" w:rsidR="00C22A60" w:rsidRDefault="00C22A60" w:rsidP="00C22A60">
      <w:pPr>
        <w:pStyle w:val="PL"/>
      </w:pPr>
      <w:r>
        <w:t xml:space="preserve">        default: http://example.com/3GPPManagement</w:t>
      </w:r>
    </w:p>
    <w:p w14:paraId="32FA92DC" w14:textId="77777777" w:rsidR="00C22A60" w:rsidRDefault="00C22A60" w:rsidP="00C22A60">
      <w:pPr>
        <w:pStyle w:val="PL"/>
        <w:rPr>
          <w:ins w:id="639" w:author="scottma"/>
        </w:rPr>
      </w:pPr>
      <w:ins w:id="640" w:author="scottma">
        <w:r>
          <w:lastRenderedPageBreak/>
          <w:t xml:space="preserve">      MnSLabel:</w:t>
        </w:r>
      </w:ins>
    </w:p>
    <w:p w14:paraId="51E0D325" w14:textId="77777777" w:rsidR="00C22A60" w:rsidRDefault="00C22A60" w:rsidP="00C22A60">
      <w:pPr>
        <w:pStyle w:val="PL"/>
        <w:rPr>
          <w:ins w:id="641" w:author="scottma"/>
        </w:rPr>
      </w:pPr>
      <w:ins w:id="642" w:author="scottma">
        <w:r>
          <w:t xml:space="preserve">        description: Label of the MnS</w:t>
        </w:r>
      </w:ins>
    </w:p>
    <w:p w14:paraId="39110863" w14:textId="77777777" w:rsidR="00C22A60" w:rsidRDefault="00C22A60" w:rsidP="00C22A60">
      <w:pPr>
        <w:pStyle w:val="PL"/>
        <w:rPr>
          <w:ins w:id="643" w:author="scottma"/>
        </w:rPr>
      </w:pPr>
      <w:ins w:id="644" w:author="scottma">
        <w:r>
          <w:t xml:space="preserve">        default: 3GPP</w:t>
        </w:r>
      </w:ins>
    </w:p>
    <w:p w14:paraId="5D7B7E8D" w14:textId="77777777" w:rsidR="00C22A60" w:rsidRDefault="00C22A60" w:rsidP="00C22A60">
      <w:pPr>
        <w:pStyle w:val="PL"/>
      </w:pPr>
      <w:r>
        <w:t xml:space="preserve">      MnSversion:</w:t>
      </w:r>
    </w:p>
    <w:p w14:paraId="65B2D717" w14:textId="77777777" w:rsidR="00C22A60" w:rsidRDefault="00C22A60" w:rsidP="00C22A60">
      <w:pPr>
        <w:pStyle w:val="PL"/>
      </w:pPr>
      <w:r>
        <w:t xml:space="preserve">        description: Version number of the OpenAPI definition</w:t>
      </w:r>
    </w:p>
    <w:p w14:paraId="18F26E77" w14:textId="77777777" w:rsidR="00C22A60" w:rsidRDefault="00C22A60" w:rsidP="00C22A60">
      <w:pPr>
        <w:pStyle w:val="PL"/>
      </w:pPr>
      <w:r>
        <w:t xml:space="preserve">        default: XXX</w:t>
      </w:r>
    </w:p>
    <w:p w14:paraId="27848E4B" w14:textId="77777777" w:rsidR="00C22A60" w:rsidRDefault="00C22A60" w:rsidP="00C22A60">
      <w:pPr>
        <w:pStyle w:val="PL"/>
      </w:pPr>
      <w:r>
        <w:t>paths:</w:t>
      </w:r>
    </w:p>
    <w:p w14:paraId="23539C87" w14:textId="77777777" w:rsidR="00C22A60" w:rsidRDefault="00C22A60" w:rsidP="00C22A60">
      <w:pPr>
        <w:pStyle w:val="PL"/>
      </w:pPr>
      <w:r>
        <w:t xml:space="preserve">  /alarms:</w:t>
      </w:r>
    </w:p>
    <w:p w14:paraId="59A8B33E" w14:textId="77777777" w:rsidR="00C22A60" w:rsidRDefault="00C22A60" w:rsidP="00C22A60">
      <w:pPr>
        <w:pStyle w:val="PL"/>
      </w:pPr>
      <w:r>
        <w:t xml:space="preserve">    get:</w:t>
      </w:r>
    </w:p>
    <w:p w14:paraId="37F14750" w14:textId="77777777" w:rsidR="00C22A60" w:rsidRDefault="00C22A60" w:rsidP="00C22A60">
      <w:pPr>
        <w:pStyle w:val="PL"/>
      </w:pPr>
      <w:r>
        <w:t xml:space="preserve">      summary: Retrieve multiple alarms</w:t>
      </w:r>
    </w:p>
    <w:p w14:paraId="3E499038" w14:textId="77777777" w:rsidR="00C22A60" w:rsidRDefault="00C22A60" w:rsidP="00C22A60">
      <w:pPr>
        <w:pStyle w:val="PL"/>
      </w:pPr>
      <w:r>
        <w:t xml:space="preserve">      description: &gt;-</w:t>
      </w:r>
    </w:p>
    <w:p w14:paraId="272E8B1D" w14:textId="77777777" w:rsidR="00C22A60" w:rsidRDefault="00C22A60" w:rsidP="00C22A60">
      <w:pPr>
        <w:pStyle w:val="PL"/>
      </w:pPr>
      <w:r>
        <w:t xml:space="preserve">        Retrieves the alarms identified by alarmAckState, baseObjectInstance</w:t>
      </w:r>
    </w:p>
    <w:p w14:paraId="3F9B980C" w14:textId="77777777" w:rsidR="00C22A60" w:rsidRDefault="00C22A60" w:rsidP="00C22A60">
      <w:pPr>
        <w:pStyle w:val="PL"/>
      </w:pPr>
      <w:r>
        <w:t xml:space="preserve">        and filter.</w:t>
      </w:r>
    </w:p>
    <w:p w14:paraId="4F24ED42" w14:textId="77777777" w:rsidR="00C22A60" w:rsidRDefault="00C22A60" w:rsidP="00C22A60">
      <w:pPr>
        <w:pStyle w:val="PL"/>
      </w:pPr>
      <w:r>
        <w:t xml:space="preserve">      parameters:</w:t>
      </w:r>
    </w:p>
    <w:p w14:paraId="56AEE234" w14:textId="77777777" w:rsidR="00C22A60" w:rsidRDefault="00C22A60" w:rsidP="00C22A60">
      <w:pPr>
        <w:pStyle w:val="PL"/>
      </w:pPr>
      <w:r>
        <w:t xml:space="preserve">        - name: alarmAckState</w:t>
      </w:r>
    </w:p>
    <w:p w14:paraId="0E28CDF2" w14:textId="77777777" w:rsidR="00C22A60" w:rsidRDefault="00C22A60" w:rsidP="00C22A60">
      <w:pPr>
        <w:pStyle w:val="PL"/>
      </w:pPr>
      <w:r>
        <w:t xml:space="preserve">          in: query</w:t>
      </w:r>
    </w:p>
    <w:p w14:paraId="4E71635A" w14:textId="77777777" w:rsidR="00C22A60" w:rsidRDefault="00C22A60" w:rsidP="00C22A60">
      <w:pPr>
        <w:pStyle w:val="PL"/>
      </w:pPr>
      <w:r>
        <w:t xml:space="preserve">          required: false</w:t>
      </w:r>
    </w:p>
    <w:p w14:paraId="6EFD5480" w14:textId="77777777" w:rsidR="00C22A60" w:rsidRDefault="00C22A60" w:rsidP="00C22A60">
      <w:pPr>
        <w:pStyle w:val="PL"/>
      </w:pPr>
      <w:r>
        <w:t xml:space="preserve">          schema:</w:t>
      </w:r>
    </w:p>
    <w:p w14:paraId="079FA66B" w14:textId="77777777" w:rsidR="00C22A60" w:rsidRDefault="00C22A60" w:rsidP="00C22A60">
      <w:pPr>
        <w:pStyle w:val="PL"/>
      </w:pPr>
      <w:r>
        <w:t xml:space="preserve">            $ref: '#/components/schemas/AlarmAckState'</w:t>
      </w:r>
    </w:p>
    <w:p w14:paraId="12C00A5A" w14:textId="77777777" w:rsidR="00C22A60" w:rsidRDefault="00C22A60" w:rsidP="00C22A60">
      <w:pPr>
        <w:pStyle w:val="PL"/>
      </w:pPr>
      <w:r>
        <w:t xml:space="preserve">        - name: baseObjectInstance</w:t>
      </w:r>
    </w:p>
    <w:p w14:paraId="6C59CA00" w14:textId="77777777" w:rsidR="00C22A60" w:rsidRDefault="00C22A60" w:rsidP="00C22A60">
      <w:pPr>
        <w:pStyle w:val="PL"/>
      </w:pPr>
      <w:r>
        <w:t xml:space="preserve">          in: query</w:t>
      </w:r>
    </w:p>
    <w:p w14:paraId="4BA761C1" w14:textId="77777777" w:rsidR="00C22A60" w:rsidRDefault="00C22A60" w:rsidP="00C22A60">
      <w:pPr>
        <w:pStyle w:val="PL"/>
      </w:pPr>
      <w:r>
        <w:t xml:space="preserve">          required: false</w:t>
      </w:r>
    </w:p>
    <w:p w14:paraId="6F5DF769" w14:textId="77777777" w:rsidR="00C22A60" w:rsidRDefault="00C22A60" w:rsidP="00C22A60">
      <w:pPr>
        <w:pStyle w:val="PL"/>
      </w:pPr>
      <w:r>
        <w:t xml:space="preserve">          schema:</w:t>
      </w:r>
    </w:p>
    <w:p w14:paraId="02E9703C" w14:textId="77777777" w:rsidR="00C22A60" w:rsidRDefault="00C22A60" w:rsidP="00C22A60">
      <w:pPr>
        <w:pStyle w:val="PL"/>
      </w:pPr>
      <w:r>
        <w:t xml:space="preserve">            $ref: 'TS28623_ComDefs.yaml#/components/schemas/Dn'</w:t>
      </w:r>
    </w:p>
    <w:p w14:paraId="50834F4A" w14:textId="77777777" w:rsidR="00C22A60" w:rsidRDefault="00C22A60" w:rsidP="00C22A60">
      <w:pPr>
        <w:pStyle w:val="PL"/>
      </w:pPr>
      <w:r>
        <w:t xml:space="preserve">        - name: filter</w:t>
      </w:r>
    </w:p>
    <w:p w14:paraId="5885AB24" w14:textId="77777777" w:rsidR="00C22A60" w:rsidRDefault="00C22A60" w:rsidP="00C22A60">
      <w:pPr>
        <w:pStyle w:val="PL"/>
      </w:pPr>
      <w:r>
        <w:t xml:space="preserve">          in: query</w:t>
      </w:r>
    </w:p>
    <w:p w14:paraId="1B036C15" w14:textId="77777777" w:rsidR="00C22A60" w:rsidRDefault="00C22A60" w:rsidP="00C22A60">
      <w:pPr>
        <w:pStyle w:val="PL"/>
      </w:pPr>
      <w:r>
        <w:t xml:space="preserve">          required: false</w:t>
      </w:r>
    </w:p>
    <w:p w14:paraId="6D561999" w14:textId="77777777" w:rsidR="00C22A60" w:rsidRDefault="00C22A60" w:rsidP="00C22A60">
      <w:pPr>
        <w:pStyle w:val="PL"/>
      </w:pPr>
      <w:r>
        <w:t xml:space="preserve">          schema:</w:t>
      </w:r>
    </w:p>
    <w:p w14:paraId="1B20F6B9" w14:textId="77777777" w:rsidR="00C22A60" w:rsidRDefault="00C22A60" w:rsidP="00C22A60">
      <w:pPr>
        <w:pStyle w:val="PL"/>
      </w:pPr>
      <w:r>
        <w:t xml:space="preserve">            $ref: 'TS28623_ComDefs.yaml#/components/schemas/Filter'</w:t>
      </w:r>
    </w:p>
    <w:p w14:paraId="5AA5DFA9" w14:textId="77777777" w:rsidR="00C22A60" w:rsidRDefault="00C22A60" w:rsidP="00C22A60">
      <w:pPr>
        <w:pStyle w:val="PL"/>
      </w:pPr>
      <w:r>
        <w:t xml:space="preserve">      responses:</w:t>
      </w:r>
    </w:p>
    <w:p w14:paraId="28824909" w14:textId="77777777" w:rsidR="00C22A60" w:rsidRDefault="00C22A60" w:rsidP="00C22A60">
      <w:pPr>
        <w:pStyle w:val="PL"/>
      </w:pPr>
      <w:r>
        <w:t xml:space="preserve">        '200':</w:t>
      </w:r>
    </w:p>
    <w:p w14:paraId="2938B4AA" w14:textId="77777777" w:rsidR="00C22A60" w:rsidRDefault="00C22A60" w:rsidP="00C22A60">
      <w:pPr>
        <w:pStyle w:val="PL"/>
      </w:pPr>
      <w:r>
        <w:t xml:space="preserve">          description: &gt;-</w:t>
      </w:r>
    </w:p>
    <w:p w14:paraId="7F77A1CA" w14:textId="77777777" w:rsidR="00C22A60" w:rsidRDefault="00C22A60" w:rsidP="00C22A60">
      <w:pPr>
        <w:pStyle w:val="PL"/>
      </w:pPr>
      <w:r>
        <w:t xml:space="preserve">            Success case ("200 OK").</w:t>
      </w:r>
    </w:p>
    <w:p w14:paraId="2B86BFE4" w14:textId="77777777" w:rsidR="00C22A60" w:rsidRDefault="00C22A60" w:rsidP="00C22A60">
      <w:pPr>
        <w:pStyle w:val="PL"/>
      </w:pPr>
      <w:r>
        <w:t xml:space="preserve">            Returns the alarms identified in the request. The alarmId is the key</w:t>
      </w:r>
    </w:p>
    <w:p w14:paraId="6B7C4AE4" w14:textId="77777777" w:rsidR="00C22A60" w:rsidRDefault="00C22A60" w:rsidP="00C22A60">
      <w:pPr>
        <w:pStyle w:val="PL"/>
      </w:pPr>
      <w:r>
        <w:t xml:space="preserve">            of the map.</w:t>
      </w:r>
    </w:p>
    <w:p w14:paraId="1A520E75" w14:textId="77777777" w:rsidR="00C22A60" w:rsidRDefault="00C22A60" w:rsidP="00C22A60">
      <w:pPr>
        <w:pStyle w:val="PL"/>
      </w:pPr>
      <w:r>
        <w:t xml:space="preserve">          content:</w:t>
      </w:r>
    </w:p>
    <w:p w14:paraId="59015B45" w14:textId="77777777" w:rsidR="00C22A60" w:rsidRDefault="00C22A60" w:rsidP="00C22A60">
      <w:pPr>
        <w:pStyle w:val="PL"/>
      </w:pPr>
      <w:r>
        <w:t xml:space="preserve">            application/json:</w:t>
      </w:r>
    </w:p>
    <w:p w14:paraId="24174BD2" w14:textId="77777777" w:rsidR="00C22A60" w:rsidRDefault="00C22A60" w:rsidP="00C22A60">
      <w:pPr>
        <w:pStyle w:val="PL"/>
      </w:pPr>
      <w:r>
        <w:t xml:space="preserve">              schema:</w:t>
      </w:r>
    </w:p>
    <w:p w14:paraId="2CC48464" w14:textId="77777777" w:rsidR="00C22A60" w:rsidRDefault="00C22A60" w:rsidP="00C22A60">
      <w:pPr>
        <w:pStyle w:val="PL"/>
      </w:pPr>
      <w:r>
        <w:t xml:space="preserve">                type: object</w:t>
      </w:r>
    </w:p>
    <w:p w14:paraId="0A17C6A6" w14:textId="77777777" w:rsidR="00C22A60" w:rsidRDefault="00C22A60" w:rsidP="00C22A60">
      <w:pPr>
        <w:pStyle w:val="PL"/>
      </w:pPr>
      <w:r>
        <w:t xml:space="preserve">                additionalProperties:</w:t>
      </w:r>
    </w:p>
    <w:p w14:paraId="4D2C8B5F" w14:textId="77777777" w:rsidR="00C22A60" w:rsidRDefault="00C22A60" w:rsidP="00C22A60">
      <w:pPr>
        <w:pStyle w:val="PL"/>
      </w:pPr>
      <w:r>
        <w:t xml:space="preserve">                  type: object</w:t>
      </w:r>
    </w:p>
    <w:p w14:paraId="40EB96C6" w14:textId="77777777" w:rsidR="00C22A60" w:rsidRDefault="00C22A60" w:rsidP="00C22A60">
      <w:pPr>
        <w:pStyle w:val="PL"/>
      </w:pPr>
      <w:r>
        <w:t xml:space="preserve">                  allOf:</w:t>
      </w:r>
    </w:p>
    <w:p w14:paraId="29040CE9" w14:textId="77777777" w:rsidR="00C22A60" w:rsidRDefault="00C22A60" w:rsidP="00C22A60">
      <w:pPr>
        <w:pStyle w:val="PL"/>
      </w:pPr>
      <w:r>
        <w:t xml:space="preserve">                      - type: object</w:t>
      </w:r>
    </w:p>
    <w:p w14:paraId="1B701E77" w14:textId="77777777" w:rsidR="00C22A60" w:rsidRDefault="00C22A60" w:rsidP="00C22A60">
      <w:pPr>
        <w:pStyle w:val="PL"/>
      </w:pPr>
      <w:r>
        <w:t xml:space="preserve">                        properties:</w:t>
      </w:r>
    </w:p>
    <w:p w14:paraId="374D6A36" w14:textId="77777777" w:rsidR="00C22A60" w:rsidRDefault="00C22A60" w:rsidP="00C22A60">
      <w:pPr>
        <w:pStyle w:val="PL"/>
      </w:pPr>
      <w:r>
        <w:t xml:space="preserve">                          lastNotificationHeader:</w:t>
      </w:r>
    </w:p>
    <w:p w14:paraId="2FF06F30" w14:textId="77777777" w:rsidR="00C22A60" w:rsidRDefault="00C22A60" w:rsidP="00C22A60">
      <w:pPr>
        <w:pStyle w:val="PL"/>
      </w:pPr>
      <w:r>
        <w:t xml:space="preserve">                            $ref: 'TS28623_ComDefs.yaml#/components/schemas/NotificationHeader'</w:t>
      </w:r>
    </w:p>
    <w:p w14:paraId="35E6488C" w14:textId="77777777" w:rsidR="00C22A60" w:rsidRDefault="00C22A60" w:rsidP="00C22A60">
      <w:pPr>
        <w:pStyle w:val="PL"/>
      </w:pPr>
      <w:r>
        <w:t xml:space="preserve">                      - $ref: '#/components/schemas/AlarmRecord'</w:t>
      </w:r>
    </w:p>
    <w:p w14:paraId="5E7A00F8" w14:textId="77777777" w:rsidR="00C22A60" w:rsidRDefault="00C22A60" w:rsidP="00C22A60">
      <w:pPr>
        <w:pStyle w:val="PL"/>
      </w:pPr>
      <w:r>
        <w:t xml:space="preserve">                      - type: object</w:t>
      </w:r>
    </w:p>
    <w:p w14:paraId="09840955" w14:textId="77777777" w:rsidR="00C22A60" w:rsidRDefault="00C22A60" w:rsidP="00C22A60">
      <w:pPr>
        <w:pStyle w:val="PL"/>
      </w:pPr>
      <w:r>
        <w:t xml:space="preserve">                        properties:</w:t>
      </w:r>
    </w:p>
    <w:p w14:paraId="2966B030" w14:textId="77777777" w:rsidR="00C22A60" w:rsidRDefault="00C22A60" w:rsidP="00C22A60">
      <w:pPr>
        <w:pStyle w:val="PL"/>
      </w:pPr>
      <w:r>
        <w:t xml:space="preserve">                          comments:</w:t>
      </w:r>
    </w:p>
    <w:p w14:paraId="6381DEA7" w14:textId="77777777" w:rsidR="00C22A60" w:rsidRDefault="00C22A60" w:rsidP="00C22A60">
      <w:pPr>
        <w:pStyle w:val="PL"/>
      </w:pPr>
      <w:r>
        <w:t xml:space="preserve">                            $ref: '#/components/schemas/Comments'</w:t>
      </w:r>
    </w:p>
    <w:p w14:paraId="084795DF" w14:textId="77777777" w:rsidR="00C22A60" w:rsidRDefault="00C22A60" w:rsidP="00C22A60">
      <w:pPr>
        <w:pStyle w:val="PL"/>
      </w:pPr>
      <w:r>
        <w:t xml:space="preserve">        default:</w:t>
      </w:r>
    </w:p>
    <w:p w14:paraId="3D4D4063" w14:textId="77777777" w:rsidR="00C22A60" w:rsidRDefault="00C22A60" w:rsidP="00C22A60">
      <w:pPr>
        <w:pStyle w:val="PL"/>
      </w:pPr>
      <w:r>
        <w:t xml:space="preserve">          description: Response in case of error.</w:t>
      </w:r>
    </w:p>
    <w:p w14:paraId="57ABEE87" w14:textId="77777777" w:rsidR="00C22A60" w:rsidRDefault="00C22A60" w:rsidP="00C22A60">
      <w:pPr>
        <w:pStyle w:val="PL"/>
      </w:pPr>
      <w:r>
        <w:t xml:space="preserve">          content:</w:t>
      </w:r>
    </w:p>
    <w:p w14:paraId="79EAA5B4" w14:textId="77777777" w:rsidR="00C22A60" w:rsidRDefault="00C22A60" w:rsidP="00C22A60">
      <w:pPr>
        <w:pStyle w:val="PL"/>
      </w:pPr>
      <w:r>
        <w:t xml:space="preserve">            application/json:</w:t>
      </w:r>
    </w:p>
    <w:p w14:paraId="39E3E37A" w14:textId="77777777" w:rsidR="00C22A60" w:rsidRDefault="00C22A60" w:rsidP="00C22A60">
      <w:pPr>
        <w:pStyle w:val="PL"/>
      </w:pPr>
      <w:r>
        <w:t xml:space="preserve">              schema:</w:t>
      </w:r>
    </w:p>
    <w:p w14:paraId="769A872C" w14:textId="77777777" w:rsidR="00C22A60" w:rsidRDefault="00C22A60" w:rsidP="00C22A60">
      <w:pPr>
        <w:pStyle w:val="PL"/>
      </w:pPr>
      <w:r>
        <w:t xml:space="preserve">                $ref: 'TS28623_ComDefs.yaml#/components/schemas/ErrorResponse'</w:t>
      </w:r>
    </w:p>
    <w:p w14:paraId="2140AA9B" w14:textId="77777777" w:rsidR="00C22A60" w:rsidRDefault="00C22A60" w:rsidP="00C22A60">
      <w:pPr>
        <w:pStyle w:val="PL"/>
      </w:pPr>
      <w:r>
        <w:t xml:space="preserve">    patch:</w:t>
      </w:r>
    </w:p>
    <w:p w14:paraId="48DDCD75" w14:textId="77777777" w:rsidR="00C22A60" w:rsidRDefault="00C22A60" w:rsidP="00C22A60">
      <w:pPr>
        <w:pStyle w:val="PL"/>
      </w:pPr>
      <w:r>
        <w:t xml:space="preserve">      summary: 'Clear, acknowledge or unacknowledge multiple alarms'</w:t>
      </w:r>
    </w:p>
    <w:p w14:paraId="001FD07C" w14:textId="77777777" w:rsidR="00C22A60" w:rsidRDefault="00C22A60" w:rsidP="00C22A60">
      <w:pPr>
        <w:pStyle w:val="PL"/>
      </w:pPr>
      <w:r>
        <w:t xml:space="preserve">      description: &gt;-</w:t>
      </w:r>
    </w:p>
    <w:p w14:paraId="5F8DC364" w14:textId="77777777" w:rsidR="00C22A60" w:rsidRDefault="00C22A60" w:rsidP="00C22A60">
      <w:pPr>
        <w:pStyle w:val="PL"/>
      </w:pPr>
      <w:r>
        <w:t xml:space="preserve">        Clears, acknowledges or unacknowledges multiple alarms using patch. Depending</w:t>
      </w:r>
    </w:p>
    <w:p w14:paraId="5C8DC2D2" w14:textId="77777777" w:rsidR="00C22A60" w:rsidRDefault="00C22A60" w:rsidP="00C22A60">
      <w:pPr>
        <w:pStyle w:val="PL"/>
      </w:pPr>
      <w:r>
        <w:t xml:space="preserve">        on which action is to be performed, different merge patch documents need</w:t>
      </w:r>
    </w:p>
    <w:p w14:paraId="4577E54E" w14:textId="77777777" w:rsidR="00C22A60" w:rsidRDefault="00C22A60" w:rsidP="00C22A60">
      <w:pPr>
        <w:pStyle w:val="PL"/>
      </w:pPr>
      <w:r>
        <w:t xml:space="preserve">        to be used.</w:t>
      </w:r>
    </w:p>
    <w:p w14:paraId="23A4B435" w14:textId="77777777" w:rsidR="00C22A60" w:rsidRDefault="00C22A60" w:rsidP="00C22A60">
      <w:pPr>
        <w:pStyle w:val="PL"/>
      </w:pPr>
      <w:r>
        <w:t xml:space="preserve">      requestBody:</w:t>
      </w:r>
    </w:p>
    <w:p w14:paraId="00A22B0D" w14:textId="77777777" w:rsidR="00C22A60" w:rsidRDefault="00C22A60" w:rsidP="00C22A60">
      <w:pPr>
        <w:pStyle w:val="PL"/>
      </w:pPr>
      <w:r>
        <w:t xml:space="preserve">        description: &gt;-</w:t>
      </w:r>
    </w:p>
    <w:p w14:paraId="685A445F" w14:textId="77777777" w:rsidR="00C22A60" w:rsidRDefault="00C22A60" w:rsidP="00C22A60">
      <w:pPr>
        <w:pStyle w:val="PL"/>
      </w:pPr>
      <w:r>
        <w:t xml:space="preserve">          Patch documents for acknowledging and unacknowledging, or clearing multiple</w:t>
      </w:r>
    </w:p>
    <w:p w14:paraId="69FDE89F" w14:textId="77777777" w:rsidR="00C22A60" w:rsidRDefault="00C22A60" w:rsidP="00C22A60">
      <w:pPr>
        <w:pStyle w:val="PL"/>
      </w:pPr>
      <w:r>
        <w:t xml:space="preserve">          alarms. The keys in the map are the alarmIds to be patched.</w:t>
      </w:r>
    </w:p>
    <w:p w14:paraId="4CD20795" w14:textId="77777777" w:rsidR="00C22A60" w:rsidRDefault="00C22A60" w:rsidP="00C22A60">
      <w:pPr>
        <w:pStyle w:val="PL"/>
      </w:pPr>
      <w:r>
        <w:t xml:space="preserve">        content:</w:t>
      </w:r>
    </w:p>
    <w:p w14:paraId="3079C795" w14:textId="77777777" w:rsidR="00C22A60" w:rsidRDefault="00C22A60" w:rsidP="00C22A60">
      <w:pPr>
        <w:pStyle w:val="PL"/>
      </w:pPr>
      <w:r>
        <w:t xml:space="preserve">          application/merge-patch+json:</w:t>
      </w:r>
    </w:p>
    <w:p w14:paraId="4AEA5A8C" w14:textId="77777777" w:rsidR="00C22A60" w:rsidRDefault="00C22A60" w:rsidP="00C22A60">
      <w:pPr>
        <w:pStyle w:val="PL"/>
      </w:pPr>
      <w:r>
        <w:t xml:space="preserve">            schema:</w:t>
      </w:r>
    </w:p>
    <w:p w14:paraId="1BA08846" w14:textId="77777777" w:rsidR="00C22A60" w:rsidRDefault="00C22A60" w:rsidP="00C22A60">
      <w:pPr>
        <w:pStyle w:val="PL"/>
      </w:pPr>
      <w:r>
        <w:t xml:space="preserve">              oneOf:</w:t>
      </w:r>
    </w:p>
    <w:p w14:paraId="7898AFFB" w14:textId="77777777" w:rsidR="00C22A60" w:rsidRDefault="00C22A60" w:rsidP="00C22A60">
      <w:pPr>
        <w:pStyle w:val="PL"/>
      </w:pPr>
      <w:r>
        <w:t xml:space="preserve">                - type: object</w:t>
      </w:r>
    </w:p>
    <w:p w14:paraId="14A42620" w14:textId="77777777" w:rsidR="00C22A60" w:rsidRDefault="00C22A60" w:rsidP="00C22A60">
      <w:pPr>
        <w:pStyle w:val="PL"/>
      </w:pPr>
      <w:r>
        <w:t xml:space="preserve">                  additionalProperties:</w:t>
      </w:r>
    </w:p>
    <w:p w14:paraId="78574980" w14:textId="77777777" w:rsidR="00C22A60" w:rsidRDefault="00C22A60" w:rsidP="00C22A60">
      <w:pPr>
        <w:pStyle w:val="PL"/>
      </w:pPr>
      <w:r>
        <w:t xml:space="preserve">                    $ref: '#/components/schemas/MergePatchAcknowledgeAlarm'</w:t>
      </w:r>
    </w:p>
    <w:p w14:paraId="47ABB653" w14:textId="77777777" w:rsidR="00C22A60" w:rsidRDefault="00C22A60" w:rsidP="00C22A60">
      <w:pPr>
        <w:pStyle w:val="PL"/>
      </w:pPr>
      <w:r>
        <w:t xml:space="preserve">                - type: object</w:t>
      </w:r>
    </w:p>
    <w:p w14:paraId="217E6DB0" w14:textId="77777777" w:rsidR="00C22A60" w:rsidRDefault="00C22A60" w:rsidP="00C22A60">
      <w:pPr>
        <w:pStyle w:val="PL"/>
      </w:pPr>
      <w:r>
        <w:t xml:space="preserve">                  additionalProperties:</w:t>
      </w:r>
    </w:p>
    <w:p w14:paraId="0A42C31F" w14:textId="77777777" w:rsidR="00C22A60" w:rsidRDefault="00C22A60" w:rsidP="00C22A60">
      <w:pPr>
        <w:pStyle w:val="PL"/>
      </w:pPr>
      <w:r>
        <w:t xml:space="preserve">                    $ref: '#/components/schemas/MergePatchClearAlarm'</w:t>
      </w:r>
    </w:p>
    <w:p w14:paraId="3E4428FF" w14:textId="77777777" w:rsidR="00C22A60" w:rsidRDefault="00C22A60" w:rsidP="00C22A60">
      <w:pPr>
        <w:pStyle w:val="PL"/>
      </w:pPr>
      <w:r>
        <w:t xml:space="preserve">      responses:</w:t>
      </w:r>
    </w:p>
    <w:p w14:paraId="57E582F8" w14:textId="77777777" w:rsidR="00C22A60" w:rsidRDefault="00C22A60" w:rsidP="00C22A60">
      <w:pPr>
        <w:pStyle w:val="PL"/>
      </w:pPr>
      <w:r>
        <w:lastRenderedPageBreak/>
        <w:t xml:space="preserve">        '204':</w:t>
      </w:r>
    </w:p>
    <w:p w14:paraId="1ADE571C" w14:textId="77777777" w:rsidR="00C22A60" w:rsidRDefault="00C22A60" w:rsidP="00C22A60">
      <w:pPr>
        <w:pStyle w:val="PL"/>
      </w:pPr>
      <w:r>
        <w:t xml:space="preserve">          description: &gt;-</w:t>
      </w:r>
    </w:p>
    <w:p w14:paraId="5EC0A00A" w14:textId="77777777" w:rsidR="00C22A60" w:rsidRDefault="00C22A60" w:rsidP="00C22A60">
      <w:pPr>
        <w:pStyle w:val="PL"/>
      </w:pPr>
      <w:r>
        <w:t xml:space="preserve">            Success case ("204 No content").</w:t>
      </w:r>
    </w:p>
    <w:p w14:paraId="1EC89BCB" w14:textId="77777777" w:rsidR="00C22A60" w:rsidRDefault="00C22A60" w:rsidP="00C22A60">
      <w:pPr>
        <w:pStyle w:val="PL"/>
      </w:pPr>
      <w:r>
        <w:t xml:space="preserve">            The response message body is empty.</w:t>
      </w:r>
    </w:p>
    <w:p w14:paraId="110D6D67" w14:textId="77777777" w:rsidR="00C22A60" w:rsidRDefault="00C22A60" w:rsidP="00C22A60">
      <w:pPr>
        <w:pStyle w:val="PL"/>
      </w:pPr>
      <w:r>
        <w:t xml:space="preserve">        default:</w:t>
      </w:r>
    </w:p>
    <w:p w14:paraId="4B2AB3CD" w14:textId="77777777" w:rsidR="00C22A60" w:rsidRDefault="00C22A60" w:rsidP="00C22A60">
      <w:pPr>
        <w:pStyle w:val="PL"/>
      </w:pPr>
      <w:r>
        <w:t xml:space="preserve">          description: Response in case of error.</w:t>
      </w:r>
    </w:p>
    <w:p w14:paraId="40409FD5" w14:textId="77777777" w:rsidR="00C22A60" w:rsidRDefault="00C22A60" w:rsidP="00C22A60">
      <w:pPr>
        <w:pStyle w:val="PL"/>
      </w:pPr>
      <w:r>
        <w:t xml:space="preserve">          content:</w:t>
      </w:r>
    </w:p>
    <w:p w14:paraId="0A40787D" w14:textId="77777777" w:rsidR="00C22A60" w:rsidRDefault="00C22A60" w:rsidP="00C22A60">
      <w:pPr>
        <w:pStyle w:val="PL"/>
      </w:pPr>
      <w:r>
        <w:t xml:space="preserve">            application/json:</w:t>
      </w:r>
    </w:p>
    <w:p w14:paraId="665AF92C" w14:textId="77777777" w:rsidR="00C22A60" w:rsidRDefault="00C22A60" w:rsidP="00C22A60">
      <w:pPr>
        <w:pStyle w:val="PL"/>
      </w:pPr>
      <w:r>
        <w:t xml:space="preserve">              schema:</w:t>
      </w:r>
    </w:p>
    <w:p w14:paraId="4B15FBCE" w14:textId="77777777" w:rsidR="00C22A60" w:rsidRDefault="00C22A60" w:rsidP="00C22A60">
      <w:pPr>
        <w:pStyle w:val="PL"/>
      </w:pPr>
      <w:r>
        <w:t xml:space="preserve">                type: array</w:t>
      </w:r>
    </w:p>
    <w:p w14:paraId="2569DA1D" w14:textId="77777777" w:rsidR="00C22A60" w:rsidRDefault="00C22A60" w:rsidP="00C22A60">
      <w:pPr>
        <w:pStyle w:val="PL"/>
      </w:pPr>
      <w:r>
        <w:t xml:space="preserve">                items:</w:t>
      </w:r>
    </w:p>
    <w:p w14:paraId="68E160ED" w14:textId="77777777" w:rsidR="00C22A60" w:rsidRDefault="00C22A60" w:rsidP="00C22A60">
      <w:pPr>
        <w:pStyle w:val="PL"/>
      </w:pPr>
      <w:r>
        <w:t xml:space="preserve">                  $ref: '#/components/schemas/FailedAlarm'</w:t>
      </w:r>
    </w:p>
    <w:p w14:paraId="29504E7F" w14:textId="77777777" w:rsidR="00C22A60" w:rsidRDefault="00C22A60" w:rsidP="00C22A60">
      <w:pPr>
        <w:pStyle w:val="PL"/>
      </w:pPr>
      <w:r>
        <w:t xml:space="preserve">  /alarms/alarmCount:</w:t>
      </w:r>
    </w:p>
    <w:p w14:paraId="08E03548" w14:textId="77777777" w:rsidR="00C22A60" w:rsidRDefault="00C22A60" w:rsidP="00C22A60">
      <w:pPr>
        <w:pStyle w:val="PL"/>
      </w:pPr>
      <w:r>
        <w:t xml:space="preserve">    get:</w:t>
      </w:r>
    </w:p>
    <w:p w14:paraId="1C68C826" w14:textId="77777777" w:rsidR="00C22A60" w:rsidRDefault="00C22A60" w:rsidP="00C22A60">
      <w:pPr>
        <w:pStyle w:val="PL"/>
      </w:pPr>
      <w:r>
        <w:t xml:space="preserve">      summary: Get the alarm count per perceived severity</w:t>
      </w:r>
    </w:p>
    <w:p w14:paraId="7AD32E19" w14:textId="77777777" w:rsidR="00C22A60" w:rsidRDefault="00C22A60" w:rsidP="00C22A60">
      <w:pPr>
        <w:pStyle w:val="PL"/>
      </w:pPr>
      <w:r>
        <w:t xml:space="preserve">      parameters:</w:t>
      </w:r>
    </w:p>
    <w:p w14:paraId="129C5C30" w14:textId="77777777" w:rsidR="00C22A60" w:rsidRDefault="00C22A60" w:rsidP="00C22A60">
      <w:pPr>
        <w:pStyle w:val="PL"/>
      </w:pPr>
      <w:r>
        <w:t xml:space="preserve">        - name: alarmAckState</w:t>
      </w:r>
    </w:p>
    <w:p w14:paraId="13894E85" w14:textId="77777777" w:rsidR="00C22A60" w:rsidRDefault="00C22A60" w:rsidP="00C22A60">
      <w:pPr>
        <w:pStyle w:val="PL"/>
      </w:pPr>
      <w:r>
        <w:t xml:space="preserve">          in: query</w:t>
      </w:r>
    </w:p>
    <w:p w14:paraId="1595F6D2" w14:textId="77777777" w:rsidR="00C22A60" w:rsidRDefault="00C22A60" w:rsidP="00C22A60">
      <w:pPr>
        <w:pStyle w:val="PL"/>
      </w:pPr>
      <w:r>
        <w:t xml:space="preserve">          required: false</w:t>
      </w:r>
    </w:p>
    <w:p w14:paraId="352A9A1A" w14:textId="77777777" w:rsidR="00C22A60" w:rsidRDefault="00C22A60" w:rsidP="00C22A60">
      <w:pPr>
        <w:pStyle w:val="PL"/>
      </w:pPr>
      <w:r>
        <w:t xml:space="preserve">          schema:</w:t>
      </w:r>
    </w:p>
    <w:p w14:paraId="3E6699AF" w14:textId="77777777" w:rsidR="00C22A60" w:rsidRDefault="00C22A60" w:rsidP="00C22A60">
      <w:pPr>
        <w:pStyle w:val="PL"/>
      </w:pPr>
      <w:r>
        <w:t xml:space="preserve">            $ref: '#/components/schemas/AlarmAckState'</w:t>
      </w:r>
    </w:p>
    <w:p w14:paraId="012297EF" w14:textId="77777777" w:rsidR="00C22A60" w:rsidRDefault="00C22A60" w:rsidP="00C22A60">
      <w:pPr>
        <w:pStyle w:val="PL"/>
      </w:pPr>
      <w:r>
        <w:t xml:space="preserve">        - name: filter</w:t>
      </w:r>
    </w:p>
    <w:p w14:paraId="272B58A2" w14:textId="77777777" w:rsidR="00C22A60" w:rsidRDefault="00C22A60" w:rsidP="00C22A60">
      <w:pPr>
        <w:pStyle w:val="PL"/>
      </w:pPr>
      <w:r>
        <w:t xml:space="preserve">          in: query</w:t>
      </w:r>
    </w:p>
    <w:p w14:paraId="44F40A28" w14:textId="77777777" w:rsidR="00C22A60" w:rsidRDefault="00C22A60" w:rsidP="00C22A60">
      <w:pPr>
        <w:pStyle w:val="PL"/>
      </w:pPr>
      <w:r>
        <w:t xml:space="preserve">          required: false</w:t>
      </w:r>
    </w:p>
    <w:p w14:paraId="61367490" w14:textId="77777777" w:rsidR="00C22A60" w:rsidRDefault="00C22A60" w:rsidP="00C22A60">
      <w:pPr>
        <w:pStyle w:val="PL"/>
      </w:pPr>
      <w:r>
        <w:t xml:space="preserve">          schema:</w:t>
      </w:r>
    </w:p>
    <w:p w14:paraId="01229A2C" w14:textId="77777777" w:rsidR="00C22A60" w:rsidRDefault="00C22A60" w:rsidP="00C22A60">
      <w:pPr>
        <w:pStyle w:val="PL"/>
      </w:pPr>
      <w:r>
        <w:t xml:space="preserve">            type: string</w:t>
      </w:r>
    </w:p>
    <w:p w14:paraId="27814601" w14:textId="77777777" w:rsidR="00C22A60" w:rsidRDefault="00C22A60" w:rsidP="00C22A60">
      <w:pPr>
        <w:pStyle w:val="PL"/>
      </w:pPr>
      <w:r>
        <w:t xml:space="preserve">      responses:</w:t>
      </w:r>
    </w:p>
    <w:p w14:paraId="25675ACD" w14:textId="77777777" w:rsidR="00C22A60" w:rsidRDefault="00C22A60" w:rsidP="00C22A60">
      <w:pPr>
        <w:pStyle w:val="PL"/>
      </w:pPr>
      <w:r>
        <w:t xml:space="preserve">        '200':</w:t>
      </w:r>
    </w:p>
    <w:p w14:paraId="09131F90" w14:textId="77777777" w:rsidR="00C22A60" w:rsidRDefault="00C22A60" w:rsidP="00C22A60">
      <w:pPr>
        <w:pStyle w:val="PL"/>
      </w:pPr>
      <w:r>
        <w:t xml:space="preserve">          description: &gt;-</w:t>
      </w:r>
    </w:p>
    <w:p w14:paraId="3DAE922B" w14:textId="77777777" w:rsidR="00C22A60" w:rsidRDefault="00C22A60" w:rsidP="00C22A60">
      <w:pPr>
        <w:pStyle w:val="PL"/>
      </w:pPr>
      <w:r>
        <w:t xml:space="preserve">            Success case ("200 OK").</w:t>
      </w:r>
    </w:p>
    <w:p w14:paraId="6D2A5C50" w14:textId="77777777" w:rsidR="00C22A60" w:rsidRDefault="00C22A60" w:rsidP="00C22A60">
      <w:pPr>
        <w:pStyle w:val="PL"/>
      </w:pPr>
      <w:r>
        <w:t xml:space="preserve">            The alarm count per perceived severity is returned.</w:t>
      </w:r>
    </w:p>
    <w:p w14:paraId="0D2465BF" w14:textId="77777777" w:rsidR="00C22A60" w:rsidRDefault="00C22A60" w:rsidP="00C22A60">
      <w:pPr>
        <w:pStyle w:val="PL"/>
      </w:pPr>
      <w:r>
        <w:t xml:space="preserve">          content:</w:t>
      </w:r>
    </w:p>
    <w:p w14:paraId="48600D74" w14:textId="77777777" w:rsidR="00C22A60" w:rsidRDefault="00C22A60" w:rsidP="00C22A60">
      <w:pPr>
        <w:pStyle w:val="PL"/>
      </w:pPr>
      <w:r>
        <w:t xml:space="preserve">            application/json:</w:t>
      </w:r>
    </w:p>
    <w:p w14:paraId="27F0F668" w14:textId="77777777" w:rsidR="00C22A60" w:rsidRDefault="00C22A60" w:rsidP="00C22A60">
      <w:pPr>
        <w:pStyle w:val="PL"/>
      </w:pPr>
      <w:r>
        <w:t xml:space="preserve">              schema:</w:t>
      </w:r>
    </w:p>
    <w:p w14:paraId="6229B065" w14:textId="77777777" w:rsidR="00C22A60" w:rsidRDefault="00C22A60" w:rsidP="00C22A60">
      <w:pPr>
        <w:pStyle w:val="PL"/>
      </w:pPr>
      <w:r>
        <w:t xml:space="preserve">                $ref: '#/components/schemas/AlarmCount'</w:t>
      </w:r>
    </w:p>
    <w:p w14:paraId="746110DE" w14:textId="77777777" w:rsidR="00C22A60" w:rsidRDefault="00C22A60" w:rsidP="00C22A60">
      <w:pPr>
        <w:pStyle w:val="PL"/>
      </w:pPr>
      <w:r>
        <w:t xml:space="preserve">        default:</w:t>
      </w:r>
    </w:p>
    <w:p w14:paraId="4AD1105B" w14:textId="77777777" w:rsidR="00C22A60" w:rsidRDefault="00C22A60" w:rsidP="00C22A60">
      <w:pPr>
        <w:pStyle w:val="PL"/>
      </w:pPr>
      <w:r>
        <w:t xml:space="preserve">          description: Response in case of error. The error case needs rework.</w:t>
      </w:r>
    </w:p>
    <w:p w14:paraId="516D48B3" w14:textId="77777777" w:rsidR="00C22A60" w:rsidRDefault="00C22A60" w:rsidP="00C22A60">
      <w:pPr>
        <w:pStyle w:val="PL"/>
      </w:pPr>
      <w:r>
        <w:t xml:space="preserve">          content:</w:t>
      </w:r>
    </w:p>
    <w:p w14:paraId="688AEC77" w14:textId="77777777" w:rsidR="00C22A60" w:rsidRDefault="00C22A60" w:rsidP="00C22A60">
      <w:pPr>
        <w:pStyle w:val="PL"/>
      </w:pPr>
      <w:r>
        <w:t xml:space="preserve">            application/json:</w:t>
      </w:r>
    </w:p>
    <w:p w14:paraId="349E9195" w14:textId="77777777" w:rsidR="00C22A60" w:rsidRDefault="00C22A60" w:rsidP="00C22A60">
      <w:pPr>
        <w:pStyle w:val="PL"/>
      </w:pPr>
      <w:r>
        <w:t xml:space="preserve">              schema:</w:t>
      </w:r>
    </w:p>
    <w:p w14:paraId="4243E0BD" w14:textId="77777777" w:rsidR="00C22A60" w:rsidRDefault="00C22A60" w:rsidP="00C22A60">
      <w:pPr>
        <w:pStyle w:val="PL"/>
      </w:pPr>
      <w:r>
        <w:t xml:space="preserve">                $ref: 'TS28623_ComDefs.yaml#/components/schemas/ErrorResponse'</w:t>
      </w:r>
    </w:p>
    <w:p w14:paraId="411183CF" w14:textId="77777777" w:rsidR="00C22A60" w:rsidRDefault="00C22A60" w:rsidP="00C22A60">
      <w:pPr>
        <w:pStyle w:val="PL"/>
      </w:pPr>
      <w:r>
        <w:t xml:space="preserve">  /alarms/{alarmId}:</w:t>
      </w:r>
    </w:p>
    <w:p w14:paraId="57FA6B2C" w14:textId="77777777" w:rsidR="00C22A60" w:rsidRDefault="00C22A60" w:rsidP="00C22A60">
      <w:pPr>
        <w:pStyle w:val="PL"/>
      </w:pPr>
      <w:r>
        <w:t xml:space="preserve">    patch:</w:t>
      </w:r>
    </w:p>
    <w:p w14:paraId="3CEE620F" w14:textId="77777777" w:rsidR="00C22A60" w:rsidRDefault="00C22A60" w:rsidP="00C22A60">
      <w:pPr>
        <w:pStyle w:val="PL"/>
      </w:pPr>
      <w:r>
        <w:t xml:space="preserve">      summary: 'Clear, acknowledge or unacknowledge a single alarm'</w:t>
      </w:r>
    </w:p>
    <w:p w14:paraId="2034A295" w14:textId="77777777" w:rsidR="00C22A60" w:rsidRDefault="00C22A60" w:rsidP="00C22A60">
      <w:pPr>
        <w:pStyle w:val="PL"/>
      </w:pPr>
      <w:r>
        <w:t xml:space="preserve">      description: &gt;-</w:t>
      </w:r>
    </w:p>
    <w:p w14:paraId="1E4DEC66" w14:textId="77777777" w:rsidR="00C22A60" w:rsidRDefault="00C22A60" w:rsidP="00C22A60">
      <w:pPr>
        <w:pStyle w:val="PL"/>
      </w:pPr>
      <w:r>
        <w:t xml:space="preserve">        Clears, acknowledges or unacknowldeges a single alarm by patching the alarm</w:t>
      </w:r>
    </w:p>
    <w:p w14:paraId="2E72B65C" w14:textId="77777777" w:rsidR="00C22A60" w:rsidRDefault="00C22A60" w:rsidP="00C22A60">
      <w:pPr>
        <w:pStyle w:val="PL"/>
      </w:pPr>
      <w:r>
        <w:t xml:space="preserve">        information. A conditional acknowledge request based on the perceived</w:t>
      </w:r>
    </w:p>
    <w:p w14:paraId="01CAAED5" w14:textId="77777777" w:rsidR="00C22A60" w:rsidRDefault="00C22A60" w:rsidP="00C22A60">
      <w:pPr>
        <w:pStyle w:val="PL"/>
      </w:pPr>
      <w:r>
        <w:t xml:space="preserve">        severity is not supported.</w:t>
      </w:r>
    </w:p>
    <w:p w14:paraId="57A1D8D3" w14:textId="77777777" w:rsidR="00C22A60" w:rsidRDefault="00C22A60" w:rsidP="00C22A60">
      <w:pPr>
        <w:pStyle w:val="PL"/>
      </w:pPr>
      <w:r>
        <w:t xml:space="preserve">      parameters:</w:t>
      </w:r>
    </w:p>
    <w:p w14:paraId="77080060" w14:textId="77777777" w:rsidR="00C22A60" w:rsidRDefault="00C22A60" w:rsidP="00C22A60">
      <w:pPr>
        <w:pStyle w:val="PL"/>
      </w:pPr>
      <w:r>
        <w:t xml:space="preserve">        - name: alarmId</w:t>
      </w:r>
    </w:p>
    <w:p w14:paraId="09035F09" w14:textId="77777777" w:rsidR="00C22A60" w:rsidRDefault="00C22A60" w:rsidP="00C22A60">
      <w:pPr>
        <w:pStyle w:val="PL"/>
      </w:pPr>
      <w:r>
        <w:t xml:space="preserve">          in: path</w:t>
      </w:r>
    </w:p>
    <w:p w14:paraId="61618EFF" w14:textId="77777777" w:rsidR="00C22A60" w:rsidRDefault="00C22A60" w:rsidP="00C22A60">
      <w:pPr>
        <w:pStyle w:val="PL"/>
      </w:pPr>
      <w:r>
        <w:t xml:space="preserve">          description: Identifies the alarm to be patched.</w:t>
      </w:r>
    </w:p>
    <w:p w14:paraId="76B7A559" w14:textId="77777777" w:rsidR="00C22A60" w:rsidRDefault="00C22A60" w:rsidP="00C22A60">
      <w:pPr>
        <w:pStyle w:val="PL"/>
      </w:pPr>
      <w:r>
        <w:t xml:space="preserve">          required: true</w:t>
      </w:r>
    </w:p>
    <w:p w14:paraId="7E4F49EE" w14:textId="77777777" w:rsidR="00C22A60" w:rsidRDefault="00C22A60" w:rsidP="00C22A60">
      <w:pPr>
        <w:pStyle w:val="PL"/>
      </w:pPr>
      <w:r>
        <w:t xml:space="preserve">          schema:</w:t>
      </w:r>
    </w:p>
    <w:p w14:paraId="42D42061" w14:textId="77777777" w:rsidR="00C22A60" w:rsidRDefault="00C22A60" w:rsidP="00C22A60">
      <w:pPr>
        <w:pStyle w:val="PL"/>
      </w:pPr>
      <w:r>
        <w:t xml:space="preserve">            type: string</w:t>
      </w:r>
    </w:p>
    <w:p w14:paraId="5EEAF8E3" w14:textId="77777777" w:rsidR="00C22A60" w:rsidRDefault="00C22A60" w:rsidP="00C22A60">
      <w:pPr>
        <w:pStyle w:val="PL"/>
      </w:pPr>
      <w:r>
        <w:t xml:space="preserve">      requestBody:</w:t>
      </w:r>
    </w:p>
    <w:p w14:paraId="775AF986" w14:textId="77777777" w:rsidR="00C22A60" w:rsidRDefault="00C22A60" w:rsidP="00C22A60">
      <w:pPr>
        <w:pStyle w:val="PL"/>
      </w:pPr>
      <w:r>
        <w:t xml:space="preserve">        required: true</w:t>
      </w:r>
    </w:p>
    <w:p w14:paraId="78237A72" w14:textId="77777777" w:rsidR="00C22A60" w:rsidRDefault="00C22A60" w:rsidP="00C22A60">
      <w:pPr>
        <w:pStyle w:val="PL"/>
      </w:pPr>
      <w:r>
        <w:t xml:space="preserve">        content:</w:t>
      </w:r>
    </w:p>
    <w:p w14:paraId="041D4F7E" w14:textId="77777777" w:rsidR="00C22A60" w:rsidRDefault="00C22A60" w:rsidP="00C22A60">
      <w:pPr>
        <w:pStyle w:val="PL"/>
      </w:pPr>
      <w:r>
        <w:t xml:space="preserve">          application/merge-patch+json:</w:t>
      </w:r>
    </w:p>
    <w:p w14:paraId="737F53C9" w14:textId="77777777" w:rsidR="00C22A60" w:rsidRDefault="00C22A60" w:rsidP="00C22A60">
      <w:pPr>
        <w:pStyle w:val="PL"/>
      </w:pPr>
      <w:r>
        <w:t xml:space="preserve">            schema:</w:t>
      </w:r>
    </w:p>
    <w:p w14:paraId="76BE3D01" w14:textId="77777777" w:rsidR="00C22A60" w:rsidRDefault="00C22A60" w:rsidP="00C22A60">
      <w:pPr>
        <w:pStyle w:val="PL"/>
      </w:pPr>
      <w:r>
        <w:t xml:space="preserve">              oneOf:</w:t>
      </w:r>
    </w:p>
    <w:p w14:paraId="7B373A48" w14:textId="77777777" w:rsidR="00C22A60" w:rsidRDefault="00C22A60" w:rsidP="00C22A60">
      <w:pPr>
        <w:pStyle w:val="PL"/>
      </w:pPr>
      <w:r>
        <w:t xml:space="preserve">                - $ref: '#/components/schemas/MergePatchAcknowledgeAlarm'</w:t>
      </w:r>
    </w:p>
    <w:p w14:paraId="10C3E428" w14:textId="77777777" w:rsidR="00C22A60" w:rsidRDefault="00C22A60" w:rsidP="00C22A60">
      <w:pPr>
        <w:pStyle w:val="PL"/>
      </w:pPr>
      <w:r>
        <w:t xml:space="preserve">                - $ref: '#/components/schemas/MergePatchClearAlarm'</w:t>
      </w:r>
    </w:p>
    <w:p w14:paraId="461479B8" w14:textId="77777777" w:rsidR="00C22A60" w:rsidRDefault="00C22A60" w:rsidP="00C22A60">
      <w:pPr>
        <w:pStyle w:val="PL"/>
      </w:pPr>
      <w:r>
        <w:t xml:space="preserve">      responses:</w:t>
      </w:r>
    </w:p>
    <w:p w14:paraId="1A8E619C" w14:textId="77777777" w:rsidR="00C22A60" w:rsidRDefault="00C22A60" w:rsidP="00C22A60">
      <w:pPr>
        <w:pStyle w:val="PL"/>
      </w:pPr>
      <w:r>
        <w:t xml:space="preserve">        '204':</w:t>
      </w:r>
    </w:p>
    <w:p w14:paraId="63436860" w14:textId="77777777" w:rsidR="00C22A60" w:rsidRDefault="00C22A60" w:rsidP="00C22A60">
      <w:pPr>
        <w:pStyle w:val="PL"/>
      </w:pPr>
      <w:r>
        <w:t xml:space="preserve">          description: &gt;-</w:t>
      </w:r>
    </w:p>
    <w:p w14:paraId="2C080863" w14:textId="77777777" w:rsidR="00C22A60" w:rsidRDefault="00C22A60" w:rsidP="00C22A60">
      <w:pPr>
        <w:pStyle w:val="PL"/>
      </w:pPr>
      <w:r>
        <w:t xml:space="preserve">            Success case (204 No content).</w:t>
      </w:r>
    </w:p>
    <w:p w14:paraId="4B368BD1" w14:textId="77777777" w:rsidR="00C22A60" w:rsidRDefault="00C22A60" w:rsidP="00C22A60">
      <w:pPr>
        <w:pStyle w:val="PL"/>
      </w:pPr>
      <w:r>
        <w:t xml:space="preserve">            The response message body is absent.</w:t>
      </w:r>
    </w:p>
    <w:p w14:paraId="069EA034" w14:textId="77777777" w:rsidR="00C22A60" w:rsidRDefault="00C22A60" w:rsidP="00C22A60">
      <w:pPr>
        <w:pStyle w:val="PL"/>
      </w:pPr>
      <w:r>
        <w:t xml:space="preserve">        default:</w:t>
      </w:r>
    </w:p>
    <w:p w14:paraId="0E74A51D" w14:textId="77777777" w:rsidR="00C22A60" w:rsidRDefault="00C22A60" w:rsidP="00C22A60">
      <w:pPr>
        <w:pStyle w:val="PL"/>
      </w:pPr>
      <w:r>
        <w:t xml:space="preserve">          description: Response in case of error.</w:t>
      </w:r>
    </w:p>
    <w:p w14:paraId="2BEF022F" w14:textId="77777777" w:rsidR="00C22A60" w:rsidRDefault="00C22A60" w:rsidP="00C22A60">
      <w:pPr>
        <w:pStyle w:val="PL"/>
      </w:pPr>
      <w:r>
        <w:t xml:space="preserve">          content:</w:t>
      </w:r>
    </w:p>
    <w:p w14:paraId="0B3384D7" w14:textId="77777777" w:rsidR="00C22A60" w:rsidRDefault="00C22A60" w:rsidP="00C22A60">
      <w:pPr>
        <w:pStyle w:val="PL"/>
      </w:pPr>
      <w:r>
        <w:t xml:space="preserve">            application/json:</w:t>
      </w:r>
    </w:p>
    <w:p w14:paraId="527BF5AF" w14:textId="77777777" w:rsidR="00C22A60" w:rsidRDefault="00C22A60" w:rsidP="00C22A60">
      <w:pPr>
        <w:pStyle w:val="PL"/>
      </w:pPr>
      <w:r>
        <w:t xml:space="preserve">              schema:</w:t>
      </w:r>
    </w:p>
    <w:p w14:paraId="788D22A6" w14:textId="77777777" w:rsidR="00C22A60" w:rsidRDefault="00C22A60" w:rsidP="00C22A60">
      <w:pPr>
        <w:pStyle w:val="PL"/>
      </w:pPr>
      <w:r>
        <w:t xml:space="preserve">                $ref: 'TS28623_ComDefs.yaml#/components/schemas/ErrorResponse'</w:t>
      </w:r>
    </w:p>
    <w:p w14:paraId="59771F9B" w14:textId="77777777" w:rsidR="00C22A60" w:rsidRDefault="00C22A60" w:rsidP="00C22A60">
      <w:pPr>
        <w:pStyle w:val="PL"/>
      </w:pPr>
      <w:r>
        <w:t xml:space="preserve">  /alarms/{alarmId}/comments:</w:t>
      </w:r>
    </w:p>
    <w:p w14:paraId="4A046D53" w14:textId="77777777" w:rsidR="00C22A60" w:rsidRDefault="00C22A60" w:rsidP="00C22A60">
      <w:pPr>
        <w:pStyle w:val="PL"/>
      </w:pPr>
      <w:r>
        <w:t xml:space="preserve">    post:</w:t>
      </w:r>
    </w:p>
    <w:p w14:paraId="26E2F833" w14:textId="77777777" w:rsidR="00C22A60" w:rsidRDefault="00C22A60" w:rsidP="00C22A60">
      <w:pPr>
        <w:pStyle w:val="PL"/>
      </w:pPr>
      <w:r>
        <w:t xml:space="preserve">      summary: Add a comment to a single alarm</w:t>
      </w:r>
    </w:p>
    <w:p w14:paraId="6C587758" w14:textId="77777777" w:rsidR="00C22A60" w:rsidRDefault="00C22A60" w:rsidP="00C22A60">
      <w:pPr>
        <w:pStyle w:val="PL"/>
      </w:pPr>
      <w:r>
        <w:t xml:space="preserve">      description: &gt;-</w:t>
      </w:r>
    </w:p>
    <w:p w14:paraId="18E75B5D" w14:textId="77777777" w:rsidR="00C22A60" w:rsidRDefault="00C22A60" w:rsidP="00C22A60">
      <w:pPr>
        <w:pStyle w:val="PL"/>
      </w:pPr>
      <w:r>
        <w:lastRenderedPageBreak/>
        <w:t xml:space="preserve">        Adds a comment to an alarm identified by alarmId. The id of the new comment</w:t>
      </w:r>
    </w:p>
    <w:p w14:paraId="7EA8C3F1" w14:textId="77777777" w:rsidR="00C22A60" w:rsidRDefault="00C22A60" w:rsidP="00C22A60">
      <w:pPr>
        <w:pStyle w:val="PL"/>
      </w:pPr>
      <w:r>
        <w:t xml:space="preserve">        is allocated by the producer.</w:t>
      </w:r>
    </w:p>
    <w:p w14:paraId="2B71E77E" w14:textId="77777777" w:rsidR="00C22A60" w:rsidRDefault="00C22A60" w:rsidP="00C22A60">
      <w:pPr>
        <w:pStyle w:val="PL"/>
      </w:pPr>
      <w:r>
        <w:t xml:space="preserve">      parameters:</w:t>
      </w:r>
    </w:p>
    <w:p w14:paraId="4BCA98D3" w14:textId="77777777" w:rsidR="00C22A60" w:rsidRDefault="00C22A60" w:rsidP="00C22A60">
      <w:pPr>
        <w:pStyle w:val="PL"/>
      </w:pPr>
      <w:r>
        <w:t xml:space="preserve">        - name: alarmId</w:t>
      </w:r>
    </w:p>
    <w:p w14:paraId="3655BE81" w14:textId="77777777" w:rsidR="00C22A60" w:rsidRDefault="00C22A60" w:rsidP="00C22A60">
      <w:pPr>
        <w:pStyle w:val="PL"/>
      </w:pPr>
      <w:r>
        <w:t xml:space="preserve">          in: path</w:t>
      </w:r>
    </w:p>
    <w:p w14:paraId="127A2B44" w14:textId="77777777" w:rsidR="00C22A60" w:rsidRDefault="00C22A60" w:rsidP="00C22A60">
      <w:pPr>
        <w:pStyle w:val="PL"/>
      </w:pPr>
      <w:r>
        <w:t xml:space="preserve">          description: Identifies the alarm to which the comment shall be added.</w:t>
      </w:r>
    </w:p>
    <w:p w14:paraId="73DA7F5B" w14:textId="77777777" w:rsidR="00C22A60" w:rsidRDefault="00C22A60" w:rsidP="00C22A60">
      <w:pPr>
        <w:pStyle w:val="PL"/>
      </w:pPr>
      <w:r>
        <w:t xml:space="preserve">          required: true</w:t>
      </w:r>
    </w:p>
    <w:p w14:paraId="2054B3FB" w14:textId="77777777" w:rsidR="00C22A60" w:rsidRDefault="00C22A60" w:rsidP="00C22A60">
      <w:pPr>
        <w:pStyle w:val="PL"/>
      </w:pPr>
      <w:r>
        <w:t xml:space="preserve">          schema:</w:t>
      </w:r>
    </w:p>
    <w:p w14:paraId="6C8969A4" w14:textId="77777777" w:rsidR="00C22A60" w:rsidRDefault="00C22A60" w:rsidP="00C22A60">
      <w:pPr>
        <w:pStyle w:val="PL"/>
      </w:pPr>
      <w:r>
        <w:t xml:space="preserve">            type: string</w:t>
      </w:r>
    </w:p>
    <w:p w14:paraId="6EA6A107" w14:textId="77777777" w:rsidR="00C22A60" w:rsidRDefault="00C22A60" w:rsidP="00C22A60">
      <w:pPr>
        <w:pStyle w:val="PL"/>
      </w:pPr>
      <w:r>
        <w:t xml:space="preserve">      requestBody:</w:t>
      </w:r>
    </w:p>
    <w:p w14:paraId="097C6B7A" w14:textId="77777777" w:rsidR="00C22A60" w:rsidRDefault="00C22A60" w:rsidP="00C22A60">
      <w:pPr>
        <w:pStyle w:val="PL"/>
      </w:pPr>
      <w:r>
        <w:t xml:space="preserve">        required: true</w:t>
      </w:r>
    </w:p>
    <w:p w14:paraId="0533EA63" w14:textId="77777777" w:rsidR="00C22A60" w:rsidRDefault="00C22A60" w:rsidP="00C22A60">
      <w:pPr>
        <w:pStyle w:val="PL"/>
      </w:pPr>
      <w:r>
        <w:t xml:space="preserve">        content:</w:t>
      </w:r>
    </w:p>
    <w:p w14:paraId="33B37AE2" w14:textId="77777777" w:rsidR="00C22A60" w:rsidRDefault="00C22A60" w:rsidP="00C22A60">
      <w:pPr>
        <w:pStyle w:val="PL"/>
      </w:pPr>
      <w:r>
        <w:t xml:space="preserve">          application/json:</w:t>
      </w:r>
    </w:p>
    <w:p w14:paraId="077DFC4F" w14:textId="77777777" w:rsidR="00C22A60" w:rsidRDefault="00C22A60" w:rsidP="00C22A60">
      <w:pPr>
        <w:pStyle w:val="PL"/>
      </w:pPr>
      <w:r>
        <w:t xml:space="preserve">            schema:</w:t>
      </w:r>
    </w:p>
    <w:p w14:paraId="07450BC4" w14:textId="77777777" w:rsidR="00C22A60" w:rsidRDefault="00C22A60" w:rsidP="00C22A60">
      <w:pPr>
        <w:pStyle w:val="PL"/>
      </w:pPr>
      <w:r>
        <w:t xml:space="preserve">              $ref: '#/components/schemas/Comment'</w:t>
      </w:r>
    </w:p>
    <w:p w14:paraId="7EE0FFFE" w14:textId="77777777" w:rsidR="00C22A60" w:rsidRDefault="00C22A60" w:rsidP="00C22A60">
      <w:pPr>
        <w:pStyle w:val="PL"/>
      </w:pPr>
      <w:r>
        <w:t xml:space="preserve">      responses:</w:t>
      </w:r>
    </w:p>
    <w:p w14:paraId="18C9B068" w14:textId="77777777" w:rsidR="00C22A60" w:rsidRDefault="00C22A60" w:rsidP="00C22A60">
      <w:pPr>
        <w:pStyle w:val="PL"/>
      </w:pPr>
      <w:r>
        <w:t xml:space="preserve">        '201':</w:t>
      </w:r>
    </w:p>
    <w:p w14:paraId="0C814673" w14:textId="77777777" w:rsidR="00C22A60" w:rsidRDefault="00C22A60" w:rsidP="00C22A60">
      <w:pPr>
        <w:pStyle w:val="PL"/>
      </w:pPr>
      <w:r>
        <w:t xml:space="preserve">          description: &gt;-</w:t>
      </w:r>
    </w:p>
    <w:p w14:paraId="567853E3" w14:textId="77777777" w:rsidR="00C22A60" w:rsidRDefault="00C22A60" w:rsidP="00C22A60">
      <w:pPr>
        <w:pStyle w:val="PL"/>
      </w:pPr>
      <w:r>
        <w:t xml:space="preserve">            Success case (201 Created).</w:t>
      </w:r>
    </w:p>
    <w:p w14:paraId="61370873" w14:textId="77777777" w:rsidR="00C22A60" w:rsidRDefault="00C22A60" w:rsidP="00C22A60">
      <w:pPr>
        <w:pStyle w:val="PL"/>
      </w:pPr>
      <w:r>
        <w:t xml:space="preserve">            The representation of the newly created comment resource shall be returned.</w:t>
      </w:r>
    </w:p>
    <w:p w14:paraId="174C0D94" w14:textId="77777777" w:rsidR="00C22A60" w:rsidRDefault="00C22A60" w:rsidP="00C22A60">
      <w:pPr>
        <w:pStyle w:val="PL"/>
      </w:pPr>
      <w:r>
        <w:t xml:space="preserve">          content:</w:t>
      </w:r>
    </w:p>
    <w:p w14:paraId="5BB1AC86" w14:textId="77777777" w:rsidR="00C22A60" w:rsidRDefault="00C22A60" w:rsidP="00C22A60">
      <w:pPr>
        <w:pStyle w:val="PL"/>
      </w:pPr>
      <w:r>
        <w:t xml:space="preserve">            application/json:</w:t>
      </w:r>
    </w:p>
    <w:p w14:paraId="4A346EA4" w14:textId="77777777" w:rsidR="00C22A60" w:rsidRDefault="00C22A60" w:rsidP="00C22A60">
      <w:pPr>
        <w:pStyle w:val="PL"/>
      </w:pPr>
      <w:r>
        <w:t xml:space="preserve">              schema:</w:t>
      </w:r>
    </w:p>
    <w:p w14:paraId="58855AE0" w14:textId="77777777" w:rsidR="00C22A60" w:rsidRDefault="00C22A60" w:rsidP="00C22A60">
      <w:pPr>
        <w:pStyle w:val="PL"/>
      </w:pPr>
      <w:r>
        <w:t xml:space="preserve">                $ref: '#/components/schemas/Comment'</w:t>
      </w:r>
    </w:p>
    <w:p w14:paraId="0EFC204A" w14:textId="77777777" w:rsidR="00C22A60" w:rsidRDefault="00C22A60" w:rsidP="00C22A60">
      <w:pPr>
        <w:pStyle w:val="PL"/>
      </w:pPr>
      <w:r>
        <w:t xml:space="preserve">          headers:</w:t>
      </w:r>
    </w:p>
    <w:p w14:paraId="796F7359" w14:textId="77777777" w:rsidR="00C22A60" w:rsidRDefault="00C22A60" w:rsidP="00C22A60">
      <w:pPr>
        <w:pStyle w:val="PL"/>
      </w:pPr>
      <w:r>
        <w:t xml:space="preserve">            Location:</w:t>
      </w:r>
    </w:p>
    <w:p w14:paraId="43A90D93" w14:textId="77777777" w:rsidR="00C22A60" w:rsidRDefault="00C22A60" w:rsidP="00C22A60">
      <w:pPr>
        <w:pStyle w:val="PL"/>
      </w:pPr>
      <w:r>
        <w:t xml:space="preserve">              description: URI of the newly created comment resource.</w:t>
      </w:r>
    </w:p>
    <w:p w14:paraId="477A9E23" w14:textId="77777777" w:rsidR="00C22A60" w:rsidRDefault="00C22A60" w:rsidP="00C22A60">
      <w:pPr>
        <w:pStyle w:val="PL"/>
      </w:pPr>
      <w:r>
        <w:t xml:space="preserve">              required: true</w:t>
      </w:r>
    </w:p>
    <w:p w14:paraId="46118778" w14:textId="77777777" w:rsidR="00C22A60" w:rsidRDefault="00C22A60" w:rsidP="00C22A60">
      <w:pPr>
        <w:pStyle w:val="PL"/>
      </w:pPr>
      <w:r>
        <w:t xml:space="preserve">              schema:</w:t>
      </w:r>
    </w:p>
    <w:p w14:paraId="2986EFDF" w14:textId="77777777" w:rsidR="00C22A60" w:rsidRDefault="00C22A60" w:rsidP="00C22A60">
      <w:pPr>
        <w:pStyle w:val="PL"/>
      </w:pPr>
      <w:r>
        <w:t xml:space="preserve">                type: string</w:t>
      </w:r>
    </w:p>
    <w:p w14:paraId="38ACF95B" w14:textId="77777777" w:rsidR="00C22A60" w:rsidRDefault="00C22A60" w:rsidP="00C22A60">
      <w:pPr>
        <w:pStyle w:val="PL"/>
      </w:pPr>
      <w:r>
        <w:t xml:space="preserve">        default:</w:t>
      </w:r>
    </w:p>
    <w:p w14:paraId="5EE6EC80" w14:textId="77777777" w:rsidR="00C22A60" w:rsidRDefault="00C22A60" w:rsidP="00C22A60">
      <w:pPr>
        <w:pStyle w:val="PL"/>
      </w:pPr>
      <w:r>
        <w:t xml:space="preserve">          description: Error case.</w:t>
      </w:r>
    </w:p>
    <w:p w14:paraId="5C0BDF89" w14:textId="77777777" w:rsidR="00C22A60" w:rsidRDefault="00C22A60" w:rsidP="00C22A60">
      <w:pPr>
        <w:pStyle w:val="PL"/>
      </w:pPr>
      <w:r>
        <w:t xml:space="preserve">          content:</w:t>
      </w:r>
    </w:p>
    <w:p w14:paraId="4E8B8055" w14:textId="77777777" w:rsidR="00C22A60" w:rsidRDefault="00C22A60" w:rsidP="00C22A60">
      <w:pPr>
        <w:pStyle w:val="PL"/>
      </w:pPr>
      <w:r>
        <w:t xml:space="preserve">            application/json:</w:t>
      </w:r>
    </w:p>
    <w:p w14:paraId="58C7167E" w14:textId="77777777" w:rsidR="00C22A60" w:rsidRDefault="00C22A60" w:rsidP="00C22A60">
      <w:pPr>
        <w:pStyle w:val="PL"/>
      </w:pPr>
      <w:r>
        <w:t xml:space="preserve">              schema:</w:t>
      </w:r>
    </w:p>
    <w:p w14:paraId="68B6C2E7" w14:textId="77777777" w:rsidR="00C22A60" w:rsidRDefault="00C22A60" w:rsidP="00C22A60">
      <w:pPr>
        <w:pStyle w:val="PL"/>
      </w:pPr>
      <w:r>
        <w:t xml:space="preserve">                $ref: 'TS28623_ComDefs.yaml#/components/schemas/ErrorResponse'</w:t>
      </w:r>
    </w:p>
    <w:p w14:paraId="465FFDAC" w14:textId="77777777" w:rsidR="00C22A60" w:rsidRDefault="00C22A60" w:rsidP="00C22A60">
      <w:pPr>
        <w:pStyle w:val="PL"/>
      </w:pPr>
    </w:p>
    <w:p w14:paraId="6B937C95" w14:textId="77777777" w:rsidR="00C22A60" w:rsidRDefault="00C22A60" w:rsidP="00C22A60">
      <w:pPr>
        <w:pStyle w:val="PL"/>
      </w:pPr>
      <w:r>
        <w:t xml:space="preserve">  /subscriptions:</w:t>
      </w:r>
    </w:p>
    <w:p w14:paraId="141F5CD0" w14:textId="77777777" w:rsidR="00C22A60" w:rsidRDefault="00C22A60" w:rsidP="00C22A60">
      <w:pPr>
        <w:pStyle w:val="PL"/>
      </w:pPr>
      <w:r>
        <w:t xml:space="preserve">    post:</w:t>
      </w:r>
    </w:p>
    <w:p w14:paraId="123854A2" w14:textId="77777777" w:rsidR="00C22A60" w:rsidRDefault="00C22A60" w:rsidP="00C22A60">
      <w:pPr>
        <w:pStyle w:val="PL"/>
      </w:pPr>
      <w:r>
        <w:t xml:space="preserve">      summary: Create a subscription</w:t>
      </w:r>
    </w:p>
    <w:p w14:paraId="16137FC1" w14:textId="77777777" w:rsidR="00C22A60" w:rsidRDefault="00C22A60" w:rsidP="00C22A60">
      <w:pPr>
        <w:pStyle w:val="PL"/>
      </w:pPr>
      <w:r>
        <w:t xml:space="preserve">      description: &gt;-</w:t>
      </w:r>
    </w:p>
    <w:p w14:paraId="0518CBBC" w14:textId="77777777" w:rsidR="00C22A60" w:rsidRDefault="00C22A60" w:rsidP="00C22A60">
      <w:pPr>
        <w:pStyle w:val="PL"/>
      </w:pPr>
      <w:r>
        <w:t xml:space="preserve">        To create a subscription the representation of the subscription is</w:t>
      </w:r>
    </w:p>
    <w:p w14:paraId="234C9CC0" w14:textId="77777777" w:rsidR="00C22A60" w:rsidRDefault="00C22A60" w:rsidP="00C22A60">
      <w:pPr>
        <w:pStyle w:val="PL"/>
      </w:pPr>
      <w:r>
        <w:t xml:space="preserve">        POSTed on the /subscriptions collection resource.</w:t>
      </w:r>
    </w:p>
    <w:p w14:paraId="4D264718" w14:textId="77777777" w:rsidR="00C22A60" w:rsidRDefault="00C22A60" w:rsidP="00C22A60">
      <w:pPr>
        <w:pStyle w:val="PL"/>
      </w:pPr>
      <w:r>
        <w:t xml:space="preserve">      requestBody:</w:t>
      </w:r>
    </w:p>
    <w:p w14:paraId="50823949" w14:textId="77777777" w:rsidR="00C22A60" w:rsidRDefault="00C22A60" w:rsidP="00C22A60">
      <w:pPr>
        <w:pStyle w:val="PL"/>
      </w:pPr>
      <w:r>
        <w:t xml:space="preserve">        required: true</w:t>
      </w:r>
    </w:p>
    <w:p w14:paraId="2EDC8FFE" w14:textId="77777777" w:rsidR="00C22A60" w:rsidRDefault="00C22A60" w:rsidP="00C22A60">
      <w:pPr>
        <w:pStyle w:val="PL"/>
      </w:pPr>
      <w:r>
        <w:t xml:space="preserve">        content:</w:t>
      </w:r>
    </w:p>
    <w:p w14:paraId="5E8CE162" w14:textId="77777777" w:rsidR="00C22A60" w:rsidRDefault="00C22A60" w:rsidP="00C22A60">
      <w:pPr>
        <w:pStyle w:val="PL"/>
      </w:pPr>
      <w:r>
        <w:t xml:space="preserve">          application/json:</w:t>
      </w:r>
    </w:p>
    <w:p w14:paraId="5DAF4BD5" w14:textId="77777777" w:rsidR="00C22A60" w:rsidRDefault="00C22A60" w:rsidP="00C22A60">
      <w:pPr>
        <w:pStyle w:val="PL"/>
      </w:pPr>
      <w:r>
        <w:t xml:space="preserve">            schema:</w:t>
      </w:r>
    </w:p>
    <w:p w14:paraId="28FD256A" w14:textId="77777777" w:rsidR="00C22A60" w:rsidRDefault="00C22A60" w:rsidP="00C22A60">
      <w:pPr>
        <w:pStyle w:val="PL"/>
      </w:pPr>
      <w:r>
        <w:t xml:space="preserve">              $ref: '#/components/schemas/Subscription'</w:t>
      </w:r>
    </w:p>
    <w:p w14:paraId="129110BA" w14:textId="77777777" w:rsidR="00C22A60" w:rsidRDefault="00C22A60" w:rsidP="00C22A60">
      <w:pPr>
        <w:pStyle w:val="PL"/>
      </w:pPr>
      <w:r>
        <w:t xml:space="preserve">      responses:</w:t>
      </w:r>
    </w:p>
    <w:p w14:paraId="623B7268" w14:textId="77777777" w:rsidR="00C22A60" w:rsidRDefault="00C22A60" w:rsidP="00C22A60">
      <w:pPr>
        <w:pStyle w:val="PL"/>
      </w:pPr>
      <w:r>
        <w:t xml:space="preserve">        '201':</w:t>
      </w:r>
    </w:p>
    <w:p w14:paraId="1DA0DA86" w14:textId="77777777" w:rsidR="00C22A60" w:rsidRDefault="00C22A60" w:rsidP="00C22A60">
      <w:pPr>
        <w:pStyle w:val="PL"/>
      </w:pPr>
      <w:r>
        <w:t xml:space="preserve">          description: &gt;-</w:t>
      </w:r>
    </w:p>
    <w:p w14:paraId="3EEBF8E2" w14:textId="77777777" w:rsidR="00C22A60" w:rsidRDefault="00C22A60" w:rsidP="00C22A60">
      <w:pPr>
        <w:pStyle w:val="PL"/>
      </w:pPr>
      <w:r>
        <w:t xml:space="preserve">            Success case ("201 Created").</w:t>
      </w:r>
    </w:p>
    <w:p w14:paraId="7DB7C466" w14:textId="77777777" w:rsidR="00C22A60" w:rsidRDefault="00C22A60" w:rsidP="00C22A60">
      <w:pPr>
        <w:pStyle w:val="PL"/>
      </w:pPr>
      <w:r>
        <w:t xml:space="preserve">            The representation of the newly created subscription resource shall</w:t>
      </w:r>
    </w:p>
    <w:p w14:paraId="0DF67624" w14:textId="77777777" w:rsidR="00C22A60" w:rsidRDefault="00C22A60" w:rsidP="00C22A60">
      <w:pPr>
        <w:pStyle w:val="PL"/>
      </w:pPr>
      <w:r>
        <w:t xml:space="preserve">            be returned.</w:t>
      </w:r>
    </w:p>
    <w:p w14:paraId="431F0AEF" w14:textId="77777777" w:rsidR="00C22A60" w:rsidRDefault="00C22A60" w:rsidP="00C22A60">
      <w:pPr>
        <w:pStyle w:val="PL"/>
      </w:pPr>
      <w:r>
        <w:t xml:space="preserve">          content:</w:t>
      </w:r>
    </w:p>
    <w:p w14:paraId="18F35415" w14:textId="77777777" w:rsidR="00C22A60" w:rsidRDefault="00C22A60" w:rsidP="00C22A60">
      <w:pPr>
        <w:pStyle w:val="PL"/>
      </w:pPr>
      <w:r>
        <w:t xml:space="preserve">            application/json:</w:t>
      </w:r>
    </w:p>
    <w:p w14:paraId="49ED7AA0" w14:textId="77777777" w:rsidR="00C22A60" w:rsidRDefault="00C22A60" w:rsidP="00C22A60">
      <w:pPr>
        <w:pStyle w:val="PL"/>
      </w:pPr>
      <w:r>
        <w:t xml:space="preserve">              schema:</w:t>
      </w:r>
    </w:p>
    <w:p w14:paraId="36863387" w14:textId="77777777" w:rsidR="00C22A60" w:rsidRDefault="00C22A60" w:rsidP="00C22A60">
      <w:pPr>
        <w:pStyle w:val="PL"/>
      </w:pPr>
      <w:r>
        <w:t xml:space="preserve">                $ref: '#/components/schemas/Subscription'</w:t>
      </w:r>
    </w:p>
    <w:p w14:paraId="55738EFE" w14:textId="77777777" w:rsidR="00C22A60" w:rsidRDefault="00C22A60" w:rsidP="00C22A60">
      <w:pPr>
        <w:pStyle w:val="PL"/>
      </w:pPr>
      <w:r>
        <w:t xml:space="preserve">          headers:</w:t>
      </w:r>
    </w:p>
    <w:p w14:paraId="4D419504" w14:textId="77777777" w:rsidR="00C22A60" w:rsidRDefault="00C22A60" w:rsidP="00C22A60">
      <w:pPr>
        <w:pStyle w:val="PL"/>
      </w:pPr>
      <w:r>
        <w:t xml:space="preserve">            Location:</w:t>
      </w:r>
    </w:p>
    <w:p w14:paraId="67FEA61F" w14:textId="77777777" w:rsidR="00C22A60" w:rsidRDefault="00C22A60" w:rsidP="00C22A60">
      <w:pPr>
        <w:pStyle w:val="PL"/>
      </w:pPr>
      <w:r>
        <w:t xml:space="preserve">              description: URI of the newly created subscription resource</w:t>
      </w:r>
    </w:p>
    <w:p w14:paraId="2F37F424" w14:textId="77777777" w:rsidR="00C22A60" w:rsidRDefault="00C22A60" w:rsidP="00C22A60">
      <w:pPr>
        <w:pStyle w:val="PL"/>
      </w:pPr>
      <w:r>
        <w:t xml:space="preserve">              required: true</w:t>
      </w:r>
    </w:p>
    <w:p w14:paraId="109DCCBE" w14:textId="77777777" w:rsidR="00C22A60" w:rsidRDefault="00C22A60" w:rsidP="00C22A60">
      <w:pPr>
        <w:pStyle w:val="PL"/>
      </w:pPr>
      <w:r>
        <w:t xml:space="preserve">              schema:</w:t>
      </w:r>
    </w:p>
    <w:p w14:paraId="10C44954" w14:textId="77777777" w:rsidR="00C22A60" w:rsidRDefault="00C22A60" w:rsidP="00C22A60">
      <w:pPr>
        <w:pStyle w:val="PL"/>
      </w:pPr>
      <w:r>
        <w:t xml:space="preserve">                type: string</w:t>
      </w:r>
    </w:p>
    <w:p w14:paraId="553DC6C0" w14:textId="77777777" w:rsidR="00C22A60" w:rsidRDefault="00C22A60" w:rsidP="00C22A60">
      <w:pPr>
        <w:pStyle w:val="PL"/>
      </w:pPr>
      <w:r>
        <w:t xml:space="preserve">        default:</w:t>
      </w:r>
    </w:p>
    <w:p w14:paraId="3DFE862C" w14:textId="77777777" w:rsidR="00C22A60" w:rsidRDefault="00C22A60" w:rsidP="00C22A60">
      <w:pPr>
        <w:pStyle w:val="PL"/>
      </w:pPr>
      <w:r>
        <w:t xml:space="preserve">          description: Error case.</w:t>
      </w:r>
    </w:p>
    <w:p w14:paraId="686E1854" w14:textId="77777777" w:rsidR="00C22A60" w:rsidRDefault="00C22A60" w:rsidP="00C22A60">
      <w:pPr>
        <w:pStyle w:val="PL"/>
      </w:pPr>
      <w:r>
        <w:t xml:space="preserve">          content:</w:t>
      </w:r>
    </w:p>
    <w:p w14:paraId="62A84041" w14:textId="77777777" w:rsidR="00C22A60" w:rsidRDefault="00C22A60" w:rsidP="00C22A60">
      <w:pPr>
        <w:pStyle w:val="PL"/>
      </w:pPr>
      <w:r>
        <w:t xml:space="preserve">            application/json:</w:t>
      </w:r>
    </w:p>
    <w:p w14:paraId="6BB5F379" w14:textId="77777777" w:rsidR="00C22A60" w:rsidRDefault="00C22A60" w:rsidP="00C22A60">
      <w:pPr>
        <w:pStyle w:val="PL"/>
      </w:pPr>
      <w:r>
        <w:t xml:space="preserve">              schema:</w:t>
      </w:r>
    </w:p>
    <w:p w14:paraId="3E4A5E72" w14:textId="77777777" w:rsidR="00C22A60" w:rsidRDefault="00C22A60" w:rsidP="00C22A60">
      <w:pPr>
        <w:pStyle w:val="PL"/>
      </w:pPr>
      <w:r>
        <w:t xml:space="preserve">                $ref: 'TS28623_ComDefs.yaml#/components/schemas/ErrorResponse'</w:t>
      </w:r>
    </w:p>
    <w:p w14:paraId="46160E0F" w14:textId="77777777" w:rsidR="00C22A60" w:rsidRDefault="00C22A60" w:rsidP="00C22A60">
      <w:pPr>
        <w:pStyle w:val="PL"/>
      </w:pPr>
      <w:r>
        <w:t xml:space="preserve">      callbacks:</w:t>
      </w:r>
    </w:p>
    <w:p w14:paraId="57263CB3" w14:textId="77777777" w:rsidR="00C22A60" w:rsidRDefault="00C22A60" w:rsidP="00C22A60">
      <w:pPr>
        <w:pStyle w:val="PL"/>
      </w:pPr>
      <w:r>
        <w:t xml:space="preserve">        notifyNewAlarm:</w:t>
      </w:r>
    </w:p>
    <w:p w14:paraId="70F38467" w14:textId="77777777" w:rsidR="00C22A60" w:rsidRDefault="00C22A60" w:rsidP="00C22A60">
      <w:pPr>
        <w:pStyle w:val="PL"/>
      </w:pPr>
      <w:r>
        <w:t xml:space="preserve">          '{request.body#/consumerReference}':</w:t>
      </w:r>
    </w:p>
    <w:p w14:paraId="492B5A67" w14:textId="77777777" w:rsidR="00C22A60" w:rsidRDefault="00C22A60" w:rsidP="00C22A60">
      <w:pPr>
        <w:pStyle w:val="PL"/>
      </w:pPr>
      <w:r>
        <w:t xml:space="preserve">            post:</w:t>
      </w:r>
    </w:p>
    <w:p w14:paraId="1F380C58" w14:textId="77777777" w:rsidR="00C22A60" w:rsidRDefault="00C22A60" w:rsidP="00C22A60">
      <w:pPr>
        <w:pStyle w:val="PL"/>
      </w:pPr>
      <w:r>
        <w:t xml:space="preserve">              requestBody:</w:t>
      </w:r>
    </w:p>
    <w:p w14:paraId="443E472A" w14:textId="77777777" w:rsidR="00C22A60" w:rsidRDefault="00C22A60" w:rsidP="00C22A60">
      <w:pPr>
        <w:pStyle w:val="PL"/>
      </w:pPr>
      <w:r>
        <w:t xml:space="preserve">                required: true</w:t>
      </w:r>
    </w:p>
    <w:p w14:paraId="243CDCC4" w14:textId="77777777" w:rsidR="00C22A60" w:rsidRDefault="00C22A60" w:rsidP="00C22A60">
      <w:pPr>
        <w:pStyle w:val="PL"/>
      </w:pPr>
      <w:r>
        <w:t xml:space="preserve">                content:</w:t>
      </w:r>
    </w:p>
    <w:p w14:paraId="4DEE221F" w14:textId="77777777" w:rsidR="00C22A60" w:rsidRDefault="00C22A60" w:rsidP="00C22A60">
      <w:pPr>
        <w:pStyle w:val="PL"/>
      </w:pPr>
      <w:r>
        <w:lastRenderedPageBreak/>
        <w:t xml:space="preserve">                  application/json:</w:t>
      </w:r>
    </w:p>
    <w:p w14:paraId="439FCDB6" w14:textId="77777777" w:rsidR="00C22A60" w:rsidRDefault="00C22A60" w:rsidP="00C22A60">
      <w:pPr>
        <w:pStyle w:val="PL"/>
      </w:pPr>
      <w:r>
        <w:t xml:space="preserve">                    schema:</w:t>
      </w:r>
    </w:p>
    <w:p w14:paraId="64A39FC6" w14:textId="77777777" w:rsidR="00C22A60" w:rsidRDefault="00C22A60" w:rsidP="00C22A60">
      <w:pPr>
        <w:pStyle w:val="PL"/>
      </w:pPr>
      <w:r>
        <w:t xml:space="preserve">                      oneOf:</w:t>
      </w:r>
    </w:p>
    <w:p w14:paraId="743554E7" w14:textId="77777777" w:rsidR="00C22A60" w:rsidRDefault="00C22A60" w:rsidP="00C22A60">
      <w:pPr>
        <w:pStyle w:val="PL"/>
      </w:pPr>
      <w:r>
        <w:t xml:space="preserve">                        - $ref: '#/components/schemas/NotifyNewAlarm'</w:t>
      </w:r>
    </w:p>
    <w:p w14:paraId="3D072A4A" w14:textId="77777777" w:rsidR="00C22A60" w:rsidRDefault="00C22A60" w:rsidP="00C22A60">
      <w:pPr>
        <w:pStyle w:val="PL"/>
      </w:pPr>
      <w:r>
        <w:t xml:space="preserve">                        - $ref: '#/components/schemas/NotifyNewSecAlarm'</w:t>
      </w:r>
    </w:p>
    <w:p w14:paraId="56EE22D6" w14:textId="77777777" w:rsidR="00C22A60" w:rsidRDefault="00C22A60" w:rsidP="00C22A60">
      <w:pPr>
        <w:pStyle w:val="PL"/>
      </w:pPr>
      <w:r>
        <w:t xml:space="preserve">              responses:</w:t>
      </w:r>
    </w:p>
    <w:p w14:paraId="08BB504D" w14:textId="77777777" w:rsidR="00C22A60" w:rsidRDefault="00C22A60" w:rsidP="00C22A60">
      <w:pPr>
        <w:pStyle w:val="PL"/>
      </w:pPr>
      <w:r>
        <w:t xml:space="preserve">                '204':</w:t>
      </w:r>
    </w:p>
    <w:p w14:paraId="1504444F" w14:textId="77777777" w:rsidR="00C22A60" w:rsidRDefault="00C22A60" w:rsidP="00C22A60">
      <w:pPr>
        <w:pStyle w:val="PL"/>
      </w:pPr>
      <w:r>
        <w:t xml:space="preserve">                  description: &gt;-</w:t>
      </w:r>
    </w:p>
    <w:p w14:paraId="5FBD563A" w14:textId="77777777" w:rsidR="00C22A60" w:rsidRDefault="00C22A60" w:rsidP="00C22A60">
      <w:pPr>
        <w:pStyle w:val="PL"/>
      </w:pPr>
      <w:r>
        <w:t xml:space="preserve">                    Success case ("204 No Content").</w:t>
      </w:r>
    </w:p>
    <w:p w14:paraId="7DA1CC81" w14:textId="77777777" w:rsidR="00C22A60" w:rsidRDefault="00C22A60" w:rsidP="00C22A60">
      <w:pPr>
        <w:pStyle w:val="PL"/>
      </w:pPr>
      <w:r>
        <w:t xml:space="preserve">                    The notification is successfully delivered. The response message</w:t>
      </w:r>
    </w:p>
    <w:p w14:paraId="432F5E1C" w14:textId="77777777" w:rsidR="00C22A60" w:rsidRDefault="00C22A60" w:rsidP="00C22A60">
      <w:pPr>
        <w:pStyle w:val="PL"/>
      </w:pPr>
      <w:r>
        <w:t xml:space="preserve">                    body is absent.</w:t>
      </w:r>
    </w:p>
    <w:p w14:paraId="0B3A2BB8" w14:textId="77777777" w:rsidR="00C22A60" w:rsidRDefault="00C22A60" w:rsidP="00C22A60">
      <w:pPr>
        <w:pStyle w:val="PL"/>
      </w:pPr>
      <w:r>
        <w:t xml:space="preserve">                default:</w:t>
      </w:r>
    </w:p>
    <w:p w14:paraId="51ABF9A0" w14:textId="77777777" w:rsidR="00C22A60" w:rsidRDefault="00C22A60" w:rsidP="00C22A60">
      <w:pPr>
        <w:pStyle w:val="PL"/>
      </w:pPr>
      <w:r>
        <w:t xml:space="preserve">                  description: Error case.</w:t>
      </w:r>
    </w:p>
    <w:p w14:paraId="4D94496A" w14:textId="77777777" w:rsidR="00C22A60" w:rsidRDefault="00C22A60" w:rsidP="00C22A60">
      <w:pPr>
        <w:pStyle w:val="PL"/>
      </w:pPr>
      <w:r>
        <w:t xml:space="preserve">                  content:</w:t>
      </w:r>
    </w:p>
    <w:p w14:paraId="4CD13CA0" w14:textId="77777777" w:rsidR="00C22A60" w:rsidRDefault="00C22A60" w:rsidP="00C22A60">
      <w:pPr>
        <w:pStyle w:val="PL"/>
      </w:pPr>
      <w:r>
        <w:t xml:space="preserve">                    application/json:</w:t>
      </w:r>
    </w:p>
    <w:p w14:paraId="120FAD28" w14:textId="77777777" w:rsidR="00C22A60" w:rsidRDefault="00C22A60" w:rsidP="00C22A60">
      <w:pPr>
        <w:pStyle w:val="PL"/>
      </w:pPr>
      <w:r>
        <w:t xml:space="preserve">                      schema:</w:t>
      </w:r>
    </w:p>
    <w:p w14:paraId="7E7281A3" w14:textId="77777777" w:rsidR="00C22A60" w:rsidRDefault="00C22A60" w:rsidP="00C22A60">
      <w:pPr>
        <w:pStyle w:val="PL"/>
      </w:pPr>
      <w:r>
        <w:t xml:space="preserve">                        $ref: 'TS28623_ComDefs.yaml#/components/schemas/ErrorResponse'</w:t>
      </w:r>
    </w:p>
    <w:p w14:paraId="09E44D91" w14:textId="77777777" w:rsidR="00C22A60" w:rsidRDefault="00C22A60" w:rsidP="00C22A60">
      <w:pPr>
        <w:pStyle w:val="PL"/>
      </w:pPr>
      <w:r>
        <w:t xml:space="preserve">        notifyClearedAlarm:</w:t>
      </w:r>
    </w:p>
    <w:p w14:paraId="16807730" w14:textId="77777777" w:rsidR="00C22A60" w:rsidRDefault="00C22A60" w:rsidP="00C22A60">
      <w:pPr>
        <w:pStyle w:val="PL"/>
      </w:pPr>
      <w:r>
        <w:t xml:space="preserve">          '{request.body#/consumerReference}':</w:t>
      </w:r>
    </w:p>
    <w:p w14:paraId="5969392A" w14:textId="77777777" w:rsidR="00C22A60" w:rsidRDefault="00C22A60" w:rsidP="00C22A60">
      <w:pPr>
        <w:pStyle w:val="PL"/>
      </w:pPr>
      <w:r>
        <w:t xml:space="preserve">            post:</w:t>
      </w:r>
    </w:p>
    <w:p w14:paraId="34C2DA19" w14:textId="77777777" w:rsidR="00C22A60" w:rsidRDefault="00C22A60" w:rsidP="00C22A60">
      <w:pPr>
        <w:pStyle w:val="PL"/>
      </w:pPr>
      <w:r>
        <w:t xml:space="preserve">              requestBody:</w:t>
      </w:r>
    </w:p>
    <w:p w14:paraId="3235C2C1" w14:textId="77777777" w:rsidR="00C22A60" w:rsidRDefault="00C22A60" w:rsidP="00C22A60">
      <w:pPr>
        <w:pStyle w:val="PL"/>
      </w:pPr>
      <w:r>
        <w:t xml:space="preserve">                required: true</w:t>
      </w:r>
    </w:p>
    <w:p w14:paraId="537D3F80" w14:textId="77777777" w:rsidR="00C22A60" w:rsidRDefault="00C22A60" w:rsidP="00C22A60">
      <w:pPr>
        <w:pStyle w:val="PL"/>
      </w:pPr>
      <w:r>
        <w:t xml:space="preserve">                content:</w:t>
      </w:r>
    </w:p>
    <w:p w14:paraId="06FA0618" w14:textId="77777777" w:rsidR="00C22A60" w:rsidRDefault="00C22A60" w:rsidP="00C22A60">
      <w:pPr>
        <w:pStyle w:val="PL"/>
      </w:pPr>
      <w:r>
        <w:t xml:space="preserve">                  application/json:</w:t>
      </w:r>
    </w:p>
    <w:p w14:paraId="40C86C1C" w14:textId="77777777" w:rsidR="00C22A60" w:rsidRDefault="00C22A60" w:rsidP="00C22A60">
      <w:pPr>
        <w:pStyle w:val="PL"/>
      </w:pPr>
      <w:r>
        <w:t xml:space="preserve">                    schema:</w:t>
      </w:r>
    </w:p>
    <w:p w14:paraId="63E83A26" w14:textId="77777777" w:rsidR="00C22A60" w:rsidRDefault="00C22A60" w:rsidP="00C22A60">
      <w:pPr>
        <w:pStyle w:val="PL"/>
      </w:pPr>
      <w:r>
        <w:t xml:space="preserve">                      $ref: '#/components/schemas/NotifyClearedAlarm'</w:t>
      </w:r>
    </w:p>
    <w:p w14:paraId="5F0BA4AF" w14:textId="77777777" w:rsidR="00C22A60" w:rsidRDefault="00C22A60" w:rsidP="00C22A60">
      <w:pPr>
        <w:pStyle w:val="PL"/>
      </w:pPr>
      <w:r>
        <w:t xml:space="preserve">              responses:</w:t>
      </w:r>
    </w:p>
    <w:p w14:paraId="5CB9C875" w14:textId="77777777" w:rsidR="00C22A60" w:rsidRDefault="00C22A60" w:rsidP="00C22A60">
      <w:pPr>
        <w:pStyle w:val="PL"/>
      </w:pPr>
      <w:r>
        <w:t xml:space="preserve">                '204':</w:t>
      </w:r>
    </w:p>
    <w:p w14:paraId="5E4C0625" w14:textId="77777777" w:rsidR="00C22A60" w:rsidRDefault="00C22A60" w:rsidP="00C22A60">
      <w:pPr>
        <w:pStyle w:val="PL"/>
      </w:pPr>
      <w:r>
        <w:t xml:space="preserve">                  description: &gt;-</w:t>
      </w:r>
    </w:p>
    <w:p w14:paraId="2594AAE3" w14:textId="77777777" w:rsidR="00C22A60" w:rsidRDefault="00C22A60" w:rsidP="00C22A60">
      <w:pPr>
        <w:pStyle w:val="PL"/>
      </w:pPr>
      <w:r>
        <w:t xml:space="preserve">                    Success case ("204 No Content").</w:t>
      </w:r>
    </w:p>
    <w:p w14:paraId="536C7A17" w14:textId="77777777" w:rsidR="00C22A60" w:rsidRDefault="00C22A60" w:rsidP="00C22A60">
      <w:pPr>
        <w:pStyle w:val="PL"/>
      </w:pPr>
      <w:r>
        <w:t xml:space="preserve">                    The notification is successfully delivered. The response message</w:t>
      </w:r>
    </w:p>
    <w:p w14:paraId="0394A3F8" w14:textId="77777777" w:rsidR="00C22A60" w:rsidRDefault="00C22A60" w:rsidP="00C22A60">
      <w:pPr>
        <w:pStyle w:val="PL"/>
      </w:pPr>
      <w:r>
        <w:t xml:space="preserve">                    body is absent.</w:t>
      </w:r>
    </w:p>
    <w:p w14:paraId="78630BE0" w14:textId="77777777" w:rsidR="00C22A60" w:rsidRDefault="00C22A60" w:rsidP="00C22A60">
      <w:pPr>
        <w:pStyle w:val="PL"/>
      </w:pPr>
      <w:r>
        <w:t xml:space="preserve">                default:</w:t>
      </w:r>
    </w:p>
    <w:p w14:paraId="0ACB85B7" w14:textId="77777777" w:rsidR="00C22A60" w:rsidRDefault="00C22A60" w:rsidP="00C22A60">
      <w:pPr>
        <w:pStyle w:val="PL"/>
      </w:pPr>
      <w:r>
        <w:t xml:space="preserve">                  description: Error case.</w:t>
      </w:r>
    </w:p>
    <w:p w14:paraId="3CD58257" w14:textId="77777777" w:rsidR="00C22A60" w:rsidRDefault="00C22A60" w:rsidP="00C22A60">
      <w:pPr>
        <w:pStyle w:val="PL"/>
      </w:pPr>
      <w:r>
        <w:t xml:space="preserve">                  content:</w:t>
      </w:r>
    </w:p>
    <w:p w14:paraId="65F61AAC" w14:textId="77777777" w:rsidR="00C22A60" w:rsidRDefault="00C22A60" w:rsidP="00C22A60">
      <w:pPr>
        <w:pStyle w:val="PL"/>
      </w:pPr>
      <w:r>
        <w:t xml:space="preserve">                    application/json:</w:t>
      </w:r>
    </w:p>
    <w:p w14:paraId="2D6A14DF" w14:textId="77777777" w:rsidR="00C22A60" w:rsidRDefault="00C22A60" w:rsidP="00C22A60">
      <w:pPr>
        <w:pStyle w:val="PL"/>
      </w:pPr>
      <w:r>
        <w:t xml:space="preserve">                      schema:</w:t>
      </w:r>
    </w:p>
    <w:p w14:paraId="59AF876D" w14:textId="77777777" w:rsidR="00C22A60" w:rsidRDefault="00C22A60" w:rsidP="00C22A60">
      <w:pPr>
        <w:pStyle w:val="PL"/>
      </w:pPr>
      <w:r>
        <w:t xml:space="preserve">                        $ref: 'TS28623_ComDefs.yaml#/components/schemas/ErrorResponse'</w:t>
      </w:r>
    </w:p>
    <w:p w14:paraId="3DEB4753" w14:textId="77777777" w:rsidR="00C22A60" w:rsidRDefault="00C22A60" w:rsidP="00C22A60">
      <w:pPr>
        <w:pStyle w:val="PL"/>
      </w:pPr>
      <w:r>
        <w:t xml:space="preserve">        notifyChangedAlarm:</w:t>
      </w:r>
    </w:p>
    <w:p w14:paraId="061C161F" w14:textId="77777777" w:rsidR="00C22A60" w:rsidRDefault="00C22A60" w:rsidP="00C22A60">
      <w:pPr>
        <w:pStyle w:val="PL"/>
      </w:pPr>
      <w:r>
        <w:t xml:space="preserve">          '{request.body#/consumerReference}':</w:t>
      </w:r>
    </w:p>
    <w:p w14:paraId="7E894400" w14:textId="77777777" w:rsidR="00C22A60" w:rsidRDefault="00C22A60" w:rsidP="00C22A60">
      <w:pPr>
        <w:pStyle w:val="PL"/>
      </w:pPr>
      <w:r>
        <w:t xml:space="preserve">            post:</w:t>
      </w:r>
    </w:p>
    <w:p w14:paraId="7302C2A9" w14:textId="77777777" w:rsidR="00C22A60" w:rsidRDefault="00C22A60" w:rsidP="00C22A60">
      <w:pPr>
        <w:pStyle w:val="PL"/>
      </w:pPr>
      <w:r>
        <w:t xml:space="preserve">              requestBody:</w:t>
      </w:r>
    </w:p>
    <w:p w14:paraId="4BF2C79A" w14:textId="77777777" w:rsidR="00C22A60" w:rsidRDefault="00C22A60" w:rsidP="00C22A60">
      <w:pPr>
        <w:pStyle w:val="PL"/>
      </w:pPr>
      <w:r>
        <w:t xml:space="preserve">                required: true</w:t>
      </w:r>
    </w:p>
    <w:p w14:paraId="3BE042AD" w14:textId="77777777" w:rsidR="00C22A60" w:rsidRDefault="00C22A60" w:rsidP="00C22A60">
      <w:pPr>
        <w:pStyle w:val="PL"/>
      </w:pPr>
      <w:r>
        <w:t xml:space="preserve">                content:</w:t>
      </w:r>
    </w:p>
    <w:p w14:paraId="256AB79F" w14:textId="77777777" w:rsidR="00C22A60" w:rsidRDefault="00C22A60" w:rsidP="00C22A60">
      <w:pPr>
        <w:pStyle w:val="PL"/>
      </w:pPr>
      <w:r>
        <w:t xml:space="preserve">                  application/json:</w:t>
      </w:r>
    </w:p>
    <w:p w14:paraId="0A132143" w14:textId="77777777" w:rsidR="00C22A60" w:rsidRDefault="00C22A60" w:rsidP="00C22A60">
      <w:pPr>
        <w:pStyle w:val="PL"/>
      </w:pPr>
      <w:r>
        <w:t xml:space="preserve">                    schema:</w:t>
      </w:r>
    </w:p>
    <w:p w14:paraId="1AEFBA4B" w14:textId="77777777" w:rsidR="00C22A60" w:rsidRDefault="00C22A60" w:rsidP="00C22A60">
      <w:pPr>
        <w:pStyle w:val="PL"/>
      </w:pPr>
      <w:r>
        <w:t xml:space="preserve">                      $ref: '#/components/schemas/NotifyChangedAlarm'</w:t>
      </w:r>
    </w:p>
    <w:p w14:paraId="79CA9680" w14:textId="77777777" w:rsidR="00C22A60" w:rsidRDefault="00C22A60" w:rsidP="00C22A60">
      <w:pPr>
        <w:pStyle w:val="PL"/>
      </w:pPr>
      <w:r>
        <w:t xml:space="preserve">              responses:</w:t>
      </w:r>
    </w:p>
    <w:p w14:paraId="6BFCA2BC" w14:textId="77777777" w:rsidR="00C22A60" w:rsidRDefault="00C22A60" w:rsidP="00C22A60">
      <w:pPr>
        <w:pStyle w:val="PL"/>
      </w:pPr>
      <w:r>
        <w:t xml:space="preserve">                '204':</w:t>
      </w:r>
    </w:p>
    <w:p w14:paraId="55FBF869" w14:textId="77777777" w:rsidR="00C22A60" w:rsidRDefault="00C22A60" w:rsidP="00C22A60">
      <w:pPr>
        <w:pStyle w:val="PL"/>
      </w:pPr>
      <w:r>
        <w:t xml:space="preserve">                  description: &gt;-</w:t>
      </w:r>
    </w:p>
    <w:p w14:paraId="3E75C68F" w14:textId="77777777" w:rsidR="00C22A60" w:rsidRDefault="00C22A60" w:rsidP="00C22A60">
      <w:pPr>
        <w:pStyle w:val="PL"/>
      </w:pPr>
      <w:r>
        <w:t xml:space="preserve">                    Success case ("204 No Content").</w:t>
      </w:r>
    </w:p>
    <w:p w14:paraId="474F43CD" w14:textId="77777777" w:rsidR="00C22A60" w:rsidRDefault="00C22A60" w:rsidP="00C22A60">
      <w:pPr>
        <w:pStyle w:val="PL"/>
      </w:pPr>
      <w:r>
        <w:t xml:space="preserve">                    The notification is successfully delivered. The response message</w:t>
      </w:r>
    </w:p>
    <w:p w14:paraId="46E8DFDF" w14:textId="77777777" w:rsidR="00C22A60" w:rsidRDefault="00C22A60" w:rsidP="00C22A60">
      <w:pPr>
        <w:pStyle w:val="PL"/>
      </w:pPr>
      <w:r>
        <w:t xml:space="preserve">                    body is absent.</w:t>
      </w:r>
    </w:p>
    <w:p w14:paraId="6EE14407" w14:textId="77777777" w:rsidR="00C22A60" w:rsidRDefault="00C22A60" w:rsidP="00C22A60">
      <w:pPr>
        <w:pStyle w:val="PL"/>
      </w:pPr>
      <w:r>
        <w:t xml:space="preserve">                default:</w:t>
      </w:r>
    </w:p>
    <w:p w14:paraId="52FBAE76" w14:textId="77777777" w:rsidR="00C22A60" w:rsidRDefault="00C22A60" w:rsidP="00C22A60">
      <w:pPr>
        <w:pStyle w:val="PL"/>
      </w:pPr>
      <w:r>
        <w:t xml:space="preserve">                  description: Error case.</w:t>
      </w:r>
    </w:p>
    <w:p w14:paraId="1C60D0B1" w14:textId="77777777" w:rsidR="00C22A60" w:rsidRDefault="00C22A60" w:rsidP="00C22A60">
      <w:pPr>
        <w:pStyle w:val="PL"/>
      </w:pPr>
      <w:r>
        <w:t xml:space="preserve">                  content:</w:t>
      </w:r>
    </w:p>
    <w:p w14:paraId="4932D863" w14:textId="77777777" w:rsidR="00C22A60" w:rsidRDefault="00C22A60" w:rsidP="00C22A60">
      <w:pPr>
        <w:pStyle w:val="PL"/>
      </w:pPr>
      <w:r>
        <w:t xml:space="preserve">                    application/json:</w:t>
      </w:r>
    </w:p>
    <w:p w14:paraId="3EA42FBF" w14:textId="77777777" w:rsidR="00C22A60" w:rsidRDefault="00C22A60" w:rsidP="00C22A60">
      <w:pPr>
        <w:pStyle w:val="PL"/>
      </w:pPr>
      <w:r>
        <w:t xml:space="preserve">                      schema:</w:t>
      </w:r>
    </w:p>
    <w:p w14:paraId="3BC88DCD" w14:textId="77777777" w:rsidR="00C22A60" w:rsidRDefault="00C22A60" w:rsidP="00C22A60">
      <w:pPr>
        <w:pStyle w:val="PL"/>
      </w:pPr>
      <w:r>
        <w:t xml:space="preserve">                        $ref: 'TS28623_ComDefs.yaml#/components/schemas/ErrorResponse'</w:t>
      </w:r>
    </w:p>
    <w:p w14:paraId="17F4BC07" w14:textId="77777777" w:rsidR="00C22A60" w:rsidRDefault="00C22A60" w:rsidP="00C22A60">
      <w:pPr>
        <w:pStyle w:val="PL"/>
      </w:pPr>
      <w:r>
        <w:t xml:space="preserve">        notifyChangedAlarmGeneral:</w:t>
      </w:r>
    </w:p>
    <w:p w14:paraId="22DE281E" w14:textId="77777777" w:rsidR="00C22A60" w:rsidRDefault="00C22A60" w:rsidP="00C22A60">
      <w:pPr>
        <w:pStyle w:val="PL"/>
      </w:pPr>
      <w:r>
        <w:t xml:space="preserve">          '{request.body#/consumerReference}':</w:t>
      </w:r>
    </w:p>
    <w:p w14:paraId="3FB5DCFE" w14:textId="77777777" w:rsidR="00C22A60" w:rsidRDefault="00C22A60" w:rsidP="00C22A60">
      <w:pPr>
        <w:pStyle w:val="PL"/>
      </w:pPr>
      <w:r>
        <w:t xml:space="preserve">            post:</w:t>
      </w:r>
    </w:p>
    <w:p w14:paraId="3EEBCACC" w14:textId="77777777" w:rsidR="00C22A60" w:rsidRDefault="00C22A60" w:rsidP="00C22A60">
      <w:pPr>
        <w:pStyle w:val="PL"/>
      </w:pPr>
      <w:r>
        <w:t xml:space="preserve">              requestBody:</w:t>
      </w:r>
    </w:p>
    <w:p w14:paraId="76CFDBBB" w14:textId="77777777" w:rsidR="00C22A60" w:rsidRDefault="00C22A60" w:rsidP="00C22A60">
      <w:pPr>
        <w:pStyle w:val="PL"/>
      </w:pPr>
      <w:r>
        <w:t xml:space="preserve">                required: true</w:t>
      </w:r>
    </w:p>
    <w:p w14:paraId="1F2D9D28" w14:textId="77777777" w:rsidR="00C22A60" w:rsidRDefault="00C22A60" w:rsidP="00C22A60">
      <w:pPr>
        <w:pStyle w:val="PL"/>
      </w:pPr>
      <w:r>
        <w:t xml:space="preserve">                content:</w:t>
      </w:r>
    </w:p>
    <w:p w14:paraId="33F2C3B3" w14:textId="77777777" w:rsidR="00C22A60" w:rsidRDefault="00C22A60" w:rsidP="00C22A60">
      <w:pPr>
        <w:pStyle w:val="PL"/>
      </w:pPr>
      <w:r>
        <w:t xml:space="preserve">                  application/json:</w:t>
      </w:r>
    </w:p>
    <w:p w14:paraId="034A7E67" w14:textId="77777777" w:rsidR="00C22A60" w:rsidRDefault="00C22A60" w:rsidP="00C22A60">
      <w:pPr>
        <w:pStyle w:val="PL"/>
      </w:pPr>
      <w:r>
        <w:t xml:space="preserve">                    schema:</w:t>
      </w:r>
    </w:p>
    <w:p w14:paraId="5BDFD6C2" w14:textId="77777777" w:rsidR="00C22A60" w:rsidRDefault="00C22A60" w:rsidP="00C22A60">
      <w:pPr>
        <w:pStyle w:val="PL"/>
      </w:pPr>
      <w:r>
        <w:t xml:space="preserve">                      oneOf:</w:t>
      </w:r>
    </w:p>
    <w:p w14:paraId="353ECA2A" w14:textId="77777777" w:rsidR="00C22A60" w:rsidRDefault="00C22A60" w:rsidP="00C22A60">
      <w:pPr>
        <w:pStyle w:val="PL"/>
      </w:pPr>
      <w:r>
        <w:t xml:space="preserve">                        - $ref: '#/components/schemas/NotifyChangedAlarmGeneral'</w:t>
      </w:r>
    </w:p>
    <w:p w14:paraId="44DE7723" w14:textId="77777777" w:rsidR="00C22A60" w:rsidRDefault="00C22A60" w:rsidP="00C22A60">
      <w:pPr>
        <w:pStyle w:val="PL"/>
      </w:pPr>
      <w:r>
        <w:t xml:space="preserve">                        - $ref: '#/components/schemas/NotifyChangedSecAlarmGeneral'</w:t>
      </w:r>
    </w:p>
    <w:p w14:paraId="258D574D" w14:textId="77777777" w:rsidR="00C22A60" w:rsidRDefault="00C22A60" w:rsidP="00C22A60">
      <w:pPr>
        <w:pStyle w:val="PL"/>
      </w:pPr>
      <w:r>
        <w:t xml:space="preserve">              responses:</w:t>
      </w:r>
    </w:p>
    <w:p w14:paraId="3A5AF9CB" w14:textId="77777777" w:rsidR="00C22A60" w:rsidRDefault="00C22A60" w:rsidP="00C22A60">
      <w:pPr>
        <w:pStyle w:val="PL"/>
      </w:pPr>
      <w:r>
        <w:t xml:space="preserve">                '204':</w:t>
      </w:r>
    </w:p>
    <w:p w14:paraId="4F2DABE6" w14:textId="77777777" w:rsidR="00C22A60" w:rsidRDefault="00C22A60" w:rsidP="00C22A60">
      <w:pPr>
        <w:pStyle w:val="PL"/>
      </w:pPr>
      <w:r>
        <w:t xml:space="preserve">                  description: &gt;-</w:t>
      </w:r>
    </w:p>
    <w:p w14:paraId="26287784" w14:textId="77777777" w:rsidR="00C22A60" w:rsidRDefault="00C22A60" w:rsidP="00C22A60">
      <w:pPr>
        <w:pStyle w:val="PL"/>
      </w:pPr>
      <w:r>
        <w:t xml:space="preserve">                    Success case ("204 No Content").</w:t>
      </w:r>
    </w:p>
    <w:p w14:paraId="797DB813" w14:textId="77777777" w:rsidR="00C22A60" w:rsidRDefault="00C22A60" w:rsidP="00C22A60">
      <w:pPr>
        <w:pStyle w:val="PL"/>
      </w:pPr>
      <w:r>
        <w:t xml:space="preserve">                    The notification is successfully delivered. The response message</w:t>
      </w:r>
    </w:p>
    <w:p w14:paraId="670BA8C9" w14:textId="77777777" w:rsidR="00C22A60" w:rsidRDefault="00C22A60" w:rsidP="00C22A60">
      <w:pPr>
        <w:pStyle w:val="PL"/>
      </w:pPr>
      <w:r>
        <w:t xml:space="preserve">                    body is absent.</w:t>
      </w:r>
    </w:p>
    <w:p w14:paraId="455718D6" w14:textId="77777777" w:rsidR="00C22A60" w:rsidRDefault="00C22A60" w:rsidP="00C22A60">
      <w:pPr>
        <w:pStyle w:val="PL"/>
      </w:pPr>
      <w:r>
        <w:t xml:space="preserve">                default:</w:t>
      </w:r>
    </w:p>
    <w:p w14:paraId="3960A036" w14:textId="77777777" w:rsidR="00C22A60" w:rsidRDefault="00C22A60" w:rsidP="00C22A60">
      <w:pPr>
        <w:pStyle w:val="PL"/>
      </w:pPr>
      <w:r>
        <w:t xml:space="preserve">                  description: Error case.</w:t>
      </w:r>
    </w:p>
    <w:p w14:paraId="4AEF029F" w14:textId="77777777" w:rsidR="00C22A60" w:rsidRDefault="00C22A60" w:rsidP="00C22A60">
      <w:pPr>
        <w:pStyle w:val="PL"/>
      </w:pPr>
      <w:r>
        <w:lastRenderedPageBreak/>
        <w:t xml:space="preserve">                  content:</w:t>
      </w:r>
    </w:p>
    <w:p w14:paraId="4E4460C8" w14:textId="77777777" w:rsidR="00C22A60" w:rsidRDefault="00C22A60" w:rsidP="00C22A60">
      <w:pPr>
        <w:pStyle w:val="PL"/>
      </w:pPr>
      <w:r>
        <w:t xml:space="preserve">                    application/json:</w:t>
      </w:r>
    </w:p>
    <w:p w14:paraId="3041BC63" w14:textId="77777777" w:rsidR="00C22A60" w:rsidRDefault="00C22A60" w:rsidP="00C22A60">
      <w:pPr>
        <w:pStyle w:val="PL"/>
      </w:pPr>
      <w:r>
        <w:t xml:space="preserve">                      schema:</w:t>
      </w:r>
    </w:p>
    <w:p w14:paraId="64E4F2BC" w14:textId="77777777" w:rsidR="00C22A60" w:rsidRDefault="00C22A60" w:rsidP="00C22A60">
      <w:pPr>
        <w:pStyle w:val="PL"/>
      </w:pPr>
      <w:r>
        <w:t xml:space="preserve">                        $ref: 'TS28623_ComDefs.yaml#/components/schemas/ErrorResponse'</w:t>
      </w:r>
    </w:p>
    <w:p w14:paraId="3E410F28" w14:textId="77777777" w:rsidR="00C22A60" w:rsidRDefault="00C22A60" w:rsidP="00C22A60">
      <w:pPr>
        <w:pStyle w:val="PL"/>
      </w:pPr>
      <w:r>
        <w:t xml:space="preserve">        notifyCorrelatedNotificationChanged:</w:t>
      </w:r>
    </w:p>
    <w:p w14:paraId="60EF4AD8" w14:textId="77777777" w:rsidR="00C22A60" w:rsidRDefault="00C22A60" w:rsidP="00C22A60">
      <w:pPr>
        <w:pStyle w:val="PL"/>
      </w:pPr>
      <w:r>
        <w:t xml:space="preserve">          '{request.body#/consumerReference}':</w:t>
      </w:r>
    </w:p>
    <w:p w14:paraId="57172E16" w14:textId="77777777" w:rsidR="00C22A60" w:rsidRDefault="00C22A60" w:rsidP="00C22A60">
      <w:pPr>
        <w:pStyle w:val="PL"/>
      </w:pPr>
      <w:r>
        <w:t xml:space="preserve">            post:</w:t>
      </w:r>
    </w:p>
    <w:p w14:paraId="2F4FF83B" w14:textId="77777777" w:rsidR="00C22A60" w:rsidRDefault="00C22A60" w:rsidP="00C22A60">
      <w:pPr>
        <w:pStyle w:val="PL"/>
      </w:pPr>
      <w:r>
        <w:t xml:space="preserve">              requestBody:</w:t>
      </w:r>
    </w:p>
    <w:p w14:paraId="29F2BB0A" w14:textId="77777777" w:rsidR="00C22A60" w:rsidRDefault="00C22A60" w:rsidP="00C22A60">
      <w:pPr>
        <w:pStyle w:val="PL"/>
      </w:pPr>
      <w:r>
        <w:t xml:space="preserve">                required: true</w:t>
      </w:r>
    </w:p>
    <w:p w14:paraId="5FFE2CAC" w14:textId="77777777" w:rsidR="00C22A60" w:rsidRDefault="00C22A60" w:rsidP="00C22A60">
      <w:pPr>
        <w:pStyle w:val="PL"/>
      </w:pPr>
      <w:r>
        <w:t xml:space="preserve">                content:</w:t>
      </w:r>
    </w:p>
    <w:p w14:paraId="3504AB9C" w14:textId="77777777" w:rsidR="00C22A60" w:rsidRDefault="00C22A60" w:rsidP="00C22A60">
      <w:pPr>
        <w:pStyle w:val="PL"/>
      </w:pPr>
      <w:r>
        <w:t xml:space="preserve">                  application/json:</w:t>
      </w:r>
    </w:p>
    <w:p w14:paraId="0F385372" w14:textId="77777777" w:rsidR="00C22A60" w:rsidRDefault="00C22A60" w:rsidP="00C22A60">
      <w:pPr>
        <w:pStyle w:val="PL"/>
      </w:pPr>
      <w:r>
        <w:t xml:space="preserve">                    schema:</w:t>
      </w:r>
    </w:p>
    <w:p w14:paraId="7EE5F2BC" w14:textId="77777777" w:rsidR="00C22A60" w:rsidRDefault="00C22A60" w:rsidP="00C22A60">
      <w:pPr>
        <w:pStyle w:val="PL"/>
      </w:pPr>
      <w:r>
        <w:t xml:space="preserve">                      $ref: '#/components/schemas/NotifyCorrelatedNotificationChanged'</w:t>
      </w:r>
    </w:p>
    <w:p w14:paraId="569E0A96" w14:textId="77777777" w:rsidR="00C22A60" w:rsidRDefault="00C22A60" w:rsidP="00C22A60">
      <w:pPr>
        <w:pStyle w:val="PL"/>
      </w:pPr>
      <w:r>
        <w:t xml:space="preserve">              responses:</w:t>
      </w:r>
    </w:p>
    <w:p w14:paraId="0808F2BD" w14:textId="77777777" w:rsidR="00C22A60" w:rsidRDefault="00C22A60" w:rsidP="00C22A60">
      <w:pPr>
        <w:pStyle w:val="PL"/>
      </w:pPr>
      <w:r>
        <w:t xml:space="preserve">                '204':</w:t>
      </w:r>
    </w:p>
    <w:p w14:paraId="5A54F2C2" w14:textId="77777777" w:rsidR="00C22A60" w:rsidRDefault="00C22A60" w:rsidP="00C22A60">
      <w:pPr>
        <w:pStyle w:val="PL"/>
      </w:pPr>
      <w:r>
        <w:t xml:space="preserve">                  description: &gt;-</w:t>
      </w:r>
    </w:p>
    <w:p w14:paraId="07F1DBDD" w14:textId="77777777" w:rsidR="00C22A60" w:rsidRDefault="00C22A60" w:rsidP="00C22A60">
      <w:pPr>
        <w:pStyle w:val="PL"/>
      </w:pPr>
      <w:r>
        <w:t xml:space="preserve">                    Success case ("204 No Content").</w:t>
      </w:r>
    </w:p>
    <w:p w14:paraId="648C6987" w14:textId="77777777" w:rsidR="00C22A60" w:rsidRDefault="00C22A60" w:rsidP="00C22A60">
      <w:pPr>
        <w:pStyle w:val="PL"/>
      </w:pPr>
      <w:r>
        <w:t xml:space="preserve">                    The notification is successfully delivered. The response message</w:t>
      </w:r>
    </w:p>
    <w:p w14:paraId="79B93B61" w14:textId="77777777" w:rsidR="00C22A60" w:rsidRDefault="00C22A60" w:rsidP="00C22A60">
      <w:pPr>
        <w:pStyle w:val="PL"/>
      </w:pPr>
      <w:r>
        <w:t xml:space="preserve">                    body is absent.</w:t>
      </w:r>
    </w:p>
    <w:p w14:paraId="5227E230" w14:textId="77777777" w:rsidR="00C22A60" w:rsidRDefault="00C22A60" w:rsidP="00C22A60">
      <w:pPr>
        <w:pStyle w:val="PL"/>
      </w:pPr>
      <w:r>
        <w:t xml:space="preserve">                default:</w:t>
      </w:r>
    </w:p>
    <w:p w14:paraId="5F1D1F48" w14:textId="77777777" w:rsidR="00C22A60" w:rsidRDefault="00C22A60" w:rsidP="00C22A60">
      <w:pPr>
        <w:pStyle w:val="PL"/>
      </w:pPr>
      <w:r>
        <w:t xml:space="preserve">                  description: Error case.</w:t>
      </w:r>
    </w:p>
    <w:p w14:paraId="7B45F0CF" w14:textId="77777777" w:rsidR="00C22A60" w:rsidRDefault="00C22A60" w:rsidP="00C22A60">
      <w:pPr>
        <w:pStyle w:val="PL"/>
      </w:pPr>
      <w:r>
        <w:t xml:space="preserve">                  content:</w:t>
      </w:r>
    </w:p>
    <w:p w14:paraId="4534255E" w14:textId="77777777" w:rsidR="00C22A60" w:rsidRDefault="00C22A60" w:rsidP="00C22A60">
      <w:pPr>
        <w:pStyle w:val="PL"/>
      </w:pPr>
      <w:r>
        <w:t xml:space="preserve">                    application/json:</w:t>
      </w:r>
    </w:p>
    <w:p w14:paraId="7C8A5DD6" w14:textId="77777777" w:rsidR="00C22A60" w:rsidRDefault="00C22A60" w:rsidP="00C22A60">
      <w:pPr>
        <w:pStyle w:val="PL"/>
      </w:pPr>
      <w:r>
        <w:t xml:space="preserve">                      schema:</w:t>
      </w:r>
    </w:p>
    <w:p w14:paraId="633EE103" w14:textId="77777777" w:rsidR="00C22A60" w:rsidRDefault="00C22A60" w:rsidP="00C22A60">
      <w:pPr>
        <w:pStyle w:val="PL"/>
      </w:pPr>
      <w:r>
        <w:t xml:space="preserve">                        $ref: 'TS28623_ComDefs.yaml#/components/schemas/ErrorResponse'</w:t>
      </w:r>
    </w:p>
    <w:p w14:paraId="7E4B1D1B" w14:textId="77777777" w:rsidR="00C22A60" w:rsidRDefault="00C22A60" w:rsidP="00C22A60">
      <w:pPr>
        <w:pStyle w:val="PL"/>
      </w:pPr>
      <w:r>
        <w:t xml:space="preserve">        notifyAckStateChanged:</w:t>
      </w:r>
    </w:p>
    <w:p w14:paraId="22A8A007" w14:textId="77777777" w:rsidR="00C22A60" w:rsidRDefault="00C22A60" w:rsidP="00C22A60">
      <w:pPr>
        <w:pStyle w:val="PL"/>
      </w:pPr>
      <w:r>
        <w:t xml:space="preserve">          '{request.body#/consumerReference}':</w:t>
      </w:r>
    </w:p>
    <w:p w14:paraId="3A0FF2E7" w14:textId="77777777" w:rsidR="00C22A60" w:rsidRDefault="00C22A60" w:rsidP="00C22A60">
      <w:pPr>
        <w:pStyle w:val="PL"/>
      </w:pPr>
      <w:r>
        <w:t xml:space="preserve">            post:</w:t>
      </w:r>
    </w:p>
    <w:p w14:paraId="10E650E7" w14:textId="77777777" w:rsidR="00C22A60" w:rsidRDefault="00C22A60" w:rsidP="00C22A60">
      <w:pPr>
        <w:pStyle w:val="PL"/>
      </w:pPr>
      <w:r>
        <w:t xml:space="preserve">              requestBody:</w:t>
      </w:r>
    </w:p>
    <w:p w14:paraId="6EBA5E3F" w14:textId="77777777" w:rsidR="00C22A60" w:rsidRDefault="00C22A60" w:rsidP="00C22A60">
      <w:pPr>
        <w:pStyle w:val="PL"/>
      </w:pPr>
      <w:r>
        <w:t xml:space="preserve">                required: true</w:t>
      </w:r>
    </w:p>
    <w:p w14:paraId="7EBE76CB" w14:textId="77777777" w:rsidR="00C22A60" w:rsidRDefault="00C22A60" w:rsidP="00C22A60">
      <w:pPr>
        <w:pStyle w:val="PL"/>
      </w:pPr>
      <w:r>
        <w:t xml:space="preserve">                content:</w:t>
      </w:r>
    </w:p>
    <w:p w14:paraId="6BE036C4" w14:textId="77777777" w:rsidR="00C22A60" w:rsidRDefault="00C22A60" w:rsidP="00C22A60">
      <w:pPr>
        <w:pStyle w:val="PL"/>
      </w:pPr>
      <w:r>
        <w:t xml:space="preserve">                  application/json:</w:t>
      </w:r>
    </w:p>
    <w:p w14:paraId="13A1E222" w14:textId="77777777" w:rsidR="00C22A60" w:rsidRDefault="00C22A60" w:rsidP="00C22A60">
      <w:pPr>
        <w:pStyle w:val="PL"/>
      </w:pPr>
      <w:r>
        <w:t xml:space="preserve">                    schema:</w:t>
      </w:r>
    </w:p>
    <w:p w14:paraId="446CFF9A" w14:textId="77777777" w:rsidR="00C22A60" w:rsidRDefault="00C22A60" w:rsidP="00C22A60">
      <w:pPr>
        <w:pStyle w:val="PL"/>
      </w:pPr>
      <w:r>
        <w:t xml:space="preserve">                      $ref: '#/components/schemas/NotifyAckStateChanged'</w:t>
      </w:r>
    </w:p>
    <w:p w14:paraId="24969B34" w14:textId="77777777" w:rsidR="00C22A60" w:rsidRDefault="00C22A60" w:rsidP="00C22A60">
      <w:pPr>
        <w:pStyle w:val="PL"/>
      </w:pPr>
      <w:r>
        <w:t xml:space="preserve">              responses:</w:t>
      </w:r>
    </w:p>
    <w:p w14:paraId="40CCCEB7" w14:textId="77777777" w:rsidR="00C22A60" w:rsidRDefault="00C22A60" w:rsidP="00C22A60">
      <w:pPr>
        <w:pStyle w:val="PL"/>
      </w:pPr>
      <w:r>
        <w:t xml:space="preserve">                '204':</w:t>
      </w:r>
    </w:p>
    <w:p w14:paraId="0C231E7F" w14:textId="77777777" w:rsidR="00C22A60" w:rsidRDefault="00C22A60" w:rsidP="00C22A60">
      <w:pPr>
        <w:pStyle w:val="PL"/>
      </w:pPr>
      <w:r>
        <w:t xml:space="preserve">                  description: &gt;-</w:t>
      </w:r>
    </w:p>
    <w:p w14:paraId="3A55A3B6" w14:textId="77777777" w:rsidR="00C22A60" w:rsidRDefault="00C22A60" w:rsidP="00C22A60">
      <w:pPr>
        <w:pStyle w:val="PL"/>
      </w:pPr>
      <w:r>
        <w:t xml:space="preserve">                    Success case ("204 No Content").</w:t>
      </w:r>
    </w:p>
    <w:p w14:paraId="02765217" w14:textId="77777777" w:rsidR="00C22A60" w:rsidRDefault="00C22A60" w:rsidP="00C22A60">
      <w:pPr>
        <w:pStyle w:val="PL"/>
      </w:pPr>
      <w:r>
        <w:t xml:space="preserve">                    The notification is successfully delivered. The response message</w:t>
      </w:r>
    </w:p>
    <w:p w14:paraId="1037EF16" w14:textId="77777777" w:rsidR="00C22A60" w:rsidRDefault="00C22A60" w:rsidP="00C22A60">
      <w:pPr>
        <w:pStyle w:val="PL"/>
      </w:pPr>
      <w:r>
        <w:t xml:space="preserve">                    body is absent.</w:t>
      </w:r>
    </w:p>
    <w:p w14:paraId="4CDBD159" w14:textId="77777777" w:rsidR="00C22A60" w:rsidRDefault="00C22A60" w:rsidP="00C22A60">
      <w:pPr>
        <w:pStyle w:val="PL"/>
      </w:pPr>
      <w:r>
        <w:t xml:space="preserve">                default:</w:t>
      </w:r>
    </w:p>
    <w:p w14:paraId="27FB1036" w14:textId="77777777" w:rsidR="00C22A60" w:rsidRDefault="00C22A60" w:rsidP="00C22A60">
      <w:pPr>
        <w:pStyle w:val="PL"/>
      </w:pPr>
      <w:r>
        <w:t xml:space="preserve">                  description: Error case.</w:t>
      </w:r>
    </w:p>
    <w:p w14:paraId="65A9A907" w14:textId="77777777" w:rsidR="00C22A60" w:rsidRDefault="00C22A60" w:rsidP="00C22A60">
      <w:pPr>
        <w:pStyle w:val="PL"/>
      </w:pPr>
      <w:r>
        <w:t xml:space="preserve">                  content:</w:t>
      </w:r>
    </w:p>
    <w:p w14:paraId="38C66156" w14:textId="77777777" w:rsidR="00C22A60" w:rsidRDefault="00C22A60" w:rsidP="00C22A60">
      <w:pPr>
        <w:pStyle w:val="PL"/>
      </w:pPr>
      <w:r>
        <w:t xml:space="preserve">                    application/json:</w:t>
      </w:r>
    </w:p>
    <w:p w14:paraId="2D90FA62" w14:textId="77777777" w:rsidR="00C22A60" w:rsidRDefault="00C22A60" w:rsidP="00C22A60">
      <w:pPr>
        <w:pStyle w:val="PL"/>
      </w:pPr>
      <w:r>
        <w:t xml:space="preserve">                      schema:</w:t>
      </w:r>
    </w:p>
    <w:p w14:paraId="2DE248C9" w14:textId="77777777" w:rsidR="00C22A60" w:rsidRDefault="00C22A60" w:rsidP="00C22A60">
      <w:pPr>
        <w:pStyle w:val="PL"/>
      </w:pPr>
      <w:r>
        <w:t xml:space="preserve">                        $ref: 'TS28623_ComDefs.yaml#/components/schemas/ErrorResponse'</w:t>
      </w:r>
    </w:p>
    <w:p w14:paraId="5D0F0FEC" w14:textId="77777777" w:rsidR="00C22A60" w:rsidRDefault="00C22A60" w:rsidP="00C22A60">
      <w:pPr>
        <w:pStyle w:val="PL"/>
      </w:pPr>
      <w:r>
        <w:t xml:space="preserve">        notifyComments:</w:t>
      </w:r>
    </w:p>
    <w:p w14:paraId="25E2C6D3" w14:textId="77777777" w:rsidR="00C22A60" w:rsidRDefault="00C22A60" w:rsidP="00C22A60">
      <w:pPr>
        <w:pStyle w:val="PL"/>
      </w:pPr>
      <w:r>
        <w:t xml:space="preserve">          '{request.body#/consumerReference}':</w:t>
      </w:r>
    </w:p>
    <w:p w14:paraId="07F24A52" w14:textId="77777777" w:rsidR="00C22A60" w:rsidRDefault="00C22A60" w:rsidP="00C22A60">
      <w:pPr>
        <w:pStyle w:val="PL"/>
      </w:pPr>
      <w:r>
        <w:t xml:space="preserve">            post:</w:t>
      </w:r>
    </w:p>
    <w:p w14:paraId="7519F212" w14:textId="77777777" w:rsidR="00C22A60" w:rsidRDefault="00C22A60" w:rsidP="00C22A60">
      <w:pPr>
        <w:pStyle w:val="PL"/>
      </w:pPr>
      <w:r>
        <w:t xml:space="preserve">              requestBody:</w:t>
      </w:r>
    </w:p>
    <w:p w14:paraId="7F6884E9" w14:textId="77777777" w:rsidR="00C22A60" w:rsidRDefault="00C22A60" w:rsidP="00C22A60">
      <w:pPr>
        <w:pStyle w:val="PL"/>
      </w:pPr>
      <w:r>
        <w:t xml:space="preserve">                required: true</w:t>
      </w:r>
    </w:p>
    <w:p w14:paraId="67BFDFE5" w14:textId="77777777" w:rsidR="00C22A60" w:rsidRDefault="00C22A60" w:rsidP="00C22A60">
      <w:pPr>
        <w:pStyle w:val="PL"/>
      </w:pPr>
      <w:r>
        <w:t xml:space="preserve">                content:</w:t>
      </w:r>
    </w:p>
    <w:p w14:paraId="46FD3AC5" w14:textId="77777777" w:rsidR="00C22A60" w:rsidRDefault="00C22A60" w:rsidP="00C22A60">
      <w:pPr>
        <w:pStyle w:val="PL"/>
      </w:pPr>
      <w:r>
        <w:t xml:space="preserve">                  application/json:</w:t>
      </w:r>
    </w:p>
    <w:p w14:paraId="7BC46497" w14:textId="77777777" w:rsidR="00C22A60" w:rsidRDefault="00C22A60" w:rsidP="00C22A60">
      <w:pPr>
        <w:pStyle w:val="PL"/>
      </w:pPr>
      <w:r>
        <w:t xml:space="preserve">                    schema:</w:t>
      </w:r>
    </w:p>
    <w:p w14:paraId="3853EA92" w14:textId="77777777" w:rsidR="00C22A60" w:rsidRDefault="00C22A60" w:rsidP="00C22A60">
      <w:pPr>
        <w:pStyle w:val="PL"/>
      </w:pPr>
      <w:r>
        <w:t xml:space="preserve">                      $ref: '#/components/schemas/NotifyComments'</w:t>
      </w:r>
    </w:p>
    <w:p w14:paraId="065AA44E" w14:textId="77777777" w:rsidR="00C22A60" w:rsidRDefault="00C22A60" w:rsidP="00C22A60">
      <w:pPr>
        <w:pStyle w:val="PL"/>
      </w:pPr>
      <w:r>
        <w:t xml:space="preserve">              responses:</w:t>
      </w:r>
    </w:p>
    <w:p w14:paraId="5E5DFFD4" w14:textId="77777777" w:rsidR="00C22A60" w:rsidRDefault="00C22A60" w:rsidP="00C22A60">
      <w:pPr>
        <w:pStyle w:val="PL"/>
      </w:pPr>
      <w:r>
        <w:t xml:space="preserve">                '204':</w:t>
      </w:r>
    </w:p>
    <w:p w14:paraId="572C4A65" w14:textId="77777777" w:rsidR="00C22A60" w:rsidRDefault="00C22A60" w:rsidP="00C22A60">
      <w:pPr>
        <w:pStyle w:val="PL"/>
      </w:pPr>
      <w:r>
        <w:t xml:space="preserve">                  description: &gt;-</w:t>
      </w:r>
    </w:p>
    <w:p w14:paraId="592EF17C" w14:textId="77777777" w:rsidR="00C22A60" w:rsidRDefault="00C22A60" w:rsidP="00C22A60">
      <w:pPr>
        <w:pStyle w:val="PL"/>
      </w:pPr>
      <w:r>
        <w:t xml:space="preserve">                    Success case ("204 No Content").</w:t>
      </w:r>
    </w:p>
    <w:p w14:paraId="78F3185B" w14:textId="77777777" w:rsidR="00C22A60" w:rsidRDefault="00C22A60" w:rsidP="00C22A60">
      <w:pPr>
        <w:pStyle w:val="PL"/>
      </w:pPr>
      <w:r>
        <w:t xml:space="preserve">                    The notification is successfully delivered. The response message</w:t>
      </w:r>
    </w:p>
    <w:p w14:paraId="20FA53FF" w14:textId="77777777" w:rsidR="00C22A60" w:rsidRDefault="00C22A60" w:rsidP="00C22A60">
      <w:pPr>
        <w:pStyle w:val="PL"/>
      </w:pPr>
      <w:r>
        <w:t xml:space="preserve">                    body is absent.</w:t>
      </w:r>
    </w:p>
    <w:p w14:paraId="3E7517B5" w14:textId="77777777" w:rsidR="00C22A60" w:rsidRDefault="00C22A60" w:rsidP="00C22A60">
      <w:pPr>
        <w:pStyle w:val="PL"/>
      </w:pPr>
      <w:r>
        <w:t xml:space="preserve">                default:</w:t>
      </w:r>
    </w:p>
    <w:p w14:paraId="2D1B4BD4" w14:textId="77777777" w:rsidR="00C22A60" w:rsidRDefault="00C22A60" w:rsidP="00C22A60">
      <w:pPr>
        <w:pStyle w:val="PL"/>
      </w:pPr>
      <w:r>
        <w:t xml:space="preserve">                  description: Error case.</w:t>
      </w:r>
    </w:p>
    <w:p w14:paraId="0B38CC06" w14:textId="77777777" w:rsidR="00C22A60" w:rsidRDefault="00C22A60" w:rsidP="00C22A60">
      <w:pPr>
        <w:pStyle w:val="PL"/>
      </w:pPr>
      <w:r>
        <w:t xml:space="preserve">                  content:</w:t>
      </w:r>
    </w:p>
    <w:p w14:paraId="1CF7CB03" w14:textId="77777777" w:rsidR="00C22A60" w:rsidRDefault="00C22A60" w:rsidP="00C22A60">
      <w:pPr>
        <w:pStyle w:val="PL"/>
      </w:pPr>
      <w:r>
        <w:t xml:space="preserve">                    application/json:</w:t>
      </w:r>
    </w:p>
    <w:p w14:paraId="6933FAD8" w14:textId="77777777" w:rsidR="00C22A60" w:rsidRDefault="00C22A60" w:rsidP="00C22A60">
      <w:pPr>
        <w:pStyle w:val="PL"/>
      </w:pPr>
      <w:r>
        <w:t xml:space="preserve">                      schema:</w:t>
      </w:r>
    </w:p>
    <w:p w14:paraId="0A2B189F" w14:textId="77777777" w:rsidR="00C22A60" w:rsidRDefault="00C22A60" w:rsidP="00C22A60">
      <w:pPr>
        <w:pStyle w:val="PL"/>
      </w:pPr>
      <w:r>
        <w:t xml:space="preserve">                        $ref: 'TS28623_ComDefs.yaml#/components/schemas/ErrorResponse'</w:t>
      </w:r>
    </w:p>
    <w:p w14:paraId="325C51AC" w14:textId="77777777" w:rsidR="00C22A60" w:rsidRDefault="00C22A60" w:rsidP="00C22A60">
      <w:pPr>
        <w:pStyle w:val="PL"/>
      </w:pPr>
      <w:r>
        <w:t xml:space="preserve">        notifyPotentialFaultyAlarmList:</w:t>
      </w:r>
    </w:p>
    <w:p w14:paraId="1AB5F905" w14:textId="77777777" w:rsidR="00C22A60" w:rsidRDefault="00C22A60" w:rsidP="00C22A60">
      <w:pPr>
        <w:pStyle w:val="PL"/>
      </w:pPr>
      <w:r>
        <w:t xml:space="preserve">          '{request.body#/consumerReference}':</w:t>
      </w:r>
    </w:p>
    <w:p w14:paraId="521EFDDF" w14:textId="77777777" w:rsidR="00C22A60" w:rsidRDefault="00C22A60" w:rsidP="00C22A60">
      <w:pPr>
        <w:pStyle w:val="PL"/>
      </w:pPr>
      <w:r>
        <w:t xml:space="preserve">            post:</w:t>
      </w:r>
    </w:p>
    <w:p w14:paraId="09FE31AD" w14:textId="77777777" w:rsidR="00C22A60" w:rsidRDefault="00C22A60" w:rsidP="00C22A60">
      <w:pPr>
        <w:pStyle w:val="PL"/>
      </w:pPr>
      <w:r>
        <w:t xml:space="preserve">              requestBody:</w:t>
      </w:r>
    </w:p>
    <w:p w14:paraId="77C46F45" w14:textId="77777777" w:rsidR="00C22A60" w:rsidRDefault="00C22A60" w:rsidP="00C22A60">
      <w:pPr>
        <w:pStyle w:val="PL"/>
      </w:pPr>
      <w:r>
        <w:t xml:space="preserve">                required: true</w:t>
      </w:r>
    </w:p>
    <w:p w14:paraId="45ED9776" w14:textId="77777777" w:rsidR="00C22A60" w:rsidRDefault="00C22A60" w:rsidP="00C22A60">
      <w:pPr>
        <w:pStyle w:val="PL"/>
      </w:pPr>
      <w:r>
        <w:t xml:space="preserve">                content:</w:t>
      </w:r>
    </w:p>
    <w:p w14:paraId="46D86B33" w14:textId="77777777" w:rsidR="00C22A60" w:rsidRDefault="00C22A60" w:rsidP="00C22A60">
      <w:pPr>
        <w:pStyle w:val="PL"/>
      </w:pPr>
      <w:r>
        <w:t xml:space="preserve">                  application/json:</w:t>
      </w:r>
    </w:p>
    <w:p w14:paraId="77955B7D" w14:textId="77777777" w:rsidR="00C22A60" w:rsidRDefault="00C22A60" w:rsidP="00C22A60">
      <w:pPr>
        <w:pStyle w:val="PL"/>
      </w:pPr>
      <w:r>
        <w:t xml:space="preserve">                    schema:</w:t>
      </w:r>
    </w:p>
    <w:p w14:paraId="37E3D40E" w14:textId="77777777" w:rsidR="00C22A60" w:rsidRDefault="00C22A60" w:rsidP="00C22A60">
      <w:pPr>
        <w:pStyle w:val="PL"/>
      </w:pPr>
      <w:r>
        <w:t xml:space="preserve">                      $ref: '#/components/schemas/NotifyPotentialFaultyAlarmList'</w:t>
      </w:r>
    </w:p>
    <w:p w14:paraId="3A4AEA7D" w14:textId="77777777" w:rsidR="00C22A60" w:rsidRDefault="00C22A60" w:rsidP="00C22A60">
      <w:pPr>
        <w:pStyle w:val="PL"/>
      </w:pPr>
      <w:r>
        <w:t xml:space="preserve">              responses:</w:t>
      </w:r>
    </w:p>
    <w:p w14:paraId="6712893C" w14:textId="77777777" w:rsidR="00C22A60" w:rsidRDefault="00C22A60" w:rsidP="00C22A60">
      <w:pPr>
        <w:pStyle w:val="PL"/>
      </w:pPr>
      <w:r>
        <w:t xml:space="preserve">                '204':</w:t>
      </w:r>
    </w:p>
    <w:p w14:paraId="4D27BC1B" w14:textId="77777777" w:rsidR="00C22A60" w:rsidRDefault="00C22A60" w:rsidP="00C22A60">
      <w:pPr>
        <w:pStyle w:val="PL"/>
      </w:pPr>
      <w:r>
        <w:lastRenderedPageBreak/>
        <w:t xml:space="preserve">                  description: &gt;-</w:t>
      </w:r>
    </w:p>
    <w:p w14:paraId="08683493" w14:textId="77777777" w:rsidR="00C22A60" w:rsidRDefault="00C22A60" w:rsidP="00C22A60">
      <w:pPr>
        <w:pStyle w:val="PL"/>
      </w:pPr>
      <w:r>
        <w:t xml:space="preserve">                    Success case ("204 No Content").</w:t>
      </w:r>
    </w:p>
    <w:p w14:paraId="20B599EF" w14:textId="77777777" w:rsidR="00C22A60" w:rsidRDefault="00C22A60" w:rsidP="00C22A60">
      <w:pPr>
        <w:pStyle w:val="PL"/>
      </w:pPr>
      <w:r>
        <w:t xml:space="preserve">                    The notification is successfully delivered. The response message</w:t>
      </w:r>
    </w:p>
    <w:p w14:paraId="71DF37F1" w14:textId="77777777" w:rsidR="00C22A60" w:rsidRDefault="00C22A60" w:rsidP="00C22A60">
      <w:pPr>
        <w:pStyle w:val="PL"/>
      </w:pPr>
      <w:r>
        <w:t xml:space="preserve">                    body is absent.</w:t>
      </w:r>
    </w:p>
    <w:p w14:paraId="1B721BC1" w14:textId="77777777" w:rsidR="00C22A60" w:rsidRDefault="00C22A60" w:rsidP="00C22A60">
      <w:pPr>
        <w:pStyle w:val="PL"/>
      </w:pPr>
      <w:r>
        <w:t xml:space="preserve">                default:</w:t>
      </w:r>
    </w:p>
    <w:p w14:paraId="039F70B1" w14:textId="77777777" w:rsidR="00C22A60" w:rsidRDefault="00C22A60" w:rsidP="00C22A60">
      <w:pPr>
        <w:pStyle w:val="PL"/>
      </w:pPr>
      <w:r>
        <w:t xml:space="preserve">                  description: Error case.</w:t>
      </w:r>
    </w:p>
    <w:p w14:paraId="16B2E4E9" w14:textId="77777777" w:rsidR="00C22A60" w:rsidRDefault="00C22A60" w:rsidP="00C22A60">
      <w:pPr>
        <w:pStyle w:val="PL"/>
      </w:pPr>
      <w:r>
        <w:t xml:space="preserve">                  content:</w:t>
      </w:r>
    </w:p>
    <w:p w14:paraId="6804715E" w14:textId="77777777" w:rsidR="00C22A60" w:rsidRDefault="00C22A60" w:rsidP="00C22A60">
      <w:pPr>
        <w:pStyle w:val="PL"/>
      </w:pPr>
      <w:r>
        <w:t xml:space="preserve">                    application/json:</w:t>
      </w:r>
    </w:p>
    <w:p w14:paraId="0D7E223B" w14:textId="77777777" w:rsidR="00C22A60" w:rsidRDefault="00C22A60" w:rsidP="00C22A60">
      <w:pPr>
        <w:pStyle w:val="PL"/>
      </w:pPr>
      <w:r>
        <w:t xml:space="preserve">                      schema:</w:t>
      </w:r>
    </w:p>
    <w:p w14:paraId="3AF3E74F" w14:textId="77777777" w:rsidR="00C22A60" w:rsidRDefault="00C22A60" w:rsidP="00C22A60">
      <w:pPr>
        <w:pStyle w:val="PL"/>
      </w:pPr>
      <w:r>
        <w:t xml:space="preserve">                        $ref: 'TS28623_ComDefs.yaml#/components/schemas/ErrorResponse'</w:t>
      </w:r>
    </w:p>
    <w:p w14:paraId="39FD8C2E" w14:textId="77777777" w:rsidR="00C22A60" w:rsidRDefault="00C22A60" w:rsidP="00C22A60">
      <w:pPr>
        <w:pStyle w:val="PL"/>
      </w:pPr>
      <w:r>
        <w:t xml:space="preserve">        notifyAlarmListRebuilt:</w:t>
      </w:r>
    </w:p>
    <w:p w14:paraId="4EF78951" w14:textId="77777777" w:rsidR="00C22A60" w:rsidRDefault="00C22A60" w:rsidP="00C22A60">
      <w:pPr>
        <w:pStyle w:val="PL"/>
      </w:pPr>
      <w:r>
        <w:t xml:space="preserve">          '{request.body#/consumerReference}':</w:t>
      </w:r>
    </w:p>
    <w:p w14:paraId="095BC2A5" w14:textId="77777777" w:rsidR="00C22A60" w:rsidRDefault="00C22A60" w:rsidP="00C22A60">
      <w:pPr>
        <w:pStyle w:val="PL"/>
      </w:pPr>
      <w:r>
        <w:t xml:space="preserve">            post:</w:t>
      </w:r>
    </w:p>
    <w:p w14:paraId="2046DBBB" w14:textId="77777777" w:rsidR="00C22A60" w:rsidRDefault="00C22A60" w:rsidP="00C22A60">
      <w:pPr>
        <w:pStyle w:val="PL"/>
      </w:pPr>
      <w:r>
        <w:t xml:space="preserve">              requestBody:</w:t>
      </w:r>
    </w:p>
    <w:p w14:paraId="596859B7" w14:textId="77777777" w:rsidR="00C22A60" w:rsidRDefault="00C22A60" w:rsidP="00C22A60">
      <w:pPr>
        <w:pStyle w:val="PL"/>
      </w:pPr>
      <w:r>
        <w:t xml:space="preserve">                required: true</w:t>
      </w:r>
    </w:p>
    <w:p w14:paraId="1346B7F2" w14:textId="77777777" w:rsidR="00C22A60" w:rsidRDefault="00C22A60" w:rsidP="00C22A60">
      <w:pPr>
        <w:pStyle w:val="PL"/>
      </w:pPr>
      <w:r>
        <w:t xml:space="preserve">                content:</w:t>
      </w:r>
    </w:p>
    <w:p w14:paraId="1B0B7910" w14:textId="77777777" w:rsidR="00C22A60" w:rsidRDefault="00C22A60" w:rsidP="00C22A60">
      <w:pPr>
        <w:pStyle w:val="PL"/>
      </w:pPr>
      <w:r>
        <w:t xml:space="preserve">                  application/json:</w:t>
      </w:r>
    </w:p>
    <w:p w14:paraId="22300C7E" w14:textId="77777777" w:rsidR="00C22A60" w:rsidRDefault="00C22A60" w:rsidP="00C22A60">
      <w:pPr>
        <w:pStyle w:val="PL"/>
      </w:pPr>
      <w:r>
        <w:t xml:space="preserve">                    schema:</w:t>
      </w:r>
    </w:p>
    <w:p w14:paraId="285C01A9" w14:textId="77777777" w:rsidR="00C22A60" w:rsidRDefault="00C22A60" w:rsidP="00C22A60">
      <w:pPr>
        <w:pStyle w:val="PL"/>
      </w:pPr>
      <w:r>
        <w:t xml:space="preserve">                      $ref: '#/components/schemas/NotifyAlarmListRebuilt'</w:t>
      </w:r>
    </w:p>
    <w:p w14:paraId="6CB87999" w14:textId="77777777" w:rsidR="00C22A60" w:rsidRDefault="00C22A60" w:rsidP="00C22A60">
      <w:pPr>
        <w:pStyle w:val="PL"/>
      </w:pPr>
      <w:r>
        <w:t xml:space="preserve">              responses:</w:t>
      </w:r>
    </w:p>
    <w:p w14:paraId="7C1DCE2D" w14:textId="77777777" w:rsidR="00C22A60" w:rsidRDefault="00C22A60" w:rsidP="00C22A60">
      <w:pPr>
        <w:pStyle w:val="PL"/>
      </w:pPr>
      <w:r>
        <w:t xml:space="preserve">                '204':</w:t>
      </w:r>
    </w:p>
    <w:p w14:paraId="1E7B8E42" w14:textId="77777777" w:rsidR="00C22A60" w:rsidRDefault="00C22A60" w:rsidP="00C22A60">
      <w:pPr>
        <w:pStyle w:val="PL"/>
      </w:pPr>
      <w:r>
        <w:t xml:space="preserve">                  description: &gt;-</w:t>
      </w:r>
    </w:p>
    <w:p w14:paraId="050D41D6" w14:textId="77777777" w:rsidR="00C22A60" w:rsidRDefault="00C22A60" w:rsidP="00C22A60">
      <w:pPr>
        <w:pStyle w:val="PL"/>
      </w:pPr>
      <w:r>
        <w:t xml:space="preserve">                    Success case ("204 No Content").</w:t>
      </w:r>
    </w:p>
    <w:p w14:paraId="68A369A2" w14:textId="77777777" w:rsidR="00C22A60" w:rsidRDefault="00C22A60" w:rsidP="00C22A60">
      <w:pPr>
        <w:pStyle w:val="PL"/>
      </w:pPr>
      <w:r>
        <w:t xml:space="preserve">                    The notification is successfully delivered. The response message</w:t>
      </w:r>
    </w:p>
    <w:p w14:paraId="60186336" w14:textId="77777777" w:rsidR="00C22A60" w:rsidRDefault="00C22A60" w:rsidP="00C22A60">
      <w:pPr>
        <w:pStyle w:val="PL"/>
      </w:pPr>
      <w:r>
        <w:t xml:space="preserve">                    body is absent.</w:t>
      </w:r>
    </w:p>
    <w:p w14:paraId="22A2F605" w14:textId="77777777" w:rsidR="00C22A60" w:rsidRDefault="00C22A60" w:rsidP="00C22A60">
      <w:pPr>
        <w:pStyle w:val="PL"/>
      </w:pPr>
      <w:r>
        <w:t xml:space="preserve">                default:</w:t>
      </w:r>
    </w:p>
    <w:p w14:paraId="60C4EAC4" w14:textId="77777777" w:rsidR="00C22A60" w:rsidRDefault="00C22A60" w:rsidP="00C22A60">
      <w:pPr>
        <w:pStyle w:val="PL"/>
      </w:pPr>
      <w:r>
        <w:t xml:space="preserve">                  description: Error case.</w:t>
      </w:r>
    </w:p>
    <w:p w14:paraId="7D6F4FF2" w14:textId="77777777" w:rsidR="00C22A60" w:rsidRDefault="00C22A60" w:rsidP="00C22A60">
      <w:pPr>
        <w:pStyle w:val="PL"/>
      </w:pPr>
      <w:r>
        <w:t xml:space="preserve">                  content:</w:t>
      </w:r>
    </w:p>
    <w:p w14:paraId="325AE296" w14:textId="77777777" w:rsidR="00C22A60" w:rsidRDefault="00C22A60" w:rsidP="00C22A60">
      <w:pPr>
        <w:pStyle w:val="PL"/>
      </w:pPr>
      <w:r>
        <w:t xml:space="preserve">                    application/json:</w:t>
      </w:r>
    </w:p>
    <w:p w14:paraId="63B36F14" w14:textId="77777777" w:rsidR="00C22A60" w:rsidRDefault="00C22A60" w:rsidP="00C22A60">
      <w:pPr>
        <w:pStyle w:val="PL"/>
      </w:pPr>
      <w:r>
        <w:t xml:space="preserve">                      schema:</w:t>
      </w:r>
    </w:p>
    <w:p w14:paraId="75B94341" w14:textId="77777777" w:rsidR="00C22A60" w:rsidRDefault="00C22A60" w:rsidP="00C22A60">
      <w:pPr>
        <w:pStyle w:val="PL"/>
      </w:pPr>
      <w:r>
        <w:t xml:space="preserve">                        $ref: 'TS28623_ComDefs.yaml#/components/schemas/ErrorResponse'</w:t>
      </w:r>
    </w:p>
    <w:p w14:paraId="5F561184" w14:textId="77777777" w:rsidR="00C22A60" w:rsidRDefault="00C22A60" w:rsidP="00C22A60">
      <w:pPr>
        <w:pStyle w:val="PL"/>
      </w:pPr>
      <w:r>
        <w:t xml:space="preserve">  /subscriptions/{subscriptionId}:</w:t>
      </w:r>
    </w:p>
    <w:p w14:paraId="03EAED5E" w14:textId="77777777" w:rsidR="00C22A60" w:rsidRDefault="00C22A60" w:rsidP="00C22A60">
      <w:pPr>
        <w:pStyle w:val="PL"/>
      </w:pPr>
      <w:r>
        <w:t xml:space="preserve">    delete:</w:t>
      </w:r>
    </w:p>
    <w:p w14:paraId="66A0DEA7" w14:textId="77777777" w:rsidR="00C22A60" w:rsidRDefault="00C22A60" w:rsidP="00C22A60">
      <w:pPr>
        <w:pStyle w:val="PL"/>
      </w:pPr>
      <w:r>
        <w:t xml:space="preserve">      summary: Delete a subscription</w:t>
      </w:r>
    </w:p>
    <w:p w14:paraId="448A8CA7" w14:textId="77777777" w:rsidR="00C22A60" w:rsidRDefault="00C22A60" w:rsidP="00C22A60">
      <w:pPr>
        <w:pStyle w:val="PL"/>
      </w:pPr>
      <w:r>
        <w:t xml:space="preserve">      description: &gt;-</w:t>
      </w:r>
    </w:p>
    <w:p w14:paraId="1242B04C" w14:textId="77777777" w:rsidR="00C22A60" w:rsidRDefault="00C22A60" w:rsidP="00C22A60">
      <w:pPr>
        <w:pStyle w:val="PL"/>
      </w:pPr>
      <w:r>
        <w:t xml:space="preserve">        The subscription is deleted by deleting the corresponding subscription</w:t>
      </w:r>
    </w:p>
    <w:p w14:paraId="23720DFB" w14:textId="77777777" w:rsidR="00C22A60" w:rsidRDefault="00C22A60" w:rsidP="00C22A60">
      <w:pPr>
        <w:pStyle w:val="PL"/>
      </w:pPr>
      <w:r>
        <w:t xml:space="preserve">        resource. The resource to be deleted is identified with the path</w:t>
      </w:r>
    </w:p>
    <w:p w14:paraId="698F1CC4" w14:textId="77777777" w:rsidR="00C22A60" w:rsidRDefault="00C22A60" w:rsidP="00C22A60">
      <w:pPr>
        <w:pStyle w:val="PL"/>
      </w:pPr>
      <w:r>
        <w:t xml:space="preserve">        component of the URI.</w:t>
      </w:r>
    </w:p>
    <w:p w14:paraId="324F6917" w14:textId="77777777" w:rsidR="00C22A60" w:rsidRDefault="00C22A60" w:rsidP="00C22A60">
      <w:pPr>
        <w:pStyle w:val="PL"/>
      </w:pPr>
      <w:r>
        <w:t xml:space="preserve">      parameters:</w:t>
      </w:r>
    </w:p>
    <w:p w14:paraId="2B7F61B0" w14:textId="77777777" w:rsidR="00C22A60" w:rsidRDefault="00C22A60" w:rsidP="00C22A60">
      <w:pPr>
        <w:pStyle w:val="PL"/>
      </w:pPr>
      <w:r>
        <w:t xml:space="preserve">        - name: subscriptionId</w:t>
      </w:r>
    </w:p>
    <w:p w14:paraId="50D3579B" w14:textId="77777777" w:rsidR="00C22A60" w:rsidRDefault="00C22A60" w:rsidP="00C22A60">
      <w:pPr>
        <w:pStyle w:val="PL"/>
      </w:pPr>
      <w:r>
        <w:t xml:space="preserve">          in: path</w:t>
      </w:r>
    </w:p>
    <w:p w14:paraId="56D4B7C3" w14:textId="77777777" w:rsidR="00C22A60" w:rsidRDefault="00C22A60" w:rsidP="00C22A60">
      <w:pPr>
        <w:pStyle w:val="PL"/>
      </w:pPr>
      <w:r>
        <w:t xml:space="preserve">          description: Identifies the subscription to be deleted.</w:t>
      </w:r>
    </w:p>
    <w:p w14:paraId="399AA79B" w14:textId="77777777" w:rsidR="00C22A60" w:rsidRDefault="00C22A60" w:rsidP="00C22A60">
      <w:pPr>
        <w:pStyle w:val="PL"/>
      </w:pPr>
      <w:r>
        <w:t xml:space="preserve">          required: true</w:t>
      </w:r>
    </w:p>
    <w:p w14:paraId="7D1CB122" w14:textId="77777777" w:rsidR="00C22A60" w:rsidRDefault="00C22A60" w:rsidP="00C22A60">
      <w:pPr>
        <w:pStyle w:val="PL"/>
      </w:pPr>
      <w:r>
        <w:t xml:space="preserve">          schema:</w:t>
      </w:r>
    </w:p>
    <w:p w14:paraId="50C45EA9" w14:textId="77777777" w:rsidR="00C22A60" w:rsidRDefault="00C22A60" w:rsidP="00C22A60">
      <w:pPr>
        <w:pStyle w:val="PL"/>
      </w:pPr>
      <w:r>
        <w:t xml:space="preserve">            type: string</w:t>
      </w:r>
    </w:p>
    <w:p w14:paraId="1870563C" w14:textId="77777777" w:rsidR="00C22A60" w:rsidRDefault="00C22A60" w:rsidP="00C22A60">
      <w:pPr>
        <w:pStyle w:val="PL"/>
      </w:pPr>
      <w:r>
        <w:t xml:space="preserve">      responses:</w:t>
      </w:r>
    </w:p>
    <w:p w14:paraId="28A8F14C" w14:textId="77777777" w:rsidR="00C22A60" w:rsidRDefault="00C22A60" w:rsidP="00C22A60">
      <w:pPr>
        <w:pStyle w:val="PL"/>
      </w:pPr>
      <w:r>
        <w:t xml:space="preserve">        '204':</w:t>
      </w:r>
    </w:p>
    <w:p w14:paraId="743DBE9B" w14:textId="77777777" w:rsidR="00C22A60" w:rsidRDefault="00C22A60" w:rsidP="00C22A60">
      <w:pPr>
        <w:pStyle w:val="PL"/>
      </w:pPr>
      <w:r>
        <w:t xml:space="preserve">          description: &gt;-</w:t>
      </w:r>
    </w:p>
    <w:p w14:paraId="7FC643E1" w14:textId="77777777" w:rsidR="00C22A60" w:rsidRDefault="00C22A60" w:rsidP="00C22A60">
      <w:pPr>
        <w:pStyle w:val="PL"/>
      </w:pPr>
      <w:r>
        <w:t xml:space="preserve">            Success case ("204 No Content").</w:t>
      </w:r>
    </w:p>
    <w:p w14:paraId="74270D70" w14:textId="77777777" w:rsidR="00C22A60" w:rsidRDefault="00C22A60" w:rsidP="00C22A60">
      <w:pPr>
        <w:pStyle w:val="PL"/>
      </w:pPr>
      <w:r>
        <w:t xml:space="preserve">            The subscription resource has been deleted. The response message body</w:t>
      </w:r>
    </w:p>
    <w:p w14:paraId="193B87E3" w14:textId="77777777" w:rsidR="00C22A60" w:rsidRDefault="00C22A60" w:rsidP="00C22A60">
      <w:pPr>
        <w:pStyle w:val="PL"/>
      </w:pPr>
      <w:r>
        <w:t xml:space="preserve">            is absent.</w:t>
      </w:r>
    </w:p>
    <w:p w14:paraId="1BD8CF3B" w14:textId="77777777" w:rsidR="00C22A60" w:rsidRDefault="00C22A60" w:rsidP="00C22A60">
      <w:pPr>
        <w:pStyle w:val="PL"/>
      </w:pPr>
      <w:r>
        <w:t xml:space="preserve">        default:</w:t>
      </w:r>
    </w:p>
    <w:p w14:paraId="6792D403" w14:textId="77777777" w:rsidR="00C22A60" w:rsidRDefault="00C22A60" w:rsidP="00C22A60">
      <w:pPr>
        <w:pStyle w:val="PL"/>
      </w:pPr>
      <w:r>
        <w:t xml:space="preserve">          description: Error case.</w:t>
      </w:r>
    </w:p>
    <w:p w14:paraId="06DC5F2B" w14:textId="77777777" w:rsidR="00C22A60" w:rsidRDefault="00C22A60" w:rsidP="00C22A60">
      <w:pPr>
        <w:pStyle w:val="PL"/>
      </w:pPr>
      <w:r>
        <w:t xml:space="preserve">          content:</w:t>
      </w:r>
    </w:p>
    <w:p w14:paraId="4F3BB38F" w14:textId="77777777" w:rsidR="00C22A60" w:rsidRDefault="00C22A60" w:rsidP="00C22A60">
      <w:pPr>
        <w:pStyle w:val="PL"/>
      </w:pPr>
      <w:r>
        <w:t xml:space="preserve">            application/json:</w:t>
      </w:r>
    </w:p>
    <w:p w14:paraId="406464F8" w14:textId="77777777" w:rsidR="00C22A60" w:rsidRDefault="00C22A60" w:rsidP="00C22A60">
      <w:pPr>
        <w:pStyle w:val="PL"/>
      </w:pPr>
      <w:r>
        <w:t xml:space="preserve">              schema:</w:t>
      </w:r>
    </w:p>
    <w:p w14:paraId="668246C6" w14:textId="77777777" w:rsidR="00C22A60" w:rsidRDefault="00C22A60" w:rsidP="00C22A60">
      <w:pPr>
        <w:pStyle w:val="PL"/>
      </w:pPr>
      <w:r>
        <w:t xml:space="preserve">                $ref: 'TS28623_ComDefs.yaml#/components/schemas/ErrorResponse'</w:t>
      </w:r>
    </w:p>
    <w:p w14:paraId="2EE1FB1D" w14:textId="77777777" w:rsidR="00C22A60" w:rsidRDefault="00C22A60" w:rsidP="00C22A60">
      <w:pPr>
        <w:pStyle w:val="PL"/>
      </w:pPr>
    </w:p>
    <w:p w14:paraId="2E6B5191" w14:textId="77777777" w:rsidR="00C22A60" w:rsidRDefault="00C22A60" w:rsidP="00C22A60">
      <w:pPr>
        <w:pStyle w:val="PL"/>
      </w:pPr>
      <w:r>
        <w:t>components:</w:t>
      </w:r>
    </w:p>
    <w:p w14:paraId="6624ECD5" w14:textId="77777777" w:rsidR="00C22A60" w:rsidRDefault="00C22A60" w:rsidP="00C22A60">
      <w:pPr>
        <w:pStyle w:val="PL"/>
      </w:pPr>
      <w:r>
        <w:t xml:space="preserve">  schemas:</w:t>
      </w:r>
    </w:p>
    <w:p w14:paraId="319E9A52" w14:textId="77777777" w:rsidR="00C22A60" w:rsidRDefault="00C22A60" w:rsidP="00C22A60">
      <w:pPr>
        <w:pStyle w:val="PL"/>
      </w:pPr>
    </w:p>
    <w:p w14:paraId="2C9307B1" w14:textId="77777777" w:rsidR="00C22A60" w:rsidRDefault="00C22A60" w:rsidP="00C22A60">
      <w:pPr>
        <w:pStyle w:val="PL"/>
      </w:pPr>
      <w:r>
        <w:t xml:space="preserve">  #---- Definition of AlarmRecord ----------------------------------------------------#</w:t>
      </w:r>
    </w:p>
    <w:p w14:paraId="1F9AEB38" w14:textId="77777777" w:rsidR="00C22A60" w:rsidRDefault="00C22A60" w:rsidP="00C22A60">
      <w:pPr>
        <w:pStyle w:val="PL"/>
      </w:pPr>
      <w:r>
        <w:t xml:space="preserve"> </w:t>
      </w:r>
    </w:p>
    <w:p w14:paraId="153E75A0" w14:textId="77777777" w:rsidR="00C22A60" w:rsidRDefault="00C22A60" w:rsidP="00C22A60">
      <w:pPr>
        <w:pStyle w:val="PL"/>
      </w:pPr>
      <w:r>
        <w:t xml:space="preserve">    AlarmId:</w:t>
      </w:r>
    </w:p>
    <w:p w14:paraId="18332A08" w14:textId="77777777" w:rsidR="00C22A60" w:rsidRDefault="00C22A60" w:rsidP="00C22A60">
      <w:pPr>
        <w:pStyle w:val="PL"/>
      </w:pPr>
      <w:r>
        <w:t xml:space="preserve">      type: string</w:t>
      </w:r>
    </w:p>
    <w:p w14:paraId="7DE04381" w14:textId="77777777" w:rsidR="00C22A60" w:rsidRDefault="00C22A60" w:rsidP="00C22A60">
      <w:pPr>
        <w:pStyle w:val="PL"/>
      </w:pPr>
      <w:r>
        <w:t xml:space="preserve">    AlarmType:</w:t>
      </w:r>
    </w:p>
    <w:p w14:paraId="1F8A9A76" w14:textId="77777777" w:rsidR="00C22A60" w:rsidRDefault="00C22A60" w:rsidP="00C22A60">
      <w:pPr>
        <w:pStyle w:val="PL"/>
      </w:pPr>
      <w:r>
        <w:t xml:space="preserve">      type: string</w:t>
      </w:r>
    </w:p>
    <w:p w14:paraId="2354583E" w14:textId="77777777" w:rsidR="00C22A60" w:rsidRDefault="00C22A60" w:rsidP="00C22A60">
      <w:pPr>
        <w:pStyle w:val="PL"/>
      </w:pPr>
      <w:r>
        <w:t xml:space="preserve">      enum:</w:t>
      </w:r>
    </w:p>
    <w:p w14:paraId="75C9FEEA" w14:textId="77777777" w:rsidR="00C22A60" w:rsidRDefault="00C22A60" w:rsidP="00C22A60">
      <w:pPr>
        <w:pStyle w:val="PL"/>
      </w:pPr>
      <w:r>
        <w:t xml:space="preserve">        - COMMUNICATIONS_ALARM</w:t>
      </w:r>
    </w:p>
    <w:p w14:paraId="61454048" w14:textId="77777777" w:rsidR="00C22A60" w:rsidRDefault="00C22A60" w:rsidP="00C22A60">
      <w:pPr>
        <w:pStyle w:val="PL"/>
      </w:pPr>
      <w:r>
        <w:t xml:space="preserve">        - QUALITY_OF_SERVICE_ALARM</w:t>
      </w:r>
    </w:p>
    <w:p w14:paraId="38BFEBF0" w14:textId="77777777" w:rsidR="00C22A60" w:rsidRDefault="00C22A60" w:rsidP="00C22A60">
      <w:pPr>
        <w:pStyle w:val="PL"/>
      </w:pPr>
      <w:r>
        <w:t xml:space="preserve">        - PROCESSING_ERROR_ALARM</w:t>
      </w:r>
    </w:p>
    <w:p w14:paraId="35CB319A" w14:textId="77777777" w:rsidR="00C22A60" w:rsidRDefault="00C22A60" w:rsidP="00C22A60">
      <w:pPr>
        <w:pStyle w:val="PL"/>
      </w:pPr>
      <w:r>
        <w:t xml:space="preserve">        - EQUIPMENT_ALARM</w:t>
      </w:r>
    </w:p>
    <w:p w14:paraId="4F3AAB80" w14:textId="77777777" w:rsidR="00C22A60" w:rsidRDefault="00C22A60" w:rsidP="00C22A60">
      <w:pPr>
        <w:pStyle w:val="PL"/>
      </w:pPr>
      <w:r>
        <w:t xml:space="preserve">        - ENVIRONMENTAL_ALARM</w:t>
      </w:r>
    </w:p>
    <w:p w14:paraId="18D21D14" w14:textId="77777777" w:rsidR="00C22A60" w:rsidRDefault="00C22A60" w:rsidP="00C22A60">
      <w:pPr>
        <w:pStyle w:val="PL"/>
      </w:pPr>
      <w:r>
        <w:t xml:space="preserve">        - INTEGRITY_VIOLATION</w:t>
      </w:r>
    </w:p>
    <w:p w14:paraId="4FB237FF" w14:textId="77777777" w:rsidR="00C22A60" w:rsidRDefault="00C22A60" w:rsidP="00C22A60">
      <w:pPr>
        <w:pStyle w:val="PL"/>
      </w:pPr>
      <w:r>
        <w:t xml:space="preserve">        - OPERATIONAL_VIOLATION</w:t>
      </w:r>
    </w:p>
    <w:p w14:paraId="031B002A" w14:textId="77777777" w:rsidR="00C22A60" w:rsidRDefault="00C22A60" w:rsidP="00C22A60">
      <w:pPr>
        <w:pStyle w:val="PL"/>
      </w:pPr>
      <w:r>
        <w:t xml:space="preserve">        - PHYSICAL_VIOLATION</w:t>
      </w:r>
    </w:p>
    <w:p w14:paraId="3DE20C85" w14:textId="77777777" w:rsidR="00C22A60" w:rsidRDefault="00C22A60" w:rsidP="00C22A60">
      <w:pPr>
        <w:pStyle w:val="PL"/>
      </w:pPr>
      <w:r>
        <w:t xml:space="preserve">        - SECURITY_SERVICE_OR_MECHANISM_VIOLATION</w:t>
      </w:r>
    </w:p>
    <w:p w14:paraId="24072C2D" w14:textId="77777777" w:rsidR="00C22A60" w:rsidRDefault="00C22A60" w:rsidP="00C22A60">
      <w:pPr>
        <w:pStyle w:val="PL"/>
      </w:pPr>
      <w:r>
        <w:t xml:space="preserve">        - TIME_DOMAIN_VIOLATION</w:t>
      </w:r>
    </w:p>
    <w:p w14:paraId="42368D5E" w14:textId="77777777" w:rsidR="00C22A60" w:rsidRDefault="00C22A60" w:rsidP="00C22A60">
      <w:pPr>
        <w:pStyle w:val="PL"/>
      </w:pPr>
      <w:r>
        <w:lastRenderedPageBreak/>
        <w:t xml:space="preserve">    ProbableCause:</w:t>
      </w:r>
    </w:p>
    <w:p w14:paraId="41DA32E1" w14:textId="77777777" w:rsidR="00C22A60" w:rsidRDefault="00C22A60" w:rsidP="00C22A60">
      <w:pPr>
        <w:pStyle w:val="PL"/>
      </w:pPr>
      <w:r>
        <w:t xml:space="preserve">      description: &gt;-</w:t>
      </w:r>
    </w:p>
    <w:p w14:paraId="6ADEB282" w14:textId="77777777" w:rsidR="00C22A60" w:rsidRDefault="00C22A60" w:rsidP="00C22A60">
      <w:pPr>
        <w:pStyle w:val="PL"/>
      </w:pPr>
      <w:r>
        <w:t xml:space="preserve">        The value of the probable cause may be a specific standardized string, or any</w:t>
      </w:r>
    </w:p>
    <w:p w14:paraId="7C731E15" w14:textId="77777777" w:rsidR="00C22A60" w:rsidRDefault="00C22A60" w:rsidP="00C22A60">
      <w:pPr>
        <w:pStyle w:val="PL"/>
      </w:pPr>
      <w:r>
        <w:t xml:space="preserve">        vendor provided string. Probable cause strings are not standardized in the</w:t>
      </w:r>
    </w:p>
    <w:p w14:paraId="67560B61" w14:textId="77777777" w:rsidR="00C22A60" w:rsidRDefault="00C22A60" w:rsidP="00C22A60">
      <w:pPr>
        <w:pStyle w:val="PL"/>
      </w:pPr>
      <w:r>
        <w:t xml:space="preserve">        present document. They may be added in a future version. Up to then the</w:t>
      </w:r>
    </w:p>
    <w:p w14:paraId="6AFF7CE6" w14:textId="77777777" w:rsidR="00C22A60" w:rsidRDefault="00C22A60" w:rsidP="00C22A60">
      <w:pPr>
        <w:pStyle w:val="PL"/>
      </w:pPr>
      <w:r>
        <w:t xml:space="preserve">        mapping of the generic probable cause strings "PROBABLE_CAUSE_001" to</w:t>
      </w:r>
    </w:p>
    <w:p w14:paraId="66677CA3" w14:textId="77777777" w:rsidR="00C22A60" w:rsidRDefault="00C22A60" w:rsidP="00C22A60">
      <w:pPr>
        <w:pStyle w:val="PL"/>
      </w:pPr>
      <w:r>
        <w:t xml:space="preserve">        "PROBABLE_CAUSE_005" is vendor specific.</w:t>
      </w:r>
    </w:p>
    <w:p w14:paraId="2B256770" w14:textId="77777777" w:rsidR="00C22A60" w:rsidRDefault="00C22A60" w:rsidP="00C22A60">
      <w:pPr>
        <w:pStyle w:val="PL"/>
      </w:pPr>
      <w:r>
        <w:t xml:space="preserve">        The value of the probable cause may also be an integer. The mapping of integer</w:t>
      </w:r>
    </w:p>
    <w:p w14:paraId="54FDEE95" w14:textId="77777777" w:rsidR="00C22A60" w:rsidRDefault="00C22A60" w:rsidP="00C22A60">
      <w:pPr>
        <w:pStyle w:val="PL"/>
      </w:pPr>
      <w:r>
        <w:t xml:space="preserve">        values to probable causes is vendor specific.</w:t>
      </w:r>
    </w:p>
    <w:p w14:paraId="2CB69B21" w14:textId="77777777" w:rsidR="00C22A60" w:rsidRDefault="00C22A60" w:rsidP="00C22A60">
      <w:pPr>
        <w:pStyle w:val="PL"/>
      </w:pPr>
      <w:r>
        <w:t xml:space="preserve">      oneOf:</w:t>
      </w:r>
    </w:p>
    <w:p w14:paraId="746A0206" w14:textId="77777777" w:rsidR="00C22A60" w:rsidRDefault="00C22A60" w:rsidP="00C22A60">
      <w:pPr>
        <w:pStyle w:val="PL"/>
      </w:pPr>
      <w:r>
        <w:t xml:space="preserve">        - anyOf:</w:t>
      </w:r>
    </w:p>
    <w:p w14:paraId="21DC937F" w14:textId="77777777" w:rsidR="00C22A60" w:rsidRDefault="00C22A60" w:rsidP="00C22A60">
      <w:pPr>
        <w:pStyle w:val="PL"/>
      </w:pPr>
      <w:r>
        <w:t xml:space="preserve">            - type: string</w:t>
      </w:r>
    </w:p>
    <w:p w14:paraId="26133798" w14:textId="77777777" w:rsidR="00C22A60" w:rsidRDefault="00C22A60" w:rsidP="00C22A60">
      <w:pPr>
        <w:pStyle w:val="PL"/>
      </w:pPr>
      <w:r>
        <w:t xml:space="preserve">              enum:</w:t>
      </w:r>
    </w:p>
    <w:p w14:paraId="4A488E7F" w14:textId="77777777" w:rsidR="00C22A60" w:rsidRDefault="00C22A60" w:rsidP="00C22A60">
      <w:pPr>
        <w:pStyle w:val="PL"/>
      </w:pPr>
      <w:r>
        <w:t xml:space="preserve">                - PROBABLE_CAUSE_001</w:t>
      </w:r>
    </w:p>
    <w:p w14:paraId="5C8F7487" w14:textId="77777777" w:rsidR="00C22A60" w:rsidRDefault="00C22A60" w:rsidP="00C22A60">
      <w:pPr>
        <w:pStyle w:val="PL"/>
      </w:pPr>
      <w:r>
        <w:t xml:space="preserve">                - PROBABLE_CAUSE_002</w:t>
      </w:r>
    </w:p>
    <w:p w14:paraId="06764972" w14:textId="77777777" w:rsidR="00C22A60" w:rsidRDefault="00C22A60" w:rsidP="00C22A60">
      <w:pPr>
        <w:pStyle w:val="PL"/>
      </w:pPr>
      <w:r>
        <w:t xml:space="preserve">                - PROBABLE_CAUSE_003</w:t>
      </w:r>
    </w:p>
    <w:p w14:paraId="02EC4B32" w14:textId="77777777" w:rsidR="00C22A60" w:rsidRDefault="00C22A60" w:rsidP="00C22A60">
      <w:pPr>
        <w:pStyle w:val="PL"/>
      </w:pPr>
      <w:r>
        <w:t xml:space="preserve">                - PROBABLE_CAUSE_004</w:t>
      </w:r>
    </w:p>
    <w:p w14:paraId="3E0D7A28" w14:textId="77777777" w:rsidR="00C22A60" w:rsidRDefault="00C22A60" w:rsidP="00C22A60">
      <w:pPr>
        <w:pStyle w:val="PL"/>
      </w:pPr>
      <w:r>
        <w:t xml:space="preserve">                - PROBABLE_CAUSE_005</w:t>
      </w:r>
    </w:p>
    <w:p w14:paraId="261424D4" w14:textId="77777777" w:rsidR="00C22A60" w:rsidRDefault="00C22A60" w:rsidP="00C22A60">
      <w:pPr>
        <w:pStyle w:val="PL"/>
      </w:pPr>
      <w:r>
        <w:t xml:space="preserve">            - type: string</w:t>
      </w:r>
    </w:p>
    <w:p w14:paraId="6DD5B0C1" w14:textId="77777777" w:rsidR="00C22A60" w:rsidRDefault="00C22A60" w:rsidP="00C22A60">
      <w:pPr>
        <w:pStyle w:val="PL"/>
      </w:pPr>
      <w:r>
        <w:t xml:space="preserve">        - type: integer</w:t>
      </w:r>
    </w:p>
    <w:p w14:paraId="39EAD0DA" w14:textId="77777777" w:rsidR="00C22A60" w:rsidRDefault="00C22A60" w:rsidP="00C22A60">
      <w:pPr>
        <w:pStyle w:val="PL"/>
      </w:pPr>
      <w:r>
        <w:t xml:space="preserve">    SpecificProblem:</w:t>
      </w:r>
    </w:p>
    <w:p w14:paraId="005B150A" w14:textId="77777777" w:rsidR="00C22A60" w:rsidRDefault="00C22A60" w:rsidP="00C22A60">
      <w:pPr>
        <w:pStyle w:val="PL"/>
      </w:pPr>
      <w:r>
        <w:t xml:space="preserve">      oneOf:</w:t>
      </w:r>
    </w:p>
    <w:p w14:paraId="4142CBF1" w14:textId="77777777" w:rsidR="00C22A60" w:rsidRDefault="00C22A60" w:rsidP="00C22A60">
      <w:pPr>
        <w:pStyle w:val="PL"/>
      </w:pPr>
      <w:r>
        <w:t xml:space="preserve">        - type: string</w:t>
      </w:r>
    </w:p>
    <w:p w14:paraId="3A96B5F1" w14:textId="77777777" w:rsidR="00C22A60" w:rsidRDefault="00C22A60" w:rsidP="00C22A60">
      <w:pPr>
        <w:pStyle w:val="PL"/>
      </w:pPr>
      <w:r>
        <w:t xml:space="preserve">        - type: integer</w:t>
      </w:r>
    </w:p>
    <w:p w14:paraId="42CEBB2A" w14:textId="77777777" w:rsidR="00C22A60" w:rsidRDefault="00C22A60" w:rsidP="00C22A60">
      <w:pPr>
        <w:pStyle w:val="PL"/>
      </w:pPr>
      <w:r>
        <w:t xml:space="preserve">    PerceivedSeverity:</w:t>
      </w:r>
    </w:p>
    <w:p w14:paraId="0FEF0138" w14:textId="77777777" w:rsidR="00C22A60" w:rsidRDefault="00C22A60" w:rsidP="00C22A60">
      <w:pPr>
        <w:pStyle w:val="PL"/>
      </w:pPr>
      <w:r>
        <w:t xml:space="preserve">      type: string</w:t>
      </w:r>
    </w:p>
    <w:p w14:paraId="5F0E7558" w14:textId="77777777" w:rsidR="00C22A60" w:rsidRDefault="00C22A60" w:rsidP="00C22A60">
      <w:pPr>
        <w:pStyle w:val="PL"/>
      </w:pPr>
      <w:r>
        <w:t xml:space="preserve">      enum:</w:t>
      </w:r>
    </w:p>
    <w:p w14:paraId="48B88D0E" w14:textId="77777777" w:rsidR="00C22A60" w:rsidRDefault="00C22A60" w:rsidP="00C22A60">
      <w:pPr>
        <w:pStyle w:val="PL"/>
      </w:pPr>
      <w:r>
        <w:t xml:space="preserve">        - INDETERMINATE</w:t>
      </w:r>
    </w:p>
    <w:p w14:paraId="6B0834FD" w14:textId="77777777" w:rsidR="00C22A60" w:rsidRDefault="00C22A60" w:rsidP="00C22A60">
      <w:pPr>
        <w:pStyle w:val="PL"/>
      </w:pPr>
      <w:r>
        <w:t xml:space="preserve">        - CRITICAL</w:t>
      </w:r>
    </w:p>
    <w:p w14:paraId="34E5C51F" w14:textId="77777777" w:rsidR="00C22A60" w:rsidRDefault="00C22A60" w:rsidP="00C22A60">
      <w:pPr>
        <w:pStyle w:val="PL"/>
      </w:pPr>
      <w:r>
        <w:t xml:space="preserve">        - MAJOR</w:t>
      </w:r>
    </w:p>
    <w:p w14:paraId="6DC80FCC" w14:textId="77777777" w:rsidR="00C22A60" w:rsidRDefault="00C22A60" w:rsidP="00C22A60">
      <w:pPr>
        <w:pStyle w:val="PL"/>
      </w:pPr>
      <w:r>
        <w:t xml:space="preserve">        - MINOR</w:t>
      </w:r>
    </w:p>
    <w:p w14:paraId="2F1307A3" w14:textId="77777777" w:rsidR="00C22A60" w:rsidRDefault="00C22A60" w:rsidP="00C22A60">
      <w:pPr>
        <w:pStyle w:val="PL"/>
      </w:pPr>
      <w:r>
        <w:t xml:space="preserve">        - WARNING</w:t>
      </w:r>
    </w:p>
    <w:p w14:paraId="0818BBE1" w14:textId="77777777" w:rsidR="00C22A60" w:rsidRDefault="00C22A60" w:rsidP="00C22A60">
      <w:pPr>
        <w:pStyle w:val="PL"/>
      </w:pPr>
      <w:r>
        <w:t xml:space="preserve">        - CLEARED</w:t>
      </w:r>
    </w:p>
    <w:p w14:paraId="37EC5B0A" w14:textId="77777777" w:rsidR="00C22A60" w:rsidRDefault="00C22A60" w:rsidP="00C22A60">
      <w:pPr>
        <w:pStyle w:val="PL"/>
      </w:pPr>
      <w:r>
        <w:t xml:space="preserve">    TrendIndication:</w:t>
      </w:r>
    </w:p>
    <w:p w14:paraId="016D603C" w14:textId="77777777" w:rsidR="00C22A60" w:rsidRDefault="00C22A60" w:rsidP="00C22A60">
      <w:pPr>
        <w:pStyle w:val="PL"/>
      </w:pPr>
      <w:r>
        <w:t xml:space="preserve">      type: string</w:t>
      </w:r>
    </w:p>
    <w:p w14:paraId="5C1189DA" w14:textId="77777777" w:rsidR="00C22A60" w:rsidRDefault="00C22A60" w:rsidP="00C22A60">
      <w:pPr>
        <w:pStyle w:val="PL"/>
      </w:pPr>
      <w:r>
        <w:t xml:space="preserve">      enum:</w:t>
      </w:r>
    </w:p>
    <w:p w14:paraId="27E268E8" w14:textId="77777777" w:rsidR="00C22A60" w:rsidRDefault="00C22A60" w:rsidP="00C22A60">
      <w:pPr>
        <w:pStyle w:val="PL"/>
      </w:pPr>
      <w:r>
        <w:t xml:space="preserve">        - MORE_SEVERE</w:t>
      </w:r>
    </w:p>
    <w:p w14:paraId="33DF6320" w14:textId="77777777" w:rsidR="00C22A60" w:rsidRDefault="00C22A60" w:rsidP="00C22A60">
      <w:pPr>
        <w:pStyle w:val="PL"/>
      </w:pPr>
      <w:r>
        <w:t xml:space="preserve">        - NO_CHANGE</w:t>
      </w:r>
    </w:p>
    <w:p w14:paraId="1BEA8A1C" w14:textId="77777777" w:rsidR="00C22A60" w:rsidRDefault="00C22A60" w:rsidP="00C22A60">
      <w:pPr>
        <w:pStyle w:val="PL"/>
      </w:pPr>
      <w:r>
        <w:t xml:space="preserve">        - LESS_SEVERE</w:t>
      </w:r>
    </w:p>
    <w:p w14:paraId="0FC11297" w14:textId="77777777" w:rsidR="00C22A60" w:rsidRDefault="00C22A60" w:rsidP="00C22A60">
      <w:pPr>
        <w:pStyle w:val="PL"/>
      </w:pPr>
      <w:r>
        <w:t xml:space="preserve">    ThresholdHysteresis:</w:t>
      </w:r>
    </w:p>
    <w:p w14:paraId="7CF2EA17" w14:textId="77777777" w:rsidR="00C22A60" w:rsidRDefault="00C22A60" w:rsidP="00C22A60">
      <w:pPr>
        <w:pStyle w:val="PL"/>
      </w:pPr>
      <w:r>
        <w:t xml:space="preserve">      type: object</w:t>
      </w:r>
    </w:p>
    <w:p w14:paraId="0E0B8040" w14:textId="77777777" w:rsidR="00C22A60" w:rsidRDefault="00C22A60" w:rsidP="00C22A60">
      <w:pPr>
        <w:pStyle w:val="PL"/>
      </w:pPr>
      <w:r>
        <w:t xml:space="preserve">      required:</w:t>
      </w:r>
    </w:p>
    <w:p w14:paraId="6A43CF85" w14:textId="77777777" w:rsidR="00C22A60" w:rsidRDefault="00C22A60" w:rsidP="00C22A60">
      <w:pPr>
        <w:pStyle w:val="PL"/>
      </w:pPr>
      <w:r>
        <w:t xml:space="preserve">        - high</w:t>
      </w:r>
    </w:p>
    <w:p w14:paraId="467D0AF7" w14:textId="77777777" w:rsidR="00C22A60" w:rsidRDefault="00C22A60" w:rsidP="00C22A60">
      <w:pPr>
        <w:pStyle w:val="PL"/>
      </w:pPr>
      <w:r>
        <w:t xml:space="preserve">      properties:</w:t>
      </w:r>
    </w:p>
    <w:p w14:paraId="461A83EA" w14:textId="77777777" w:rsidR="00C22A60" w:rsidRDefault="00C22A60" w:rsidP="00C22A60">
      <w:pPr>
        <w:pStyle w:val="PL"/>
      </w:pPr>
      <w:r>
        <w:t xml:space="preserve">        high:</w:t>
      </w:r>
    </w:p>
    <w:p w14:paraId="02438E37" w14:textId="77777777" w:rsidR="00C22A60" w:rsidRDefault="00C22A60" w:rsidP="00C22A60">
      <w:pPr>
        <w:pStyle w:val="PL"/>
      </w:pPr>
      <w:r>
        <w:t xml:space="preserve">          oneOf:</w:t>
      </w:r>
    </w:p>
    <w:p w14:paraId="74B37E2A" w14:textId="77777777" w:rsidR="00C22A60" w:rsidRDefault="00C22A60" w:rsidP="00C22A60">
      <w:pPr>
        <w:pStyle w:val="PL"/>
      </w:pPr>
      <w:r>
        <w:t xml:space="preserve">            - type: integer</w:t>
      </w:r>
    </w:p>
    <w:p w14:paraId="24FBF537" w14:textId="77777777" w:rsidR="00C22A60" w:rsidRDefault="00C22A60" w:rsidP="00C22A60">
      <w:pPr>
        <w:pStyle w:val="PL"/>
      </w:pPr>
      <w:r>
        <w:t xml:space="preserve">            - $ref: 'TS28623_ComDefs.yaml#/components/schemas/Float'</w:t>
      </w:r>
    </w:p>
    <w:p w14:paraId="70FB155F" w14:textId="77777777" w:rsidR="00C22A60" w:rsidRDefault="00C22A60" w:rsidP="00C22A60">
      <w:pPr>
        <w:pStyle w:val="PL"/>
      </w:pPr>
      <w:r>
        <w:t xml:space="preserve">        low:</w:t>
      </w:r>
    </w:p>
    <w:p w14:paraId="6B6FC7E8" w14:textId="77777777" w:rsidR="00C22A60" w:rsidRDefault="00C22A60" w:rsidP="00C22A60">
      <w:pPr>
        <w:pStyle w:val="PL"/>
      </w:pPr>
      <w:r>
        <w:t xml:space="preserve">          $ref: 'TS28623_ComDefs.yaml#/components/schemas/Float'</w:t>
      </w:r>
    </w:p>
    <w:p w14:paraId="3A550CC9" w14:textId="77777777" w:rsidR="00C22A60" w:rsidRDefault="00C22A60" w:rsidP="00C22A60">
      <w:pPr>
        <w:pStyle w:val="PL"/>
      </w:pPr>
      <w:r>
        <w:t xml:space="preserve">    ThresholdLevelInd:</w:t>
      </w:r>
    </w:p>
    <w:p w14:paraId="6BD85E72" w14:textId="77777777" w:rsidR="00C22A60" w:rsidRDefault="00C22A60" w:rsidP="00C22A60">
      <w:pPr>
        <w:pStyle w:val="PL"/>
      </w:pPr>
      <w:r>
        <w:t xml:space="preserve">      oneOf:</w:t>
      </w:r>
    </w:p>
    <w:p w14:paraId="66AC3D0A" w14:textId="77777777" w:rsidR="00C22A60" w:rsidRDefault="00C22A60" w:rsidP="00C22A60">
      <w:pPr>
        <w:pStyle w:val="PL"/>
      </w:pPr>
      <w:r>
        <w:t xml:space="preserve">        - type: object</w:t>
      </w:r>
    </w:p>
    <w:p w14:paraId="78AE8BC3" w14:textId="77777777" w:rsidR="00C22A60" w:rsidRDefault="00C22A60" w:rsidP="00C22A60">
      <w:pPr>
        <w:pStyle w:val="PL"/>
      </w:pPr>
      <w:r>
        <w:t xml:space="preserve">          properties:</w:t>
      </w:r>
    </w:p>
    <w:p w14:paraId="5B349D97" w14:textId="77777777" w:rsidR="00C22A60" w:rsidRDefault="00C22A60" w:rsidP="00C22A60">
      <w:pPr>
        <w:pStyle w:val="PL"/>
      </w:pPr>
      <w:r>
        <w:t xml:space="preserve">            up:</w:t>
      </w:r>
    </w:p>
    <w:p w14:paraId="0C8E9D79" w14:textId="77777777" w:rsidR="00C22A60" w:rsidRDefault="00C22A60" w:rsidP="00C22A60">
      <w:pPr>
        <w:pStyle w:val="PL"/>
      </w:pPr>
      <w:r>
        <w:t xml:space="preserve">              $ref: '#/components/schemas/ThresholdHysteresis'</w:t>
      </w:r>
    </w:p>
    <w:p w14:paraId="563BE8D9" w14:textId="77777777" w:rsidR="00C22A60" w:rsidRDefault="00C22A60" w:rsidP="00C22A60">
      <w:pPr>
        <w:pStyle w:val="PL"/>
      </w:pPr>
      <w:r>
        <w:t xml:space="preserve">        - type: object</w:t>
      </w:r>
    </w:p>
    <w:p w14:paraId="5360A805" w14:textId="77777777" w:rsidR="00C22A60" w:rsidRDefault="00C22A60" w:rsidP="00C22A60">
      <w:pPr>
        <w:pStyle w:val="PL"/>
      </w:pPr>
      <w:r>
        <w:t xml:space="preserve">          properties:</w:t>
      </w:r>
    </w:p>
    <w:p w14:paraId="3E1AA3D4" w14:textId="77777777" w:rsidR="00C22A60" w:rsidRDefault="00C22A60" w:rsidP="00C22A60">
      <w:pPr>
        <w:pStyle w:val="PL"/>
      </w:pPr>
      <w:r>
        <w:t xml:space="preserve">            down:</w:t>
      </w:r>
    </w:p>
    <w:p w14:paraId="1F0BD7F4" w14:textId="77777777" w:rsidR="00C22A60" w:rsidRDefault="00C22A60" w:rsidP="00C22A60">
      <w:pPr>
        <w:pStyle w:val="PL"/>
      </w:pPr>
      <w:r>
        <w:t xml:space="preserve">              $ref: '#/components/schemas/ThresholdHysteresis'</w:t>
      </w:r>
    </w:p>
    <w:p w14:paraId="2468809C" w14:textId="77777777" w:rsidR="00C22A60" w:rsidRDefault="00C22A60" w:rsidP="00C22A60">
      <w:pPr>
        <w:pStyle w:val="PL"/>
      </w:pPr>
      <w:r>
        <w:t xml:space="preserve">    ThresholdInfo:</w:t>
      </w:r>
    </w:p>
    <w:p w14:paraId="581AB9C3" w14:textId="77777777" w:rsidR="00C22A60" w:rsidRDefault="00C22A60" w:rsidP="00C22A60">
      <w:pPr>
        <w:pStyle w:val="PL"/>
      </w:pPr>
      <w:r>
        <w:t xml:space="preserve">      type: object</w:t>
      </w:r>
    </w:p>
    <w:p w14:paraId="1455468F" w14:textId="77777777" w:rsidR="00C22A60" w:rsidRDefault="00C22A60" w:rsidP="00C22A60">
      <w:pPr>
        <w:pStyle w:val="PL"/>
      </w:pPr>
      <w:r>
        <w:t xml:space="preserve">      properties:</w:t>
      </w:r>
    </w:p>
    <w:p w14:paraId="268091D3" w14:textId="77777777" w:rsidR="00C22A60" w:rsidRDefault="00C22A60" w:rsidP="00C22A60">
      <w:pPr>
        <w:pStyle w:val="PL"/>
      </w:pPr>
      <w:r>
        <w:t xml:space="preserve">        observedMeasurement:</w:t>
      </w:r>
    </w:p>
    <w:p w14:paraId="2D671622" w14:textId="77777777" w:rsidR="00C22A60" w:rsidRDefault="00C22A60" w:rsidP="00C22A60">
      <w:pPr>
        <w:pStyle w:val="PL"/>
      </w:pPr>
      <w:r>
        <w:t xml:space="preserve">          type: string</w:t>
      </w:r>
    </w:p>
    <w:p w14:paraId="66C8DEF4" w14:textId="77777777" w:rsidR="00C22A60" w:rsidRDefault="00C22A60" w:rsidP="00C22A60">
      <w:pPr>
        <w:pStyle w:val="PL"/>
      </w:pPr>
      <w:r>
        <w:t xml:space="preserve">        observedValue:</w:t>
      </w:r>
    </w:p>
    <w:p w14:paraId="431E3738" w14:textId="77777777" w:rsidR="00C22A60" w:rsidRDefault="00C22A60" w:rsidP="00C22A60">
      <w:pPr>
        <w:pStyle w:val="PL"/>
      </w:pPr>
      <w:r>
        <w:t xml:space="preserve">          type: number</w:t>
      </w:r>
    </w:p>
    <w:p w14:paraId="79392D7E" w14:textId="77777777" w:rsidR="00C22A60" w:rsidRDefault="00C22A60" w:rsidP="00C22A60">
      <w:pPr>
        <w:pStyle w:val="PL"/>
      </w:pPr>
      <w:r>
        <w:t xml:space="preserve">        thresholdLevel:</w:t>
      </w:r>
    </w:p>
    <w:p w14:paraId="219325EC" w14:textId="77777777" w:rsidR="00C22A60" w:rsidRDefault="00C22A60" w:rsidP="00C22A60">
      <w:pPr>
        <w:pStyle w:val="PL"/>
      </w:pPr>
      <w:r>
        <w:t xml:space="preserve">          $ref: '#/components/schemas/ThresholdLevelInd'</w:t>
      </w:r>
    </w:p>
    <w:p w14:paraId="25229EFC" w14:textId="77777777" w:rsidR="00C22A60" w:rsidRDefault="00C22A60" w:rsidP="00C22A60">
      <w:pPr>
        <w:pStyle w:val="PL"/>
      </w:pPr>
      <w:r>
        <w:t xml:space="preserve">        armTime:</w:t>
      </w:r>
    </w:p>
    <w:p w14:paraId="3C39F1A1" w14:textId="77777777" w:rsidR="00C22A60" w:rsidRDefault="00C22A60" w:rsidP="00C22A60">
      <w:pPr>
        <w:pStyle w:val="PL"/>
      </w:pPr>
      <w:r>
        <w:t xml:space="preserve">          $ref: 'TS28623_ComDefs.yaml#/components/schemas/DateTime'</w:t>
      </w:r>
    </w:p>
    <w:p w14:paraId="15F77D4A" w14:textId="77777777" w:rsidR="00C22A60" w:rsidRDefault="00C22A60" w:rsidP="00C22A60">
      <w:pPr>
        <w:pStyle w:val="PL"/>
      </w:pPr>
      <w:r>
        <w:t xml:space="preserve">      required:</w:t>
      </w:r>
    </w:p>
    <w:p w14:paraId="528E4484" w14:textId="77777777" w:rsidR="00C22A60" w:rsidRDefault="00C22A60" w:rsidP="00C22A60">
      <w:pPr>
        <w:pStyle w:val="PL"/>
      </w:pPr>
      <w:r>
        <w:t xml:space="preserve">        - observedMeasurement</w:t>
      </w:r>
    </w:p>
    <w:p w14:paraId="36E7647B" w14:textId="77777777" w:rsidR="00C22A60" w:rsidRDefault="00C22A60" w:rsidP="00C22A60">
      <w:pPr>
        <w:pStyle w:val="PL"/>
      </w:pPr>
      <w:r>
        <w:t xml:space="preserve">        - observedValue</w:t>
      </w:r>
    </w:p>
    <w:p w14:paraId="66068511" w14:textId="77777777" w:rsidR="00C22A60" w:rsidRDefault="00C22A60" w:rsidP="00C22A60">
      <w:pPr>
        <w:pStyle w:val="PL"/>
      </w:pPr>
      <w:r>
        <w:t xml:space="preserve">    CorrelatedNotification:</w:t>
      </w:r>
    </w:p>
    <w:p w14:paraId="232BDAD5" w14:textId="77777777" w:rsidR="00C22A60" w:rsidRDefault="00C22A60" w:rsidP="00C22A60">
      <w:pPr>
        <w:pStyle w:val="PL"/>
      </w:pPr>
      <w:r>
        <w:t xml:space="preserve">      type: object</w:t>
      </w:r>
    </w:p>
    <w:p w14:paraId="6476E84E" w14:textId="77777777" w:rsidR="00C22A60" w:rsidRDefault="00C22A60" w:rsidP="00C22A60">
      <w:pPr>
        <w:pStyle w:val="PL"/>
      </w:pPr>
      <w:r>
        <w:t xml:space="preserve">      properties:</w:t>
      </w:r>
    </w:p>
    <w:p w14:paraId="40BAEAC0" w14:textId="77777777" w:rsidR="00C22A60" w:rsidRDefault="00C22A60" w:rsidP="00C22A60">
      <w:pPr>
        <w:pStyle w:val="PL"/>
      </w:pPr>
      <w:r>
        <w:t xml:space="preserve">        sourceObjectInstance:</w:t>
      </w:r>
    </w:p>
    <w:p w14:paraId="5DCCAF99" w14:textId="77777777" w:rsidR="00C22A60" w:rsidRDefault="00C22A60" w:rsidP="00C22A60">
      <w:pPr>
        <w:pStyle w:val="PL"/>
      </w:pPr>
      <w:r>
        <w:lastRenderedPageBreak/>
        <w:t xml:space="preserve">          $ref: 'TS28623_ComDefs.yaml#/components/schemas/Dn'</w:t>
      </w:r>
    </w:p>
    <w:p w14:paraId="10797759" w14:textId="77777777" w:rsidR="00C22A60" w:rsidRDefault="00C22A60" w:rsidP="00C22A60">
      <w:pPr>
        <w:pStyle w:val="PL"/>
      </w:pPr>
      <w:r>
        <w:t xml:space="preserve">        notificationIds:</w:t>
      </w:r>
    </w:p>
    <w:p w14:paraId="1EE440FD" w14:textId="77777777" w:rsidR="00C22A60" w:rsidRDefault="00C22A60" w:rsidP="00C22A60">
      <w:pPr>
        <w:pStyle w:val="PL"/>
      </w:pPr>
      <w:r>
        <w:t xml:space="preserve">          type: array</w:t>
      </w:r>
    </w:p>
    <w:p w14:paraId="359DF178" w14:textId="77777777" w:rsidR="00C22A60" w:rsidRDefault="00C22A60" w:rsidP="00C22A60">
      <w:pPr>
        <w:pStyle w:val="PL"/>
      </w:pPr>
      <w:r>
        <w:t xml:space="preserve">          items:</w:t>
      </w:r>
    </w:p>
    <w:p w14:paraId="07454DFB" w14:textId="77777777" w:rsidR="00C22A60" w:rsidRDefault="00C22A60" w:rsidP="00C22A60">
      <w:pPr>
        <w:pStyle w:val="PL"/>
      </w:pPr>
      <w:r>
        <w:t xml:space="preserve">            $ref: 'TS28623_ComDefs.yaml#/components/schemas/NotificationId'</w:t>
      </w:r>
    </w:p>
    <w:p w14:paraId="08CD514E" w14:textId="77777777" w:rsidR="00C22A60" w:rsidRDefault="00C22A60" w:rsidP="00C22A60">
      <w:pPr>
        <w:pStyle w:val="PL"/>
      </w:pPr>
      <w:r>
        <w:t xml:space="preserve">      required:</w:t>
      </w:r>
    </w:p>
    <w:p w14:paraId="47B4DCE0" w14:textId="77777777" w:rsidR="00C22A60" w:rsidRDefault="00C22A60" w:rsidP="00C22A60">
      <w:pPr>
        <w:pStyle w:val="PL"/>
      </w:pPr>
      <w:r>
        <w:t xml:space="preserve">        - sourceObjectInstance</w:t>
      </w:r>
    </w:p>
    <w:p w14:paraId="008A586B" w14:textId="77777777" w:rsidR="00C22A60" w:rsidRDefault="00C22A60" w:rsidP="00C22A60">
      <w:pPr>
        <w:pStyle w:val="PL"/>
      </w:pPr>
      <w:r>
        <w:t xml:space="preserve">        - notificationIds</w:t>
      </w:r>
    </w:p>
    <w:p w14:paraId="566EA895" w14:textId="77777777" w:rsidR="00C22A60" w:rsidRDefault="00C22A60" w:rsidP="00C22A60">
      <w:pPr>
        <w:pStyle w:val="PL"/>
      </w:pPr>
      <w:r>
        <w:t xml:space="preserve">    CorrelatedNotifications:</w:t>
      </w:r>
    </w:p>
    <w:p w14:paraId="6E46404F" w14:textId="77777777" w:rsidR="00C22A60" w:rsidRDefault="00C22A60" w:rsidP="00C22A60">
      <w:pPr>
        <w:pStyle w:val="PL"/>
      </w:pPr>
      <w:r>
        <w:t xml:space="preserve">      type: array</w:t>
      </w:r>
    </w:p>
    <w:p w14:paraId="181DF663" w14:textId="77777777" w:rsidR="00C22A60" w:rsidRDefault="00C22A60" w:rsidP="00C22A60">
      <w:pPr>
        <w:pStyle w:val="PL"/>
      </w:pPr>
      <w:r>
        <w:t xml:space="preserve">      items:</w:t>
      </w:r>
    </w:p>
    <w:p w14:paraId="5081E5CB" w14:textId="77777777" w:rsidR="00C22A60" w:rsidRDefault="00C22A60" w:rsidP="00C22A60">
      <w:pPr>
        <w:pStyle w:val="PL"/>
      </w:pPr>
      <w:r>
        <w:t xml:space="preserve">        $ref: '#/components/schemas/CorrelatedNotification'</w:t>
      </w:r>
    </w:p>
    <w:p w14:paraId="22596E92" w14:textId="77777777" w:rsidR="00C22A60" w:rsidRDefault="00C22A60" w:rsidP="00C22A60">
      <w:pPr>
        <w:pStyle w:val="PL"/>
      </w:pPr>
      <w:r>
        <w:t xml:space="preserve">    AckState:</w:t>
      </w:r>
    </w:p>
    <w:p w14:paraId="5BF39800" w14:textId="77777777" w:rsidR="00C22A60" w:rsidRDefault="00C22A60" w:rsidP="00C22A60">
      <w:pPr>
        <w:pStyle w:val="PL"/>
      </w:pPr>
      <w:r>
        <w:t xml:space="preserve">      type: string</w:t>
      </w:r>
    </w:p>
    <w:p w14:paraId="2B1B2459" w14:textId="77777777" w:rsidR="00C22A60" w:rsidRDefault="00C22A60" w:rsidP="00C22A60">
      <w:pPr>
        <w:pStyle w:val="PL"/>
      </w:pPr>
      <w:r>
        <w:t xml:space="preserve">      enum:</w:t>
      </w:r>
    </w:p>
    <w:p w14:paraId="4B4E36D5" w14:textId="77777777" w:rsidR="00C22A60" w:rsidRDefault="00C22A60" w:rsidP="00C22A60">
      <w:pPr>
        <w:pStyle w:val="PL"/>
      </w:pPr>
      <w:r>
        <w:t xml:space="preserve">        - ACKNOWLEDGED</w:t>
      </w:r>
    </w:p>
    <w:p w14:paraId="129A74AE" w14:textId="77777777" w:rsidR="00C22A60" w:rsidRDefault="00C22A60" w:rsidP="00C22A60">
      <w:pPr>
        <w:pStyle w:val="PL"/>
      </w:pPr>
      <w:r>
        <w:t xml:space="preserve">        - UNACKNOWLEDGED</w:t>
      </w:r>
    </w:p>
    <w:p w14:paraId="4A7AEEE2" w14:textId="77777777" w:rsidR="00C22A60" w:rsidRDefault="00C22A60" w:rsidP="00C22A60">
      <w:pPr>
        <w:pStyle w:val="PL"/>
      </w:pPr>
    </w:p>
    <w:p w14:paraId="692B2C5D" w14:textId="77777777" w:rsidR="00C22A60" w:rsidRDefault="00C22A60" w:rsidP="00C22A60">
      <w:pPr>
        <w:pStyle w:val="PL"/>
      </w:pPr>
      <w:r>
        <w:t xml:space="preserve">    AlarmRecord:</w:t>
      </w:r>
    </w:p>
    <w:p w14:paraId="3851EAF0" w14:textId="77777777" w:rsidR="00C22A60" w:rsidRDefault="00C22A60" w:rsidP="00C22A60">
      <w:pPr>
        <w:pStyle w:val="PL"/>
      </w:pPr>
      <w:r>
        <w:t xml:space="preserve">      description: &gt;-</w:t>
      </w:r>
    </w:p>
    <w:p w14:paraId="39AEDC65" w14:textId="77777777" w:rsidR="00C22A60" w:rsidRDefault="00C22A60" w:rsidP="00C22A60">
      <w:pPr>
        <w:pStyle w:val="PL"/>
      </w:pPr>
      <w:r>
        <w:t xml:space="preserve">        The alarmId is not a property of an alarm record. It is used as key</w:t>
      </w:r>
    </w:p>
    <w:p w14:paraId="0449D50E" w14:textId="77777777" w:rsidR="00C22A60" w:rsidRDefault="00C22A60" w:rsidP="00C22A60">
      <w:pPr>
        <w:pStyle w:val="PL"/>
      </w:pPr>
      <w:r>
        <w:t xml:space="preserve">        in the map of alarm records instead.</w:t>
      </w:r>
    </w:p>
    <w:p w14:paraId="1F7F1CB5" w14:textId="77777777" w:rsidR="00C22A60" w:rsidRDefault="00C22A60" w:rsidP="00C22A60">
      <w:pPr>
        <w:pStyle w:val="PL"/>
      </w:pPr>
      <w:r>
        <w:t xml:space="preserve">      type: object</w:t>
      </w:r>
    </w:p>
    <w:p w14:paraId="6A7CFC15" w14:textId="77777777" w:rsidR="00C22A60" w:rsidRDefault="00C22A60" w:rsidP="00C22A60">
      <w:pPr>
        <w:pStyle w:val="PL"/>
      </w:pPr>
      <w:r>
        <w:t xml:space="preserve">      properties:</w:t>
      </w:r>
    </w:p>
    <w:p w14:paraId="57DF9189" w14:textId="77777777" w:rsidR="00C22A60" w:rsidRDefault="00C22A60" w:rsidP="00C22A60">
      <w:pPr>
        <w:pStyle w:val="PL"/>
      </w:pPr>
      <w:r>
        <w:t xml:space="preserve">        # alarmId:</w:t>
      </w:r>
    </w:p>
    <w:p w14:paraId="36DF21CB" w14:textId="77777777" w:rsidR="00C22A60" w:rsidRDefault="00C22A60" w:rsidP="00C22A60">
      <w:pPr>
        <w:pStyle w:val="PL"/>
      </w:pPr>
      <w:r>
        <w:t xml:space="preserve">        #  $ref: '#/components/schemas/AlarmId'</w:t>
      </w:r>
    </w:p>
    <w:p w14:paraId="2920273D" w14:textId="77777777" w:rsidR="00C22A60" w:rsidRDefault="00C22A60" w:rsidP="00C22A60">
      <w:pPr>
        <w:pStyle w:val="PL"/>
      </w:pPr>
      <w:r>
        <w:t xml:space="preserve">        objectInstance:</w:t>
      </w:r>
    </w:p>
    <w:p w14:paraId="518E155E" w14:textId="77777777" w:rsidR="00C22A60" w:rsidRDefault="00C22A60" w:rsidP="00C22A60">
      <w:pPr>
        <w:pStyle w:val="PL"/>
      </w:pPr>
      <w:r>
        <w:t xml:space="preserve">          $ref: 'TS28623_ComDefs.yaml#/components/schemas/Dn'</w:t>
      </w:r>
    </w:p>
    <w:p w14:paraId="52D6988E" w14:textId="77777777" w:rsidR="00C22A60" w:rsidRDefault="00C22A60" w:rsidP="00C22A60">
      <w:pPr>
        <w:pStyle w:val="PL"/>
      </w:pPr>
      <w:r>
        <w:t xml:space="preserve">        notificationId:</w:t>
      </w:r>
    </w:p>
    <w:p w14:paraId="0DA75E86" w14:textId="77777777" w:rsidR="00C22A60" w:rsidRDefault="00C22A60" w:rsidP="00C22A60">
      <w:pPr>
        <w:pStyle w:val="PL"/>
      </w:pPr>
      <w:r>
        <w:t xml:space="preserve">          $ref: 'TS28623_ComDefs.yaml#/components/schemas/NotificationId'</w:t>
      </w:r>
    </w:p>
    <w:p w14:paraId="68E1F379" w14:textId="77777777" w:rsidR="00C22A60" w:rsidRDefault="00C22A60" w:rsidP="00C22A60">
      <w:pPr>
        <w:pStyle w:val="PL"/>
      </w:pPr>
      <w:r>
        <w:t xml:space="preserve">        alarmRaisedTime:</w:t>
      </w:r>
    </w:p>
    <w:p w14:paraId="3F465D05" w14:textId="77777777" w:rsidR="00C22A60" w:rsidRDefault="00C22A60" w:rsidP="00C22A60">
      <w:pPr>
        <w:pStyle w:val="PL"/>
      </w:pPr>
      <w:r>
        <w:t xml:space="preserve">          $ref: 'TS28623_ComDefs.yaml#/components/schemas/DateTime'</w:t>
      </w:r>
    </w:p>
    <w:p w14:paraId="096B7085" w14:textId="77777777" w:rsidR="00C22A60" w:rsidRDefault="00C22A60" w:rsidP="00C22A60">
      <w:pPr>
        <w:pStyle w:val="PL"/>
      </w:pPr>
      <w:r>
        <w:t xml:space="preserve">        alarmChangedTime:</w:t>
      </w:r>
    </w:p>
    <w:p w14:paraId="79C860C6" w14:textId="77777777" w:rsidR="00C22A60" w:rsidRDefault="00C22A60" w:rsidP="00C22A60">
      <w:pPr>
        <w:pStyle w:val="PL"/>
      </w:pPr>
      <w:r>
        <w:t xml:space="preserve">          $ref: 'TS28623_ComDefs.yaml#/components/schemas/DateTime'</w:t>
      </w:r>
    </w:p>
    <w:p w14:paraId="1735908E" w14:textId="77777777" w:rsidR="00C22A60" w:rsidRDefault="00C22A60" w:rsidP="00C22A60">
      <w:pPr>
        <w:pStyle w:val="PL"/>
      </w:pPr>
      <w:r>
        <w:t xml:space="preserve">        alarmClearedTime:</w:t>
      </w:r>
    </w:p>
    <w:p w14:paraId="7CF75E8A" w14:textId="77777777" w:rsidR="00C22A60" w:rsidRDefault="00C22A60" w:rsidP="00C22A60">
      <w:pPr>
        <w:pStyle w:val="PL"/>
      </w:pPr>
      <w:r>
        <w:t xml:space="preserve">          $ref: 'TS28623_ComDefs.yaml#/components/schemas/DateTime'</w:t>
      </w:r>
    </w:p>
    <w:p w14:paraId="38F2D4DC" w14:textId="77777777" w:rsidR="00C22A60" w:rsidRDefault="00C22A60" w:rsidP="00C22A60">
      <w:pPr>
        <w:pStyle w:val="PL"/>
      </w:pPr>
      <w:r>
        <w:t xml:space="preserve">        alarmType:</w:t>
      </w:r>
    </w:p>
    <w:p w14:paraId="56DCD828" w14:textId="77777777" w:rsidR="00C22A60" w:rsidRDefault="00C22A60" w:rsidP="00C22A60">
      <w:pPr>
        <w:pStyle w:val="PL"/>
      </w:pPr>
      <w:r>
        <w:t xml:space="preserve">          $ref: '#/components/schemas/AlarmType'</w:t>
      </w:r>
    </w:p>
    <w:p w14:paraId="715D675F" w14:textId="77777777" w:rsidR="00C22A60" w:rsidRDefault="00C22A60" w:rsidP="00C22A60">
      <w:pPr>
        <w:pStyle w:val="PL"/>
      </w:pPr>
      <w:r>
        <w:t xml:space="preserve">        probableCause:</w:t>
      </w:r>
    </w:p>
    <w:p w14:paraId="2753967B" w14:textId="77777777" w:rsidR="00C22A60" w:rsidRDefault="00C22A60" w:rsidP="00C22A60">
      <w:pPr>
        <w:pStyle w:val="PL"/>
      </w:pPr>
      <w:r>
        <w:t xml:space="preserve">          $ref: '#/components/schemas/ProbableCause'</w:t>
      </w:r>
    </w:p>
    <w:p w14:paraId="4CC0C6F9" w14:textId="77777777" w:rsidR="00C22A60" w:rsidRDefault="00C22A60" w:rsidP="00C22A60">
      <w:pPr>
        <w:pStyle w:val="PL"/>
      </w:pPr>
      <w:r>
        <w:t xml:space="preserve">        specificProblem:</w:t>
      </w:r>
    </w:p>
    <w:p w14:paraId="1A9E1394" w14:textId="77777777" w:rsidR="00C22A60" w:rsidRDefault="00C22A60" w:rsidP="00C22A60">
      <w:pPr>
        <w:pStyle w:val="PL"/>
      </w:pPr>
      <w:r>
        <w:t xml:space="preserve">          $ref: '#/components/schemas/SpecificProblem'</w:t>
      </w:r>
    </w:p>
    <w:p w14:paraId="3D61D56E" w14:textId="77777777" w:rsidR="00C22A60" w:rsidRDefault="00C22A60" w:rsidP="00C22A60">
      <w:pPr>
        <w:pStyle w:val="PL"/>
      </w:pPr>
      <w:r>
        <w:t xml:space="preserve">        perceivedSeverity:</w:t>
      </w:r>
    </w:p>
    <w:p w14:paraId="6D45AD6E" w14:textId="77777777" w:rsidR="00C22A60" w:rsidRDefault="00C22A60" w:rsidP="00C22A60">
      <w:pPr>
        <w:pStyle w:val="PL"/>
      </w:pPr>
      <w:r>
        <w:t xml:space="preserve">          $ref: '#/components/schemas/PerceivedSeverity'</w:t>
      </w:r>
    </w:p>
    <w:p w14:paraId="251B5850" w14:textId="77777777" w:rsidR="00C22A60" w:rsidRDefault="00C22A60" w:rsidP="00C22A60">
      <w:pPr>
        <w:pStyle w:val="PL"/>
      </w:pPr>
      <w:r>
        <w:t xml:space="preserve">        backedUpStatus:</w:t>
      </w:r>
    </w:p>
    <w:p w14:paraId="2517B893" w14:textId="77777777" w:rsidR="00C22A60" w:rsidRDefault="00C22A60" w:rsidP="00C22A60">
      <w:pPr>
        <w:pStyle w:val="PL"/>
      </w:pPr>
      <w:r>
        <w:t xml:space="preserve">          type: boolean</w:t>
      </w:r>
    </w:p>
    <w:p w14:paraId="1A10AC22" w14:textId="77777777" w:rsidR="00C22A60" w:rsidRDefault="00C22A60" w:rsidP="00C22A60">
      <w:pPr>
        <w:pStyle w:val="PL"/>
      </w:pPr>
      <w:r>
        <w:t xml:space="preserve">        backUpObject:</w:t>
      </w:r>
    </w:p>
    <w:p w14:paraId="0CA847D5" w14:textId="77777777" w:rsidR="00C22A60" w:rsidRDefault="00C22A60" w:rsidP="00C22A60">
      <w:pPr>
        <w:pStyle w:val="PL"/>
      </w:pPr>
      <w:r>
        <w:t xml:space="preserve">          $ref: 'TS28623_ComDefs.yaml#/components/schemas/Dn'</w:t>
      </w:r>
    </w:p>
    <w:p w14:paraId="2ED861B0" w14:textId="77777777" w:rsidR="00C22A60" w:rsidRDefault="00C22A60" w:rsidP="00C22A60">
      <w:pPr>
        <w:pStyle w:val="PL"/>
      </w:pPr>
      <w:r>
        <w:t xml:space="preserve">        trendIndication:</w:t>
      </w:r>
    </w:p>
    <w:p w14:paraId="3E287654" w14:textId="77777777" w:rsidR="00C22A60" w:rsidRDefault="00C22A60" w:rsidP="00C22A60">
      <w:pPr>
        <w:pStyle w:val="PL"/>
      </w:pPr>
      <w:r>
        <w:t xml:space="preserve">          $ref: '#/components/schemas/TrendIndication'</w:t>
      </w:r>
    </w:p>
    <w:p w14:paraId="315042BE" w14:textId="77777777" w:rsidR="00C22A60" w:rsidRDefault="00C22A60" w:rsidP="00C22A60">
      <w:pPr>
        <w:pStyle w:val="PL"/>
      </w:pPr>
      <w:r>
        <w:t xml:space="preserve">        thresholdinfo:</w:t>
      </w:r>
    </w:p>
    <w:p w14:paraId="6F1D3EC6" w14:textId="77777777" w:rsidR="00C22A60" w:rsidRDefault="00C22A60" w:rsidP="00C22A60">
      <w:pPr>
        <w:pStyle w:val="PL"/>
      </w:pPr>
      <w:r>
        <w:t xml:space="preserve">          $ref: '#/components/schemas/ThresholdInfo'</w:t>
      </w:r>
    </w:p>
    <w:p w14:paraId="4FFE2445" w14:textId="77777777" w:rsidR="00C22A60" w:rsidRDefault="00C22A60" w:rsidP="00C22A60">
      <w:pPr>
        <w:pStyle w:val="PL"/>
      </w:pPr>
      <w:r>
        <w:t xml:space="preserve">        correlatedNotifications:</w:t>
      </w:r>
    </w:p>
    <w:p w14:paraId="63C24C19" w14:textId="77777777" w:rsidR="00C22A60" w:rsidRDefault="00C22A60" w:rsidP="00C22A60">
      <w:pPr>
        <w:pStyle w:val="PL"/>
      </w:pPr>
      <w:r>
        <w:t xml:space="preserve">          $ref: '#/components/schemas/CorrelatedNotifications'</w:t>
      </w:r>
    </w:p>
    <w:p w14:paraId="2FEE3D8A" w14:textId="77777777" w:rsidR="00C22A60" w:rsidRDefault="00C22A60" w:rsidP="00C22A60">
      <w:pPr>
        <w:pStyle w:val="PL"/>
      </w:pPr>
      <w:r>
        <w:t xml:space="preserve">        stateChangeDefinition:</w:t>
      </w:r>
    </w:p>
    <w:p w14:paraId="61BBA488" w14:textId="77777777" w:rsidR="00C22A60" w:rsidRDefault="00C22A60" w:rsidP="00C22A60">
      <w:pPr>
        <w:pStyle w:val="PL"/>
      </w:pPr>
      <w:r>
        <w:t xml:space="preserve">          $ref: 'TS28623_ComDefs.yaml#/components/schemas/AttributeValueChangeSet'</w:t>
      </w:r>
    </w:p>
    <w:p w14:paraId="76A3E798" w14:textId="77777777" w:rsidR="00C22A60" w:rsidRDefault="00C22A60" w:rsidP="00C22A60">
      <w:pPr>
        <w:pStyle w:val="PL"/>
      </w:pPr>
      <w:r>
        <w:t xml:space="preserve">        monitoredAttributes:</w:t>
      </w:r>
    </w:p>
    <w:p w14:paraId="08F8AB88" w14:textId="77777777" w:rsidR="00C22A60" w:rsidRDefault="00C22A60" w:rsidP="00C22A60">
      <w:pPr>
        <w:pStyle w:val="PL"/>
      </w:pPr>
      <w:r>
        <w:t xml:space="preserve">          $ref: 'TS28623_ComDefs.yaml#/components/schemas/AttributeNameValuePairSet'</w:t>
      </w:r>
    </w:p>
    <w:p w14:paraId="46D936E1" w14:textId="77777777" w:rsidR="00C22A60" w:rsidRDefault="00C22A60" w:rsidP="00C22A60">
      <w:pPr>
        <w:pStyle w:val="PL"/>
      </w:pPr>
      <w:r>
        <w:t xml:space="preserve">        proposedRepairActions:</w:t>
      </w:r>
    </w:p>
    <w:p w14:paraId="161B319A" w14:textId="77777777" w:rsidR="00C22A60" w:rsidRDefault="00C22A60" w:rsidP="00C22A60">
      <w:pPr>
        <w:pStyle w:val="PL"/>
      </w:pPr>
      <w:r>
        <w:t xml:space="preserve">          type: string</w:t>
      </w:r>
    </w:p>
    <w:p w14:paraId="2C4AAEF2" w14:textId="77777777" w:rsidR="00C22A60" w:rsidRDefault="00C22A60" w:rsidP="00C22A60">
      <w:pPr>
        <w:pStyle w:val="PL"/>
      </w:pPr>
      <w:r>
        <w:t xml:space="preserve">        additionalText:</w:t>
      </w:r>
    </w:p>
    <w:p w14:paraId="48265720" w14:textId="77777777" w:rsidR="00C22A60" w:rsidRDefault="00C22A60" w:rsidP="00C22A60">
      <w:pPr>
        <w:pStyle w:val="PL"/>
      </w:pPr>
      <w:r>
        <w:t xml:space="preserve">          type: string</w:t>
      </w:r>
    </w:p>
    <w:p w14:paraId="01E93EF8" w14:textId="77777777" w:rsidR="00C22A60" w:rsidRDefault="00C22A60" w:rsidP="00C22A60">
      <w:pPr>
        <w:pStyle w:val="PL"/>
      </w:pPr>
      <w:r>
        <w:t xml:space="preserve">        additionalInformation:</w:t>
      </w:r>
    </w:p>
    <w:p w14:paraId="6C21697D" w14:textId="77777777" w:rsidR="00C22A60" w:rsidRDefault="00C22A60" w:rsidP="00C22A60">
      <w:pPr>
        <w:pStyle w:val="PL"/>
      </w:pPr>
      <w:r>
        <w:t xml:space="preserve">          $ref: 'TS28623_ComDefs.yaml#/components/schemas/AttributeNameValuePairSet'</w:t>
      </w:r>
    </w:p>
    <w:p w14:paraId="58D8BF7F" w14:textId="77777777" w:rsidR="00C22A60" w:rsidRDefault="00C22A60" w:rsidP="00C22A60">
      <w:pPr>
        <w:pStyle w:val="PL"/>
      </w:pPr>
    </w:p>
    <w:p w14:paraId="0E3748E0" w14:textId="77777777" w:rsidR="00C22A60" w:rsidRDefault="00C22A60" w:rsidP="00C22A60">
      <w:pPr>
        <w:pStyle w:val="PL"/>
      </w:pPr>
      <w:r>
        <w:t xml:space="preserve">        rootCauseIndicator:</w:t>
      </w:r>
    </w:p>
    <w:p w14:paraId="79F375C4" w14:textId="77777777" w:rsidR="00C22A60" w:rsidRDefault="00C22A60" w:rsidP="00C22A60">
      <w:pPr>
        <w:pStyle w:val="PL"/>
      </w:pPr>
      <w:r>
        <w:t xml:space="preserve">          type: boolean</w:t>
      </w:r>
    </w:p>
    <w:p w14:paraId="0BF9C97B" w14:textId="77777777" w:rsidR="00C22A60" w:rsidRDefault="00C22A60" w:rsidP="00C22A60">
      <w:pPr>
        <w:pStyle w:val="PL"/>
      </w:pPr>
    </w:p>
    <w:p w14:paraId="08B32F1B" w14:textId="77777777" w:rsidR="00C22A60" w:rsidRDefault="00C22A60" w:rsidP="00C22A60">
      <w:pPr>
        <w:pStyle w:val="PL"/>
      </w:pPr>
      <w:r>
        <w:t xml:space="preserve">        ackTime:</w:t>
      </w:r>
    </w:p>
    <w:p w14:paraId="5D22D3DB" w14:textId="77777777" w:rsidR="00C22A60" w:rsidRDefault="00C22A60" w:rsidP="00C22A60">
      <w:pPr>
        <w:pStyle w:val="PL"/>
      </w:pPr>
      <w:r>
        <w:t xml:space="preserve">          $ref: 'TS28623_ComDefs.yaml#/components/schemas/DateTime'</w:t>
      </w:r>
    </w:p>
    <w:p w14:paraId="1C26697A" w14:textId="77777777" w:rsidR="00C22A60" w:rsidRDefault="00C22A60" w:rsidP="00C22A60">
      <w:pPr>
        <w:pStyle w:val="PL"/>
      </w:pPr>
      <w:r>
        <w:t xml:space="preserve">        ackUserId:</w:t>
      </w:r>
    </w:p>
    <w:p w14:paraId="08A93CE6" w14:textId="77777777" w:rsidR="00C22A60" w:rsidRDefault="00C22A60" w:rsidP="00C22A60">
      <w:pPr>
        <w:pStyle w:val="PL"/>
      </w:pPr>
      <w:r>
        <w:t xml:space="preserve">          type: string</w:t>
      </w:r>
    </w:p>
    <w:p w14:paraId="5F91F348" w14:textId="77777777" w:rsidR="00C22A60" w:rsidRDefault="00C22A60" w:rsidP="00C22A60">
      <w:pPr>
        <w:pStyle w:val="PL"/>
      </w:pPr>
      <w:r>
        <w:t xml:space="preserve">        ackSystemId:</w:t>
      </w:r>
    </w:p>
    <w:p w14:paraId="7D2F060A" w14:textId="77777777" w:rsidR="00C22A60" w:rsidRDefault="00C22A60" w:rsidP="00C22A60">
      <w:pPr>
        <w:pStyle w:val="PL"/>
      </w:pPr>
      <w:r>
        <w:t xml:space="preserve">          type: string</w:t>
      </w:r>
    </w:p>
    <w:p w14:paraId="1007BBA0" w14:textId="77777777" w:rsidR="00C22A60" w:rsidRDefault="00C22A60" w:rsidP="00C22A60">
      <w:pPr>
        <w:pStyle w:val="PL"/>
      </w:pPr>
      <w:r>
        <w:t xml:space="preserve">        ackState:</w:t>
      </w:r>
    </w:p>
    <w:p w14:paraId="13B5A4B2" w14:textId="77777777" w:rsidR="00C22A60" w:rsidRDefault="00C22A60" w:rsidP="00C22A60">
      <w:pPr>
        <w:pStyle w:val="PL"/>
      </w:pPr>
      <w:r>
        <w:t xml:space="preserve">          $ref: '#/components/schemas/AckState'</w:t>
      </w:r>
    </w:p>
    <w:p w14:paraId="3A7C03A7" w14:textId="77777777" w:rsidR="00C22A60" w:rsidRDefault="00C22A60" w:rsidP="00C22A60">
      <w:pPr>
        <w:pStyle w:val="PL"/>
      </w:pPr>
    </w:p>
    <w:p w14:paraId="42A4DFFB" w14:textId="77777777" w:rsidR="00C22A60" w:rsidRDefault="00C22A60" w:rsidP="00C22A60">
      <w:pPr>
        <w:pStyle w:val="PL"/>
      </w:pPr>
      <w:r>
        <w:t xml:space="preserve">        clearUserId:</w:t>
      </w:r>
    </w:p>
    <w:p w14:paraId="4A317082" w14:textId="77777777" w:rsidR="00C22A60" w:rsidRDefault="00C22A60" w:rsidP="00C22A60">
      <w:pPr>
        <w:pStyle w:val="PL"/>
      </w:pPr>
      <w:r>
        <w:lastRenderedPageBreak/>
        <w:t xml:space="preserve">          type: string</w:t>
      </w:r>
    </w:p>
    <w:p w14:paraId="65B5FA46" w14:textId="77777777" w:rsidR="00C22A60" w:rsidRDefault="00C22A60" w:rsidP="00C22A60">
      <w:pPr>
        <w:pStyle w:val="PL"/>
      </w:pPr>
      <w:r>
        <w:t xml:space="preserve">        clearSystemId:</w:t>
      </w:r>
    </w:p>
    <w:p w14:paraId="114F4179" w14:textId="77777777" w:rsidR="00C22A60" w:rsidRDefault="00C22A60" w:rsidP="00C22A60">
      <w:pPr>
        <w:pStyle w:val="PL"/>
      </w:pPr>
      <w:r>
        <w:t xml:space="preserve">          type: string</w:t>
      </w:r>
    </w:p>
    <w:p w14:paraId="288F83F8" w14:textId="77777777" w:rsidR="00C22A60" w:rsidRDefault="00C22A60" w:rsidP="00C22A60">
      <w:pPr>
        <w:pStyle w:val="PL"/>
      </w:pPr>
      <w:r>
        <w:t xml:space="preserve">        serviceUser:</w:t>
      </w:r>
    </w:p>
    <w:p w14:paraId="24C67FBC" w14:textId="77777777" w:rsidR="00C22A60" w:rsidRDefault="00C22A60" w:rsidP="00C22A60">
      <w:pPr>
        <w:pStyle w:val="PL"/>
      </w:pPr>
      <w:r>
        <w:t xml:space="preserve">          type: string</w:t>
      </w:r>
    </w:p>
    <w:p w14:paraId="6E1F2370" w14:textId="77777777" w:rsidR="00C22A60" w:rsidRDefault="00C22A60" w:rsidP="00C22A60">
      <w:pPr>
        <w:pStyle w:val="PL"/>
      </w:pPr>
      <w:r>
        <w:t xml:space="preserve">        serviceProvider:</w:t>
      </w:r>
    </w:p>
    <w:p w14:paraId="3B9F7F37" w14:textId="77777777" w:rsidR="00C22A60" w:rsidRDefault="00C22A60" w:rsidP="00C22A60">
      <w:pPr>
        <w:pStyle w:val="PL"/>
      </w:pPr>
      <w:r>
        <w:t xml:space="preserve">          type: string</w:t>
      </w:r>
    </w:p>
    <w:p w14:paraId="70E040D0" w14:textId="77777777" w:rsidR="00C22A60" w:rsidRDefault="00C22A60" w:rsidP="00C22A60">
      <w:pPr>
        <w:pStyle w:val="PL"/>
      </w:pPr>
      <w:r>
        <w:t xml:space="preserve">        securityAlarmDetector:</w:t>
      </w:r>
    </w:p>
    <w:p w14:paraId="6623519D" w14:textId="77777777" w:rsidR="00C22A60" w:rsidRDefault="00C22A60" w:rsidP="00C22A60">
      <w:pPr>
        <w:pStyle w:val="PL"/>
      </w:pPr>
      <w:r>
        <w:t xml:space="preserve">          type: string</w:t>
      </w:r>
    </w:p>
    <w:p w14:paraId="73FEDD28" w14:textId="77777777" w:rsidR="00C22A60" w:rsidRDefault="00C22A60" w:rsidP="00C22A60">
      <w:pPr>
        <w:pStyle w:val="PL"/>
      </w:pPr>
    </w:p>
    <w:p w14:paraId="137741AB" w14:textId="77777777" w:rsidR="00C22A60" w:rsidRDefault="00C22A60" w:rsidP="00C22A60">
      <w:pPr>
        <w:pStyle w:val="PL"/>
      </w:pPr>
      <w:r>
        <w:t xml:space="preserve">  #---- Definition of alarm notifications --------------------------------------------#</w:t>
      </w:r>
    </w:p>
    <w:p w14:paraId="611EF398" w14:textId="77777777" w:rsidR="00C22A60" w:rsidRDefault="00C22A60" w:rsidP="00C22A60">
      <w:pPr>
        <w:pStyle w:val="PL"/>
      </w:pPr>
      <w:r>
        <w:t xml:space="preserve">  </w:t>
      </w:r>
    </w:p>
    <w:p w14:paraId="7B73EA14" w14:textId="77777777" w:rsidR="00C22A60" w:rsidRDefault="00C22A60" w:rsidP="00C22A60">
      <w:pPr>
        <w:pStyle w:val="PL"/>
      </w:pPr>
      <w:r>
        <w:t xml:space="preserve">    AlarmNotificationTypes:</w:t>
      </w:r>
    </w:p>
    <w:p w14:paraId="28E7F5A2" w14:textId="77777777" w:rsidR="00C22A60" w:rsidRDefault="00C22A60" w:rsidP="00C22A60">
      <w:pPr>
        <w:pStyle w:val="PL"/>
      </w:pPr>
      <w:r>
        <w:t xml:space="preserve">      type: string</w:t>
      </w:r>
    </w:p>
    <w:p w14:paraId="65C6FEC6" w14:textId="77777777" w:rsidR="00C22A60" w:rsidRDefault="00C22A60" w:rsidP="00C22A60">
      <w:pPr>
        <w:pStyle w:val="PL"/>
      </w:pPr>
      <w:r>
        <w:t xml:space="preserve">      enum:</w:t>
      </w:r>
    </w:p>
    <w:p w14:paraId="1E28D13E" w14:textId="77777777" w:rsidR="00C22A60" w:rsidRDefault="00C22A60" w:rsidP="00C22A60">
      <w:pPr>
        <w:pStyle w:val="PL"/>
      </w:pPr>
      <w:r>
        <w:t xml:space="preserve">        - notifyNewAlarm</w:t>
      </w:r>
    </w:p>
    <w:p w14:paraId="1EEFECCD" w14:textId="77777777" w:rsidR="00C22A60" w:rsidRDefault="00C22A60" w:rsidP="00C22A60">
      <w:pPr>
        <w:pStyle w:val="PL"/>
      </w:pPr>
      <w:r>
        <w:t xml:space="preserve">        - notifyChangedAlarm</w:t>
      </w:r>
    </w:p>
    <w:p w14:paraId="755C2D91" w14:textId="77777777" w:rsidR="00C22A60" w:rsidRDefault="00C22A60" w:rsidP="00C22A60">
      <w:pPr>
        <w:pStyle w:val="PL"/>
      </w:pPr>
      <w:r>
        <w:t xml:space="preserve">        - notifyChangedAlarmGeneral</w:t>
      </w:r>
    </w:p>
    <w:p w14:paraId="6C4CFD3F" w14:textId="77777777" w:rsidR="00C22A60" w:rsidRDefault="00C22A60" w:rsidP="00C22A60">
      <w:pPr>
        <w:pStyle w:val="PL"/>
      </w:pPr>
      <w:r>
        <w:t xml:space="preserve">        - notifyAckStateChanged</w:t>
      </w:r>
    </w:p>
    <w:p w14:paraId="609C578A" w14:textId="77777777" w:rsidR="00C22A60" w:rsidRDefault="00C22A60" w:rsidP="00C22A60">
      <w:pPr>
        <w:pStyle w:val="PL"/>
      </w:pPr>
      <w:r>
        <w:t xml:space="preserve">        - notifyCorrelatedNotificationChanged</w:t>
      </w:r>
    </w:p>
    <w:p w14:paraId="68D73A7F" w14:textId="77777777" w:rsidR="00C22A60" w:rsidRDefault="00C22A60" w:rsidP="00C22A60">
      <w:pPr>
        <w:pStyle w:val="PL"/>
      </w:pPr>
      <w:r>
        <w:t xml:space="preserve">        - notifyComments</w:t>
      </w:r>
    </w:p>
    <w:p w14:paraId="23EC1386" w14:textId="77777777" w:rsidR="00C22A60" w:rsidRDefault="00C22A60" w:rsidP="00C22A60">
      <w:pPr>
        <w:pStyle w:val="PL"/>
      </w:pPr>
      <w:r>
        <w:t xml:space="preserve">        - notifyClearedAlarm</w:t>
      </w:r>
    </w:p>
    <w:p w14:paraId="32B5B90C" w14:textId="77777777" w:rsidR="00C22A60" w:rsidRDefault="00C22A60" w:rsidP="00C22A60">
      <w:pPr>
        <w:pStyle w:val="PL"/>
      </w:pPr>
      <w:r>
        <w:t xml:space="preserve">        - notifyAlarmListRebuilt</w:t>
      </w:r>
    </w:p>
    <w:p w14:paraId="0088D223" w14:textId="77777777" w:rsidR="00C22A60" w:rsidRDefault="00C22A60" w:rsidP="00C22A60">
      <w:pPr>
        <w:pStyle w:val="PL"/>
      </w:pPr>
      <w:r>
        <w:t xml:space="preserve">        - notifyPotentialFaultyAlarmList</w:t>
      </w:r>
    </w:p>
    <w:p w14:paraId="1BF234DA" w14:textId="77777777" w:rsidR="00C22A60" w:rsidRDefault="00C22A60" w:rsidP="00C22A60">
      <w:pPr>
        <w:pStyle w:val="PL"/>
      </w:pPr>
      <w:r>
        <w:t xml:space="preserve">    AlarmListAlignmentRequirement:</w:t>
      </w:r>
    </w:p>
    <w:p w14:paraId="35E24226" w14:textId="77777777" w:rsidR="00C22A60" w:rsidRDefault="00C22A60" w:rsidP="00C22A60">
      <w:pPr>
        <w:pStyle w:val="PL"/>
      </w:pPr>
      <w:r>
        <w:t xml:space="preserve">      type: string</w:t>
      </w:r>
    </w:p>
    <w:p w14:paraId="44107E90" w14:textId="77777777" w:rsidR="00C22A60" w:rsidRDefault="00C22A60" w:rsidP="00C22A60">
      <w:pPr>
        <w:pStyle w:val="PL"/>
      </w:pPr>
      <w:r>
        <w:t xml:space="preserve">      enum:</w:t>
      </w:r>
    </w:p>
    <w:p w14:paraId="47D438DF" w14:textId="77777777" w:rsidR="00C22A60" w:rsidRDefault="00C22A60" w:rsidP="00C22A60">
      <w:pPr>
        <w:pStyle w:val="PL"/>
      </w:pPr>
      <w:r>
        <w:t xml:space="preserve">        - ALIGNMENT_REQUIRED</w:t>
      </w:r>
    </w:p>
    <w:p w14:paraId="3396A5B2" w14:textId="77777777" w:rsidR="00C22A60" w:rsidRDefault="00C22A60" w:rsidP="00C22A60">
      <w:pPr>
        <w:pStyle w:val="PL"/>
      </w:pPr>
      <w:r>
        <w:t xml:space="preserve">        - ALIGNMENT_NOT_REQUIRED</w:t>
      </w:r>
    </w:p>
    <w:p w14:paraId="355F599C" w14:textId="77777777" w:rsidR="00C22A60" w:rsidRDefault="00C22A60" w:rsidP="00C22A60">
      <w:pPr>
        <w:pStyle w:val="PL"/>
      </w:pPr>
    </w:p>
    <w:p w14:paraId="25FD7523" w14:textId="77777777" w:rsidR="00C22A60" w:rsidRDefault="00C22A60" w:rsidP="00C22A60">
      <w:pPr>
        <w:pStyle w:val="PL"/>
      </w:pPr>
      <w:r>
        <w:t xml:space="preserve">    NotifyNewAlarm:</w:t>
      </w:r>
    </w:p>
    <w:p w14:paraId="078393CA" w14:textId="77777777" w:rsidR="00C22A60" w:rsidRDefault="00C22A60" w:rsidP="00C22A60">
      <w:pPr>
        <w:pStyle w:val="PL"/>
      </w:pPr>
      <w:r>
        <w:t xml:space="preserve">      allOf:</w:t>
      </w:r>
    </w:p>
    <w:p w14:paraId="5DC95837" w14:textId="77777777" w:rsidR="00C22A60" w:rsidRDefault="00C22A60" w:rsidP="00C22A60">
      <w:pPr>
        <w:pStyle w:val="PL"/>
      </w:pPr>
      <w:r>
        <w:t xml:space="preserve">        - $ref: 'TS28623_ComDefs.yaml#/components/schemas/NotificationHeader'</w:t>
      </w:r>
    </w:p>
    <w:p w14:paraId="104A19CA" w14:textId="77777777" w:rsidR="00C22A60" w:rsidRDefault="00C22A60" w:rsidP="00C22A60">
      <w:pPr>
        <w:pStyle w:val="PL"/>
      </w:pPr>
      <w:r>
        <w:t xml:space="preserve">        - type: object</w:t>
      </w:r>
    </w:p>
    <w:p w14:paraId="05CC0BC4" w14:textId="77777777" w:rsidR="00C22A60" w:rsidRDefault="00C22A60" w:rsidP="00C22A60">
      <w:pPr>
        <w:pStyle w:val="PL"/>
      </w:pPr>
      <w:r>
        <w:t xml:space="preserve">          required:</w:t>
      </w:r>
    </w:p>
    <w:p w14:paraId="7FEC0636" w14:textId="77777777" w:rsidR="00C22A60" w:rsidRDefault="00C22A60" w:rsidP="00C22A60">
      <w:pPr>
        <w:pStyle w:val="PL"/>
      </w:pPr>
      <w:r>
        <w:t xml:space="preserve">            - alarmId</w:t>
      </w:r>
    </w:p>
    <w:p w14:paraId="1CB745AC" w14:textId="77777777" w:rsidR="00C22A60" w:rsidRDefault="00C22A60" w:rsidP="00C22A60">
      <w:pPr>
        <w:pStyle w:val="PL"/>
      </w:pPr>
      <w:r>
        <w:t xml:space="preserve">            - alarmType</w:t>
      </w:r>
    </w:p>
    <w:p w14:paraId="3DF89B4C" w14:textId="77777777" w:rsidR="00C22A60" w:rsidRDefault="00C22A60" w:rsidP="00C22A60">
      <w:pPr>
        <w:pStyle w:val="PL"/>
      </w:pPr>
      <w:r>
        <w:t xml:space="preserve">            - probableCause</w:t>
      </w:r>
    </w:p>
    <w:p w14:paraId="056A74DA" w14:textId="77777777" w:rsidR="00C22A60" w:rsidRDefault="00C22A60" w:rsidP="00C22A60">
      <w:pPr>
        <w:pStyle w:val="PL"/>
      </w:pPr>
      <w:r>
        <w:t xml:space="preserve">            - perceivedSeverity</w:t>
      </w:r>
    </w:p>
    <w:p w14:paraId="6011722F" w14:textId="77777777" w:rsidR="00C22A60" w:rsidRDefault="00C22A60" w:rsidP="00C22A60">
      <w:pPr>
        <w:pStyle w:val="PL"/>
      </w:pPr>
      <w:r>
        <w:t xml:space="preserve">          properties:</w:t>
      </w:r>
    </w:p>
    <w:p w14:paraId="18566E9C" w14:textId="77777777" w:rsidR="00C22A60" w:rsidRDefault="00C22A60" w:rsidP="00C22A60">
      <w:pPr>
        <w:pStyle w:val="PL"/>
      </w:pPr>
      <w:r>
        <w:t xml:space="preserve">            alarmId:</w:t>
      </w:r>
    </w:p>
    <w:p w14:paraId="46DE21FA" w14:textId="77777777" w:rsidR="00C22A60" w:rsidRDefault="00C22A60" w:rsidP="00C22A60">
      <w:pPr>
        <w:pStyle w:val="PL"/>
      </w:pPr>
      <w:r>
        <w:t xml:space="preserve">              $ref: '#/components/schemas/AlarmId'</w:t>
      </w:r>
    </w:p>
    <w:p w14:paraId="52CA3C5A" w14:textId="77777777" w:rsidR="00C22A60" w:rsidRDefault="00C22A60" w:rsidP="00C22A60">
      <w:pPr>
        <w:pStyle w:val="PL"/>
      </w:pPr>
      <w:r>
        <w:t xml:space="preserve">            alarmType:</w:t>
      </w:r>
    </w:p>
    <w:p w14:paraId="337A1BF1" w14:textId="77777777" w:rsidR="00C22A60" w:rsidRDefault="00C22A60" w:rsidP="00C22A60">
      <w:pPr>
        <w:pStyle w:val="PL"/>
      </w:pPr>
      <w:r>
        <w:t xml:space="preserve">              $ref: '#/components/schemas/AlarmType'</w:t>
      </w:r>
    </w:p>
    <w:p w14:paraId="6E8EBED2" w14:textId="77777777" w:rsidR="00C22A60" w:rsidRDefault="00C22A60" w:rsidP="00C22A60">
      <w:pPr>
        <w:pStyle w:val="PL"/>
      </w:pPr>
      <w:r>
        <w:t xml:space="preserve">            probableCause:</w:t>
      </w:r>
    </w:p>
    <w:p w14:paraId="753B690F" w14:textId="77777777" w:rsidR="00C22A60" w:rsidRDefault="00C22A60" w:rsidP="00C22A60">
      <w:pPr>
        <w:pStyle w:val="PL"/>
      </w:pPr>
      <w:r>
        <w:t xml:space="preserve">              $ref: '#/components/schemas/ProbableCause'</w:t>
      </w:r>
    </w:p>
    <w:p w14:paraId="033A5E83" w14:textId="77777777" w:rsidR="00C22A60" w:rsidRDefault="00C22A60" w:rsidP="00C22A60">
      <w:pPr>
        <w:pStyle w:val="PL"/>
      </w:pPr>
      <w:r>
        <w:t xml:space="preserve">            specificProblem:</w:t>
      </w:r>
    </w:p>
    <w:p w14:paraId="71487704" w14:textId="77777777" w:rsidR="00C22A60" w:rsidRDefault="00C22A60" w:rsidP="00C22A60">
      <w:pPr>
        <w:pStyle w:val="PL"/>
      </w:pPr>
      <w:r>
        <w:t xml:space="preserve">              $ref: '#/components/schemas/SpecificProblem'</w:t>
      </w:r>
    </w:p>
    <w:p w14:paraId="040AD3D6" w14:textId="77777777" w:rsidR="00C22A60" w:rsidRDefault="00C22A60" w:rsidP="00C22A60">
      <w:pPr>
        <w:pStyle w:val="PL"/>
      </w:pPr>
      <w:r>
        <w:t xml:space="preserve">            perceivedSeverity:</w:t>
      </w:r>
    </w:p>
    <w:p w14:paraId="2E6D7B34" w14:textId="77777777" w:rsidR="00C22A60" w:rsidRDefault="00C22A60" w:rsidP="00C22A60">
      <w:pPr>
        <w:pStyle w:val="PL"/>
      </w:pPr>
      <w:r>
        <w:t xml:space="preserve">              $ref: '#/components/schemas/PerceivedSeverity'</w:t>
      </w:r>
    </w:p>
    <w:p w14:paraId="391C5827" w14:textId="77777777" w:rsidR="00C22A60" w:rsidRDefault="00C22A60" w:rsidP="00C22A60">
      <w:pPr>
        <w:pStyle w:val="PL"/>
      </w:pPr>
      <w:r>
        <w:t xml:space="preserve">            backedUpStatus:</w:t>
      </w:r>
    </w:p>
    <w:p w14:paraId="0F6E96FA" w14:textId="77777777" w:rsidR="00C22A60" w:rsidRDefault="00C22A60" w:rsidP="00C22A60">
      <w:pPr>
        <w:pStyle w:val="PL"/>
      </w:pPr>
      <w:r>
        <w:t xml:space="preserve">              type: boolean</w:t>
      </w:r>
    </w:p>
    <w:p w14:paraId="20A2C140" w14:textId="77777777" w:rsidR="00C22A60" w:rsidRDefault="00C22A60" w:rsidP="00C22A60">
      <w:pPr>
        <w:pStyle w:val="PL"/>
      </w:pPr>
      <w:r>
        <w:t xml:space="preserve">            backUpObject:</w:t>
      </w:r>
    </w:p>
    <w:p w14:paraId="1EDC7238" w14:textId="77777777" w:rsidR="00C22A60" w:rsidRDefault="00C22A60" w:rsidP="00C22A60">
      <w:pPr>
        <w:pStyle w:val="PL"/>
      </w:pPr>
      <w:r>
        <w:t xml:space="preserve">              $ref: 'TS28623_ComDefs.yaml#/components/schemas/Dn'</w:t>
      </w:r>
    </w:p>
    <w:p w14:paraId="0A168A24" w14:textId="77777777" w:rsidR="00C22A60" w:rsidRDefault="00C22A60" w:rsidP="00C22A60">
      <w:pPr>
        <w:pStyle w:val="PL"/>
      </w:pPr>
      <w:r>
        <w:t xml:space="preserve">            trendIndication:</w:t>
      </w:r>
    </w:p>
    <w:p w14:paraId="1DBE389C" w14:textId="77777777" w:rsidR="00C22A60" w:rsidRDefault="00C22A60" w:rsidP="00C22A60">
      <w:pPr>
        <w:pStyle w:val="PL"/>
      </w:pPr>
      <w:r>
        <w:t xml:space="preserve">              $ref: '#/components/schemas/TrendIndication'</w:t>
      </w:r>
    </w:p>
    <w:p w14:paraId="258E6E9F" w14:textId="77777777" w:rsidR="00C22A60" w:rsidRDefault="00C22A60" w:rsidP="00C22A60">
      <w:pPr>
        <w:pStyle w:val="PL"/>
      </w:pPr>
      <w:r>
        <w:t xml:space="preserve">            thresholdInfo:</w:t>
      </w:r>
    </w:p>
    <w:p w14:paraId="64369B35" w14:textId="77777777" w:rsidR="00C22A60" w:rsidRDefault="00C22A60" w:rsidP="00C22A60">
      <w:pPr>
        <w:pStyle w:val="PL"/>
      </w:pPr>
      <w:r>
        <w:t xml:space="preserve">              $ref: '#/components/schemas/ThresholdInfo'</w:t>
      </w:r>
    </w:p>
    <w:p w14:paraId="1DED2B1B" w14:textId="77777777" w:rsidR="00C22A60" w:rsidRDefault="00C22A60" w:rsidP="00C22A60">
      <w:pPr>
        <w:pStyle w:val="PL"/>
      </w:pPr>
      <w:r>
        <w:t xml:space="preserve">            correlatedNotifications:</w:t>
      </w:r>
    </w:p>
    <w:p w14:paraId="2E9B5F09" w14:textId="77777777" w:rsidR="00C22A60" w:rsidRDefault="00C22A60" w:rsidP="00C22A60">
      <w:pPr>
        <w:pStyle w:val="PL"/>
      </w:pPr>
      <w:r>
        <w:t xml:space="preserve">              $ref: '#/components/schemas/CorrelatedNotifications'</w:t>
      </w:r>
    </w:p>
    <w:p w14:paraId="1999A6E7" w14:textId="77777777" w:rsidR="00C22A60" w:rsidRDefault="00C22A60" w:rsidP="00C22A60">
      <w:pPr>
        <w:pStyle w:val="PL"/>
      </w:pPr>
      <w:r>
        <w:t xml:space="preserve">            stateChangeDefinition:</w:t>
      </w:r>
    </w:p>
    <w:p w14:paraId="36A49C19" w14:textId="77777777" w:rsidR="00C22A60" w:rsidRDefault="00C22A60" w:rsidP="00C22A60">
      <w:pPr>
        <w:pStyle w:val="PL"/>
      </w:pPr>
      <w:r>
        <w:t xml:space="preserve">              $ref: 'TS28623_ComDefs.yaml#/components/schemas/AttributeValueChangeSet'</w:t>
      </w:r>
    </w:p>
    <w:p w14:paraId="64053D0D" w14:textId="77777777" w:rsidR="00C22A60" w:rsidRDefault="00C22A60" w:rsidP="00C22A60">
      <w:pPr>
        <w:pStyle w:val="PL"/>
      </w:pPr>
      <w:r>
        <w:t xml:space="preserve">            monitoredAttributes:</w:t>
      </w:r>
    </w:p>
    <w:p w14:paraId="380410FC" w14:textId="77777777" w:rsidR="00C22A60" w:rsidRDefault="00C22A60" w:rsidP="00C22A60">
      <w:pPr>
        <w:pStyle w:val="PL"/>
      </w:pPr>
      <w:r>
        <w:t xml:space="preserve">              $ref: 'TS28623_ComDefs.yaml#/components/schemas/AttributeNameValuePairSet'</w:t>
      </w:r>
    </w:p>
    <w:p w14:paraId="0F0C77A8" w14:textId="77777777" w:rsidR="00C22A60" w:rsidRDefault="00C22A60" w:rsidP="00C22A60">
      <w:pPr>
        <w:pStyle w:val="PL"/>
      </w:pPr>
      <w:r>
        <w:t xml:space="preserve">            proposedRepairActions:</w:t>
      </w:r>
    </w:p>
    <w:p w14:paraId="6C570EEB" w14:textId="77777777" w:rsidR="00C22A60" w:rsidRDefault="00C22A60" w:rsidP="00C22A60">
      <w:pPr>
        <w:pStyle w:val="PL"/>
      </w:pPr>
      <w:r>
        <w:t xml:space="preserve">              type: string</w:t>
      </w:r>
    </w:p>
    <w:p w14:paraId="62E431A0" w14:textId="77777777" w:rsidR="00C22A60" w:rsidRDefault="00C22A60" w:rsidP="00C22A60">
      <w:pPr>
        <w:pStyle w:val="PL"/>
      </w:pPr>
      <w:r>
        <w:t xml:space="preserve">            additionalText:</w:t>
      </w:r>
    </w:p>
    <w:p w14:paraId="6750A276" w14:textId="77777777" w:rsidR="00C22A60" w:rsidRDefault="00C22A60" w:rsidP="00C22A60">
      <w:pPr>
        <w:pStyle w:val="PL"/>
      </w:pPr>
      <w:r>
        <w:t xml:space="preserve">              type: string</w:t>
      </w:r>
    </w:p>
    <w:p w14:paraId="1B7572D1" w14:textId="77777777" w:rsidR="00C22A60" w:rsidRDefault="00C22A60" w:rsidP="00C22A60">
      <w:pPr>
        <w:pStyle w:val="PL"/>
      </w:pPr>
      <w:r>
        <w:t xml:space="preserve">            additionalInformation:</w:t>
      </w:r>
    </w:p>
    <w:p w14:paraId="03C28FA0" w14:textId="77777777" w:rsidR="00C22A60" w:rsidRDefault="00C22A60" w:rsidP="00C22A60">
      <w:pPr>
        <w:pStyle w:val="PL"/>
      </w:pPr>
      <w:r>
        <w:t xml:space="preserve">              $ref: 'TS28623_ComDefs.yaml#/components/schemas/AttributeNameValuePairSet'</w:t>
      </w:r>
    </w:p>
    <w:p w14:paraId="5A0C9C7A" w14:textId="77777777" w:rsidR="00C22A60" w:rsidRDefault="00C22A60" w:rsidP="00C22A60">
      <w:pPr>
        <w:pStyle w:val="PL"/>
      </w:pPr>
      <w:r>
        <w:t xml:space="preserve">            rootCauseIndicator:</w:t>
      </w:r>
    </w:p>
    <w:p w14:paraId="30DBECBB" w14:textId="77777777" w:rsidR="00C22A60" w:rsidRDefault="00C22A60" w:rsidP="00C22A60">
      <w:pPr>
        <w:pStyle w:val="PL"/>
      </w:pPr>
      <w:r>
        <w:t xml:space="preserve">              type: boolean</w:t>
      </w:r>
    </w:p>
    <w:p w14:paraId="001597CE" w14:textId="77777777" w:rsidR="00C22A60" w:rsidRDefault="00C22A60" w:rsidP="00C22A60">
      <w:pPr>
        <w:pStyle w:val="PL"/>
      </w:pPr>
      <w:r>
        <w:t xml:space="preserve">    NotifyNewSecAlarm:</w:t>
      </w:r>
    </w:p>
    <w:p w14:paraId="576D7374" w14:textId="77777777" w:rsidR="00C22A60" w:rsidRDefault="00C22A60" w:rsidP="00C22A60">
      <w:pPr>
        <w:pStyle w:val="PL"/>
      </w:pPr>
      <w:r>
        <w:t xml:space="preserve">      allOf:</w:t>
      </w:r>
    </w:p>
    <w:p w14:paraId="1CF31D22" w14:textId="77777777" w:rsidR="00C22A60" w:rsidRDefault="00C22A60" w:rsidP="00C22A60">
      <w:pPr>
        <w:pStyle w:val="PL"/>
      </w:pPr>
      <w:r>
        <w:t xml:space="preserve">        - $ref: 'TS28623_ComDefs.yaml#/components/schemas/NotificationHeader'</w:t>
      </w:r>
    </w:p>
    <w:p w14:paraId="35B1695C" w14:textId="77777777" w:rsidR="00C22A60" w:rsidRDefault="00C22A60" w:rsidP="00C22A60">
      <w:pPr>
        <w:pStyle w:val="PL"/>
      </w:pPr>
      <w:r>
        <w:t xml:space="preserve">        - type: object</w:t>
      </w:r>
    </w:p>
    <w:p w14:paraId="7223B740" w14:textId="77777777" w:rsidR="00C22A60" w:rsidRDefault="00C22A60" w:rsidP="00C22A60">
      <w:pPr>
        <w:pStyle w:val="PL"/>
      </w:pPr>
      <w:r>
        <w:t xml:space="preserve">          required:</w:t>
      </w:r>
    </w:p>
    <w:p w14:paraId="5F3A015E" w14:textId="77777777" w:rsidR="00C22A60" w:rsidRDefault="00C22A60" w:rsidP="00C22A60">
      <w:pPr>
        <w:pStyle w:val="PL"/>
      </w:pPr>
      <w:r>
        <w:t xml:space="preserve">            - alarmId</w:t>
      </w:r>
    </w:p>
    <w:p w14:paraId="4F535B60" w14:textId="77777777" w:rsidR="00C22A60" w:rsidRDefault="00C22A60" w:rsidP="00C22A60">
      <w:pPr>
        <w:pStyle w:val="PL"/>
      </w:pPr>
      <w:r>
        <w:lastRenderedPageBreak/>
        <w:t xml:space="preserve">            - alarmType</w:t>
      </w:r>
    </w:p>
    <w:p w14:paraId="4BE53EC0" w14:textId="77777777" w:rsidR="00C22A60" w:rsidRDefault="00C22A60" w:rsidP="00C22A60">
      <w:pPr>
        <w:pStyle w:val="PL"/>
      </w:pPr>
      <w:r>
        <w:t xml:space="preserve">            - probableCause</w:t>
      </w:r>
    </w:p>
    <w:p w14:paraId="34A53387" w14:textId="77777777" w:rsidR="00C22A60" w:rsidRDefault="00C22A60" w:rsidP="00C22A60">
      <w:pPr>
        <w:pStyle w:val="PL"/>
      </w:pPr>
      <w:r>
        <w:t xml:space="preserve">            - perceivedSeverity</w:t>
      </w:r>
    </w:p>
    <w:p w14:paraId="40B68B79" w14:textId="77777777" w:rsidR="00C22A60" w:rsidRDefault="00C22A60" w:rsidP="00C22A60">
      <w:pPr>
        <w:pStyle w:val="PL"/>
      </w:pPr>
      <w:r>
        <w:t xml:space="preserve">            - serviceUser</w:t>
      </w:r>
    </w:p>
    <w:p w14:paraId="36117B19" w14:textId="77777777" w:rsidR="00C22A60" w:rsidRDefault="00C22A60" w:rsidP="00C22A60">
      <w:pPr>
        <w:pStyle w:val="PL"/>
      </w:pPr>
      <w:r>
        <w:t xml:space="preserve">            - serviceProvider</w:t>
      </w:r>
    </w:p>
    <w:p w14:paraId="57AC3543" w14:textId="77777777" w:rsidR="00C22A60" w:rsidRDefault="00C22A60" w:rsidP="00C22A60">
      <w:pPr>
        <w:pStyle w:val="PL"/>
      </w:pPr>
      <w:r>
        <w:t xml:space="preserve">            - securityAlarmDetector </w:t>
      </w:r>
    </w:p>
    <w:p w14:paraId="04843A9D" w14:textId="77777777" w:rsidR="00C22A60" w:rsidRDefault="00C22A60" w:rsidP="00C22A60">
      <w:pPr>
        <w:pStyle w:val="PL"/>
      </w:pPr>
      <w:r>
        <w:t xml:space="preserve">          properties:</w:t>
      </w:r>
    </w:p>
    <w:p w14:paraId="5FC94265" w14:textId="77777777" w:rsidR="00C22A60" w:rsidRDefault="00C22A60" w:rsidP="00C22A60">
      <w:pPr>
        <w:pStyle w:val="PL"/>
      </w:pPr>
      <w:r>
        <w:t xml:space="preserve">            alarmId:</w:t>
      </w:r>
    </w:p>
    <w:p w14:paraId="470500B8" w14:textId="77777777" w:rsidR="00C22A60" w:rsidRDefault="00C22A60" w:rsidP="00C22A60">
      <w:pPr>
        <w:pStyle w:val="PL"/>
      </w:pPr>
      <w:r>
        <w:t xml:space="preserve">              $ref: '#/components/schemas/AlarmId'</w:t>
      </w:r>
    </w:p>
    <w:p w14:paraId="25F97F7E" w14:textId="77777777" w:rsidR="00C22A60" w:rsidRDefault="00C22A60" w:rsidP="00C22A60">
      <w:pPr>
        <w:pStyle w:val="PL"/>
      </w:pPr>
      <w:r>
        <w:t xml:space="preserve">            alarmType:</w:t>
      </w:r>
    </w:p>
    <w:p w14:paraId="6F9CC6C8" w14:textId="77777777" w:rsidR="00C22A60" w:rsidRDefault="00C22A60" w:rsidP="00C22A60">
      <w:pPr>
        <w:pStyle w:val="PL"/>
      </w:pPr>
      <w:r>
        <w:t xml:space="preserve">              $ref: '#/components/schemas/AlarmType'</w:t>
      </w:r>
    </w:p>
    <w:p w14:paraId="6C82E7D5" w14:textId="77777777" w:rsidR="00C22A60" w:rsidRDefault="00C22A60" w:rsidP="00C22A60">
      <w:pPr>
        <w:pStyle w:val="PL"/>
      </w:pPr>
      <w:r>
        <w:t xml:space="preserve">            probableCause:</w:t>
      </w:r>
    </w:p>
    <w:p w14:paraId="7504B5E9" w14:textId="77777777" w:rsidR="00C22A60" w:rsidRDefault="00C22A60" w:rsidP="00C22A60">
      <w:pPr>
        <w:pStyle w:val="PL"/>
      </w:pPr>
      <w:r>
        <w:t xml:space="preserve">              $ref: '#/components/schemas/ProbableCause'</w:t>
      </w:r>
    </w:p>
    <w:p w14:paraId="50C39C43" w14:textId="77777777" w:rsidR="00C22A60" w:rsidRDefault="00C22A60" w:rsidP="00C22A60">
      <w:pPr>
        <w:pStyle w:val="PL"/>
      </w:pPr>
      <w:r>
        <w:t xml:space="preserve">            perceivedSeverity:</w:t>
      </w:r>
    </w:p>
    <w:p w14:paraId="7B4E907A" w14:textId="77777777" w:rsidR="00C22A60" w:rsidRDefault="00C22A60" w:rsidP="00C22A60">
      <w:pPr>
        <w:pStyle w:val="PL"/>
      </w:pPr>
      <w:r>
        <w:t xml:space="preserve">              $ref: '#/components/schemas/PerceivedSeverity'</w:t>
      </w:r>
    </w:p>
    <w:p w14:paraId="100985DE" w14:textId="77777777" w:rsidR="00C22A60" w:rsidRDefault="00C22A60" w:rsidP="00C22A60">
      <w:pPr>
        <w:pStyle w:val="PL"/>
      </w:pPr>
      <w:r>
        <w:t xml:space="preserve">            correlatedNotifications:</w:t>
      </w:r>
    </w:p>
    <w:p w14:paraId="58615EB4" w14:textId="77777777" w:rsidR="00C22A60" w:rsidRDefault="00C22A60" w:rsidP="00C22A60">
      <w:pPr>
        <w:pStyle w:val="PL"/>
      </w:pPr>
      <w:r>
        <w:t xml:space="preserve">              $ref: '#/components/schemas/CorrelatedNotifications'</w:t>
      </w:r>
    </w:p>
    <w:p w14:paraId="2A7AFD0D" w14:textId="77777777" w:rsidR="00C22A60" w:rsidRDefault="00C22A60" w:rsidP="00C22A60">
      <w:pPr>
        <w:pStyle w:val="PL"/>
      </w:pPr>
      <w:r>
        <w:t xml:space="preserve">            additionalText:</w:t>
      </w:r>
    </w:p>
    <w:p w14:paraId="4B4AB782" w14:textId="77777777" w:rsidR="00C22A60" w:rsidRDefault="00C22A60" w:rsidP="00C22A60">
      <w:pPr>
        <w:pStyle w:val="PL"/>
      </w:pPr>
      <w:r>
        <w:t xml:space="preserve">              type: string</w:t>
      </w:r>
    </w:p>
    <w:p w14:paraId="0C6EE3A0" w14:textId="77777777" w:rsidR="00C22A60" w:rsidRDefault="00C22A60" w:rsidP="00C22A60">
      <w:pPr>
        <w:pStyle w:val="PL"/>
      </w:pPr>
      <w:r>
        <w:t xml:space="preserve">            additionalInformation:</w:t>
      </w:r>
    </w:p>
    <w:p w14:paraId="151F2C19" w14:textId="77777777" w:rsidR="00C22A60" w:rsidRDefault="00C22A60" w:rsidP="00C22A60">
      <w:pPr>
        <w:pStyle w:val="PL"/>
      </w:pPr>
      <w:r>
        <w:t xml:space="preserve">              $ref: 'TS28623_ComDefs.yaml#/components/schemas/AttributeNameValuePairSet'</w:t>
      </w:r>
    </w:p>
    <w:p w14:paraId="67EB6CAF" w14:textId="77777777" w:rsidR="00C22A60" w:rsidRDefault="00C22A60" w:rsidP="00C22A60">
      <w:pPr>
        <w:pStyle w:val="PL"/>
      </w:pPr>
      <w:r>
        <w:t xml:space="preserve">            rootCauseIndicator:</w:t>
      </w:r>
    </w:p>
    <w:p w14:paraId="4DB558DB" w14:textId="77777777" w:rsidR="00C22A60" w:rsidRDefault="00C22A60" w:rsidP="00C22A60">
      <w:pPr>
        <w:pStyle w:val="PL"/>
      </w:pPr>
      <w:r>
        <w:t xml:space="preserve">              type: boolean</w:t>
      </w:r>
    </w:p>
    <w:p w14:paraId="411E96E3" w14:textId="77777777" w:rsidR="00C22A60" w:rsidRDefault="00C22A60" w:rsidP="00C22A60">
      <w:pPr>
        <w:pStyle w:val="PL"/>
      </w:pPr>
      <w:r>
        <w:t xml:space="preserve">            serviceUser:</w:t>
      </w:r>
    </w:p>
    <w:p w14:paraId="4D8F4753" w14:textId="77777777" w:rsidR="00C22A60" w:rsidRDefault="00C22A60" w:rsidP="00C22A60">
      <w:pPr>
        <w:pStyle w:val="PL"/>
      </w:pPr>
      <w:r>
        <w:t xml:space="preserve">              type: string</w:t>
      </w:r>
    </w:p>
    <w:p w14:paraId="0CB01239" w14:textId="77777777" w:rsidR="00C22A60" w:rsidRDefault="00C22A60" w:rsidP="00C22A60">
      <w:pPr>
        <w:pStyle w:val="PL"/>
      </w:pPr>
      <w:r>
        <w:t xml:space="preserve">            serviceProvider:</w:t>
      </w:r>
    </w:p>
    <w:p w14:paraId="59B7CABB" w14:textId="77777777" w:rsidR="00C22A60" w:rsidRDefault="00C22A60" w:rsidP="00C22A60">
      <w:pPr>
        <w:pStyle w:val="PL"/>
      </w:pPr>
      <w:r>
        <w:t xml:space="preserve">              type: string</w:t>
      </w:r>
    </w:p>
    <w:p w14:paraId="7AE94059" w14:textId="77777777" w:rsidR="00C22A60" w:rsidRDefault="00C22A60" w:rsidP="00C22A60">
      <w:pPr>
        <w:pStyle w:val="PL"/>
      </w:pPr>
      <w:r>
        <w:t xml:space="preserve">            securityAlarmDetector:</w:t>
      </w:r>
    </w:p>
    <w:p w14:paraId="61567D0F" w14:textId="77777777" w:rsidR="00C22A60" w:rsidRDefault="00C22A60" w:rsidP="00C22A60">
      <w:pPr>
        <w:pStyle w:val="PL"/>
      </w:pPr>
      <w:r>
        <w:t xml:space="preserve">              type: string</w:t>
      </w:r>
    </w:p>
    <w:p w14:paraId="4E08837D" w14:textId="77777777" w:rsidR="00C22A60" w:rsidRDefault="00C22A60" w:rsidP="00C22A60">
      <w:pPr>
        <w:pStyle w:val="PL"/>
      </w:pPr>
      <w:r>
        <w:t xml:space="preserve">    NotifyClearedAlarm:</w:t>
      </w:r>
    </w:p>
    <w:p w14:paraId="37A9207C" w14:textId="77777777" w:rsidR="00C22A60" w:rsidRDefault="00C22A60" w:rsidP="00C22A60">
      <w:pPr>
        <w:pStyle w:val="PL"/>
      </w:pPr>
      <w:r>
        <w:t xml:space="preserve">      allOf:</w:t>
      </w:r>
    </w:p>
    <w:p w14:paraId="6E501939" w14:textId="77777777" w:rsidR="00C22A60" w:rsidRDefault="00C22A60" w:rsidP="00C22A60">
      <w:pPr>
        <w:pStyle w:val="PL"/>
      </w:pPr>
      <w:r>
        <w:t xml:space="preserve">        - $ref: 'TS28623_ComDefs.yaml#/components/schemas/NotificationHeader'</w:t>
      </w:r>
    </w:p>
    <w:p w14:paraId="11E49A4B" w14:textId="77777777" w:rsidR="00C22A60" w:rsidRDefault="00C22A60" w:rsidP="00C22A60">
      <w:pPr>
        <w:pStyle w:val="PL"/>
      </w:pPr>
      <w:r>
        <w:t xml:space="preserve">        - type: object</w:t>
      </w:r>
    </w:p>
    <w:p w14:paraId="09FFE905" w14:textId="77777777" w:rsidR="00C22A60" w:rsidRDefault="00C22A60" w:rsidP="00C22A60">
      <w:pPr>
        <w:pStyle w:val="PL"/>
      </w:pPr>
      <w:r>
        <w:t xml:space="preserve">          required:</w:t>
      </w:r>
    </w:p>
    <w:p w14:paraId="399B1A04" w14:textId="77777777" w:rsidR="00C22A60" w:rsidRDefault="00C22A60" w:rsidP="00C22A60">
      <w:pPr>
        <w:pStyle w:val="PL"/>
      </w:pPr>
      <w:r>
        <w:t xml:space="preserve">            - alarmId</w:t>
      </w:r>
    </w:p>
    <w:p w14:paraId="0E41E3F2" w14:textId="77777777" w:rsidR="00C22A60" w:rsidRDefault="00C22A60" w:rsidP="00C22A60">
      <w:pPr>
        <w:pStyle w:val="PL"/>
      </w:pPr>
      <w:r>
        <w:t xml:space="preserve">            - alarmType</w:t>
      </w:r>
    </w:p>
    <w:p w14:paraId="10D28240" w14:textId="77777777" w:rsidR="00C22A60" w:rsidRDefault="00C22A60" w:rsidP="00C22A60">
      <w:pPr>
        <w:pStyle w:val="PL"/>
      </w:pPr>
      <w:r>
        <w:t xml:space="preserve">            - probableCause</w:t>
      </w:r>
    </w:p>
    <w:p w14:paraId="76DB81BA" w14:textId="77777777" w:rsidR="00C22A60" w:rsidRDefault="00C22A60" w:rsidP="00C22A60">
      <w:pPr>
        <w:pStyle w:val="PL"/>
      </w:pPr>
      <w:r>
        <w:t xml:space="preserve">            - perceivedSeverity</w:t>
      </w:r>
    </w:p>
    <w:p w14:paraId="5E0CAA6A" w14:textId="77777777" w:rsidR="00C22A60" w:rsidRDefault="00C22A60" w:rsidP="00C22A60">
      <w:pPr>
        <w:pStyle w:val="PL"/>
      </w:pPr>
      <w:r>
        <w:t xml:space="preserve">          properties:</w:t>
      </w:r>
    </w:p>
    <w:p w14:paraId="26F28970" w14:textId="77777777" w:rsidR="00C22A60" w:rsidRDefault="00C22A60" w:rsidP="00C22A60">
      <w:pPr>
        <w:pStyle w:val="PL"/>
      </w:pPr>
      <w:r>
        <w:t xml:space="preserve">            alarmId:</w:t>
      </w:r>
    </w:p>
    <w:p w14:paraId="418F5ADD" w14:textId="77777777" w:rsidR="00C22A60" w:rsidRDefault="00C22A60" w:rsidP="00C22A60">
      <w:pPr>
        <w:pStyle w:val="PL"/>
      </w:pPr>
      <w:r>
        <w:t xml:space="preserve">              $ref: '#/components/schemas/AlarmId'</w:t>
      </w:r>
    </w:p>
    <w:p w14:paraId="339DAD92" w14:textId="77777777" w:rsidR="00C22A60" w:rsidRDefault="00C22A60" w:rsidP="00C22A60">
      <w:pPr>
        <w:pStyle w:val="PL"/>
      </w:pPr>
      <w:r>
        <w:t xml:space="preserve">            alarmType:</w:t>
      </w:r>
    </w:p>
    <w:p w14:paraId="43189959" w14:textId="77777777" w:rsidR="00C22A60" w:rsidRDefault="00C22A60" w:rsidP="00C22A60">
      <w:pPr>
        <w:pStyle w:val="PL"/>
      </w:pPr>
      <w:r>
        <w:t xml:space="preserve">              $ref: '#/components/schemas/AlarmType'</w:t>
      </w:r>
    </w:p>
    <w:p w14:paraId="21BFC6F9" w14:textId="77777777" w:rsidR="00C22A60" w:rsidRDefault="00C22A60" w:rsidP="00C22A60">
      <w:pPr>
        <w:pStyle w:val="PL"/>
      </w:pPr>
      <w:r>
        <w:t xml:space="preserve">            probableCause:</w:t>
      </w:r>
    </w:p>
    <w:p w14:paraId="5540F78D" w14:textId="77777777" w:rsidR="00C22A60" w:rsidRDefault="00C22A60" w:rsidP="00C22A60">
      <w:pPr>
        <w:pStyle w:val="PL"/>
      </w:pPr>
      <w:r>
        <w:t xml:space="preserve">              $ref: '#/components/schemas/ProbableCause'</w:t>
      </w:r>
    </w:p>
    <w:p w14:paraId="3865C5CC" w14:textId="77777777" w:rsidR="00C22A60" w:rsidRDefault="00C22A60" w:rsidP="00C22A60">
      <w:pPr>
        <w:pStyle w:val="PL"/>
      </w:pPr>
      <w:r>
        <w:t xml:space="preserve">            perceivedSeverity:</w:t>
      </w:r>
    </w:p>
    <w:p w14:paraId="3361FA54" w14:textId="77777777" w:rsidR="00C22A60" w:rsidRDefault="00C22A60" w:rsidP="00C22A60">
      <w:pPr>
        <w:pStyle w:val="PL"/>
      </w:pPr>
      <w:r>
        <w:t xml:space="preserve">              $ref: '#/components/schemas/PerceivedSeverity'</w:t>
      </w:r>
    </w:p>
    <w:p w14:paraId="50CD2C7A" w14:textId="77777777" w:rsidR="00C22A60" w:rsidRDefault="00C22A60" w:rsidP="00C22A60">
      <w:pPr>
        <w:pStyle w:val="PL"/>
      </w:pPr>
      <w:r>
        <w:t xml:space="preserve">            correlatedNotifications:</w:t>
      </w:r>
    </w:p>
    <w:p w14:paraId="6A30147E" w14:textId="77777777" w:rsidR="00C22A60" w:rsidRDefault="00C22A60" w:rsidP="00C22A60">
      <w:pPr>
        <w:pStyle w:val="PL"/>
      </w:pPr>
      <w:r>
        <w:t xml:space="preserve">              $ref: '#/components/schemas/CorrelatedNotifications'</w:t>
      </w:r>
    </w:p>
    <w:p w14:paraId="518F0D40" w14:textId="77777777" w:rsidR="00C22A60" w:rsidRDefault="00C22A60" w:rsidP="00C22A60">
      <w:pPr>
        <w:pStyle w:val="PL"/>
      </w:pPr>
      <w:r>
        <w:t xml:space="preserve">            clearUserId:</w:t>
      </w:r>
    </w:p>
    <w:p w14:paraId="77FC242B" w14:textId="77777777" w:rsidR="00C22A60" w:rsidRDefault="00C22A60" w:rsidP="00C22A60">
      <w:pPr>
        <w:pStyle w:val="PL"/>
      </w:pPr>
      <w:r>
        <w:t xml:space="preserve">              type: string</w:t>
      </w:r>
    </w:p>
    <w:p w14:paraId="1F04703F" w14:textId="77777777" w:rsidR="00C22A60" w:rsidRDefault="00C22A60" w:rsidP="00C22A60">
      <w:pPr>
        <w:pStyle w:val="PL"/>
      </w:pPr>
      <w:r>
        <w:t xml:space="preserve">            clearSystemId:</w:t>
      </w:r>
    </w:p>
    <w:p w14:paraId="0852E6A6" w14:textId="77777777" w:rsidR="00C22A60" w:rsidRDefault="00C22A60" w:rsidP="00C22A60">
      <w:pPr>
        <w:pStyle w:val="PL"/>
      </w:pPr>
      <w:r>
        <w:t xml:space="preserve">              type: string</w:t>
      </w:r>
    </w:p>
    <w:p w14:paraId="6F6725E6" w14:textId="77777777" w:rsidR="00C22A60" w:rsidRDefault="00C22A60" w:rsidP="00C22A60">
      <w:pPr>
        <w:pStyle w:val="PL"/>
      </w:pPr>
      <w:r>
        <w:t xml:space="preserve">    NotifyChangedAlarm:</w:t>
      </w:r>
    </w:p>
    <w:p w14:paraId="6325E037" w14:textId="77777777" w:rsidR="00C22A60" w:rsidRDefault="00C22A60" w:rsidP="00C22A60">
      <w:pPr>
        <w:pStyle w:val="PL"/>
      </w:pPr>
      <w:r>
        <w:t xml:space="preserve">      allOf:</w:t>
      </w:r>
    </w:p>
    <w:p w14:paraId="3F177AF8" w14:textId="77777777" w:rsidR="00C22A60" w:rsidRDefault="00C22A60" w:rsidP="00C22A60">
      <w:pPr>
        <w:pStyle w:val="PL"/>
      </w:pPr>
      <w:r>
        <w:t xml:space="preserve">        - $ref: 'TS28623_ComDefs.yaml#/components/schemas/NotificationHeader'</w:t>
      </w:r>
    </w:p>
    <w:p w14:paraId="02D53F89" w14:textId="77777777" w:rsidR="00C22A60" w:rsidRDefault="00C22A60" w:rsidP="00C22A60">
      <w:pPr>
        <w:pStyle w:val="PL"/>
      </w:pPr>
      <w:r>
        <w:t xml:space="preserve">        - type: object</w:t>
      </w:r>
    </w:p>
    <w:p w14:paraId="49F30A2A" w14:textId="77777777" w:rsidR="00C22A60" w:rsidRDefault="00C22A60" w:rsidP="00C22A60">
      <w:pPr>
        <w:pStyle w:val="PL"/>
      </w:pPr>
      <w:r>
        <w:t xml:space="preserve">          required:</w:t>
      </w:r>
    </w:p>
    <w:p w14:paraId="0BD9CB39" w14:textId="77777777" w:rsidR="00C22A60" w:rsidRDefault="00C22A60" w:rsidP="00C22A60">
      <w:pPr>
        <w:pStyle w:val="PL"/>
      </w:pPr>
      <w:r>
        <w:t xml:space="preserve">            - alarmId</w:t>
      </w:r>
    </w:p>
    <w:p w14:paraId="3D560BA5" w14:textId="77777777" w:rsidR="00C22A60" w:rsidRDefault="00C22A60" w:rsidP="00C22A60">
      <w:pPr>
        <w:pStyle w:val="PL"/>
      </w:pPr>
      <w:r>
        <w:t xml:space="preserve">            - alarmType</w:t>
      </w:r>
    </w:p>
    <w:p w14:paraId="29098CCA" w14:textId="77777777" w:rsidR="00C22A60" w:rsidRDefault="00C22A60" w:rsidP="00C22A60">
      <w:pPr>
        <w:pStyle w:val="PL"/>
      </w:pPr>
      <w:r>
        <w:t xml:space="preserve">            - probableCause</w:t>
      </w:r>
    </w:p>
    <w:p w14:paraId="6E6ADEAC" w14:textId="77777777" w:rsidR="00C22A60" w:rsidRDefault="00C22A60" w:rsidP="00C22A60">
      <w:pPr>
        <w:pStyle w:val="PL"/>
      </w:pPr>
      <w:r>
        <w:t xml:space="preserve">            - perceivedSeverity</w:t>
      </w:r>
    </w:p>
    <w:p w14:paraId="14ED5CA8" w14:textId="77777777" w:rsidR="00C22A60" w:rsidRDefault="00C22A60" w:rsidP="00C22A60">
      <w:pPr>
        <w:pStyle w:val="PL"/>
      </w:pPr>
      <w:r>
        <w:t xml:space="preserve">          properties:</w:t>
      </w:r>
    </w:p>
    <w:p w14:paraId="7108495B" w14:textId="77777777" w:rsidR="00C22A60" w:rsidRDefault="00C22A60" w:rsidP="00C22A60">
      <w:pPr>
        <w:pStyle w:val="PL"/>
      </w:pPr>
      <w:r>
        <w:t xml:space="preserve">            alarmId:</w:t>
      </w:r>
    </w:p>
    <w:p w14:paraId="65F32E54" w14:textId="77777777" w:rsidR="00C22A60" w:rsidRDefault="00C22A60" w:rsidP="00C22A60">
      <w:pPr>
        <w:pStyle w:val="PL"/>
      </w:pPr>
      <w:r>
        <w:t xml:space="preserve">              $ref: '#/components/schemas/AlarmId'</w:t>
      </w:r>
    </w:p>
    <w:p w14:paraId="3D453989" w14:textId="77777777" w:rsidR="00C22A60" w:rsidRDefault="00C22A60" w:rsidP="00C22A60">
      <w:pPr>
        <w:pStyle w:val="PL"/>
      </w:pPr>
      <w:r>
        <w:t xml:space="preserve">            alarmType:</w:t>
      </w:r>
    </w:p>
    <w:p w14:paraId="23BD21A0" w14:textId="77777777" w:rsidR="00C22A60" w:rsidRDefault="00C22A60" w:rsidP="00C22A60">
      <w:pPr>
        <w:pStyle w:val="PL"/>
      </w:pPr>
      <w:r>
        <w:t xml:space="preserve">              $ref: '#/components/schemas/AlarmType'</w:t>
      </w:r>
    </w:p>
    <w:p w14:paraId="29BFBD56" w14:textId="77777777" w:rsidR="00C22A60" w:rsidRDefault="00C22A60" w:rsidP="00C22A60">
      <w:pPr>
        <w:pStyle w:val="PL"/>
      </w:pPr>
      <w:r>
        <w:t xml:space="preserve">            probableCause:</w:t>
      </w:r>
    </w:p>
    <w:p w14:paraId="3BCF4749" w14:textId="77777777" w:rsidR="00C22A60" w:rsidRDefault="00C22A60" w:rsidP="00C22A60">
      <w:pPr>
        <w:pStyle w:val="PL"/>
      </w:pPr>
      <w:r>
        <w:t xml:space="preserve">              $ref: '#/components/schemas/ProbableCause'</w:t>
      </w:r>
    </w:p>
    <w:p w14:paraId="19EE9A75" w14:textId="77777777" w:rsidR="00C22A60" w:rsidRDefault="00C22A60" w:rsidP="00C22A60">
      <w:pPr>
        <w:pStyle w:val="PL"/>
      </w:pPr>
      <w:r>
        <w:t xml:space="preserve">            perceivedSeverity:</w:t>
      </w:r>
    </w:p>
    <w:p w14:paraId="71A8334C" w14:textId="77777777" w:rsidR="00C22A60" w:rsidRDefault="00C22A60" w:rsidP="00C22A60">
      <w:pPr>
        <w:pStyle w:val="PL"/>
      </w:pPr>
      <w:r>
        <w:t xml:space="preserve">              $ref: '#/components/schemas/PerceivedSeverity'</w:t>
      </w:r>
    </w:p>
    <w:p w14:paraId="5CC4DEAC" w14:textId="77777777" w:rsidR="00C22A60" w:rsidRDefault="00C22A60" w:rsidP="00C22A60">
      <w:pPr>
        <w:pStyle w:val="PL"/>
      </w:pPr>
      <w:r>
        <w:t xml:space="preserve">    NotifyChangedAlarmGeneral:</w:t>
      </w:r>
    </w:p>
    <w:p w14:paraId="079F5444" w14:textId="77777777" w:rsidR="00C22A60" w:rsidRDefault="00C22A60" w:rsidP="00C22A60">
      <w:pPr>
        <w:pStyle w:val="PL"/>
      </w:pPr>
      <w:r>
        <w:t xml:space="preserve">      allOf:</w:t>
      </w:r>
    </w:p>
    <w:p w14:paraId="067057C6" w14:textId="77777777" w:rsidR="00C22A60" w:rsidRDefault="00C22A60" w:rsidP="00C22A60">
      <w:pPr>
        <w:pStyle w:val="PL"/>
      </w:pPr>
      <w:r>
        <w:t xml:space="preserve">        - $ref: 'TS28623_ComDefs.yaml#/components/schemas/NotificationHeader'</w:t>
      </w:r>
    </w:p>
    <w:p w14:paraId="1EE3FAB5" w14:textId="77777777" w:rsidR="00C22A60" w:rsidRDefault="00C22A60" w:rsidP="00C22A60">
      <w:pPr>
        <w:pStyle w:val="PL"/>
      </w:pPr>
      <w:r>
        <w:t xml:space="preserve">        - type: object</w:t>
      </w:r>
    </w:p>
    <w:p w14:paraId="2B15B8F0" w14:textId="77777777" w:rsidR="00C22A60" w:rsidRDefault="00C22A60" w:rsidP="00C22A60">
      <w:pPr>
        <w:pStyle w:val="PL"/>
      </w:pPr>
      <w:r>
        <w:t xml:space="preserve">          required:</w:t>
      </w:r>
    </w:p>
    <w:p w14:paraId="7B649817" w14:textId="77777777" w:rsidR="00C22A60" w:rsidRDefault="00C22A60" w:rsidP="00C22A60">
      <w:pPr>
        <w:pStyle w:val="PL"/>
      </w:pPr>
      <w:r>
        <w:t xml:space="preserve">            - alarmId</w:t>
      </w:r>
    </w:p>
    <w:p w14:paraId="5D2BA071" w14:textId="77777777" w:rsidR="00C22A60" w:rsidRDefault="00C22A60" w:rsidP="00C22A60">
      <w:pPr>
        <w:pStyle w:val="PL"/>
      </w:pPr>
      <w:r>
        <w:t xml:space="preserve">            - alarmType</w:t>
      </w:r>
    </w:p>
    <w:p w14:paraId="6DB6F314" w14:textId="77777777" w:rsidR="00C22A60" w:rsidRDefault="00C22A60" w:rsidP="00C22A60">
      <w:pPr>
        <w:pStyle w:val="PL"/>
      </w:pPr>
      <w:r>
        <w:lastRenderedPageBreak/>
        <w:t xml:space="preserve">            - probableCause</w:t>
      </w:r>
    </w:p>
    <w:p w14:paraId="1E9832EA" w14:textId="77777777" w:rsidR="00C22A60" w:rsidRDefault="00C22A60" w:rsidP="00C22A60">
      <w:pPr>
        <w:pStyle w:val="PL"/>
      </w:pPr>
      <w:r>
        <w:t xml:space="preserve">          properties:</w:t>
      </w:r>
    </w:p>
    <w:p w14:paraId="4FE5FD2B" w14:textId="77777777" w:rsidR="00C22A60" w:rsidRDefault="00C22A60" w:rsidP="00C22A60">
      <w:pPr>
        <w:pStyle w:val="PL"/>
      </w:pPr>
      <w:r>
        <w:t xml:space="preserve">            alarmId:</w:t>
      </w:r>
    </w:p>
    <w:p w14:paraId="452E435F" w14:textId="77777777" w:rsidR="00C22A60" w:rsidRDefault="00C22A60" w:rsidP="00C22A60">
      <w:pPr>
        <w:pStyle w:val="PL"/>
      </w:pPr>
      <w:r>
        <w:t xml:space="preserve">              $ref: '#/components/schemas/AlarmId'</w:t>
      </w:r>
    </w:p>
    <w:p w14:paraId="1ADB6ACE" w14:textId="77777777" w:rsidR="00C22A60" w:rsidRDefault="00C22A60" w:rsidP="00C22A60">
      <w:pPr>
        <w:pStyle w:val="PL"/>
      </w:pPr>
      <w:r>
        <w:t xml:space="preserve">            alarmType:</w:t>
      </w:r>
    </w:p>
    <w:p w14:paraId="6E9D2BC3" w14:textId="77777777" w:rsidR="00C22A60" w:rsidRDefault="00C22A60" w:rsidP="00C22A60">
      <w:pPr>
        <w:pStyle w:val="PL"/>
      </w:pPr>
      <w:r>
        <w:t xml:space="preserve">              $ref: '#/components/schemas/AlarmType'</w:t>
      </w:r>
    </w:p>
    <w:p w14:paraId="1EA4CA42" w14:textId="77777777" w:rsidR="00C22A60" w:rsidRDefault="00C22A60" w:rsidP="00C22A60">
      <w:pPr>
        <w:pStyle w:val="PL"/>
      </w:pPr>
      <w:r>
        <w:t xml:space="preserve">            probableCause:</w:t>
      </w:r>
    </w:p>
    <w:p w14:paraId="32F0078A" w14:textId="77777777" w:rsidR="00C22A60" w:rsidRDefault="00C22A60" w:rsidP="00C22A60">
      <w:pPr>
        <w:pStyle w:val="PL"/>
      </w:pPr>
      <w:r>
        <w:t xml:space="preserve">              $ref: '#/components/schemas/ProbableCause'</w:t>
      </w:r>
    </w:p>
    <w:p w14:paraId="3D5E1080" w14:textId="77777777" w:rsidR="00C22A60" w:rsidRDefault="00C22A60" w:rsidP="00C22A60">
      <w:pPr>
        <w:pStyle w:val="PL"/>
      </w:pPr>
      <w:r>
        <w:t xml:space="preserve">            specificProblem:</w:t>
      </w:r>
    </w:p>
    <w:p w14:paraId="5CABD065" w14:textId="77777777" w:rsidR="00C22A60" w:rsidRDefault="00C22A60" w:rsidP="00C22A60">
      <w:pPr>
        <w:pStyle w:val="PL"/>
      </w:pPr>
      <w:r>
        <w:t xml:space="preserve">              $ref: '#/components/schemas/SpecificProblem'</w:t>
      </w:r>
    </w:p>
    <w:p w14:paraId="4666A0FC" w14:textId="77777777" w:rsidR="00C22A60" w:rsidRDefault="00C22A60" w:rsidP="00C22A60">
      <w:pPr>
        <w:pStyle w:val="PL"/>
      </w:pPr>
      <w:r>
        <w:t xml:space="preserve">            perceivedSeverity:</w:t>
      </w:r>
    </w:p>
    <w:p w14:paraId="6A3ACBC5" w14:textId="77777777" w:rsidR="00C22A60" w:rsidRDefault="00C22A60" w:rsidP="00C22A60">
      <w:pPr>
        <w:pStyle w:val="PL"/>
      </w:pPr>
      <w:r>
        <w:t xml:space="preserve">              $ref: '#/components/schemas/PerceivedSeverity'</w:t>
      </w:r>
    </w:p>
    <w:p w14:paraId="6CA837CE" w14:textId="77777777" w:rsidR="00C22A60" w:rsidRDefault="00C22A60" w:rsidP="00C22A60">
      <w:pPr>
        <w:pStyle w:val="PL"/>
      </w:pPr>
      <w:r>
        <w:t xml:space="preserve">            correlatedNotifications:</w:t>
      </w:r>
    </w:p>
    <w:p w14:paraId="0C71C19D" w14:textId="77777777" w:rsidR="00C22A60" w:rsidRDefault="00C22A60" w:rsidP="00C22A60">
      <w:pPr>
        <w:pStyle w:val="PL"/>
      </w:pPr>
      <w:r>
        <w:t xml:space="preserve">              $ref: '#/components/schemas/CorrelatedNotifications'</w:t>
      </w:r>
    </w:p>
    <w:p w14:paraId="031D6D8B" w14:textId="77777777" w:rsidR="00C22A60" w:rsidRDefault="00C22A60" w:rsidP="00C22A60">
      <w:pPr>
        <w:pStyle w:val="PL"/>
      </w:pPr>
      <w:r>
        <w:t xml:space="preserve">            backedUpStatus:</w:t>
      </w:r>
    </w:p>
    <w:p w14:paraId="1B00283E" w14:textId="77777777" w:rsidR="00C22A60" w:rsidRDefault="00C22A60" w:rsidP="00C22A60">
      <w:pPr>
        <w:pStyle w:val="PL"/>
      </w:pPr>
      <w:r>
        <w:t xml:space="preserve">              type: boolean</w:t>
      </w:r>
    </w:p>
    <w:p w14:paraId="70149596" w14:textId="77777777" w:rsidR="00C22A60" w:rsidRDefault="00C22A60" w:rsidP="00C22A60">
      <w:pPr>
        <w:pStyle w:val="PL"/>
      </w:pPr>
      <w:r>
        <w:t xml:space="preserve">            backUpObject:</w:t>
      </w:r>
    </w:p>
    <w:p w14:paraId="60BB7BC6" w14:textId="77777777" w:rsidR="00C22A60" w:rsidRDefault="00C22A60" w:rsidP="00C22A60">
      <w:pPr>
        <w:pStyle w:val="PL"/>
      </w:pPr>
      <w:r>
        <w:t xml:space="preserve">              $ref: 'TS28623_ComDefs.yaml#/components/schemas/Dn'</w:t>
      </w:r>
    </w:p>
    <w:p w14:paraId="13884482" w14:textId="77777777" w:rsidR="00C22A60" w:rsidRDefault="00C22A60" w:rsidP="00C22A60">
      <w:pPr>
        <w:pStyle w:val="PL"/>
      </w:pPr>
      <w:r>
        <w:t xml:space="preserve">            trendIndication:</w:t>
      </w:r>
    </w:p>
    <w:p w14:paraId="6DB8E014" w14:textId="77777777" w:rsidR="00C22A60" w:rsidRDefault="00C22A60" w:rsidP="00C22A60">
      <w:pPr>
        <w:pStyle w:val="PL"/>
      </w:pPr>
      <w:r>
        <w:t xml:space="preserve">              $ref: '#/components/schemas/TrendIndication'</w:t>
      </w:r>
    </w:p>
    <w:p w14:paraId="68794996" w14:textId="77777777" w:rsidR="00C22A60" w:rsidRDefault="00C22A60" w:rsidP="00C22A60">
      <w:pPr>
        <w:pStyle w:val="PL"/>
      </w:pPr>
      <w:r>
        <w:t xml:space="preserve">            thresholdInfo:</w:t>
      </w:r>
    </w:p>
    <w:p w14:paraId="1008F61B" w14:textId="77777777" w:rsidR="00C22A60" w:rsidRDefault="00C22A60" w:rsidP="00C22A60">
      <w:pPr>
        <w:pStyle w:val="PL"/>
      </w:pPr>
      <w:r>
        <w:t xml:space="preserve">              $ref: '#/components/schemas/ThresholdInfo'</w:t>
      </w:r>
    </w:p>
    <w:p w14:paraId="42D631E4" w14:textId="77777777" w:rsidR="00C22A60" w:rsidRDefault="00C22A60" w:rsidP="00C22A60">
      <w:pPr>
        <w:pStyle w:val="PL"/>
      </w:pPr>
      <w:r>
        <w:t xml:space="preserve">            stateChangeDefinition:</w:t>
      </w:r>
    </w:p>
    <w:p w14:paraId="2E44C7A1" w14:textId="77777777" w:rsidR="00C22A60" w:rsidRDefault="00C22A60" w:rsidP="00C22A60">
      <w:pPr>
        <w:pStyle w:val="PL"/>
      </w:pPr>
      <w:r>
        <w:t xml:space="preserve">              $ref: 'TS28623_ComDefs.yaml#/components/schemas/AttributeValueChangeSet'</w:t>
      </w:r>
    </w:p>
    <w:p w14:paraId="1FAB3020" w14:textId="77777777" w:rsidR="00C22A60" w:rsidRDefault="00C22A60" w:rsidP="00C22A60">
      <w:pPr>
        <w:pStyle w:val="PL"/>
      </w:pPr>
      <w:r>
        <w:t xml:space="preserve">            monitoredAttributes:</w:t>
      </w:r>
    </w:p>
    <w:p w14:paraId="0561FDCA" w14:textId="77777777" w:rsidR="00C22A60" w:rsidRDefault="00C22A60" w:rsidP="00C22A60">
      <w:pPr>
        <w:pStyle w:val="PL"/>
      </w:pPr>
      <w:r>
        <w:t xml:space="preserve">              $ref: 'TS28623_ComDefs.yaml#/components/schemas/AttributeNameValuePairSet'</w:t>
      </w:r>
    </w:p>
    <w:p w14:paraId="1B51F0C6" w14:textId="77777777" w:rsidR="00C22A60" w:rsidRDefault="00C22A60" w:rsidP="00C22A60">
      <w:pPr>
        <w:pStyle w:val="PL"/>
      </w:pPr>
      <w:r>
        <w:t xml:space="preserve">            proposedRepairActions:</w:t>
      </w:r>
    </w:p>
    <w:p w14:paraId="318E8CDC" w14:textId="77777777" w:rsidR="00C22A60" w:rsidRDefault="00C22A60" w:rsidP="00C22A60">
      <w:pPr>
        <w:pStyle w:val="PL"/>
      </w:pPr>
      <w:r>
        <w:t xml:space="preserve">              type: string</w:t>
      </w:r>
    </w:p>
    <w:p w14:paraId="44BE9EDA" w14:textId="77777777" w:rsidR="00C22A60" w:rsidRDefault="00C22A60" w:rsidP="00C22A60">
      <w:pPr>
        <w:pStyle w:val="PL"/>
      </w:pPr>
      <w:r>
        <w:t xml:space="preserve">            additionalText:</w:t>
      </w:r>
    </w:p>
    <w:p w14:paraId="5FE0DD3F" w14:textId="77777777" w:rsidR="00C22A60" w:rsidRDefault="00C22A60" w:rsidP="00C22A60">
      <w:pPr>
        <w:pStyle w:val="PL"/>
      </w:pPr>
      <w:r>
        <w:t xml:space="preserve">              type: string</w:t>
      </w:r>
    </w:p>
    <w:p w14:paraId="5094A1BD" w14:textId="77777777" w:rsidR="00C22A60" w:rsidRDefault="00C22A60" w:rsidP="00C22A60">
      <w:pPr>
        <w:pStyle w:val="PL"/>
      </w:pPr>
      <w:r>
        <w:t xml:space="preserve">            additionalInformation:</w:t>
      </w:r>
    </w:p>
    <w:p w14:paraId="710DA00E" w14:textId="77777777" w:rsidR="00C22A60" w:rsidRDefault="00C22A60" w:rsidP="00C22A60">
      <w:pPr>
        <w:pStyle w:val="PL"/>
      </w:pPr>
      <w:r>
        <w:t xml:space="preserve">              $ref: 'TS28623_ComDefs.yaml#/components/schemas/AttributeNameValuePairSet'</w:t>
      </w:r>
    </w:p>
    <w:p w14:paraId="32C23578" w14:textId="77777777" w:rsidR="00C22A60" w:rsidRDefault="00C22A60" w:rsidP="00C22A60">
      <w:pPr>
        <w:pStyle w:val="PL"/>
      </w:pPr>
      <w:r>
        <w:t xml:space="preserve">            rootCauseIndicator:</w:t>
      </w:r>
    </w:p>
    <w:p w14:paraId="5F8A0426" w14:textId="77777777" w:rsidR="00C22A60" w:rsidRDefault="00C22A60" w:rsidP="00C22A60">
      <w:pPr>
        <w:pStyle w:val="PL"/>
      </w:pPr>
      <w:r>
        <w:t xml:space="preserve">              type: boolean</w:t>
      </w:r>
    </w:p>
    <w:p w14:paraId="4CCE118D" w14:textId="77777777" w:rsidR="00C22A60" w:rsidRDefault="00C22A60" w:rsidP="00C22A60">
      <w:pPr>
        <w:pStyle w:val="PL"/>
      </w:pPr>
      <w:r>
        <w:t xml:space="preserve">            changedAlarmAttributes:</w:t>
      </w:r>
    </w:p>
    <w:p w14:paraId="18842FB5" w14:textId="77777777" w:rsidR="00C22A60" w:rsidRDefault="00C22A60" w:rsidP="00C22A60">
      <w:pPr>
        <w:pStyle w:val="PL"/>
      </w:pPr>
      <w:r>
        <w:t xml:space="preserve">              $ref: 'TS28623_ComDefs.yaml#/components/schemas/AttributeNameValuePairSet'</w:t>
      </w:r>
    </w:p>
    <w:p w14:paraId="2226F24C" w14:textId="77777777" w:rsidR="00C22A60" w:rsidRDefault="00C22A60" w:rsidP="00C22A60">
      <w:pPr>
        <w:pStyle w:val="PL"/>
      </w:pPr>
      <w:r>
        <w:t xml:space="preserve">    NotifyChangedSecAlarmGeneral:</w:t>
      </w:r>
    </w:p>
    <w:p w14:paraId="4B2A0249" w14:textId="77777777" w:rsidR="00C22A60" w:rsidRDefault="00C22A60" w:rsidP="00C22A60">
      <w:pPr>
        <w:pStyle w:val="PL"/>
      </w:pPr>
      <w:r>
        <w:t xml:space="preserve">      allOf:</w:t>
      </w:r>
    </w:p>
    <w:p w14:paraId="25A67899" w14:textId="77777777" w:rsidR="00C22A60" w:rsidRDefault="00C22A60" w:rsidP="00C22A60">
      <w:pPr>
        <w:pStyle w:val="PL"/>
      </w:pPr>
      <w:r>
        <w:t xml:space="preserve">        - $ref: 'TS28623_ComDefs.yaml#/components/schemas/NotificationHeader'</w:t>
      </w:r>
    </w:p>
    <w:p w14:paraId="7E6D4365" w14:textId="77777777" w:rsidR="00C22A60" w:rsidRDefault="00C22A60" w:rsidP="00C22A60">
      <w:pPr>
        <w:pStyle w:val="PL"/>
      </w:pPr>
      <w:r>
        <w:t xml:space="preserve">        - type: object</w:t>
      </w:r>
    </w:p>
    <w:p w14:paraId="40BF7446" w14:textId="77777777" w:rsidR="00C22A60" w:rsidRDefault="00C22A60" w:rsidP="00C22A60">
      <w:pPr>
        <w:pStyle w:val="PL"/>
      </w:pPr>
      <w:r>
        <w:t xml:space="preserve">          required:</w:t>
      </w:r>
    </w:p>
    <w:p w14:paraId="0BDC8191" w14:textId="77777777" w:rsidR="00C22A60" w:rsidRDefault="00C22A60" w:rsidP="00C22A60">
      <w:pPr>
        <w:pStyle w:val="PL"/>
      </w:pPr>
      <w:r>
        <w:t xml:space="preserve">            - alarmId</w:t>
      </w:r>
    </w:p>
    <w:p w14:paraId="25634CE0" w14:textId="77777777" w:rsidR="00C22A60" w:rsidRDefault="00C22A60" w:rsidP="00C22A60">
      <w:pPr>
        <w:pStyle w:val="PL"/>
      </w:pPr>
      <w:r>
        <w:t xml:space="preserve">            - alarmType</w:t>
      </w:r>
    </w:p>
    <w:p w14:paraId="6D8905DD" w14:textId="77777777" w:rsidR="00C22A60" w:rsidRDefault="00C22A60" w:rsidP="00C22A60">
      <w:pPr>
        <w:pStyle w:val="PL"/>
      </w:pPr>
      <w:r>
        <w:t xml:space="preserve">            - probableCause</w:t>
      </w:r>
    </w:p>
    <w:p w14:paraId="3CB2DCFB" w14:textId="77777777" w:rsidR="00C22A60" w:rsidRDefault="00C22A60" w:rsidP="00C22A60">
      <w:pPr>
        <w:pStyle w:val="PL"/>
      </w:pPr>
      <w:r>
        <w:t xml:space="preserve">            - serviceUser</w:t>
      </w:r>
    </w:p>
    <w:p w14:paraId="34D46007" w14:textId="77777777" w:rsidR="00C22A60" w:rsidRDefault="00C22A60" w:rsidP="00C22A60">
      <w:pPr>
        <w:pStyle w:val="PL"/>
      </w:pPr>
      <w:r>
        <w:t xml:space="preserve">            - serviceProvider</w:t>
      </w:r>
    </w:p>
    <w:p w14:paraId="5274B406" w14:textId="77777777" w:rsidR="00C22A60" w:rsidRDefault="00C22A60" w:rsidP="00C22A60">
      <w:pPr>
        <w:pStyle w:val="PL"/>
      </w:pPr>
      <w:r>
        <w:t xml:space="preserve">            - securityAlarmDetector</w:t>
      </w:r>
    </w:p>
    <w:p w14:paraId="622B2EF5" w14:textId="77777777" w:rsidR="00C22A60" w:rsidRDefault="00C22A60" w:rsidP="00C22A60">
      <w:pPr>
        <w:pStyle w:val="PL"/>
      </w:pPr>
      <w:r>
        <w:t xml:space="preserve">          properties:</w:t>
      </w:r>
    </w:p>
    <w:p w14:paraId="2DB5529C" w14:textId="77777777" w:rsidR="00C22A60" w:rsidRDefault="00C22A60" w:rsidP="00C22A60">
      <w:pPr>
        <w:pStyle w:val="PL"/>
      </w:pPr>
      <w:r>
        <w:t xml:space="preserve">            alarmId:</w:t>
      </w:r>
    </w:p>
    <w:p w14:paraId="202EE9D7" w14:textId="77777777" w:rsidR="00C22A60" w:rsidRDefault="00C22A60" w:rsidP="00C22A60">
      <w:pPr>
        <w:pStyle w:val="PL"/>
      </w:pPr>
      <w:r>
        <w:t xml:space="preserve">              $ref: '#/components/schemas/AlarmId'</w:t>
      </w:r>
    </w:p>
    <w:p w14:paraId="42CD954D" w14:textId="77777777" w:rsidR="00C22A60" w:rsidRDefault="00C22A60" w:rsidP="00C22A60">
      <w:pPr>
        <w:pStyle w:val="PL"/>
      </w:pPr>
      <w:r>
        <w:t xml:space="preserve">            alarmType:</w:t>
      </w:r>
    </w:p>
    <w:p w14:paraId="63E58DA7" w14:textId="77777777" w:rsidR="00C22A60" w:rsidRDefault="00C22A60" w:rsidP="00C22A60">
      <w:pPr>
        <w:pStyle w:val="PL"/>
      </w:pPr>
      <w:r>
        <w:t xml:space="preserve">              $ref: '#/components/schemas/AlarmType'</w:t>
      </w:r>
    </w:p>
    <w:p w14:paraId="787821F9" w14:textId="77777777" w:rsidR="00C22A60" w:rsidRDefault="00C22A60" w:rsidP="00C22A60">
      <w:pPr>
        <w:pStyle w:val="PL"/>
      </w:pPr>
      <w:r>
        <w:t xml:space="preserve">            probableCause:</w:t>
      </w:r>
    </w:p>
    <w:p w14:paraId="33BC3349" w14:textId="77777777" w:rsidR="00C22A60" w:rsidRDefault="00C22A60" w:rsidP="00C22A60">
      <w:pPr>
        <w:pStyle w:val="PL"/>
      </w:pPr>
      <w:r>
        <w:t xml:space="preserve">              $ref: '#/components/schemas/ProbableCause'</w:t>
      </w:r>
    </w:p>
    <w:p w14:paraId="56084BAA" w14:textId="77777777" w:rsidR="00C22A60" w:rsidRDefault="00C22A60" w:rsidP="00C22A60">
      <w:pPr>
        <w:pStyle w:val="PL"/>
      </w:pPr>
      <w:r>
        <w:t xml:space="preserve">            perceivedSeverity:</w:t>
      </w:r>
    </w:p>
    <w:p w14:paraId="174B91ED" w14:textId="77777777" w:rsidR="00C22A60" w:rsidRDefault="00C22A60" w:rsidP="00C22A60">
      <w:pPr>
        <w:pStyle w:val="PL"/>
      </w:pPr>
      <w:r>
        <w:t xml:space="preserve">              $ref: '#/components/schemas/PerceivedSeverity'</w:t>
      </w:r>
    </w:p>
    <w:p w14:paraId="4929EA6B" w14:textId="77777777" w:rsidR="00C22A60" w:rsidRDefault="00C22A60" w:rsidP="00C22A60">
      <w:pPr>
        <w:pStyle w:val="PL"/>
      </w:pPr>
      <w:r>
        <w:t xml:space="preserve">            correlatedNotifications:</w:t>
      </w:r>
    </w:p>
    <w:p w14:paraId="6812E2FC" w14:textId="77777777" w:rsidR="00C22A60" w:rsidRDefault="00C22A60" w:rsidP="00C22A60">
      <w:pPr>
        <w:pStyle w:val="PL"/>
      </w:pPr>
      <w:r>
        <w:t xml:space="preserve">              $ref: '#/components/schemas/CorrelatedNotifications'</w:t>
      </w:r>
    </w:p>
    <w:p w14:paraId="379ACEC4" w14:textId="77777777" w:rsidR="00C22A60" w:rsidRDefault="00C22A60" w:rsidP="00C22A60">
      <w:pPr>
        <w:pStyle w:val="PL"/>
      </w:pPr>
      <w:r>
        <w:t xml:space="preserve">            additionalText:</w:t>
      </w:r>
    </w:p>
    <w:p w14:paraId="48FAFA49" w14:textId="77777777" w:rsidR="00C22A60" w:rsidRDefault="00C22A60" w:rsidP="00C22A60">
      <w:pPr>
        <w:pStyle w:val="PL"/>
      </w:pPr>
      <w:r>
        <w:t xml:space="preserve">              type: string</w:t>
      </w:r>
    </w:p>
    <w:p w14:paraId="5F60AE7D" w14:textId="77777777" w:rsidR="00C22A60" w:rsidRDefault="00C22A60" w:rsidP="00C22A60">
      <w:pPr>
        <w:pStyle w:val="PL"/>
      </w:pPr>
      <w:r>
        <w:t xml:space="preserve">            additionalInformation:</w:t>
      </w:r>
    </w:p>
    <w:p w14:paraId="1B12E7CD" w14:textId="77777777" w:rsidR="00C22A60" w:rsidRDefault="00C22A60" w:rsidP="00C22A60">
      <w:pPr>
        <w:pStyle w:val="PL"/>
      </w:pPr>
      <w:r>
        <w:t xml:space="preserve">              $ref: 'TS28623_ComDefs.yaml#/components/schemas/AttributeNameValuePairSet'</w:t>
      </w:r>
    </w:p>
    <w:p w14:paraId="3F5356A6" w14:textId="77777777" w:rsidR="00C22A60" w:rsidRDefault="00C22A60" w:rsidP="00C22A60">
      <w:pPr>
        <w:pStyle w:val="PL"/>
      </w:pPr>
      <w:r>
        <w:t xml:space="preserve">            rootCauseIndicator:</w:t>
      </w:r>
    </w:p>
    <w:p w14:paraId="7B2FFA77" w14:textId="77777777" w:rsidR="00C22A60" w:rsidRDefault="00C22A60" w:rsidP="00C22A60">
      <w:pPr>
        <w:pStyle w:val="PL"/>
      </w:pPr>
      <w:r>
        <w:t xml:space="preserve">              type: boolean</w:t>
      </w:r>
    </w:p>
    <w:p w14:paraId="7AA8911A" w14:textId="77777777" w:rsidR="00C22A60" w:rsidRDefault="00C22A60" w:rsidP="00C22A60">
      <w:pPr>
        <w:pStyle w:val="PL"/>
      </w:pPr>
      <w:r>
        <w:t xml:space="preserve">            serviceUser:</w:t>
      </w:r>
    </w:p>
    <w:p w14:paraId="2FD3859D" w14:textId="77777777" w:rsidR="00C22A60" w:rsidRDefault="00C22A60" w:rsidP="00C22A60">
      <w:pPr>
        <w:pStyle w:val="PL"/>
      </w:pPr>
      <w:r>
        <w:t xml:space="preserve">              type: string</w:t>
      </w:r>
    </w:p>
    <w:p w14:paraId="60B9928D" w14:textId="77777777" w:rsidR="00C22A60" w:rsidRDefault="00C22A60" w:rsidP="00C22A60">
      <w:pPr>
        <w:pStyle w:val="PL"/>
      </w:pPr>
      <w:r>
        <w:t xml:space="preserve">            serviceProvider:</w:t>
      </w:r>
    </w:p>
    <w:p w14:paraId="4A38261B" w14:textId="77777777" w:rsidR="00C22A60" w:rsidRDefault="00C22A60" w:rsidP="00C22A60">
      <w:pPr>
        <w:pStyle w:val="PL"/>
      </w:pPr>
      <w:r>
        <w:t xml:space="preserve">              type: string</w:t>
      </w:r>
    </w:p>
    <w:p w14:paraId="671AAF73" w14:textId="77777777" w:rsidR="00C22A60" w:rsidRDefault="00C22A60" w:rsidP="00C22A60">
      <w:pPr>
        <w:pStyle w:val="PL"/>
      </w:pPr>
      <w:r>
        <w:t xml:space="preserve">            securityAlarmDetector:</w:t>
      </w:r>
    </w:p>
    <w:p w14:paraId="05C9C039" w14:textId="77777777" w:rsidR="00C22A60" w:rsidRDefault="00C22A60" w:rsidP="00C22A60">
      <w:pPr>
        <w:pStyle w:val="PL"/>
      </w:pPr>
      <w:r>
        <w:t xml:space="preserve">              type: string</w:t>
      </w:r>
    </w:p>
    <w:p w14:paraId="27DFFE56" w14:textId="77777777" w:rsidR="00C22A60" w:rsidRDefault="00C22A60" w:rsidP="00C22A60">
      <w:pPr>
        <w:pStyle w:val="PL"/>
      </w:pPr>
      <w:r>
        <w:t xml:space="preserve">            changedAlarmAttributes:</w:t>
      </w:r>
    </w:p>
    <w:p w14:paraId="572CE27C" w14:textId="77777777" w:rsidR="00C22A60" w:rsidRDefault="00C22A60" w:rsidP="00C22A60">
      <w:pPr>
        <w:pStyle w:val="PL"/>
      </w:pPr>
      <w:r>
        <w:t xml:space="preserve">              $ref: 'TS28623_ComDefs.yaml#/components/schemas/AttributeNameValuePairSet'</w:t>
      </w:r>
    </w:p>
    <w:p w14:paraId="6FF9A68E" w14:textId="77777777" w:rsidR="00C22A60" w:rsidRDefault="00C22A60" w:rsidP="00C22A60">
      <w:pPr>
        <w:pStyle w:val="PL"/>
      </w:pPr>
      <w:r>
        <w:t xml:space="preserve">    NotifyCorrelatedNotificationChanged:</w:t>
      </w:r>
    </w:p>
    <w:p w14:paraId="57778AEC" w14:textId="77777777" w:rsidR="00C22A60" w:rsidRDefault="00C22A60" w:rsidP="00C22A60">
      <w:pPr>
        <w:pStyle w:val="PL"/>
      </w:pPr>
      <w:r>
        <w:t xml:space="preserve">      allOf:</w:t>
      </w:r>
    </w:p>
    <w:p w14:paraId="20196AF6" w14:textId="77777777" w:rsidR="00C22A60" w:rsidRDefault="00C22A60" w:rsidP="00C22A60">
      <w:pPr>
        <w:pStyle w:val="PL"/>
      </w:pPr>
      <w:r>
        <w:t xml:space="preserve">        - $ref: 'TS28623_ComDefs.yaml#/components/schemas/NotificationHeader'</w:t>
      </w:r>
    </w:p>
    <w:p w14:paraId="0A291013" w14:textId="77777777" w:rsidR="00C22A60" w:rsidRDefault="00C22A60" w:rsidP="00C22A60">
      <w:pPr>
        <w:pStyle w:val="PL"/>
      </w:pPr>
      <w:r>
        <w:t xml:space="preserve">        - type: object</w:t>
      </w:r>
    </w:p>
    <w:p w14:paraId="645A5EEC" w14:textId="77777777" w:rsidR="00C22A60" w:rsidRDefault="00C22A60" w:rsidP="00C22A60">
      <w:pPr>
        <w:pStyle w:val="PL"/>
      </w:pPr>
      <w:r>
        <w:t xml:space="preserve">          required:</w:t>
      </w:r>
    </w:p>
    <w:p w14:paraId="79F88283" w14:textId="77777777" w:rsidR="00C22A60" w:rsidRDefault="00C22A60" w:rsidP="00C22A60">
      <w:pPr>
        <w:pStyle w:val="PL"/>
      </w:pPr>
      <w:r>
        <w:t xml:space="preserve">            - alarmId</w:t>
      </w:r>
    </w:p>
    <w:p w14:paraId="4DB3C251" w14:textId="77777777" w:rsidR="00C22A60" w:rsidRDefault="00C22A60" w:rsidP="00C22A60">
      <w:pPr>
        <w:pStyle w:val="PL"/>
      </w:pPr>
      <w:r>
        <w:lastRenderedPageBreak/>
        <w:t xml:space="preserve">            - correlatedNotifications</w:t>
      </w:r>
    </w:p>
    <w:p w14:paraId="04327878" w14:textId="77777777" w:rsidR="00C22A60" w:rsidRDefault="00C22A60" w:rsidP="00C22A60">
      <w:pPr>
        <w:pStyle w:val="PL"/>
      </w:pPr>
      <w:r>
        <w:t xml:space="preserve">          properties:</w:t>
      </w:r>
    </w:p>
    <w:p w14:paraId="1F443B4F" w14:textId="77777777" w:rsidR="00C22A60" w:rsidRDefault="00C22A60" w:rsidP="00C22A60">
      <w:pPr>
        <w:pStyle w:val="PL"/>
      </w:pPr>
      <w:r>
        <w:t xml:space="preserve">            alarmId:</w:t>
      </w:r>
    </w:p>
    <w:p w14:paraId="17A40385" w14:textId="77777777" w:rsidR="00C22A60" w:rsidRDefault="00C22A60" w:rsidP="00C22A60">
      <w:pPr>
        <w:pStyle w:val="PL"/>
      </w:pPr>
      <w:r>
        <w:t xml:space="preserve">              $ref: '#/components/schemas/AlarmId'</w:t>
      </w:r>
    </w:p>
    <w:p w14:paraId="0A27B32D" w14:textId="77777777" w:rsidR="00C22A60" w:rsidRDefault="00C22A60" w:rsidP="00C22A60">
      <w:pPr>
        <w:pStyle w:val="PL"/>
      </w:pPr>
      <w:r>
        <w:t xml:space="preserve">            correlatedNotifications:</w:t>
      </w:r>
    </w:p>
    <w:p w14:paraId="30117F1E" w14:textId="77777777" w:rsidR="00C22A60" w:rsidRDefault="00C22A60" w:rsidP="00C22A60">
      <w:pPr>
        <w:pStyle w:val="PL"/>
      </w:pPr>
      <w:r>
        <w:t xml:space="preserve">              $ref: '#/components/schemas/CorrelatedNotifications'</w:t>
      </w:r>
    </w:p>
    <w:p w14:paraId="2A467D76" w14:textId="77777777" w:rsidR="00C22A60" w:rsidRDefault="00C22A60" w:rsidP="00C22A60">
      <w:pPr>
        <w:pStyle w:val="PL"/>
      </w:pPr>
      <w:r>
        <w:t xml:space="preserve">            rootCauseIndicator:</w:t>
      </w:r>
    </w:p>
    <w:p w14:paraId="6D47F05B" w14:textId="77777777" w:rsidR="00C22A60" w:rsidRDefault="00C22A60" w:rsidP="00C22A60">
      <w:pPr>
        <w:pStyle w:val="PL"/>
      </w:pPr>
      <w:r>
        <w:t xml:space="preserve">              type: boolean</w:t>
      </w:r>
    </w:p>
    <w:p w14:paraId="7BDCC0C0" w14:textId="77777777" w:rsidR="00C22A60" w:rsidRDefault="00C22A60" w:rsidP="00C22A60">
      <w:pPr>
        <w:pStyle w:val="PL"/>
      </w:pPr>
      <w:r>
        <w:t xml:space="preserve">    NotifyAckStateChanged:</w:t>
      </w:r>
    </w:p>
    <w:p w14:paraId="5EDB82F4" w14:textId="77777777" w:rsidR="00C22A60" w:rsidRDefault="00C22A60" w:rsidP="00C22A60">
      <w:pPr>
        <w:pStyle w:val="PL"/>
      </w:pPr>
      <w:r>
        <w:t xml:space="preserve">      allOf:</w:t>
      </w:r>
    </w:p>
    <w:p w14:paraId="263BB890" w14:textId="77777777" w:rsidR="00C22A60" w:rsidRDefault="00C22A60" w:rsidP="00C22A60">
      <w:pPr>
        <w:pStyle w:val="PL"/>
      </w:pPr>
      <w:r>
        <w:t xml:space="preserve">        - $ref: 'TS28623_ComDefs.yaml#/components/schemas/NotificationHeader'</w:t>
      </w:r>
    </w:p>
    <w:p w14:paraId="5C2431B2" w14:textId="77777777" w:rsidR="00C22A60" w:rsidRDefault="00C22A60" w:rsidP="00C22A60">
      <w:pPr>
        <w:pStyle w:val="PL"/>
      </w:pPr>
      <w:r>
        <w:t xml:space="preserve">        - type: object</w:t>
      </w:r>
    </w:p>
    <w:p w14:paraId="73935B25" w14:textId="77777777" w:rsidR="00C22A60" w:rsidRDefault="00C22A60" w:rsidP="00C22A60">
      <w:pPr>
        <w:pStyle w:val="PL"/>
      </w:pPr>
      <w:r>
        <w:t xml:space="preserve">          required:</w:t>
      </w:r>
    </w:p>
    <w:p w14:paraId="771C8057" w14:textId="77777777" w:rsidR="00C22A60" w:rsidRDefault="00C22A60" w:rsidP="00C22A60">
      <w:pPr>
        <w:pStyle w:val="PL"/>
      </w:pPr>
      <w:r>
        <w:t xml:space="preserve">            - alarmId</w:t>
      </w:r>
    </w:p>
    <w:p w14:paraId="1B748B02" w14:textId="77777777" w:rsidR="00C22A60" w:rsidRDefault="00C22A60" w:rsidP="00C22A60">
      <w:pPr>
        <w:pStyle w:val="PL"/>
      </w:pPr>
      <w:r>
        <w:t xml:space="preserve">            - alarmType</w:t>
      </w:r>
    </w:p>
    <w:p w14:paraId="610599E0" w14:textId="77777777" w:rsidR="00C22A60" w:rsidRDefault="00C22A60" w:rsidP="00C22A60">
      <w:pPr>
        <w:pStyle w:val="PL"/>
      </w:pPr>
      <w:r>
        <w:t xml:space="preserve">            - probableCause</w:t>
      </w:r>
    </w:p>
    <w:p w14:paraId="2EED1186" w14:textId="77777777" w:rsidR="00C22A60" w:rsidRDefault="00C22A60" w:rsidP="00C22A60">
      <w:pPr>
        <w:pStyle w:val="PL"/>
      </w:pPr>
      <w:r>
        <w:t xml:space="preserve">            - perceivedSeverity</w:t>
      </w:r>
    </w:p>
    <w:p w14:paraId="57C611C7" w14:textId="77777777" w:rsidR="00C22A60" w:rsidRDefault="00C22A60" w:rsidP="00C22A60">
      <w:pPr>
        <w:pStyle w:val="PL"/>
      </w:pPr>
      <w:r>
        <w:t xml:space="preserve">            - ackState</w:t>
      </w:r>
    </w:p>
    <w:p w14:paraId="64A4DFCC" w14:textId="77777777" w:rsidR="00C22A60" w:rsidRDefault="00C22A60" w:rsidP="00C22A60">
      <w:pPr>
        <w:pStyle w:val="PL"/>
      </w:pPr>
      <w:r>
        <w:t xml:space="preserve">            - ackUserId</w:t>
      </w:r>
    </w:p>
    <w:p w14:paraId="242A9384" w14:textId="77777777" w:rsidR="00C22A60" w:rsidRDefault="00C22A60" w:rsidP="00C22A60">
      <w:pPr>
        <w:pStyle w:val="PL"/>
      </w:pPr>
      <w:r>
        <w:t xml:space="preserve">          properties:</w:t>
      </w:r>
    </w:p>
    <w:p w14:paraId="1069F2D7" w14:textId="77777777" w:rsidR="00C22A60" w:rsidRDefault="00C22A60" w:rsidP="00C22A60">
      <w:pPr>
        <w:pStyle w:val="PL"/>
      </w:pPr>
      <w:r>
        <w:t xml:space="preserve">            alarmId:</w:t>
      </w:r>
    </w:p>
    <w:p w14:paraId="4B95EB4F" w14:textId="77777777" w:rsidR="00C22A60" w:rsidRDefault="00C22A60" w:rsidP="00C22A60">
      <w:pPr>
        <w:pStyle w:val="PL"/>
      </w:pPr>
      <w:r>
        <w:t xml:space="preserve">              $ref: '#/components/schemas/AlarmId'</w:t>
      </w:r>
    </w:p>
    <w:p w14:paraId="5171214C" w14:textId="77777777" w:rsidR="00C22A60" w:rsidRDefault="00C22A60" w:rsidP="00C22A60">
      <w:pPr>
        <w:pStyle w:val="PL"/>
      </w:pPr>
      <w:r>
        <w:t xml:space="preserve">            alarmType:</w:t>
      </w:r>
    </w:p>
    <w:p w14:paraId="7C173427" w14:textId="77777777" w:rsidR="00C22A60" w:rsidRDefault="00C22A60" w:rsidP="00C22A60">
      <w:pPr>
        <w:pStyle w:val="PL"/>
      </w:pPr>
      <w:r>
        <w:t xml:space="preserve">              $ref: '#/components/schemas/AlarmType'</w:t>
      </w:r>
    </w:p>
    <w:p w14:paraId="2138AA51" w14:textId="77777777" w:rsidR="00C22A60" w:rsidRDefault="00C22A60" w:rsidP="00C22A60">
      <w:pPr>
        <w:pStyle w:val="PL"/>
      </w:pPr>
      <w:r>
        <w:t xml:space="preserve">            probableCause:</w:t>
      </w:r>
    </w:p>
    <w:p w14:paraId="15EA9981" w14:textId="77777777" w:rsidR="00C22A60" w:rsidRDefault="00C22A60" w:rsidP="00C22A60">
      <w:pPr>
        <w:pStyle w:val="PL"/>
      </w:pPr>
      <w:r>
        <w:t xml:space="preserve">              $ref: '#/components/schemas/ProbableCause'</w:t>
      </w:r>
    </w:p>
    <w:p w14:paraId="640FA68E" w14:textId="77777777" w:rsidR="00C22A60" w:rsidRDefault="00C22A60" w:rsidP="00C22A60">
      <w:pPr>
        <w:pStyle w:val="PL"/>
      </w:pPr>
      <w:r>
        <w:t xml:space="preserve">            perceivedSeverity:</w:t>
      </w:r>
    </w:p>
    <w:p w14:paraId="4775745F" w14:textId="77777777" w:rsidR="00C22A60" w:rsidRDefault="00C22A60" w:rsidP="00C22A60">
      <w:pPr>
        <w:pStyle w:val="PL"/>
      </w:pPr>
      <w:r>
        <w:t xml:space="preserve">              $ref: '#/components/schemas/PerceivedSeverity'</w:t>
      </w:r>
    </w:p>
    <w:p w14:paraId="7FFE31BB" w14:textId="77777777" w:rsidR="00C22A60" w:rsidRDefault="00C22A60" w:rsidP="00C22A60">
      <w:pPr>
        <w:pStyle w:val="PL"/>
      </w:pPr>
      <w:r>
        <w:t xml:space="preserve">            ackState:</w:t>
      </w:r>
    </w:p>
    <w:p w14:paraId="55C6CF3D" w14:textId="77777777" w:rsidR="00C22A60" w:rsidRDefault="00C22A60" w:rsidP="00C22A60">
      <w:pPr>
        <w:pStyle w:val="PL"/>
      </w:pPr>
      <w:r>
        <w:t xml:space="preserve">              $ref: '#/components/schemas/AckState'</w:t>
      </w:r>
    </w:p>
    <w:p w14:paraId="47093E30" w14:textId="77777777" w:rsidR="00C22A60" w:rsidRDefault="00C22A60" w:rsidP="00C22A60">
      <w:pPr>
        <w:pStyle w:val="PL"/>
      </w:pPr>
      <w:r>
        <w:t xml:space="preserve">            ackUserId:</w:t>
      </w:r>
    </w:p>
    <w:p w14:paraId="48A387E9" w14:textId="77777777" w:rsidR="00C22A60" w:rsidRDefault="00C22A60" w:rsidP="00C22A60">
      <w:pPr>
        <w:pStyle w:val="PL"/>
      </w:pPr>
      <w:r>
        <w:t xml:space="preserve">              type: string</w:t>
      </w:r>
    </w:p>
    <w:p w14:paraId="44A1D2A1" w14:textId="77777777" w:rsidR="00C22A60" w:rsidRDefault="00C22A60" w:rsidP="00C22A60">
      <w:pPr>
        <w:pStyle w:val="PL"/>
      </w:pPr>
      <w:r>
        <w:t xml:space="preserve">            ackSystemId:</w:t>
      </w:r>
    </w:p>
    <w:p w14:paraId="0F1A544A" w14:textId="77777777" w:rsidR="00C22A60" w:rsidRDefault="00C22A60" w:rsidP="00C22A60">
      <w:pPr>
        <w:pStyle w:val="PL"/>
      </w:pPr>
      <w:r>
        <w:t xml:space="preserve">              type: string</w:t>
      </w:r>
    </w:p>
    <w:p w14:paraId="002060A5" w14:textId="77777777" w:rsidR="00C22A60" w:rsidRDefault="00C22A60" w:rsidP="00C22A60">
      <w:pPr>
        <w:pStyle w:val="PL"/>
      </w:pPr>
      <w:r>
        <w:t xml:space="preserve">    NotifyComments:</w:t>
      </w:r>
    </w:p>
    <w:p w14:paraId="75285189" w14:textId="77777777" w:rsidR="00C22A60" w:rsidRDefault="00C22A60" w:rsidP="00C22A60">
      <w:pPr>
        <w:pStyle w:val="PL"/>
      </w:pPr>
      <w:r>
        <w:t xml:space="preserve">      allOf:</w:t>
      </w:r>
    </w:p>
    <w:p w14:paraId="26CCEC6F" w14:textId="77777777" w:rsidR="00C22A60" w:rsidRDefault="00C22A60" w:rsidP="00C22A60">
      <w:pPr>
        <w:pStyle w:val="PL"/>
      </w:pPr>
      <w:r>
        <w:t xml:space="preserve">        - $ref: 'TS28623_ComDefs.yaml#/components/schemas/NotificationHeader'</w:t>
      </w:r>
    </w:p>
    <w:p w14:paraId="1E972356" w14:textId="77777777" w:rsidR="00C22A60" w:rsidRDefault="00C22A60" w:rsidP="00C22A60">
      <w:pPr>
        <w:pStyle w:val="PL"/>
      </w:pPr>
      <w:r>
        <w:t xml:space="preserve">        - type: object</w:t>
      </w:r>
    </w:p>
    <w:p w14:paraId="273358E2" w14:textId="77777777" w:rsidR="00C22A60" w:rsidRDefault="00C22A60" w:rsidP="00C22A60">
      <w:pPr>
        <w:pStyle w:val="PL"/>
      </w:pPr>
      <w:r>
        <w:t xml:space="preserve">          required:</w:t>
      </w:r>
    </w:p>
    <w:p w14:paraId="77E5AA3E" w14:textId="77777777" w:rsidR="00C22A60" w:rsidRDefault="00C22A60" w:rsidP="00C22A60">
      <w:pPr>
        <w:pStyle w:val="PL"/>
      </w:pPr>
      <w:r>
        <w:t xml:space="preserve">            - alarmId</w:t>
      </w:r>
    </w:p>
    <w:p w14:paraId="40C10C0D" w14:textId="77777777" w:rsidR="00C22A60" w:rsidRDefault="00C22A60" w:rsidP="00C22A60">
      <w:pPr>
        <w:pStyle w:val="PL"/>
      </w:pPr>
      <w:r>
        <w:t xml:space="preserve">            - alarmType</w:t>
      </w:r>
    </w:p>
    <w:p w14:paraId="48F82E8E" w14:textId="77777777" w:rsidR="00C22A60" w:rsidRDefault="00C22A60" w:rsidP="00C22A60">
      <w:pPr>
        <w:pStyle w:val="PL"/>
      </w:pPr>
      <w:r>
        <w:t xml:space="preserve">            - probableCause</w:t>
      </w:r>
    </w:p>
    <w:p w14:paraId="741EE3A3" w14:textId="77777777" w:rsidR="00C22A60" w:rsidRDefault="00C22A60" w:rsidP="00C22A60">
      <w:pPr>
        <w:pStyle w:val="PL"/>
      </w:pPr>
      <w:r>
        <w:t xml:space="preserve">            - perceivedSeverity</w:t>
      </w:r>
    </w:p>
    <w:p w14:paraId="600FCD30" w14:textId="77777777" w:rsidR="00C22A60" w:rsidRDefault="00C22A60" w:rsidP="00C22A60">
      <w:pPr>
        <w:pStyle w:val="PL"/>
      </w:pPr>
      <w:r>
        <w:t xml:space="preserve">            - comments</w:t>
      </w:r>
    </w:p>
    <w:p w14:paraId="593F96B5" w14:textId="77777777" w:rsidR="00C22A60" w:rsidRDefault="00C22A60" w:rsidP="00C22A60">
      <w:pPr>
        <w:pStyle w:val="PL"/>
      </w:pPr>
      <w:r>
        <w:t xml:space="preserve">          properties:</w:t>
      </w:r>
    </w:p>
    <w:p w14:paraId="778589A6" w14:textId="77777777" w:rsidR="00C22A60" w:rsidRDefault="00C22A60" w:rsidP="00C22A60">
      <w:pPr>
        <w:pStyle w:val="PL"/>
      </w:pPr>
      <w:r>
        <w:t xml:space="preserve">            alarmId:</w:t>
      </w:r>
    </w:p>
    <w:p w14:paraId="58FE94B9" w14:textId="77777777" w:rsidR="00C22A60" w:rsidRDefault="00C22A60" w:rsidP="00C22A60">
      <w:pPr>
        <w:pStyle w:val="PL"/>
      </w:pPr>
      <w:r>
        <w:t xml:space="preserve">              $ref: '#/components/schemas/AlarmId'</w:t>
      </w:r>
    </w:p>
    <w:p w14:paraId="399C5AF1" w14:textId="77777777" w:rsidR="00C22A60" w:rsidRDefault="00C22A60" w:rsidP="00C22A60">
      <w:pPr>
        <w:pStyle w:val="PL"/>
      </w:pPr>
      <w:r>
        <w:t xml:space="preserve">            alarmType:</w:t>
      </w:r>
    </w:p>
    <w:p w14:paraId="3E59B24F" w14:textId="77777777" w:rsidR="00C22A60" w:rsidRDefault="00C22A60" w:rsidP="00C22A60">
      <w:pPr>
        <w:pStyle w:val="PL"/>
      </w:pPr>
      <w:r>
        <w:t xml:space="preserve">              $ref: '#/components/schemas/AlarmType'</w:t>
      </w:r>
    </w:p>
    <w:p w14:paraId="121A439D" w14:textId="77777777" w:rsidR="00C22A60" w:rsidRDefault="00C22A60" w:rsidP="00C22A60">
      <w:pPr>
        <w:pStyle w:val="PL"/>
      </w:pPr>
      <w:r>
        <w:t xml:space="preserve">            probableCause:</w:t>
      </w:r>
    </w:p>
    <w:p w14:paraId="14A09962" w14:textId="77777777" w:rsidR="00C22A60" w:rsidRDefault="00C22A60" w:rsidP="00C22A60">
      <w:pPr>
        <w:pStyle w:val="PL"/>
      </w:pPr>
      <w:r>
        <w:t xml:space="preserve">              $ref: '#/components/schemas/ProbableCause'</w:t>
      </w:r>
    </w:p>
    <w:p w14:paraId="7028F2AE" w14:textId="77777777" w:rsidR="00C22A60" w:rsidRDefault="00C22A60" w:rsidP="00C22A60">
      <w:pPr>
        <w:pStyle w:val="PL"/>
      </w:pPr>
      <w:r>
        <w:t xml:space="preserve">            perceivedSeverity:</w:t>
      </w:r>
    </w:p>
    <w:p w14:paraId="6DF2F23F" w14:textId="77777777" w:rsidR="00C22A60" w:rsidRDefault="00C22A60" w:rsidP="00C22A60">
      <w:pPr>
        <w:pStyle w:val="PL"/>
      </w:pPr>
      <w:r>
        <w:t xml:space="preserve">              $ref: '#/components/schemas/PerceivedSeverity'</w:t>
      </w:r>
    </w:p>
    <w:p w14:paraId="1C44509A" w14:textId="77777777" w:rsidR="00C22A60" w:rsidRDefault="00C22A60" w:rsidP="00C22A60">
      <w:pPr>
        <w:pStyle w:val="PL"/>
      </w:pPr>
      <w:r>
        <w:t xml:space="preserve">            comments:</w:t>
      </w:r>
    </w:p>
    <w:p w14:paraId="03D4E536" w14:textId="77777777" w:rsidR="00C22A60" w:rsidRDefault="00C22A60" w:rsidP="00C22A60">
      <w:pPr>
        <w:pStyle w:val="PL"/>
      </w:pPr>
      <w:r>
        <w:t xml:space="preserve">              $ref: '#/components/schemas/Comments'</w:t>
      </w:r>
    </w:p>
    <w:p w14:paraId="196A041D" w14:textId="77777777" w:rsidR="00C22A60" w:rsidRDefault="00C22A60" w:rsidP="00C22A60">
      <w:pPr>
        <w:pStyle w:val="PL"/>
      </w:pPr>
      <w:r>
        <w:t xml:space="preserve">    NotifyPotentialFaultyAlarmList:</w:t>
      </w:r>
    </w:p>
    <w:p w14:paraId="132C888E" w14:textId="77777777" w:rsidR="00C22A60" w:rsidRDefault="00C22A60" w:rsidP="00C22A60">
      <w:pPr>
        <w:pStyle w:val="PL"/>
      </w:pPr>
      <w:r>
        <w:t xml:space="preserve">      allOf:</w:t>
      </w:r>
    </w:p>
    <w:p w14:paraId="2E7F7605" w14:textId="77777777" w:rsidR="00C22A60" w:rsidRDefault="00C22A60" w:rsidP="00C22A60">
      <w:pPr>
        <w:pStyle w:val="PL"/>
      </w:pPr>
      <w:r>
        <w:t xml:space="preserve">        - $ref: 'TS28623_ComDefs.yaml#/components/schemas/NotificationHeader'</w:t>
      </w:r>
    </w:p>
    <w:p w14:paraId="6ADF6DC3" w14:textId="77777777" w:rsidR="00C22A60" w:rsidRDefault="00C22A60" w:rsidP="00C22A60">
      <w:pPr>
        <w:pStyle w:val="PL"/>
      </w:pPr>
      <w:r>
        <w:t xml:space="preserve">        - type: object</w:t>
      </w:r>
    </w:p>
    <w:p w14:paraId="1882CAC7" w14:textId="77777777" w:rsidR="00C22A60" w:rsidRDefault="00C22A60" w:rsidP="00C22A60">
      <w:pPr>
        <w:pStyle w:val="PL"/>
      </w:pPr>
      <w:r>
        <w:t xml:space="preserve">          required:</w:t>
      </w:r>
    </w:p>
    <w:p w14:paraId="6CA9EE5C" w14:textId="77777777" w:rsidR="00C22A60" w:rsidRDefault="00C22A60" w:rsidP="00C22A60">
      <w:pPr>
        <w:pStyle w:val="PL"/>
      </w:pPr>
      <w:r>
        <w:t xml:space="preserve">            - reason</w:t>
      </w:r>
    </w:p>
    <w:p w14:paraId="4E2A36DB" w14:textId="77777777" w:rsidR="00C22A60" w:rsidRDefault="00C22A60" w:rsidP="00C22A60">
      <w:pPr>
        <w:pStyle w:val="PL"/>
      </w:pPr>
      <w:r>
        <w:t xml:space="preserve">          properties:</w:t>
      </w:r>
    </w:p>
    <w:p w14:paraId="44875E14" w14:textId="77777777" w:rsidR="00C22A60" w:rsidRDefault="00C22A60" w:rsidP="00C22A60">
      <w:pPr>
        <w:pStyle w:val="PL"/>
      </w:pPr>
      <w:r>
        <w:t xml:space="preserve">            reason:</w:t>
      </w:r>
    </w:p>
    <w:p w14:paraId="1830FC09" w14:textId="77777777" w:rsidR="00C22A60" w:rsidRDefault="00C22A60" w:rsidP="00C22A60">
      <w:pPr>
        <w:pStyle w:val="PL"/>
      </w:pPr>
      <w:r>
        <w:t xml:space="preserve">              type: string</w:t>
      </w:r>
    </w:p>
    <w:p w14:paraId="2A41A5C9" w14:textId="77777777" w:rsidR="00C22A60" w:rsidRDefault="00C22A60" w:rsidP="00C22A60">
      <w:pPr>
        <w:pStyle w:val="PL"/>
      </w:pPr>
      <w:r>
        <w:t xml:space="preserve">    NotifyAlarmListRebuilt:</w:t>
      </w:r>
    </w:p>
    <w:p w14:paraId="3381D28F" w14:textId="77777777" w:rsidR="00C22A60" w:rsidRDefault="00C22A60" w:rsidP="00C22A60">
      <w:pPr>
        <w:pStyle w:val="PL"/>
      </w:pPr>
      <w:r>
        <w:t xml:space="preserve">      allOf:</w:t>
      </w:r>
    </w:p>
    <w:p w14:paraId="167776D1" w14:textId="77777777" w:rsidR="00C22A60" w:rsidRDefault="00C22A60" w:rsidP="00C22A60">
      <w:pPr>
        <w:pStyle w:val="PL"/>
      </w:pPr>
      <w:r>
        <w:t xml:space="preserve">        - $ref: 'TS28623_ComDefs.yaml#/components/schemas/NotificationHeader'</w:t>
      </w:r>
    </w:p>
    <w:p w14:paraId="0015F29E" w14:textId="77777777" w:rsidR="00C22A60" w:rsidRDefault="00C22A60" w:rsidP="00C22A60">
      <w:pPr>
        <w:pStyle w:val="PL"/>
      </w:pPr>
      <w:r>
        <w:t xml:space="preserve">        - type: object</w:t>
      </w:r>
    </w:p>
    <w:p w14:paraId="65093DD6" w14:textId="77777777" w:rsidR="00C22A60" w:rsidRDefault="00C22A60" w:rsidP="00C22A60">
      <w:pPr>
        <w:pStyle w:val="PL"/>
      </w:pPr>
      <w:r>
        <w:t xml:space="preserve">          required:</w:t>
      </w:r>
    </w:p>
    <w:p w14:paraId="2E961B8D" w14:textId="77777777" w:rsidR="00C22A60" w:rsidRDefault="00C22A60" w:rsidP="00C22A60">
      <w:pPr>
        <w:pStyle w:val="PL"/>
      </w:pPr>
      <w:r>
        <w:t xml:space="preserve">            - reason</w:t>
      </w:r>
    </w:p>
    <w:p w14:paraId="4FABCB69" w14:textId="77777777" w:rsidR="00C22A60" w:rsidRDefault="00C22A60" w:rsidP="00C22A60">
      <w:pPr>
        <w:pStyle w:val="PL"/>
      </w:pPr>
      <w:r>
        <w:t xml:space="preserve">          properties:</w:t>
      </w:r>
    </w:p>
    <w:p w14:paraId="0CA75729" w14:textId="77777777" w:rsidR="00C22A60" w:rsidRDefault="00C22A60" w:rsidP="00C22A60">
      <w:pPr>
        <w:pStyle w:val="PL"/>
      </w:pPr>
      <w:r>
        <w:t xml:space="preserve">            reason:</w:t>
      </w:r>
    </w:p>
    <w:p w14:paraId="0AC77579" w14:textId="77777777" w:rsidR="00C22A60" w:rsidRDefault="00C22A60" w:rsidP="00C22A60">
      <w:pPr>
        <w:pStyle w:val="PL"/>
      </w:pPr>
      <w:r>
        <w:t xml:space="preserve">              type: string</w:t>
      </w:r>
    </w:p>
    <w:p w14:paraId="20F25191" w14:textId="77777777" w:rsidR="00C22A60" w:rsidRDefault="00C22A60" w:rsidP="00C22A60">
      <w:pPr>
        <w:pStyle w:val="PL"/>
      </w:pPr>
      <w:r>
        <w:t xml:space="preserve">            alarmListAlignmentRequirement:</w:t>
      </w:r>
    </w:p>
    <w:p w14:paraId="0B2FDA68" w14:textId="77777777" w:rsidR="00C22A60" w:rsidRDefault="00C22A60" w:rsidP="00C22A60">
      <w:pPr>
        <w:pStyle w:val="PL"/>
      </w:pPr>
      <w:r>
        <w:t xml:space="preserve">              $ref: '#/components/schemas/AlarmListAlignmentRequirement'</w:t>
      </w:r>
    </w:p>
    <w:p w14:paraId="45DA7A22" w14:textId="77777777" w:rsidR="00C22A60" w:rsidRDefault="00C22A60" w:rsidP="00C22A60">
      <w:pPr>
        <w:pStyle w:val="PL"/>
      </w:pPr>
    </w:p>
    <w:p w14:paraId="698C4696" w14:textId="77777777" w:rsidR="00C22A60" w:rsidRDefault="00C22A60" w:rsidP="00C22A60">
      <w:pPr>
        <w:pStyle w:val="PL"/>
      </w:pPr>
      <w:r>
        <w:t xml:space="preserve">  #---- Definition of query parameters -----------------------------------------------#</w:t>
      </w:r>
    </w:p>
    <w:p w14:paraId="457CD956" w14:textId="77777777" w:rsidR="00C22A60" w:rsidRDefault="00C22A60" w:rsidP="00C22A60">
      <w:pPr>
        <w:pStyle w:val="PL"/>
      </w:pPr>
      <w:r>
        <w:t xml:space="preserve">  </w:t>
      </w:r>
    </w:p>
    <w:p w14:paraId="61AA80D9" w14:textId="77777777" w:rsidR="00C22A60" w:rsidRDefault="00C22A60" w:rsidP="00C22A60">
      <w:pPr>
        <w:pStyle w:val="PL"/>
      </w:pPr>
      <w:r>
        <w:lastRenderedPageBreak/>
        <w:t xml:space="preserve">    AlarmAckState:</w:t>
      </w:r>
    </w:p>
    <w:p w14:paraId="651DDF0B" w14:textId="77777777" w:rsidR="00C22A60" w:rsidRDefault="00C22A60" w:rsidP="00C22A60">
      <w:pPr>
        <w:pStyle w:val="PL"/>
      </w:pPr>
      <w:r>
        <w:t xml:space="preserve">      type: string</w:t>
      </w:r>
    </w:p>
    <w:p w14:paraId="46029D82" w14:textId="77777777" w:rsidR="00C22A60" w:rsidRDefault="00C22A60" w:rsidP="00C22A60">
      <w:pPr>
        <w:pStyle w:val="PL"/>
      </w:pPr>
      <w:r>
        <w:t xml:space="preserve">      enum:</w:t>
      </w:r>
    </w:p>
    <w:p w14:paraId="6D616F5F" w14:textId="77777777" w:rsidR="00C22A60" w:rsidRDefault="00C22A60" w:rsidP="00C22A60">
      <w:pPr>
        <w:pStyle w:val="PL"/>
      </w:pPr>
      <w:r>
        <w:t xml:space="preserve">        - ALL_ALARMS</w:t>
      </w:r>
    </w:p>
    <w:p w14:paraId="4DFA85F9" w14:textId="77777777" w:rsidR="00C22A60" w:rsidRDefault="00C22A60" w:rsidP="00C22A60">
      <w:pPr>
        <w:pStyle w:val="PL"/>
      </w:pPr>
      <w:r>
        <w:t xml:space="preserve">        - ALL_ACTIVE_ALARMS</w:t>
      </w:r>
    </w:p>
    <w:p w14:paraId="1EF2820B" w14:textId="77777777" w:rsidR="00C22A60" w:rsidRDefault="00C22A60" w:rsidP="00C22A60">
      <w:pPr>
        <w:pStyle w:val="PL"/>
      </w:pPr>
      <w:r>
        <w:t xml:space="preserve">        - ALL_ACTIVE_AND_ACKNOWLEDGED_ALARMS</w:t>
      </w:r>
    </w:p>
    <w:p w14:paraId="587398A4" w14:textId="77777777" w:rsidR="00C22A60" w:rsidRDefault="00C22A60" w:rsidP="00C22A60">
      <w:pPr>
        <w:pStyle w:val="PL"/>
      </w:pPr>
      <w:r>
        <w:t xml:space="preserve">        - ALL_ACTIVE_AND_UNACKNOWLEDGED_ALARMS</w:t>
      </w:r>
    </w:p>
    <w:p w14:paraId="65B3B1B4" w14:textId="77777777" w:rsidR="00C22A60" w:rsidRDefault="00C22A60" w:rsidP="00C22A60">
      <w:pPr>
        <w:pStyle w:val="PL"/>
      </w:pPr>
      <w:r>
        <w:t xml:space="preserve">        - ALL_CLEARED_AND_UNACKNOWLEDGED_ALARMS</w:t>
      </w:r>
    </w:p>
    <w:p w14:paraId="39B53656" w14:textId="77777777" w:rsidR="00C22A60" w:rsidRDefault="00C22A60" w:rsidP="00C22A60">
      <w:pPr>
        <w:pStyle w:val="PL"/>
      </w:pPr>
      <w:r>
        <w:t xml:space="preserve">        - ALL_UNACKNOWLEDGED_ALARMS</w:t>
      </w:r>
    </w:p>
    <w:p w14:paraId="77F242F4" w14:textId="77777777" w:rsidR="00C22A60" w:rsidRDefault="00C22A60" w:rsidP="00C22A60">
      <w:pPr>
        <w:pStyle w:val="PL"/>
      </w:pPr>
      <w:r>
        <w:t xml:space="preserve">        </w:t>
      </w:r>
    </w:p>
    <w:p w14:paraId="23FF6FF2" w14:textId="77777777" w:rsidR="00C22A60" w:rsidRDefault="00C22A60" w:rsidP="00C22A60">
      <w:pPr>
        <w:pStyle w:val="PL"/>
      </w:pPr>
      <w:r>
        <w:t xml:space="preserve">  #---- Definition of patch documents ------------------------------------------------#</w:t>
      </w:r>
    </w:p>
    <w:p w14:paraId="19766092" w14:textId="77777777" w:rsidR="00C22A60" w:rsidRDefault="00C22A60" w:rsidP="00C22A60">
      <w:pPr>
        <w:pStyle w:val="PL"/>
      </w:pPr>
    </w:p>
    <w:p w14:paraId="6D6389B8" w14:textId="77777777" w:rsidR="00C22A60" w:rsidRDefault="00C22A60" w:rsidP="00C22A60">
      <w:pPr>
        <w:pStyle w:val="PL"/>
      </w:pPr>
      <w:r>
        <w:t xml:space="preserve">    MergePatchAcknowledgeAlarm:</w:t>
      </w:r>
    </w:p>
    <w:p w14:paraId="1EA73907" w14:textId="77777777" w:rsidR="00C22A60" w:rsidRDefault="00C22A60" w:rsidP="00C22A60">
      <w:pPr>
        <w:pStyle w:val="PL"/>
      </w:pPr>
      <w:r>
        <w:t xml:space="preserve">      description: &gt;-</w:t>
      </w:r>
    </w:p>
    <w:p w14:paraId="10438BA6" w14:textId="77777777" w:rsidR="00C22A60" w:rsidRDefault="00C22A60" w:rsidP="00C22A60">
      <w:pPr>
        <w:pStyle w:val="PL"/>
      </w:pPr>
      <w:r>
        <w:t xml:space="preserve">        Patch document acknowledging or unacknowledging a single alarm. For</w:t>
      </w:r>
    </w:p>
    <w:p w14:paraId="0A512B6F" w14:textId="77777777" w:rsidR="00C22A60" w:rsidRDefault="00C22A60" w:rsidP="00C22A60">
      <w:pPr>
        <w:pStyle w:val="PL"/>
      </w:pPr>
      <w:r>
        <w:t xml:space="preserve">        acknowledging an alarm the value of ackState is ACKNOWLEDGED, for unacknowledging</w:t>
      </w:r>
    </w:p>
    <w:p w14:paraId="66FC09C7" w14:textId="77777777" w:rsidR="00C22A60" w:rsidRDefault="00C22A60" w:rsidP="00C22A60">
      <w:pPr>
        <w:pStyle w:val="PL"/>
      </w:pPr>
      <w:r>
        <w:t xml:space="preserve">        an alarm the value of ackState is UNACKNOWLEDGED.</w:t>
      </w:r>
    </w:p>
    <w:p w14:paraId="6E1009EE" w14:textId="77777777" w:rsidR="00C22A60" w:rsidRDefault="00C22A60" w:rsidP="00C22A60">
      <w:pPr>
        <w:pStyle w:val="PL"/>
      </w:pPr>
      <w:r>
        <w:t xml:space="preserve">      type: object</w:t>
      </w:r>
    </w:p>
    <w:p w14:paraId="7859EC37" w14:textId="77777777" w:rsidR="00C22A60" w:rsidRDefault="00C22A60" w:rsidP="00C22A60">
      <w:pPr>
        <w:pStyle w:val="PL"/>
      </w:pPr>
      <w:r>
        <w:t xml:space="preserve">      required:</w:t>
      </w:r>
    </w:p>
    <w:p w14:paraId="2CC7E474" w14:textId="77777777" w:rsidR="00C22A60" w:rsidRDefault="00C22A60" w:rsidP="00C22A60">
      <w:pPr>
        <w:pStyle w:val="PL"/>
      </w:pPr>
      <w:r>
        <w:t xml:space="preserve">        - ackUserId</w:t>
      </w:r>
    </w:p>
    <w:p w14:paraId="0B941454" w14:textId="77777777" w:rsidR="00C22A60" w:rsidRDefault="00C22A60" w:rsidP="00C22A60">
      <w:pPr>
        <w:pStyle w:val="PL"/>
      </w:pPr>
      <w:r>
        <w:t xml:space="preserve">        - ackState</w:t>
      </w:r>
    </w:p>
    <w:p w14:paraId="4ADC9A5B" w14:textId="77777777" w:rsidR="00C22A60" w:rsidRDefault="00C22A60" w:rsidP="00C22A60">
      <w:pPr>
        <w:pStyle w:val="PL"/>
      </w:pPr>
      <w:r>
        <w:t xml:space="preserve">      properties:</w:t>
      </w:r>
    </w:p>
    <w:p w14:paraId="0C1A659C" w14:textId="77777777" w:rsidR="00C22A60" w:rsidRDefault="00C22A60" w:rsidP="00C22A60">
      <w:pPr>
        <w:pStyle w:val="PL"/>
      </w:pPr>
      <w:r>
        <w:t xml:space="preserve">        ackUserId:</w:t>
      </w:r>
    </w:p>
    <w:p w14:paraId="6BB8CF43" w14:textId="77777777" w:rsidR="00C22A60" w:rsidRDefault="00C22A60" w:rsidP="00C22A60">
      <w:pPr>
        <w:pStyle w:val="PL"/>
      </w:pPr>
      <w:r>
        <w:t xml:space="preserve">          type: string</w:t>
      </w:r>
    </w:p>
    <w:p w14:paraId="2BF42305" w14:textId="77777777" w:rsidR="00C22A60" w:rsidRDefault="00C22A60" w:rsidP="00C22A60">
      <w:pPr>
        <w:pStyle w:val="PL"/>
      </w:pPr>
      <w:r>
        <w:t xml:space="preserve">        ackSystemId:</w:t>
      </w:r>
    </w:p>
    <w:p w14:paraId="4FF03D06" w14:textId="77777777" w:rsidR="00C22A60" w:rsidRDefault="00C22A60" w:rsidP="00C22A60">
      <w:pPr>
        <w:pStyle w:val="PL"/>
      </w:pPr>
      <w:r>
        <w:t xml:space="preserve">          type: string</w:t>
      </w:r>
    </w:p>
    <w:p w14:paraId="4E61F096" w14:textId="77777777" w:rsidR="00C22A60" w:rsidRDefault="00C22A60" w:rsidP="00C22A60">
      <w:pPr>
        <w:pStyle w:val="PL"/>
      </w:pPr>
      <w:r>
        <w:t xml:space="preserve">        ackState:</w:t>
      </w:r>
    </w:p>
    <w:p w14:paraId="1E57896E" w14:textId="77777777" w:rsidR="00C22A60" w:rsidRDefault="00C22A60" w:rsidP="00C22A60">
      <w:pPr>
        <w:pStyle w:val="PL"/>
      </w:pPr>
      <w:r>
        <w:t xml:space="preserve">          $ref: '#/components/schemas/AckState'</w:t>
      </w:r>
    </w:p>
    <w:p w14:paraId="1F3FF9C2" w14:textId="77777777" w:rsidR="00C22A60" w:rsidRDefault="00C22A60" w:rsidP="00C22A60">
      <w:pPr>
        <w:pStyle w:val="PL"/>
      </w:pPr>
      <w:r>
        <w:t xml:space="preserve">    MergePatchClearAlarm:</w:t>
      </w:r>
    </w:p>
    <w:p w14:paraId="745D552D" w14:textId="77777777" w:rsidR="00C22A60" w:rsidRDefault="00C22A60" w:rsidP="00C22A60">
      <w:pPr>
        <w:pStyle w:val="PL"/>
      </w:pPr>
      <w:r>
        <w:t xml:space="preserve">      description: Patch document for clearing a single alarm</w:t>
      </w:r>
    </w:p>
    <w:p w14:paraId="3B99870D" w14:textId="77777777" w:rsidR="00C22A60" w:rsidRDefault="00C22A60" w:rsidP="00C22A60">
      <w:pPr>
        <w:pStyle w:val="PL"/>
      </w:pPr>
      <w:r>
        <w:t xml:space="preserve">      type: object</w:t>
      </w:r>
    </w:p>
    <w:p w14:paraId="0BDEC030" w14:textId="77777777" w:rsidR="00C22A60" w:rsidRDefault="00C22A60" w:rsidP="00C22A60">
      <w:pPr>
        <w:pStyle w:val="PL"/>
      </w:pPr>
      <w:r>
        <w:t xml:space="preserve">      required:</w:t>
      </w:r>
    </w:p>
    <w:p w14:paraId="7B7FA955" w14:textId="77777777" w:rsidR="00C22A60" w:rsidRDefault="00C22A60" w:rsidP="00C22A60">
      <w:pPr>
        <w:pStyle w:val="PL"/>
      </w:pPr>
      <w:r>
        <w:t xml:space="preserve">        - clearUserId</w:t>
      </w:r>
    </w:p>
    <w:p w14:paraId="6B900F0C" w14:textId="77777777" w:rsidR="00C22A60" w:rsidRDefault="00C22A60" w:rsidP="00C22A60">
      <w:pPr>
        <w:pStyle w:val="PL"/>
      </w:pPr>
      <w:r>
        <w:t xml:space="preserve">        - perceivedSeverity</w:t>
      </w:r>
    </w:p>
    <w:p w14:paraId="109E323A" w14:textId="77777777" w:rsidR="00C22A60" w:rsidRDefault="00C22A60" w:rsidP="00C22A60">
      <w:pPr>
        <w:pStyle w:val="PL"/>
      </w:pPr>
      <w:r>
        <w:t xml:space="preserve">      properties:</w:t>
      </w:r>
    </w:p>
    <w:p w14:paraId="1FF9A015" w14:textId="77777777" w:rsidR="00C22A60" w:rsidRDefault="00C22A60" w:rsidP="00C22A60">
      <w:pPr>
        <w:pStyle w:val="PL"/>
      </w:pPr>
      <w:r>
        <w:t xml:space="preserve">        clearUserId:</w:t>
      </w:r>
    </w:p>
    <w:p w14:paraId="467F0445" w14:textId="77777777" w:rsidR="00C22A60" w:rsidRDefault="00C22A60" w:rsidP="00C22A60">
      <w:pPr>
        <w:pStyle w:val="PL"/>
      </w:pPr>
      <w:r>
        <w:t xml:space="preserve">          type: string</w:t>
      </w:r>
    </w:p>
    <w:p w14:paraId="11D39F37" w14:textId="77777777" w:rsidR="00C22A60" w:rsidRDefault="00C22A60" w:rsidP="00C22A60">
      <w:pPr>
        <w:pStyle w:val="PL"/>
      </w:pPr>
      <w:r>
        <w:t xml:space="preserve">        clearSystemId:</w:t>
      </w:r>
    </w:p>
    <w:p w14:paraId="7E8FB3C7" w14:textId="77777777" w:rsidR="00C22A60" w:rsidRDefault="00C22A60" w:rsidP="00C22A60">
      <w:pPr>
        <w:pStyle w:val="PL"/>
      </w:pPr>
      <w:r>
        <w:t xml:space="preserve">          type: string</w:t>
      </w:r>
    </w:p>
    <w:p w14:paraId="69F0DF56" w14:textId="77777777" w:rsidR="00C22A60" w:rsidRDefault="00C22A60" w:rsidP="00C22A60">
      <w:pPr>
        <w:pStyle w:val="PL"/>
      </w:pPr>
      <w:r>
        <w:t xml:space="preserve">        perceivedSeverity:</w:t>
      </w:r>
    </w:p>
    <w:p w14:paraId="58B4E4CB" w14:textId="77777777" w:rsidR="00C22A60" w:rsidRDefault="00C22A60" w:rsidP="00C22A60">
      <w:pPr>
        <w:pStyle w:val="PL"/>
      </w:pPr>
      <w:r>
        <w:t xml:space="preserve">          type: string</w:t>
      </w:r>
    </w:p>
    <w:p w14:paraId="2EBA37EF" w14:textId="77777777" w:rsidR="00C22A60" w:rsidRDefault="00C22A60" w:rsidP="00C22A60">
      <w:pPr>
        <w:pStyle w:val="PL"/>
      </w:pPr>
      <w:r>
        <w:t xml:space="preserve">          enum:</w:t>
      </w:r>
    </w:p>
    <w:p w14:paraId="39008CCA" w14:textId="77777777" w:rsidR="00C22A60" w:rsidRDefault="00C22A60" w:rsidP="00C22A60">
      <w:pPr>
        <w:pStyle w:val="PL"/>
      </w:pPr>
      <w:r>
        <w:t xml:space="preserve">            - CLEARED</w:t>
      </w:r>
    </w:p>
    <w:p w14:paraId="6525E75D" w14:textId="77777777" w:rsidR="00C22A60" w:rsidRDefault="00C22A60" w:rsidP="00C22A60">
      <w:pPr>
        <w:pStyle w:val="PL"/>
      </w:pPr>
    </w:p>
    <w:p w14:paraId="7A29CDA6" w14:textId="77777777" w:rsidR="00C22A60" w:rsidRDefault="00C22A60" w:rsidP="00C22A60">
      <w:pPr>
        <w:pStyle w:val="PL"/>
      </w:pPr>
      <w:r>
        <w:t xml:space="preserve">  #---- Definition of method responses -----------------------------------------------#</w:t>
      </w:r>
    </w:p>
    <w:p w14:paraId="30C3449A" w14:textId="77777777" w:rsidR="00C22A60" w:rsidRDefault="00C22A60" w:rsidP="00C22A60">
      <w:pPr>
        <w:pStyle w:val="PL"/>
      </w:pPr>
    </w:p>
    <w:p w14:paraId="4E2BA5FB" w14:textId="77777777" w:rsidR="00C22A60" w:rsidRDefault="00C22A60" w:rsidP="00C22A60">
      <w:pPr>
        <w:pStyle w:val="PL"/>
      </w:pPr>
      <w:r>
        <w:t xml:space="preserve">    FailedAlarm:</w:t>
      </w:r>
    </w:p>
    <w:p w14:paraId="7B8B6672" w14:textId="77777777" w:rsidR="00C22A60" w:rsidRDefault="00C22A60" w:rsidP="00C22A60">
      <w:pPr>
        <w:pStyle w:val="PL"/>
      </w:pPr>
      <w:r>
        <w:t xml:space="preserve">      type: object</w:t>
      </w:r>
    </w:p>
    <w:p w14:paraId="2DE62292" w14:textId="77777777" w:rsidR="00C22A60" w:rsidRDefault="00C22A60" w:rsidP="00C22A60">
      <w:pPr>
        <w:pStyle w:val="PL"/>
      </w:pPr>
      <w:r>
        <w:t xml:space="preserve">      required:</w:t>
      </w:r>
    </w:p>
    <w:p w14:paraId="70C8F7F4" w14:textId="77777777" w:rsidR="00C22A60" w:rsidRDefault="00C22A60" w:rsidP="00C22A60">
      <w:pPr>
        <w:pStyle w:val="PL"/>
      </w:pPr>
      <w:r>
        <w:t xml:space="preserve">        - alarmId</w:t>
      </w:r>
    </w:p>
    <w:p w14:paraId="68DD3F54" w14:textId="77777777" w:rsidR="00C22A60" w:rsidRDefault="00C22A60" w:rsidP="00C22A60">
      <w:pPr>
        <w:pStyle w:val="PL"/>
      </w:pPr>
      <w:r>
        <w:t xml:space="preserve">        - failureReason</w:t>
      </w:r>
    </w:p>
    <w:p w14:paraId="0AD364BE" w14:textId="77777777" w:rsidR="00C22A60" w:rsidRDefault="00C22A60" w:rsidP="00C22A60">
      <w:pPr>
        <w:pStyle w:val="PL"/>
      </w:pPr>
      <w:r>
        <w:t xml:space="preserve">      properties:</w:t>
      </w:r>
    </w:p>
    <w:p w14:paraId="6ACC7DB9" w14:textId="77777777" w:rsidR="00C22A60" w:rsidRDefault="00C22A60" w:rsidP="00C22A60">
      <w:pPr>
        <w:pStyle w:val="PL"/>
      </w:pPr>
      <w:r>
        <w:t xml:space="preserve">        alarmId:</w:t>
      </w:r>
    </w:p>
    <w:p w14:paraId="420024F5" w14:textId="77777777" w:rsidR="00C22A60" w:rsidRDefault="00C22A60" w:rsidP="00C22A60">
      <w:pPr>
        <w:pStyle w:val="PL"/>
      </w:pPr>
      <w:r>
        <w:t xml:space="preserve">          $ref: '#/components/schemas/AlarmId'</w:t>
      </w:r>
    </w:p>
    <w:p w14:paraId="1A96A37F" w14:textId="77777777" w:rsidR="00C22A60" w:rsidRDefault="00C22A60" w:rsidP="00C22A60">
      <w:pPr>
        <w:pStyle w:val="PL"/>
      </w:pPr>
      <w:r>
        <w:t xml:space="preserve">        failureReason:</w:t>
      </w:r>
    </w:p>
    <w:p w14:paraId="200B0679" w14:textId="77777777" w:rsidR="00C22A60" w:rsidRDefault="00C22A60" w:rsidP="00C22A60">
      <w:pPr>
        <w:pStyle w:val="PL"/>
      </w:pPr>
      <w:r>
        <w:t xml:space="preserve">          type: string</w:t>
      </w:r>
    </w:p>
    <w:p w14:paraId="6204006F" w14:textId="77777777" w:rsidR="00C22A60" w:rsidRDefault="00C22A60" w:rsidP="00C22A60">
      <w:pPr>
        <w:pStyle w:val="PL"/>
      </w:pPr>
    </w:p>
    <w:p w14:paraId="4E91902B" w14:textId="77777777" w:rsidR="00C22A60" w:rsidRDefault="00C22A60" w:rsidP="00C22A60">
      <w:pPr>
        <w:pStyle w:val="PL"/>
      </w:pPr>
      <w:r>
        <w:t xml:space="preserve">  #---- Definition of resources ------------------------------------------------------#</w:t>
      </w:r>
    </w:p>
    <w:p w14:paraId="4154A666" w14:textId="77777777" w:rsidR="00C22A60" w:rsidRDefault="00C22A60" w:rsidP="00C22A60">
      <w:pPr>
        <w:pStyle w:val="PL"/>
      </w:pPr>
    </w:p>
    <w:p w14:paraId="67807CA8" w14:textId="77777777" w:rsidR="00C22A60" w:rsidRDefault="00C22A60" w:rsidP="00C22A60">
      <w:pPr>
        <w:pStyle w:val="PL"/>
      </w:pPr>
      <w:r>
        <w:t xml:space="preserve">    AlarmCount:</w:t>
      </w:r>
    </w:p>
    <w:p w14:paraId="473B1E8F" w14:textId="77777777" w:rsidR="00C22A60" w:rsidRDefault="00C22A60" w:rsidP="00C22A60">
      <w:pPr>
        <w:pStyle w:val="PL"/>
      </w:pPr>
      <w:r>
        <w:t xml:space="preserve">      type: object</w:t>
      </w:r>
    </w:p>
    <w:p w14:paraId="42103282" w14:textId="77777777" w:rsidR="00C22A60" w:rsidRDefault="00C22A60" w:rsidP="00C22A60">
      <w:pPr>
        <w:pStyle w:val="PL"/>
      </w:pPr>
      <w:r>
        <w:t xml:space="preserve">      required:</w:t>
      </w:r>
    </w:p>
    <w:p w14:paraId="026E87E9" w14:textId="77777777" w:rsidR="00C22A60" w:rsidRDefault="00C22A60" w:rsidP="00C22A60">
      <w:pPr>
        <w:pStyle w:val="PL"/>
      </w:pPr>
      <w:r>
        <w:t xml:space="preserve">        - criticalCount</w:t>
      </w:r>
    </w:p>
    <w:p w14:paraId="6560B196" w14:textId="77777777" w:rsidR="00C22A60" w:rsidRDefault="00C22A60" w:rsidP="00C22A60">
      <w:pPr>
        <w:pStyle w:val="PL"/>
      </w:pPr>
      <w:r>
        <w:t xml:space="preserve">        - majorCount</w:t>
      </w:r>
    </w:p>
    <w:p w14:paraId="4989AD52" w14:textId="77777777" w:rsidR="00C22A60" w:rsidRDefault="00C22A60" w:rsidP="00C22A60">
      <w:pPr>
        <w:pStyle w:val="PL"/>
      </w:pPr>
      <w:r>
        <w:t xml:space="preserve">        - minorCount</w:t>
      </w:r>
    </w:p>
    <w:p w14:paraId="41CB0DDD" w14:textId="77777777" w:rsidR="00C22A60" w:rsidRDefault="00C22A60" w:rsidP="00C22A60">
      <w:pPr>
        <w:pStyle w:val="PL"/>
      </w:pPr>
      <w:r>
        <w:t xml:space="preserve">        - warningCount</w:t>
      </w:r>
    </w:p>
    <w:p w14:paraId="25DFA06B" w14:textId="77777777" w:rsidR="00C22A60" w:rsidRDefault="00C22A60" w:rsidP="00C22A60">
      <w:pPr>
        <w:pStyle w:val="PL"/>
      </w:pPr>
      <w:r>
        <w:t xml:space="preserve">        - indeterminateCount</w:t>
      </w:r>
    </w:p>
    <w:p w14:paraId="0F19E724" w14:textId="77777777" w:rsidR="00C22A60" w:rsidRDefault="00C22A60" w:rsidP="00C22A60">
      <w:pPr>
        <w:pStyle w:val="PL"/>
      </w:pPr>
      <w:r>
        <w:t xml:space="preserve">        - clearedCount</w:t>
      </w:r>
    </w:p>
    <w:p w14:paraId="6FC50161" w14:textId="77777777" w:rsidR="00C22A60" w:rsidRDefault="00C22A60" w:rsidP="00C22A60">
      <w:pPr>
        <w:pStyle w:val="PL"/>
      </w:pPr>
      <w:r>
        <w:t xml:space="preserve">      properties:</w:t>
      </w:r>
    </w:p>
    <w:p w14:paraId="73D2D401" w14:textId="77777777" w:rsidR="00C22A60" w:rsidRDefault="00C22A60" w:rsidP="00C22A60">
      <w:pPr>
        <w:pStyle w:val="PL"/>
      </w:pPr>
      <w:r>
        <w:t xml:space="preserve">        criticalCount:</w:t>
      </w:r>
    </w:p>
    <w:p w14:paraId="7A1C2E9C" w14:textId="77777777" w:rsidR="00C22A60" w:rsidRDefault="00C22A60" w:rsidP="00C22A60">
      <w:pPr>
        <w:pStyle w:val="PL"/>
      </w:pPr>
      <w:r>
        <w:t xml:space="preserve">          type: integer</w:t>
      </w:r>
    </w:p>
    <w:p w14:paraId="26350771" w14:textId="77777777" w:rsidR="00C22A60" w:rsidRDefault="00C22A60" w:rsidP="00C22A60">
      <w:pPr>
        <w:pStyle w:val="PL"/>
      </w:pPr>
      <w:r>
        <w:t xml:space="preserve">        majorCount:</w:t>
      </w:r>
    </w:p>
    <w:p w14:paraId="5B6B3BC3" w14:textId="77777777" w:rsidR="00C22A60" w:rsidRDefault="00C22A60" w:rsidP="00C22A60">
      <w:pPr>
        <w:pStyle w:val="PL"/>
      </w:pPr>
      <w:r>
        <w:t xml:space="preserve">          type: integer</w:t>
      </w:r>
    </w:p>
    <w:p w14:paraId="3BE08D25" w14:textId="77777777" w:rsidR="00C22A60" w:rsidRDefault="00C22A60" w:rsidP="00C22A60">
      <w:pPr>
        <w:pStyle w:val="PL"/>
      </w:pPr>
      <w:r>
        <w:t xml:space="preserve">        minorCount:</w:t>
      </w:r>
    </w:p>
    <w:p w14:paraId="30938E19" w14:textId="77777777" w:rsidR="00C22A60" w:rsidRDefault="00C22A60" w:rsidP="00C22A60">
      <w:pPr>
        <w:pStyle w:val="PL"/>
      </w:pPr>
      <w:r>
        <w:t xml:space="preserve">          type: integer</w:t>
      </w:r>
    </w:p>
    <w:p w14:paraId="27BF1DC4" w14:textId="77777777" w:rsidR="00C22A60" w:rsidRDefault="00C22A60" w:rsidP="00C22A60">
      <w:pPr>
        <w:pStyle w:val="PL"/>
      </w:pPr>
      <w:r>
        <w:t xml:space="preserve">        warningCount:</w:t>
      </w:r>
    </w:p>
    <w:p w14:paraId="69E5A305" w14:textId="77777777" w:rsidR="00C22A60" w:rsidRDefault="00C22A60" w:rsidP="00C22A60">
      <w:pPr>
        <w:pStyle w:val="PL"/>
      </w:pPr>
      <w:r>
        <w:t xml:space="preserve">          type: integer</w:t>
      </w:r>
    </w:p>
    <w:p w14:paraId="29ABE736" w14:textId="77777777" w:rsidR="00C22A60" w:rsidRDefault="00C22A60" w:rsidP="00C22A60">
      <w:pPr>
        <w:pStyle w:val="PL"/>
      </w:pPr>
      <w:r>
        <w:t xml:space="preserve">        indeterminateCount:</w:t>
      </w:r>
    </w:p>
    <w:p w14:paraId="42D1C7C7" w14:textId="77777777" w:rsidR="00C22A60" w:rsidRDefault="00C22A60" w:rsidP="00C22A60">
      <w:pPr>
        <w:pStyle w:val="PL"/>
      </w:pPr>
      <w:r>
        <w:lastRenderedPageBreak/>
        <w:t xml:space="preserve">          type: integer</w:t>
      </w:r>
    </w:p>
    <w:p w14:paraId="04E9E9E0" w14:textId="77777777" w:rsidR="00C22A60" w:rsidRDefault="00C22A60" w:rsidP="00C22A60">
      <w:pPr>
        <w:pStyle w:val="PL"/>
      </w:pPr>
      <w:r>
        <w:t xml:space="preserve">        clearedCount:</w:t>
      </w:r>
    </w:p>
    <w:p w14:paraId="1CBDDBEB" w14:textId="77777777" w:rsidR="00C22A60" w:rsidRDefault="00C22A60" w:rsidP="00C22A60">
      <w:pPr>
        <w:pStyle w:val="PL"/>
      </w:pPr>
      <w:r>
        <w:t xml:space="preserve">          type: integer</w:t>
      </w:r>
    </w:p>
    <w:p w14:paraId="3AAA79EC" w14:textId="77777777" w:rsidR="00C22A60" w:rsidRDefault="00C22A60" w:rsidP="00C22A60">
      <w:pPr>
        <w:pStyle w:val="PL"/>
      </w:pPr>
      <w:r>
        <w:t xml:space="preserve">    Comment:</w:t>
      </w:r>
    </w:p>
    <w:p w14:paraId="39142B60" w14:textId="77777777" w:rsidR="00C22A60" w:rsidRDefault="00C22A60" w:rsidP="00C22A60">
      <w:pPr>
        <w:pStyle w:val="PL"/>
      </w:pPr>
      <w:r>
        <w:t xml:space="preserve">      type: object</w:t>
      </w:r>
    </w:p>
    <w:p w14:paraId="55D0D724" w14:textId="77777777" w:rsidR="00C22A60" w:rsidRDefault="00C22A60" w:rsidP="00C22A60">
      <w:pPr>
        <w:pStyle w:val="PL"/>
      </w:pPr>
      <w:r>
        <w:t xml:space="preserve">      properties:</w:t>
      </w:r>
    </w:p>
    <w:p w14:paraId="47DA750B" w14:textId="77777777" w:rsidR="00C22A60" w:rsidRDefault="00C22A60" w:rsidP="00C22A60">
      <w:pPr>
        <w:pStyle w:val="PL"/>
      </w:pPr>
      <w:r>
        <w:t xml:space="preserve">        commentTime:</w:t>
      </w:r>
    </w:p>
    <w:p w14:paraId="22C8EF3B" w14:textId="77777777" w:rsidR="00C22A60" w:rsidRDefault="00C22A60" w:rsidP="00C22A60">
      <w:pPr>
        <w:pStyle w:val="PL"/>
      </w:pPr>
      <w:r>
        <w:t xml:space="preserve">          $ref: 'TS28623_ComDefs.yaml#/components/schemas/DateTime'</w:t>
      </w:r>
    </w:p>
    <w:p w14:paraId="118E61CF" w14:textId="77777777" w:rsidR="00C22A60" w:rsidRDefault="00C22A60" w:rsidP="00C22A60">
      <w:pPr>
        <w:pStyle w:val="PL"/>
      </w:pPr>
      <w:r>
        <w:t xml:space="preserve">        commentUserId:</w:t>
      </w:r>
    </w:p>
    <w:p w14:paraId="1E4AFE98" w14:textId="77777777" w:rsidR="00C22A60" w:rsidRDefault="00C22A60" w:rsidP="00C22A60">
      <w:pPr>
        <w:pStyle w:val="PL"/>
      </w:pPr>
      <w:r>
        <w:t xml:space="preserve">          type: string</w:t>
      </w:r>
    </w:p>
    <w:p w14:paraId="3E15D021" w14:textId="77777777" w:rsidR="00C22A60" w:rsidRDefault="00C22A60" w:rsidP="00C22A60">
      <w:pPr>
        <w:pStyle w:val="PL"/>
      </w:pPr>
      <w:r>
        <w:t xml:space="preserve">        commentSystemId:</w:t>
      </w:r>
    </w:p>
    <w:p w14:paraId="65DE63B1" w14:textId="77777777" w:rsidR="00C22A60" w:rsidRDefault="00C22A60" w:rsidP="00C22A60">
      <w:pPr>
        <w:pStyle w:val="PL"/>
      </w:pPr>
      <w:r>
        <w:t xml:space="preserve">          type: string</w:t>
      </w:r>
    </w:p>
    <w:p w14:paraId="1FA3781C" w14:textId="77777777" w:rsidR="00C22A60" w:rsidRDefault="00C22A60" w:rsidP="00C22A60">
      <w:pPr>
        <w:pStyle w:val="PL"/>
      </w:pPr>
      <w:r>
        <w:t xml:space="preserve">        commentText:</w:t>
      </w:r>
    </w:p>
    <w:p w14:paraId="5D4398D8" w14:textId="77777777" w:rsidR="00C22A60" w:rsidRDefault="00C22A60" w:rsidP="00C22A60">
      <w:pPr>
        <w:pStyle w:val="PL"/>
      </w:pPr>
      <w:r>
        <w:t xml:space="preserve">          type: string</w:t>
      </w:r>
    </w:p>
    <w:p w14:paraId="054B8C09" w14:textId="77777777" w:rsidR="00C22A60" w:rsidRDefault="00C22A60" w:rsidP="00C22A60">
      <w:pPr>
        <w:pStyle w:val="PL"/>
      </w:pPr>
      <w:r>
        <w:t xml:space="preserve">    Comments:</w:t>
      </w:r>
    </w:p>
    <w:p w14:paraId="3E47E885" w14:textId="77777777" w:rsidR="00C22A60" w:rsidRDefault="00C22A60" w:rsidP="00C22A60">
      <w:pPr>
        <w:pStyle w:val="PL"/>
      </w:pPr>
      <w:r>
        <w:t xml:space="preserve">      description: &gt;-</w:t>
      </w:r>
    </w:p>
    <w:p w14:paraId="67B01972" w14:textId="77777777" w:rsidR="00C22A60" w:rsidRDefault="00C22A60" w:rsidP="00C22A60">
      <w:pPr>
        <w:pStyle w:val="PL"/>
      </w:pPr>
      <w:r>
        <w:t xml:space="preserve">        Collection of comments. The comment identifiers are allocated by the</w:t>
      </w:r>
    </w:p>
    <w:p w14:paraId="69CD102A" w14:textId="77777777" w:rsidR="00C22A60" w:rsidRDefault="00C22A60" w:rsidP="00C22A60">
      <w:pPr>
        <w:pStyle w:val="PL"/>
      </w:pPr>
      <w:r>
        <w:t xml:space="preserve">        MnS producer and used as key in the map.</w:t>
      </w:r>
    </w:p>
    <w:p w14:paraId="7AF20EB8" w14:textId="77777777" w:rsidR="00C22A60" w:rsidRDefault="00C22A60" w:rsidP="00C22A60">
      <w:pPr>
        <w:pStyle w:val="PL"/>
      </w:pPr>
      <w:r>
        <w:t xml:space="preserve">      type: object</w:t>
      </w:r>
    </w:p>
    <w:p w14:paraId="332BA587" w14:textId="77777777" w:rsidR="00C22A60" w:rsidRDefault="00C22A60" w:rsidP="00C22A60">
      <w:pPr>
        <w:pStyle w:val="PL"/>
      </w:pPr>
      <w:r>
        <w:t xml:space="preserve">      additionalProperties:</w:t>
      </w:r>
    </w:p>
    <w:p w14:paraId="2C79E91C" w14:textId="77777777" w:rsidR="00C22A60" w:rsidRDefault="00C22A60" w:rsidP="00C22A60">
      <w:pPr>
        <w:pStyle w:val="PL"/>
      </w:pPr>
      <w:r>
        <w:t xml:space="preserve">        $ref: '#/components/schemas/Comment'</w:t>
      </w:r>
    </w:p>
    <w:p w14:paraId="5BF0B26F" w14:textId="77777777" w:rsidR="00C22A60" w:rsidRDefault="00C22A60" w:rsidP="00C22A60">
      <w:pPr>
        <w:pStyle w:val="PL"/>
      </w:pPr>
      <w:r>
        <w:t xml:space="preserve">    Subscription:</w:t>
      </w:r>
    </w:p>
    <w:p w14:paraId="3BFA2F4E" w14:textId="77777777" w:rsidR="00C22A60" w:rsidRDefault="00C22A60" w:rsidP="00C22A60">
      <w:pPr>
        <w:pStyle w:val="PL"/>
      </w:pPr>
      <w:r>
        <w:t xml:space="preserve">      type: object</w:t>
      </w:r>
    </w:p>
    <w:p w14:paraId="07F59B28" w14:textId="77777777" w:rsidR="00C22A60" w:rsidRDefault="00C22A60" w:rsidP="00C22A60">
      <w:pPr>
        <w:pStyle w:val="PL"/>
      </w:pPr>
      <w:r>
        <w:t xml:space="preserve">      properties:</w:t>
      </w:r>
    </w:p>
    <w:p w14:paraId="744DFC82" w14:textId="77777777" w:rsidR="00C22A60" w:rsidRDefault="00C22A60" w:rsidP="00C22A60">
      <w:pPr>
        <w:pStyle w:val="PL"/>
      </w:pPr>
      <w:r>
        <w:t xml:space="preserve">        consumerReference:</w:t>
      </w:r>
    </w:p>
    <w:p w14:paraId="6EDD0328" w14:textId="77777777" w:rsidR="00C22A60" w:rsidRDefault="00C22A60" w:rsidP="00C22A60">
      <w:pPr>
        <w:pStyle w:val="PL"/>
      </w:pPr>
      <w:r>
        <w:t xml:space="preserve">          $ref: 'TS28623_ComDefs.yaml#/components/schemas/Uri'</w:t>
      </w:r>
    </w:p>
    <w:p w14:paraId="2FCF0028" w14:textId="77777777" w:rsidR="00C22A60" w:rsidRDefault="00C22A60" w:rsidP="00C22A60">
      <w:pPr>
        <w:pStyle w:val="PL"/>
      </w:pPr>
      <w:r>
        <w:t xml:space="preserve">        timeTick:</w:t>
      </w:r>
    </w:p>
    <w:p w14:paraId="3345C44A" w14:textId="77777777" w:rsidR="00C22A60" w:rsidRDefault="00C22A60" w:rsidP="00C22A60">
      <w:pPr>
        <w:pStyle w:val="PL"/>
      </w:pPr>
      <w:r>
        <w:t xml:space="preserve">          type: integer</w:t>
      </w:r>
    </w:p>
    <w:p w14:paraId="168828D9" w14:textId="77777777" w:rsidR="00C22A60" w:rsidRDefault="00C22A60" w:rsidP="00C22A60">
      <w:pPr>
        <w:pStyle w:val="PL"/>
      </w:pPr>
      <w:r>
        <w:t xml:space="preserve">        filter:</w:t>
      </w:r>
    </w:p>
    <w:p w14:paraId="0093B7C5" w14:textId="77777777" w:rsidR="00C22A60" w:rsidRDefault="00C22A60" w:rsidP="00C22A60">
      <w:pPr>
        <w:pStyle w:val="PL"/>
      </w:pPr>
      <w:r>
        <w:t xml:space="preserve">          $ref: 'TS28623_ComDefs.yaml#/components/schemas/Filter'</w:t>
      </w:r>
    </w:p>
    <w:p w14:paraId="3DFDB71D" w14:textId="77777777" w:rsidR="00C22A60" w:rsidRPr="002A399E" w:rsidRDefault="00C22A60" w:rsidP="00C22A6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48A1CD" w14:textId="77777777" w:rsidR="00BD697F" w:rsidRDefault="00BD697F" w:rsidP="00BD69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697F" w14:paraId="7DF78526"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741FDF" w14:textId="767D60D1" w:rsidR="00BD697F" w:rsidRDefault="000B0EA8" w:rsidP="00F06652">
            <w:pPr>
              <w:jc w:val="center"/>
              <w:rPr>
                <w:rFonts w:ascii="Arial" w:hAnsi="Arial" w:cs="Arial"/>
                <w:b/>
                <w:bCs/>
                <w:sz w:val="28"/>
                <w:szCs w:val="28"/>
              </w:rPr>
            </w:pPr>
            <w:r>
              <w:rPr>
                <w:rFonts w:ascii="Arial" w:hAnsi="Arial" w:cs="Arial"/>
                <w:b/>
                <w:bCs/>
                <w:sz w:val="28"/>
                <w:szCs w:val="28"/>
                <w:lang w:eastAsia="zh-CN"/>
              </w:rPr>
              <w:t>8</w:t>
            </w:r>
            <w:r w:rsidR="00BD697F">
              <w:rPr>
                <w:rFonts w:ascii="Arial" w:hAnsi="Arial" w:cs="Arial"/>
                <w:b/>
                <w:bCs/>
                <w:sz w:val="28"/>
                <w:szCs w:val="28"/>
                <w:vertAlign w:val="superscript"/>
                <w:lang w:eastAsia="zh-CN"/>
              </w:rPr>
              <w:t>th</w:t>
            </w:r>
            <w:r w:rsidR="00BD697F">
              <w:rPr>
                <w:rFonts w:ascii="Arial" w:hAnsi="Arial" w:cs="Arial"/>
                <w:b/>
                <w:bCs/>
                <w:sz w:val="28"/>
                <w:szCs w:val="28"/>
                <w:lang w:eastAsia="zh-CN"/>
              </w:rPr>
              <w:t xml:space="preserve"> Change</w:t>
            </w:r>
          </w:p>
        </w:tc>
      </w:tr>
    </w:tbl>
    <w:p w14:paraId="1BBC0C87" w14:textId="77777777" w:rsidR="00BD697F" w:rsidRPr="000E2A8D" w:rsidRDefault="00BD697F" w:rsidP="00BD697F"/>
    <w:p w14:paraId="0BD6D4FD" w14:textId="77777777" w:rsidR="00BD697F" w:rsidRDefault="00BD697F" w:rsidP="004E0A00"/>
    <w:p w14:paraId="783349DE" w14:textId="0B80FA22" w:rsidR="004E0A00" w:rsidRDefault="004E0A00" w:rsidP="004E0A00">
      <w:pPr>
        <w:pStyle w:val="Heading2"/>
        <w:rPr>
          <w:lang w:eastAsia="de-DE"/>
        </w:rPr>
      </w:pPr>
      <w:bookmarkStart w:id="645" w:name="_Toc44001731"/>
      <w:bookmarkStart w:id="646" w:name="_Toc51581334"/>
      <w:bookmarkStart w:id="647" w:name="_Toc52356597"/>
      <w:bookmarkStart w:id="648" w:name="_Toc55228167"/>
      <w:bookmarkStart w:id="649" w:name="_Toc138323719"/>
      <w:bookmarkStart w:id="650" w:name="_Toc139374857"/>
      <w:r>
        <w:t>A.6.2</w:t>
      </w:r>
      <w:r>
        <w:tab/>
      </w:r>
      <w:proofErr w:type="spellStart"/>
      <w:r>
        <w:rPr>
          <w:lang w:eastAsia="de-DE"/>
        </w:rPr>
        <w:t>OpenAPI</w:t>
      </w:r>
      <w:proofErr w:type="spellEnd"/>
      <w:r>
        <w:rPr>
          <w:lang w:eastAsia="de-DE"/>
        </w:rPr>
        <w:t xml:space="preserve"> document "</w:t>
      </w:r>
      <w:r w:rsidRPr="004E6FEB">
        <w:rPr>
          <w:lang w:eastAsia="de-DE"/>
        </w:rPr>
        <w:t>TS28532_S</w:t>
      </w:r>
      <w:r>
        <w:rPr>
          <w:lang w:eastAsia="de-DE"/>
        </w:rPr>
        <w:t>treamingDataMnS.yaml"</w:t>
      </w:r>
      <w:bookmarkEnd w:id="645"/>
      <w:bookmarkEnd w:id="646"/>
      <w:bookmarkEnd w:id="647"/>
      <w:bookmarkEnd w:id="648"/>
      <w:bookmarkEnd w:id="649"/>
      <w:bookmarkEnd w:id="650"/>
    </w:p>
    <w:p w14:paraId="1F6FC9E8" w14:textId="77777777" w:rsidR="00C72D6B" w:rsidRPr="008F7C23" w:rsidRDefault="00C72D6B" w:rsidP="00C72D6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EA19543" w14:textId="77777777" w:rsidR="00C72D6B" w:rsidRDefault="00C72D6B" w:rsidP="00C72D6B">
      <w:pPr>
        <w:pStyle w:val="PL"/>
      </w:pPr>
      <w:r>
        <w:t>openapi: 3.0.1</w:t>
      </w:r>
    </w:p>
    <w:p w14:paraId="37E7E5DC" w14:textId="77777777" w:rsidR="00C72D6B" w:rsidRDefault="00C72D6B" w:rsidP="00C72D6B">
      <w:pPr>
        <w:pStyle w:val="PL"/>
      </w:pPr>
      <w:r>
        <w:t>info:</w:t>
      </w:r>
    </w:p>
    <w:p w14:paraId="5669FD71" w14:textId="77777777" w:rsidR="00C72D6B" w:rsidRDefault="00C72D6B" w:rsidP="00C72D6B">
      <w:pPr>
        <w:pStyle w:val="PL"/>
      </w:pPr>
      <w:r>
        <w:t xml:space="preserve">  title: TS 28.532 Streaming data reporting service</w:t>
      </w:r>
    </w:p>
    <w:p w14:paraId="3B2CADB2" w14:textId="77777777" w:rsidR="00C72D6B" w:rsidRDefault="00C72D6B" w:rsidP="00C72D6B">
      <w:pPr>
        <w:pStyle w:val="PL"/>
      </w:pPr>
      <w:r>
        <w:t xml:space="preserve">  version: 17.1.0</w:t>
      </w:r>
    </w:p>
    <w:p w14:paraId="3C1050BE" w14:textId="77777777" w:rsidR="00C72D6B" w:rsidRDefault="00C72D6B" w:rsidP="00C72D6B">
      <w:pPr>
        <w:pStyle w:val="PL"/>
      </w:pPr>
      <w:r>
        <w:t xml:space="preserve">  description: &gt;-</w:t>
      </w:r>
    </w:p>
    <w:p w14:paraId="58F66303" w14:textId="77777777" w:rsidR="00C72D6B" w:rsidRDefault="00C72D6B" w:rsidP="00C72D6B">
      <w:pPr>
        <w:pStyle w:val="PL"/>
      </w:pPr>
      <w:r>
        <w:t xml:space="preserve">    OAS 3.0.1 specification for the Streaming data reporting service (Streaming MnS)</w:t>
      </w:r>
    </w:p>
    <w:p w14:paraId="7F4149B2" w14:textId="77777777" w:rsidR="00C72D6B" w:rsidRDefault="00C72D6B" w:rsidP="00C72D6B">
      <w:pPr>
        <w:pStyle w:val="PL"/>
      </w:pPr>
      <w:r>
        <w:t xml:space="preserve">    © 2023, 3GPP Organizational Partners (ARIB, ATIS, CCSA, ETSI, TSDSI, TTA, TTC).</w:t>
      </w:r>
    </w:p>
    <w:p w14:paraId="06B5292E" w14:textId="77777777" w:rsidR="00C72D6B" w:rsidRDefault="00C72D6B" w:rsidP="00C72D6B">
      <w:pPr>
        <w:pStyle w:val="PL"/>
      </w:pPr>
      <w:r>
        <w:t xml:space="preserve">    All rights reserved.</w:t>
      </w:r>
    </w:p>
    <w:p w14:paraId="6EF97265" w14:textId="77777777" w:rsidR="00C72D6B" w:rsidRDefault="00C72D6B" w:rsidP="00C72D6B">
      <w:pPr>
        <w:pStyle w:val="PL"/>
      </w:pPr>
      <w:r>
        <w:t>servers:</w:t>
      </w:r>
    </w:p>
    <w:p w14:paraId="72A67EBB" w14:textId="77777777" w:rsidR="00C72D6B" w:rsidRDefault="00C72D6B" w:rsidP="00C72D6B">
      <w:pPr>
        <w:pStyle w:val="PL"/>
        <w:rPr>
          <w:ins w:id="651" w:author="scottma"/>
        </w:rPr>
      </w:pPr>
      <w:ins w:id="652" w:author="scottma">
        <w:r>
          <w:t xml:space="preserve">  - url: '{MnSRoot}/StreamingDataReportingMnS/{MnSLabel}{MnSVersion}'</w:t>
        </w:r>
      </w:ins>
    </w:p>
    <w:p w14:paraId="7858B774" w14:textId="77777777" w:rsidR="00C72D6B" w:rsidRDefault="00C72D6B" w:rsidP="00C72D6B">
      <w:pPr>
        <w:pStyle w:val="PL"/>
        <w:rPr>
          <w:del w:id="653" w:author="scottma"/>
        </w:rPr>
      </w:pPr>
      <w:del w:id="654" w:author="scottma">
        <w:r>
          <w:delText xml:space="preserve">  - url: '{MnSRoot}/StreamingDataReportingMnS/{MnSVersion}'</w:delText>
        </w:r>
      </w:del>
    </w:p>
    <w:p w14:paraId="7E82D027" w14:textId="77777777" w:rsidR="00C72D6B" w:rsidRDefault="00C72D6B" w:rsidP="00C72D6B">
      <w:pPr>
        <w:pStyle w:val="PL"/>
      </w:pPr>
      <w:r>
        <w:t xml:space="preserve">    variables:</w:t>
      </w:r>
    </w:p>
    <w:p w14:paraId="7B786179" w14:textId="77777777" w:rsidR="00C72D6B" w:rsidRDefault="00C72D6B" w:rsidP="00C72D6B">
      <w:pPr>
        <w:pStyle w:val="PL"/>
      </w:pPr>
      <w:r>
        <w:t xml:space="preserve">      MnSRoot:</w:t>
      </w:r>
    </w:p>
    <w:p w14:paraId="54406228" w14:textId="77777777" w:rsidR="00C72D6B" w:rsidRDefault="00C72D6B" w:rsidP="00C72D6B">
      <w:pPr>
        <w:pStyle w:val="PL"/>
      </w:pPr>
      <w:r>
        <w:t xml:space="preserve">        description: See clause 4.4.3 of TS 32.158.</w:t>
      </w:r>
    </w:p>
    <w:p w14:paraId="45027478" w14:textId="77777777" w:rsidR="00C72D6B" w:rsidRDefault="00C72D6B" w:rsidP="00C72D6B">
      <w:pPr>
        <w:pStyle w:val="PL"/>
      </w:pPr>
      <w:r>
        <w:t xml:space="preserve">        default: https://example.com/3GPPManagement</w:t>
      </w:r>
    </w:p>
    <w:p w14:paraId="0A3AF491" w14:textId="77777777" w:rsidR="00C72D6B" w:rsidRDefault="00C72D6B" w:rsidP="00C72D6B">
      <w:pPr>
        <w:pStyle w:val="PL"/>
        <w:rPr>
          <w:ins w:id="655" w:author="scottma"/>
        </w:rPr>
      </w:pPr>
      <w:ins w:id="656" w:author="scottma">
        <w:r>
          <w:t xml:space="preserve">      MnSLabel:</w:t>
        </w:r>
      </w:ins>
    </w:p>
    <w:p w14:paraId="12C51168" w14:textId="77777777" w:rsidR="00C72D6B" w:rsidRDefault="00C72D6B" w:rsidP="00C72D6B">
      <w:pPr>
        <w:pStyle w:val="PL"/>
        <w:rPr>
          <w:ins w:id="657" w:author="scottma"/>
        </w:rPr>
      </w:pPr>
      <w:ins w:id="658" w:author="scottma">
        <w:r>
          <w:t xml:space="preserve">        description: Label of the MnS</w:t>
        </w:r>
      </w:ins>
    </w:p>
    <w:p w14:paraId="2D397522" w14:textId="77777777" w:rsidR="00C72D6B" w:rsidRDefault="00C72D6B" w:rsidP="00C72D6B">
      <w:pPr>
        <w:pStyle w:val="PL"/>
        <w:rPr>
          <w:ins w:id="659" w:author="scottma"/>
        </w:rPr>
      </w:pPr>
      <w:ins w:id="660" w:author="scottma">
        <w:r>
          <w:t xml:space="preserve">        default: 3GPP</w:t>
        </w:r>
      </w:ins>
    </w:p>
    <w:p w14:paraId="104F7597" w14:textId="77777777" w:rsidR="00C72D6B" w:rsidRDefault="00C72D6B" w:rsidP="00C72D6B">
      <w:pPr>
        <w:pStyle w:val="PL"/>
      </w:pPr>
      <w:r>
        <w:t xml:space="preserve">      MnSVersion:</w:t>
      </w:r>
    </w:p>
    <w:p w14:paraId="535EEC55" w14:textId="77777777" w:rsidR="00C72D6B" w:rsidRDefault="00C72D6B" w:rsidP="00C72D6B">
      <w:pPr>
        <w:pStyle w:val="PL"/>
      </w:pPr>
      <w:r>
        <w:t xml:space="preserve">        description: See clause 4.4.3 of TS 32.158.</w:t>
      </w:r>
    </w:p>
    <w:p w14:paraId="7B9D67D8" w14:textId="77777777" w:rsidR="00C72D6B" w:rsidRDefault="00C72D6B" w:rsidP="00C72D6B">
      <w:pPr>
        <w:pStyle w:val="PL"/>
      </w:pPr>
      <w:r>
        <w:t xml:space="preserve">        default: ''</w:t>
      </w:r>
    </w:p>
    <w:p w14:paraId="60A5CA0B" w14:textId="77777777" w:rsidR="00C72D6B" w:rsidRDefault="00C72D6B" w:rsidP="00C72D6B">
      <w:pPr>
        <w:pStyle w:val="PL"/>
      </w:pPr>
      <w:r>
        <w:t>paths:</w:t>
      </w:r>
    </w:p>
    <w:p w14:paraId="5344FC82" w14:textId="77777777" w:rsidR="00C72D6B" w:rsidRDefault="00C72D6B" w:rsidP="00C72D6B">
      <w:pPr>
        <w:pStyle w:val="PL"/>
      </w:pPr>
      <w:r>
        <w:t xml:space="preserve">  '/connections':</w:t>
      </w:r>
    </w:p>
    <w:p w14:paraId="1897F260" w14:textId="77777777" w:rsidR="00C72D6B" w:rsidRDefault="00C72D6B" w:rsidP="00C72D6B">
      <w:pPr>
        <w:pStyle w:val="PL"/>
      </w:pPr>
      <w:r>
        <w:t xml:space="preserve">    post:</w:t>
      </w:r>
    </w:p>
    <w:p w14:paraId="183A1CFA" w14:textId="77777777" w:rsidR="00C72D6B" w:rsidRDefault="00C72D6B" w:rsidP="00C72D6B">
      <w:pPr>
        <w:pStyle w:val="PL"/>
      </w:pPr>
      <w:r>
        <w:t xml:space="preserve">      summary: Inform consumer about reporting streams to be carried by the new connection and receive a new connection id.</w:t>
      </w:r>
    </w:p>
    <w:p w14:paraId="08765CF8" w14:textId="77777777" w:rsidR="00C72D6B" w:rsidRDefault="00C72D6B" w:rsidP="00C72D6B">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3FD947C6" w14:textId="77777777" w:rsidR="00C72D6B" w:rsidRDefault="00C72D6B" w:rsidP="00C72D6B">
      <w:pPr>
        <w:pStyle w:val="PL"/>
      </w:pPr>
      <w:r>
        <w:t xml:space="preserve">      requestBody:</w:t>
      </w:r>
    </w:p>
    <w:p w14:paraId="0DA33AD1" w14:textId="77777777" w:rsidR="00C72D6B" w:rsidRDefault="00C72D6B" w:rsidP="00C72D6B">
      <w:pPr>
        <w:pStyle w:val="PL"/>
      </w:pPr>
      <w:r>
        <w:t xml:space="preserve">        required: true</w:t>
      </w:r>
    </w:p>
    <w:p w14:paraId="4A142D21" w14:textId="77777777" w:rsidR="00C72D6B" w:rsidRDefault="00C72D6B" w:rsidP="00C72D6B">
      <w:pPr>
        <w:pStyle w:val="PL"/>
      </w:pPr>
      <w:r>
        <w:t xml:space="preserve">        content:</w:t>
      </w:r>
    </w:p>
    <w:p w14:paraId="03143697" w14:textId="77777777" w:rsidR="00C72D6B" w:rsidRDefault="00C72D6B" w:rsidP="00C72D6B">
      <w:pPr>
        <w:pStyle w:val="PL"/>
      </w:pPr>
      <w:r>
        <w:t xml:space="preserve">          application/json:</w:t>
      </w:r>
    </w:p>
    <w:p w14:paraId="397EEC0A" w14:textId="77777777" w:rsidR="00C72D6B" w:rsidRDefault="00C72D6B" w:rsidP="00C72D6B">
      <w:pPr>
        <w:pStyle w:val="PL"/>
      </w:pPr>
      <w:r>
        <w:lastRenderedPageBreak/>
        <w:t xml:space="preserve">            schema:</w:t>
      </w:r>
    </w:p>
    <w:p w14:paraId="5532036A" w14:textId="77777777" w:rsidR="00C72D6B" w:rsidRDefault="00C72D6B" w:rsidP="00C72D6B">
      <w:pPr>
        <w:pStyle w:val="PL"/>
      </w:pPr>
      <w:r>
        <w:t xml:space="preserve">              $ref: '#/components/schemas/connectionRequest-Type'</w:t>
      </w:r>
    </w:p>
    <w:p w14:paraId="7AB9EACC" w14:textId="77777777" w:rsidR="00C72D6B" w:rsidRDefault="00C72D6B" w:rsidP="00C72D6B">
      <w:pPr>
        <w:pStyle w:val="PL"/>
      </w:pPr>
      <w:r>
        <w:t xml:space="preserve">      responses:</w:t>
      </w:r>
    </w:p>
    <w:p w14:paraId="49718686" w14:textId="77777777" w:rsidR="00C72D6B" w:rsidRDefault="00C72D6B" w:rsidP="00C72D6B">
      <w:pPr>
        <w:pStyle w:val="PL"/>
      </w:pPr>
      <w:r>
        <w:t xml:space="preserve">        '201':</w:t>
      </w:r>
    </w:p>
    <w:p w14:paraId="2342AA9B" w14:textId="77777777" w:rsidR="00C72D6B" w:rsidRDefault="00C72D6B" w:rsidP="00C72D6B">
      <w:pPr>
        <w:pStyle w:val="PL"/>
      </w:pPr>
      <w:r>
        <w:t xml:space="preserve">          description: Success case (201 Created).</w:t>
      </w:r>
    </w:p>
    <w:p w14:paraId="4F97D3AD" w14:textId="77777777" w:rsidR="00C72D6B" w:rsidRDefault="00C72D6B" w:rsidP="00C72D6B">
      <w:pPr>
        <w:pStyle w:val="PL"/>
      </w:pPr>
      <w:r>
        <w:t xml:space="preserve">          headers:</w:t>
      </w:r>
    </w:p>
    <w:p w14:paraId="0EA065BF" w14:textId="77777777" w:rsidR="00C72D6B" w:rsidRDefault="00C72D6B" w:rsidP="00C72D6B">
      <w:pPr>
        <w:pStyle w:val="PL"/>
      </w:pPr>
      <w:r>
        <w:t xml:space="preserve">            Location:</w:t>
      </w:r>
    </w:p>
    <w:p w14:paraId="3A6C1852" w14:textId="77777777" w:rsidR="00C72D6B" w:rsidRDefault="00C72D6B" w:rsidP="00C72D6B">
      <w:pPr>
        <w:pStyle w:val="PL"/>
      </w:pPr>
      <w:r>
        <w:t xml:space="preserve">              description: Location of the created connection resource.</w:t>
      </w:r>
    </w:p>
    <w:p w14:paraId="5FEDC3A6" w14:textId="77777777" w:rsidR="00C72D6B" w:rsidRDefault="00C72D6B" w:rsidP="00C72D6B">
      <w:pPr>
        <w:pStyle w:val="PL"/>
      </w:pPr>
      <w:r>
        <w:t xml:space="preserve">              schema:</w:t>
      </w:r>
    </w:p>
    <w:p w14:paraId="3F77AA8B" w14:textId="77777777" w:rsidR="00C72D6B" w:rsidRDefault="00C72D6B" w:rsidP="00C72D6B">
      <w:pPr>
        <w:pStyle w:val="PL"/>
      </w:pPr>
      <w:r>
        <w:t xml:space="preserve">                $ref: '#/components/schemas/connectionId-Type'</w:t>
      </w:r>
    </w:p>
    <w:p w14:paraId="6CD67E45" w14:textId="77777777" w:rsidR="00C72D6B" w:rsidRDefault="00C72D6B" w:rsidP="00C72D6B">
      <w:pPr>
        <w:pStyle w:val="PL"/>
      </w:pPr>
      <w:r>
        <w:t xml:space="preserve">        default:</w:t>
      </w:r>
    </w:p>
    <w:p w14:paraId="7BB70CDB" w14:textId="77777777" w:rsidR="00C72D6B" w:rsidRDefault="00C72D6B" w:rsidP="00C72D6B">
      <w:pPr>
        <w:pStyle w:val="PL"/>
      </w:pPr>
      <w:r>
        <w:t xml:space="preserve">          description: Error case.</w:t>
      </w:r>
    </w:p>
    <w:p w14:paraId="38752E10" w14:textId="77777777" w:rsidR="00C72D6B" w:rsidRDefault="00C72D6B" w:rsidP="00C72D6B">
      <w:pPr>
        <w:pStyle w:val="PL"/>
      </w:pPr>
      <w:r>
        <w:t xml:space="preserve">          content:</w:t>
      </w:r>
    </w:p>
    <w:p w14:paraId="0274E313" w14:textId="77777777" w:rsidR="00C72D6B" w:rsidRDefault="00C72D6B" w:rsidP="00C72D6B">
      <w:pPr>
        <w:pStyle w:val="PL"/>
      </w:pPr>
      <w:r>
        <w:t xml:space="preserve">            application/json:</w:t>
      </w:r>
    </w:p>
    <w:p w14:paraId="5937F969" w14:textId="77777777" w:rsidR="00C72D6B" w:rsidRDefault="00C72D6B" w:rsidP="00C72D6B">
      <w:pPr>
        <w:pStyle w:val="PL"/>
      </w:pPr>
      <w:r>
        <w:t xml:space="preserve">              schema:</w:t>
      </w:r>
    </w:p>
    <w:p w14:paraId="5368231D" w14:textId="77777777" w:rsidR="00C72D6B" w:rsidRDefault="00C72D6B" w:rsidP="00C72D6B">
      <w:pPr>
        <w:pStyle w:val="PL"/>
      </w:pPr>
      <w:r>
        <w:t xml:space="preserve">                $ref: '#/components/schemas/failedConnectionResponse-Type'</w:t>
      </w:r>
    </w:p>
    <w:p w14:paraId="5D17E494" w14:textId="77777777" w:rsidR="00C72D6B" w:rsidRDefault="00C72D6B" w:rsidP="00C72D6B">
      <w:pPr>
        <w:pStyle w:val="PL"/>
      </w:pPr>
      <w:r>
        <w:t xml:space="preserve">    get:</w:t>
      </w:r>
    </w:p>
    <w:p w14:paraId="78A8E1D2" w14:textId="77777777" w:rsidR="00C72D6B" w:rsidRDefault="00C72D6B" w:rsidP="00C72D6B">
      <w:pPr>
        <w:pStyle w:val="PL"/>
      </w:pPr>
      <w:r>
        <w:t xml:space="preserve">      summary: Obtain information about connections.</w:t>
      </w:r>
    </w:p>
    <w:p w14:paraId="01EC3040" w14:textId="77777777" w:rsidR="00C72D6B" w:rsidRDefault="00C72D6B" w:rsidP="00C72D6B">
      <w:pPr>
        <w:pStyle w:val="PL"/>
      </w:pPr>
      <w:r>
        <w:t xml:space="preserve">      description: Enables the streaming data reporting service producer to obtain information about one or more streaming connections.</w:t>
      </w:r>
    </w:p>
    <w:p w14:paraId="5D03BD92" w14:textId="77777777" w:rsidR="00C72D6B" w:rsidRDefault="00C72D6B" w:rsidP="00C72D6B">
      <w:pPr>
        <w:pStyle w:val="PL"/>
      </w:pPr>
      <w:r>
        <w:t xml:space="preserve">      parameters: </w:t>
      </w:r>
    </w:p>
    <w:p w14:paraId="738C7E54" w14:textId="77777777" w:rsidR="00C72D6B" w:rsidRDefault="00C72D6B" w:rsidP="00C72D6B">
      <w:pPr>
        <w:pStyle w:val="PL"/>
      </w:pPr>
      <w:r>
        <w:t xml:space="preserve">        - name: connectionIdList</w:t>
      </w:r>
    </w:p>
    <w:p w14:paraId="6FD749C2" w14:textId="77777777" w:rsidR="00C72D6B" w:rsidRDefault="00C72D6B" w:rsidP="00C72D6B">
      <w:pPr>
        <w:pStyle w:val="PL"/>
      </w:pPr>
      <w:r>
        <w:t xml:space="preserve">          in: query</w:t>
      </w:r>
    </w:p>
    <w:p w14:paraId="31359163" w14:textId="77777777" w:rsidR="00C72D6B" w:rsidRDefault="00C72D6B" w:rsidP="00C72D6B">
      <w:pPr>
        <w:pStyle w:val="PL"/>
      </w:pPr>
      <w:r>
        <w:t xml:space="preserve">          description: The list of connectionId for which the connection information is to be returned.</w:t>
      </w:r>
    </w:p>
    <w:p w14:paraId="6F174AD2" w14:textId="77777777" w:rsidR="00C72D6B" w:rsidRDefault="00C72D6B" w:rsidP="00C72D6B">
      <w:pPr>
        <w:pStyle w:val="PL"/>
      </w:pPr>
      <w:r>
        <w:t xml:space="preserve">          required: false</w:t>
      </w:r>
    </w:p>
    <w:p w14:paraId="6B9E3B8B" w14:textId="77777777" w:rsidR="00C72D6B" w:rsidRDefault="00C72D6B" w:rsidP="00C72D6B">
      <w:pPr>
        <w:pStyle w:val="PL"/>
      </w:pPr>
      <w:r>
        <w:t xml:space="preserve">          schema:</w:t>
      </w:r>
    </w:p>
    <w:p w14:paraId="305F3B02" w14:textId="77777777" w:rsidR="00C72D6B" w:rsidRDefault="00C72D6B" w:rsidP="00C72D6B">
      <w:pPr>
        <w:pStyle w:val="PL"/>
      </w:pPr>
      <w:r>
        <w:t xml:space="preserve">            type: array</w:t>
      </w:r>
    </w:p>
    <w:p w14:paraId="50678AC6" w14:textId="77777777" w:rsidR="00C72D6B" w:rsidRDefault="00C72D6B" w:rsidP="00C72D6B">
      <w:pPr>
        <w:pStyle w:val="PL"/>
      </w:pPr>
      <w:r>
        <w:t xml:space="preserve">            items:</w:t>
      </w:r>
    </w:p>
    <w:p w14:paraId="2F43BFF9" w14:textId="77777777" w:rsidR="00C72D6B" w:rsidRDefault="00C72D6B" w:rsidP="00C72D6B">
      <w:pPr>
        <w:pStyle w:val="PL"/>
      </w:pPr>
      <w:r>
        <w:t xml:space="preserve">              $ref: '#/components/schemas/connectionId-Type'</w:t>
      </w:r>
    </w:p>
    <w:p w14:paraId="55287877" w14:textId="77777777" w:rsidR="00C72D6B" w:rsidRDefault="00C72D6B" w:rsidP="00C72D6B">
      <w:pPr>
        <w:pStyle w:val="PL"/>
      </w:pPr>
      <w:r>
        <w:t xml:space="preserve">      responses:</w:t>
      </w:r>
    </w:p>
    <w:p w14:paraId="0CA2523D" w14:textId="77777777" w:rsidR="00C72D6B" w:rsidRDefault="00C72D6B" w:rsidP="00C72D6B">
      <w:pPr>
        <w:pStyle w:val="PL"/>
      </w:pPr>
      <w:r>
        <w:t xml:space="preserve">        '200':</w:t>
      </w:r>
    </w:p>
    <w:p w14:paraId="4A399BF1" w14:textId="77777777" w:rsidR="00C72D6B" w:rsidRDefault="00C72D6B" w:rsidP="00C72D6B">
      <w:pPr>
        <w:pStyle w:val="PL"/>
      </w:pPr>
      <w:r>
        <w:t xml:space="preserve">          description: Success case (200 OK). The resources identified in the request for retrieval are returned in the response message body. In case the fields query parameter is used, the selected resources are returned.</w:t>
      </w:r>
    </w:p>
    <w:p w14:paraId="1F2045B8" w14:textId="77777777" w:rsidR="00C72D6B" w:rsidRDefault="00C72D6B" w:rsidP="00C72D6B">
      <w:pPr>
        <w:pStyle w:val="PL"/>
      </w:pPr>
      <w:r>
        <w:t xml:space="preserve">          content:</w:t>
      </w:r>
    </w:p>
    <w:p w14:paraId="341F5D2A" w14:textId="77777777" w:rsidR="00C72D6B" w:rsidRDefault="00C72D6B" w:rsidP="00C72D6B">
      <w:pPr>
        <w:pStyle w:val="PL"/>
      </w:pPr>
      <w:r>
        <w:t xml:space="preserve">            application/json:</w:t>
      </w:r>
    </w:p>
    <w:p w14:paraId="3245EC60" w14:textId="77777777" w:rsidR="00C72D6B" w:rsidRDefault="00C72D6B" w:rsidP="00C72D6B">
      <w:pPr>
        <w:pStyle w:val="PL"/>
      </w:pPr>
      <w:r>
        <w:t xml:space="preserve">              schema:</w:t>
      </w:r>
    </w:p>
    <w:p w14:paraId="3F89E9BB" w14:textId="77777777" w:rsidR="00C72D6B" w:rsidRDefault="00C72D6B" w:rsidP="00C72D6B">
      <w:pPr>
        <w:pStyle w:val="PL"/>
      </w:pPr>
      <w:r>
        <w:t xml:space="preserve">                type: array</w:t>
      </w:r>
    </w:p>
    <w:p w14:paraId="28D87005" w14:textId="77777777" w:rsidR="00C72D6B" w:rsidRDefault="00C72D6B" w:rsidP="00C72D6B">
      <w:pPr>
        <w:pStyle w:val="PL"/>
      </w:pPr>
      <w:r>
        <w:t xml:space="preserve">                items:</w:t>
      </w:r>
    </w:p>
    <w:p w14:paraId="124E356E" w14:textId="77777777" w:rsidR="00C72D6B" w:rsidRDefault="00C72D6B" w:rsidP="00C72D6B">
      <w:pPr>
        <w:pStyle w:val="PL"/>
      </w:pPr>
      <w:r>
        <w:t xml:space="preserve">                  $ref: '#/components/schemas/connectionInfo-Type'</w:t>
      </w:r>
    </w:p>
    <w:p w14:paraId="5D64669F" w14:textId="77777777" w:rsidR="00C72D6B" w:rsidRDefault="00C72D6B" w:rsidP="00C72D6B">
      <w:pPr>
        <w:pStyle w:val="PL"/>
      </w:pPr>
      <w:r>
        <w:t xml:space="preserve">        '202':</w:t>
      </w:r>
    </w:p>
    <w:p w14:paraId="6FC1BB4C" w14:textId="77777777" w:rsidR="00C72D6B" w:rsidRDefault="00C72D6B" w:rsidP="00C72D6B">
      <w:pPr>
        <w:pStyle w:val="PL"/>
      </w:pPr>
      <w:r>
        <w:t xml:space="preserve">          description: Partial success case (202 Partially retrieved). Subset of the resources identified in the request for retrieval are returned in the response message body.</w:t>
      </w:r>
    </w:p>
    <w:p w14:paraId="763B5522" w14:textId="77777777" w:rsidR="00C72D6B" w:rsidRDefault="00C72D6B" w:rsidP="00C72D6B">
      <w:pPr>
        <w:pStyle w:val="PL"/>
      </w:pPr>
      <w:r>
        <w:t xml:space="preserve">          content:</w:t>
      </w:r>
    </w:p>
    <w:p w14:paraId="5D3DE360" w14:textId="77777777" w:rsidR="00C72D6B" w:rsidRDefault="00C72D6B" w:rsidP="00C72D6B">
      <w:pPr>
        <w:pStyle w:val="PL"/>
      </w:pPr>
      <w:r>
        <w:t xml:space="preserve">            application/json:</w:t>
      </w:r>
    </w:p>
    <w:p w14:paraId="2A48B49D" w14:textId="77777777" w:rsidR="00C72D6B" w:rsidRDefault="00C72D6B" w:rsidP="00C72D6B">
      <w:pPr>
        <w:pStyle w:val="PL"/>
      </w:pPr>
      <w:r>
        <w:t xml:space="preserve">              schema:</w:t>
      </w:r>
    </w:p>
    <w:p w14:paraId="4245C39A" w14:textId="77777777" w:rsidR="00C72D6B" w:rsidRDefault="00C72D6B" w:rsidP="00C72D6B">
      <w:pPr>
        <w:pStyle w:val="PL"/>
      </w:pPr>
      <w:r>
        <w:t xml:space="preserve">                type: array</w:t>
      </w:r>
    </w:p>
    <w:p w14:paraId="096DB940" w14:textId="77777777" w:rsidR="00C72D6B" w:rsidRDefault="00C72D6B" w:rsidP="00C72D6B">
      <w:pPr>
        <w:pStyle w:val="PL"/>
      </w:pPr>
      <w:r>
        <w:t xml:space="preserve">                items:</w:t>
      </w:r>
    </w:p>
    <w:p w14:paraId="5168789B" w14:textId="77777777" w:rsidR="00C72D6B" w:rsidRDefault="00C72D6B" w:rsidP="00C72D6B">
      <w:pPr>
        <w:pStyle w:val="PL"/>
      </w:pPr>
      <w:r>
        <w:t xml:space="preserve">                  $ref: '#/components/schemas/connectionInfo-Type'</w:t>
      </w:r>
    </w:p>
    <w:p w14:paraId="2FE7C088" w14:textId="77777777" w:rsidR="00C72D6B" w:rsidRDefault="00C72D6B" w:rsidP="00C72D6B">
      <w:pPr>
        <w:pStyle w:val="PL"/>
      </w:pPr>
      <w:r>
        <w:t xml:space="preserve">        default:</w:t>
      </w:r>
    </w:p>
    <w:p w14:paraId="68D1DC4C" w14:textId="77777777" w:rsidR="00C72D6B" w:rsidRDefault="00C72D6B" w:rsidP="00C72D6B">
      <w:pPr>
        <w:pStyle w:val="PL"/>
      </w:pPr>
      <w:r>
        <w:t xml:space="preserve">          description: Error case.</w:t>
      </w:r>
    </w:p>
    <w:p w14:paraId="55FD46F8" w14:textId="77777777" w:rsidR="00C72D6B" w:rsidRDefault="00C72D6B" w:rsidP="00C72D6B">
      <w:pPr>
        <w:pStyle w:val="PL"/>
      </w:pPr>
      <w:r>
        <w:t xml:space="preserve">          content:</w:t>
      </w:r>
    </w:p>
    <w:p w14:paraId="70987F7E" w14:textId="77777777" w:rsidR="00C72D6B" w:rsidRDefault="00C72D6B" w:rsidP="00C72D6B">
      <w:pPr>
        <w:pStyle w:val="PL"/>
      </w:pPr>
      <w:r>
        <w:t xml:space="preserve">            application/json:</w:t>
      </w:r>
    </w:p>
    <w:p w14:paraId="255FF817" w14:textId="77777777" w:rsidR="00C72D6B" w:rsidRDefault="00C72D6B" w:rsidP="00C72D6B">
      <w:pPr>
        <w:pStyle w:val="PL"/>
      </w:pPr>
      <w:r>
        <w:t xml:space="preserve">              schema:</w:t>
      </w:r>
    </w:p>
    <w:p w14:paraId="6DBD52CF" w14:textId="77777777" w:rsidR="00C72D6B" w:rsidRDefault="00C72D6B" w:rsidP="00C72D6B">
      <w:pPr>
        <w:pStyle w:val="PL"/>
      </w:pPr>
      <w:r>
        <w:t xml:space="preserve">                $ref: '#/components/schemas/errorResponse-Type'</w:t>
      </w:r>
    </w:p>
    <w:p w14:paraId="131EC1D8" w14:textId="77777777" w:rsidR="00C72D6B" w:rsidRDefault="00C72D6B" w:rsidP="00C72D6B">
      <w:pPr>
        <w:pStyle w:val="PL"/>
      </w:pPr>
      <w:r>
        <w:t xml:space="preserve">  '/connections/{connectionId}':</w:t>
      </w:r>
    </w:p>
    <w:p w14:paraId="1DFF2BA6" w14:textId="77777777" w:rsidR="00C72D6B" w:rsidRDefault="00C72D6B" w:rsidP="00C72D6B">
      <w:pPr>
        <w:pStyle w:val="PL"/>
      </w:pPr>
      <w:r>
        <w:t xml:space="preserve">    get:</w:t>
      </w:r>
    </w:p>
    <w:p w14:paraId="613A5146" w14:textId="77777777" w:rsidR="00C72D6B" w:rsidRDefault="00C72D6B" w:rsidP="00C72D6B">
      <w:pPr>
        <w:pStyle w:val="PL"/>
      </w:pPr>
      <w:r>
        <w:t xml:space="preserve">      summary: Obtain information about a connection.</w:t>
      </w:r>
    </w:p>
    <w:p w14:paraId="154CDFB2" w14:textId="77777777" w:rsidR="00C72D6B" w:rsidRDefault="00C72D6B" w:rsidP="00C72D6B">
      <w:pPr>
        <w:pStyle w:val="PL"/>
      </w:pPr>
      <w:r>
        <w:t xml:space="preserve">      description: Enables the streaming data reporting service producer to obtain information about one streaming connection.</w:t>
      </w:r>
    </w:p>
    <w:p w14:paraId="412E6D68" w14:textId="77777777" w:rsidR="00C72D6B" w:rsidRDefault="00C72D6B" w:rsidP="00C72D6B">
      <w:pPr>
        <w:pStyle w:val="PL"/>
      </w:pPr>
      <w:r>
        <w:t xml:space="preserve">      parameters:</w:t>
      </w:r>
    </w:p>
    <w:p w14:paraId="2D27FC09" w14:textId="77777777" w:rsidR="00C72D6B" w:rsidRDefault="00C72D6B" w:rsidP="00C72D6B">
      <w:pPr>
        <w:pStyle w:val="PL"/>
      </w:pPr>
      <w:r>
        <w:t xml:space="preserve">        - name: connectionId</w:t>
      </w:r>
    </w:p>
    <w:p w14:paraId="71FCA328" w14:textId="77777777" w:rsidR="00C72D6B" w:rsidRDefault="00C72D6B" w:rsidP="00C72D6B">
      <w:pPr>
        <w:pStyle w:val="PL"/>
      </w:pPr>
      <w:r>
        <w:t xml:space="preserve">          in: path</w:t>
      </w:r>
    </w:p>
    <w:p w14:paraId="040C3716" w14:textId="77777777" w:rsidR="00C72D6B" w:rsidRDefault="00C72D6B" w:rsidP="00C72D6B">
      <w:pPr>
        <w:pStyle w:val="PL"/>
      </w:pPr>
      <w:r>
        <w:t xml:space="preserve">          description: Indicate the ID (URI) of the connection for which the information is being retrieved</w:t>
      </w:r>
    </w:p>
    <w:p w14:paraId="63A9FCB7" w14:textId="77777777" w:rsidR="00C72D6B" w:rsidRDefault="00C72D6B" w:rsidP="00C72D6B">
      <w:pPr>
        <w:pStyle w:val="PL"/>
      </w:pPr>
      <w:r>
        <w:t xml:space="preserve">          required: true</w:t>
      </w:r>
    </w:p>
    <w:p w14:paraId="0B50DB64" w14:textId="77777777" w:rsidR="00C72D6B" w:rsidRDefault="00C72D6B" w:rsidP="00C72D6B">
      <w:pPr>
        <w:pStyle w:val="PL"/>
      </w:pPr>
      <w:r>
        <w:t xml:space="preserve">          schema:</w:t>
      </w:r>
    </w:p>
    <w:p w14:paraId="37FD35D0" w14:textId="77777777" w:rsidR="00C72D6B" w:rsidRDefault="00C72D6B" w:rsidP="00C72D6B">
      <w:pPr>
        <w:pStyle w:val="PL"/>
      </w:pPr>
      <w:r>
        <w:t xml:space="preserve">            $ref: '#/components/schemas/connectionId-Type'</w:t>
      </w:r>
    </w:p>
    <w:p w14:paraId="08064608" w14:textId="77777777" w:rsidR="00C72D6B" w:rsidRDefault="00C72D6B" w:rsidP="00C72D6B">
      <w:pPr>
        <w:pStyle w:val="PL"/>
      </w:pPr>
      <w:r>
        <w:t xml:space="preserve">        - name: Connection</w:t>
      </w:r>
    </w:p>
    <w:p w14:paraId="73B94FBC" w14:textId="77777777" w:rsidR="00C72D6B" w:rsidRDefault="00C72D6B" w:rsidP="00C72D6B">
      <w:pPr>
        <w:pStyle w:val="PL"/>
      </w:pPr>
      <w:r>
        <w:t xml:space="preserve">          in: header</w:t>
      </w:r>
    </w:p>
    <w:p w14:paraId="2734CD4B" w14:textId="77777777" w:rsidR="00C72D6B" w:rsidRDefault="00C72D6B" w:rsidP="00C72D6B">
      <w:pPr>
        <w:pStyle w:val="PL"/>
      </w:pPr>
      <w:r>
        <w:t xml:space="preserve">          schema:</w:t>
      </w:r>
    </w:p>
    <w:p w14:paraId="2FB48299" w14:textId="77777777" w:rsidR="00C72D6B" w:rsidRDefault="00C72D6B" w:rsidP="00C72D6B">
      <w:pPr>
        <w:pStyle w:val="PL"/>
      </w:pPr>
      <w:r>
        <w:t xml:space="preserve">            $ref: '#/components/schemas/websocketHeaderConnection-Type'</w:t>
      </w:r>
    </w:p>
    <w:p w14:paraId="3B0304F1" w14:textId="77777777" w:rsidR="00C72D6B" w:rsidRDefault="00C72D6B" w:rsidP="00C72D6B">
      <w:pPr>
        <w:pStyle w:val="PL"/>
      </w:pPr>
      <w:r>
        <w:t xml:space="preserve">        - name: Sec-WebSocket-Extensions</w:t>
      </w:r>
    </w:p>
    <w:p w14:paraId="7DE177D3" w14:textId="77777777" w:rsidR="00C72D6B" w:rsidRDefault="00C72D6B" w:rsidP="00C72D6B">
      <w:pPr>
        <w:pStyle w:val="PL"/>
      </w:pPr>
      <w:r>
        <w:t xml:space="preserve">          in: header</w:t>
      </w:r>
    </w:p>
    <w:p w14:paraId="4DBED788" w14:textId="77777777" w:rsidR="00C72D6B" w:rsidRDefault="00C72D6B" w:rsidP="00C72D6B">
      <w:pPr>
        <w:pStyle w:val="PL"/>
      </w:pPr>
      <w:r>
        <w:t xml:space="preserve">          schema:</w:t>
      </w:r>
    </w:p>
    <w:p w14:paraId="2D5F5C3E" w14:textId="77777777" w:rsidR="00C72D6B" w:rsidRDefault="00C72D6B" w:rsidP="00C72D6B">
      <w:pPr>
        <w:pStyle w:val="PL"/>
      </w:pPr>
      <w:r>
        <w:t xml:space="preserve">            $ref: '#/components/schemas/websocketHeader-Sec-WebSocket-Extensions-Type'</w:t>
      </w:r>
    </w:p>
    <w:p w14:paraId="3E627637" w14:textId="77777777" w:rsidR="00C72D6B" w:rsidRDefault="00C72D6B" w:rsidP="00C72D6B">
      <w:pPr>
        <w:pStyle w:val="PL"/>
      </w:pPr>
      <w:r>
        <w:t xml:space="preserve">        - name: Sec-WebSocket-Key</w:t>
      </w:r>
    </w:p>
    <w:p w14:paraId="625DDE97" w14:textId="77777777" w:rsidR="00C72D6B" w:rsidRDefault="00C72D6B" w:rsidP="00C72D6B">
      <w:pPr>
        <w:pStyle w:val="PL"/>
      </w:pPr>
      <w:r>
        <w:lastRenderedPageBreak/>
        <w:t xml:space="preserve">          in: header</w:t>
      </w:r>
    </w:p>
    <w:p w14:paraId="4631330D" w14:textId="77777777" w:rsidR="00C72D6B" w:rsidRDefault="00C72D6B" w:rsidP="00C72D6B">
      <w:pPr>
        <w:pStyle w:val="PL"/>
      </w:pPr>
      <w:r>
        <w:t xml:space="preserve">          schema:</w:t>
      </w:r>
    </w:p>
    <w:p w14:paraId="68805EA6" w14:textId="77777777" w:rsidR="00C72D6B" w:rsidRDefault="00C72D6B" w:rsidP="00C72D6B">
      <w:pPr>
        <w:pStyle w:val="PL"/>
      </w:pPr>
      <w:r>
        <w:t xml:space="preserve">            $ref: '#/components/schemas/websocketHeader-Sec-WebSocket-Key-Type'</w:t>
      </w:r>
    </w:p>
    <w:p w14:paraId="1FBBF9D9" w14:textId="77777777" w:rsidR="00C72D6B" w:rsidRDefault="00C72D6B" w:rsidP="00C72D6B">
      <w:pPr>
        <w:pStyle w:val="PL"/>
      </w:pPr>
      <w:r>
        <w:t xml:space="preserve">        - name: Sec-WebSocket-Protocol</w:t>
      </w:r>
    </w:p>
    <w:p w14:paraId="096CB0C2" w14:textId="77777777" w:rsidR="00C72D6B" w:rsidRDefault="00C72D6B" w:rsidP="00C72D6B">
      <w:pPr>
        <w:pStyle w:val="PL"/>
      </w:pPr>
      <w:r>
        <w:t xml:space="preserve">          in: header</w:t>
      </w:r>
    </w:p>
    <w:p w14:paraId="29C5BB6C" w14:textId="77777777" w:rsidR="00C72D6B" w:rsidRDefault="00C72D6B" w:rsidP="00C72D6B">
      <w:pPr>
        <w:pStyle w:val="PL"/>
      </w:pPr>
      <w:r>
        <w:t xml:space="preserve">          schema:</w:t>
      </w:r>
    </w:p>
    <w:p w14:paraId="21B3F9E0" w14:textId="77777777" w:rsidR="00C72D6B" w:rsidRDefault="00C72D6B" w:rsidP="00C72D6B">
      <w:pPr>
        <w:pStyle w:val="PL"/>
      </w:pPr>
      <w:r>
        <w:t xml:space="preserve">            $ref: '#/components/schemas/websocketHeader-Sec-WebSocket-Protocol-Type'</w:t>
      </w:r>
    </w:p>
    <w:p w14:paraId="1085BF79" w14:textId="77777777" w:rsidR="00C72D6B" w:rsidRDefault="00C72D6B" w:rsidP="00C72D6B">
      <w:pPr>
        <w:pStyle w:val="PL"/>
      </w:pPr>
      <w:r>
        <w:t xml:space="preserve">        - name: Sec-WebSocket-Version</w:t>
      </w:r>
    </w:p>
    <w:p w14:paraId="760F482A" w14:textId="77777777" w:rsidR="00C72D6B" w:rsidRDefault="00C72D6B" w:rsidP="00C72D6B">
      <w:pPr>
        <w:pStyle w:val="PL"/>
      </w:pPr>
      <w:r>
        <w:t xml:space="preserve">          in: header</w:t>
      </w:r>
    </w:p>
    <w:p w14:paraId="435070D6" w14:textId="77777777" w:rsidR="00C72D6B" w:rsidRDefault="00C72D6B" w:rsidP="00C72D6B">
      <w:pPr>
        <w:pStyle w:val="PL"/>
      </w:pPr>
      <w:r>
        <w:t xml:space="preserve">          schema:</w:t>
      </w:r>
    </w:p>
    <w:p w14:paraId="0005AC12" w14:textId="77777777" w:rsidR="00C72D6B" w:rsidRDefault="00C72D6B" w:rsidP="00C72D6B">
      <w:pPr>
        <w:pStyle w:val="PL"/>
      </w:pPr>
      <w:r>
        <w:t xml:space="preserve">            $ref: '#/components/schemas/websocketHeader-Sec-WebSocket-Version-Type'</w:t>
      </w:r>
    </w:p>
    <w:p w14:paraId="74A6D859" w14:textId="77777777" w:rsidR="00C72D6B" w:rsidRDefault="00C72D6B" w:rsidP="00C72D6B">
      <w:pPr>
        <w:pStyle w:val="PL"/>
      </w:pPr>
      <w:r>
        <w:t xml:space="preserve">      responses:</w:t>
      </w:r>
    </w:p>
    <w:p w14:paraId="3FC6B5CF" w14:textId="77777777" w:rsidR="00C72D6B" w:rsidRDefault="00C72D6B" w:rsidP="00C72D6B">
      <w:pPr>
        <w:pStyle w:val="PL"/>
      </w:pPr>
      <w:r>
        <w:t xml:space="preserve">        '101':</w:t>
      </w:r>
    </w:p>
    <w:p w14:paraId="4539A7FB" w14:textId="77777777" w:rsidR="00C72D6B" w:rsidRDefault="00C72D6B" w:rsidP="00C72D6B">
      <w:pPr>
        <w:pStyle w:val="PL"/>
      </w:pPr>
      <w:r>
        <w:t xml:space="preserve">          description: Success case (101 Switching Protocols). The connection has been successfully switched to WebSocket. The response message body is absent.</w:t>
      </w:r>
    </w:p>
    <w:p w14:paraId="4FEE2398" w14:textId="77777777" w:rsidR="00C72D6B" w:rsidRDefault="00C72D6B" w:rsidP="00C72D6B">
      <w:pPr>
        <w:pStyle w:val="PL"/>
      </w:pPr>
      <w:r>
        <w:t xml:space="preserve">          headers:</w:t>
      </w:r>
    </w:p>
    <w:p w14:paraId="7DD86F22" w14:textId="77777777" w:rsidR="00C72D6B" w:rsidRDefault="00C72D6B" w:rsidP="00C72D6B">
      <w:pPr>
        <w:pStyle w:val="PL"/>
      </w:pPr>
      <w:r>
        <w:t xml:space="preserve">            Upgrade:</w:t>
      </w:r>
    </w:p>
    <w:p w14:paraId="732C6149" w14:textId="77777777" w:rsidR="00C72D6B" w:rsidRDefault="00C72D6B" w:rsidP="00C72D6B">
      <w:pPr>
        <w:pStyle w:val="PL"/>
      </w:pPr>
      <w:r>
        <w:t xml:space="preserve">              schema:</w:t>
      </w:r>
    </w:p>
    <w:p w14:paraId="089D2A21" w14:textId="77777777" w:rsidR="00C72D6B" w:rsidRDefault="00C72D6B" w:rsidP="00C72D6B">
      <w:pPr>
        <w:pStyle w:val="PL"/>
      </w:pPr>
      <w:r>
        <w:t xml:space="preserve">                $ref: '#/components/schemas/websocketHeaderUpgrade-Type'</w:t>
      </w:r>
    </w:p>
    <w:p w14:paraId="1065EA2A" w14:textId="77777777" w:rsidR="00C72D6B" w:rsidRDefault="00C72D6B" w:rsidP="00C72D6B">
      <w:pPr>
        <w:pStyle w:val="PL"/>
      </w:pPr>
      <w:r>
        <w:t xml:space="preserve">            Connection:</w:t>
      </w:r>
    </w:p>
    <w:p w14:paraId="30D50D3F" w14:textId="77777777" w:rsidR="00C72D6B" w:rsidRDefault="00C72D6B" w:rsidP="00C72D6B">
      <w:pPr>
        <w:pStyle w:val="PL"/>
      </w:pPr>
      <w:r>
        <w:t xml:space="preserve">              schema:</w:t>
      </w:r>
    </w:p>
    <w:p w14:paraId="786A085E" w14:textId="77777777" w:rsidR="00C72D6B" w:rsidRDefault="00C72D6B" w:rsidP="00C72D6B">
      <w:pPr>
        <w:pStyle w:val="PL"/>
      </w:pPr>
      <w:r>
        <w:t xml:space="preserve">                $ref: '#/components/schemas/websocketHeaderConnection-Type'</w:t>
      </w:r>
    </w:p>
    <w:p w14:paraId="16D0003A" w14:textId="77777777" w:rsidR="00C72D6B" w:rsidRDefault="00C72D6B" w:rsidP="00C72D6B">
      <w:pPr>
        <w:pStyle w:val="PL"/>
      </w:pPr>
      <w:r>
        <w:t xml:space="preserve">            Sec-WebSocket-Accept:</w:t>
      </w:r>
    </w:p>
    <w:p w14:paraId="44A57122" w14:textId="77777777" w:rsidR="00C72D6B" w:rsidRDefault="00C72D6B" w:rsidP="00C72D6B">
      <w:pPr>
        <w:pStyle w:val="PL"/>
      </w:pPr>
      <w:r>
        <w:t xml:space="preserve">              schema:</w:t>
      </w:r>
    </w:p>
    <w:p w14:paraId="19F20ACF" w14:textId="77777777" w:rsidR="00C72D6B" w:rsidRDefault="00C72D6B" w:rsidP="00C72D6B">
      <w:pPr>
        <w:pStyle w:val="PL"/>
      </w:pPr>
      <w:r>
        <w:t xml:space="preserve">                $ref: '#/components/schemas/websocketHeader-Sec-WebSocket-Accept-Type'</w:t>
      </w:r>
    </w:p>
    <w:p w14:paraId="7595586D" w14:textId="77777777" w:rsidR="00C72D6B" w:rsidRDefault="00C72D6B" w:rsidP="00C72D6B">
      <w:pPr>
        <w:pStyle w:val="PL"/>
      </w:pPr>
      <w:r>
        <w:t xml:space="preserve">        '200':</w:t>
      </w:r>
    </w:p>
    <w:p w14:paraId="7D6E3465" w14:textId="77777777" w:rsidR="00C72D6B" w:rsidRDefault="00C72D6B" w:rsidP="00C72D6B">
      <w:pPr>
        <w:pStyle w:val="PL"/>
      </w:pPr>
      <w:r>
        <w:t xml:space="preserve">          description: Success case (200 OK). The resource identified in the request for retrieval returned in the response message body.</w:t>
      </w:r>
    </w:p>
    <w:p w14:paraId="07DD0EFD" w14:textId="77777777" w:rsidR="00C72D6B" w:rsidRDefault="00C72D6B" w:rsidP="00C72D6B">
      <w:pPr>
        <w:pStyle w:val="PL"/>
      </w:pPr>
      <w:r>
        <w:t xml:space="preserve">          content:</w:t>
      </w:r>
    </w:p>
    <w:p w14:paraId="4694C2F9" w14:textId="77777777" w:rsidR="00C72D6B" w:rsidRDefault="00C72D6B" w:rsidP="00C72D6B">
      <w:pPr>
        <w:pStyle w:val="PL"/>
      </w:pPr>
      <w:r>
        <w:t xml:space="preserve">            application/json:</w:t>
      </w:r>
    </w:p>
    <w:p w14:paraId="540893BC" w14:textId="77777777" w:rsidR="00C72D6B" w:rsidRDefault="00C72D6B" w:rsidP="00C72D6B">
      <w:pPr>
        <w:pStyle w:val="PL"/>
      </w:pPr>
      <w:r>
        <w:t xml:space="preserve">              schema:</w:t>
      </w:r>
    </w:p>
    <w:p w14:paraId="681885DC" w14:textId="77777777" w:rsidR="00C72D6B" w:rsidRDefault="00C72D6B" w:rsidP="00C72D6B">
      <w:pPr>
        <w:pStyle w:val="PL"/>
      </w:pPr>
      <w:r>
        <w:t xml:space="preserve">                $ref: '#/components/schemas/connectionInfo-Type'</w:t>
      </w:r>
    </w:p>
    <w:p w14:paraId="0FD43EB6" w14:textId="77777777" w:rsidR="00C72D6B" w:rsidRDefault="00C72D6B" w:rsidP="00C72D6B">
      <w:pPr>
        <w:pStyle w:val="PL"/>
      </w:pPr>
      <w:r>
        <w:t xml:space="preserve">        default:</w:t>
      </w:r>
    </w:p>
    <w:p w14:paraId="5C769446" w14:textId="77777777" w:rsidR="00C72D6B" w:rsidRDefault="00C72D6B" w:rsidP="00C72D6B">
      <w:pPr>
        <w:pStyle w:val="PL"/>
      </w:pPr>
      <w:r>
        <w:t xml:space="preserve">          description: Error case.</w:t>
      </w:r>
    </w:p>
    <w:p w14:paraId="4C231832" w14:textId="77777777" w:rsidR="00C72D6B" w:rsidRDefault="00C72D6B" w:rsidP="00C72D6B">
      <w:pPr>
        <w:pStyle w:val="PL"/>
      </w:pPr>
      <w:r>
        <w:t xml:space="preserve">          content:</w:t>
      </w:r>
    </w:p>
    <w:p w14:paraId="79641D0A" w14:textId="77777777" w:rsidR="00C72D6B" w:rsidRDefault="00C72D6B" w:rsidP="00C72D6B">
      <w:pPr>
        <w:pStyle w:val="PL"/>
      </w:pPr>
      <w:r>
        <w:t xml:space="preserve">            application/json:</w:t>
      </w:r>
    </w:p>
    <w:p w14:paraId="10BAF189" w14:textId="77777777" w:rsidR="00C72D6B" w:rsidRDefault="00C72D6B" w:rsidP="00C72D6B">
      <w:pPr>
        <w:pStyle w:val="PL"/>
      </w:pPr>
      <w:r>
        <w:t xml:space="preserve">              schema:</w:t>
      </w:r>
    </w:p>
    <w:p w14:paraId="6ED0D3A2" w14:textId="77777777" w:rsidR="00C72D6B" w:rsidRDefault="00C72D6B" w:rsidP="00C72D6B">
      <w:pPr>
        <w:pStyle w:val="PL"/>
      </w:pPr>
      <w:r>
        <w:t xml:space="preserve">                $ref: '#/components/schemas/errorResponse-Type'</w:t>
      </w:r>
    </w:p>
    <w:p w14:paraId="5C53D6E6" w14:textId="77777777" w:rsidR="00C72D6B" w:rsidRDefault="00C72D6B" w:rsidP="00C72D6B">
      <w:pPr>
        <w:pStyle w:val="PL"/>
      </w:pPr>
      <w:r>
        <w:t xml:space="preserve">  '/connections/{connectionId}/streams':</w:t>
      </w:r>
    </w:p>
    <w:p w14:paraId="176828DF" w14:textId="77777777" w:rsidR="00C72D6B" w:rsidRDefault="00C72D6B" w:rsidP="00C72D6B">
      <w:pPr>
        <w:pStyle w:val="PL"/>
      </w:pPr>
      <w:r>
        <w:t xml:space="preserve">    post:</w:t>
      </w:r>
    </w:p>
    <w:p w14:paraId="11F4BB65" w14:textId="77777777" w:rsidR="00C72D6B" w:rsidRDefault="00C72D6B" w:rsidP="00C72D6B">
      <w:pPr>
        <w:pStyle w:val="PL"/>
      </w:pPr>
      <w:r>
        <w:t xml:space="preserve">      summary: Inform consumer about new reporting streams on an existing connection.</w:t>
      </w:r>
    </w:p>
    <w:p w14:paraId="74C5D6FF" w14:textId="77777777" w:rsidR="00C72D6B" w:rsidRDefault="00C72D6B" w:rsidP="00C72D6B">
      <w:pPr>
        <w:pStyle w:val="PL"/>
      </w:pPr>
      <w:r>
        <w:t xml:space="preserve">      description: Allows the producer to add one or more reporting streams to an already established streaming connection.</w:t>
      </w:r>
    </w:p>
    <w:p w14:paraId="64D5F583" w14:textId="77777777" w:rsidR="00C72D6B" w:rsidRDefault="00C72D6B" w:rsidP="00C72D6B">
      <w:pPr>
        <w:pStyle w:val="PL"/>
      </w:pPr>
      <w:r>
        <w:t xml:space="preserve">      parameters:</w:t>
      </w:r>
    </w:p>
    <w:p w14:paraId="7F388C9C" w14:textId="77777777" w:rsidR="00C72D6B" w:rsidRDefault="00C72D6B" w:rsidP="00C72D6B">
      <w:pPr>
        <w:pStyle w:val="PL"/>
      </w:pPr>
      <w:r>
        <w:t xml:space="preserve">        - name: connectionId</w:t>
      </w:r>
    </w:p>
    <w:p w14:paraId="37773DB3" w14:textId="77777777" w:rsidR="00C72D6B" w:rsidRDefault="00C72D6B" w:rsidP="00C72D6B">
      <w:pPr>
        <w:pStyle w:val="PL"/>
      </w:pPr>
      <w:r>
        <w:t xml:space="preserve">          in: path</w:t>
      </w:r>
    </w:p>
    <w:p w14:paraId="7486CDC5" w14:textId="77777777" w:rsidR="00C72D6B" w:rsidRDefault="00C72D6B" w:rsidP="00C72D6B">
      <w:pPr>
        <w:pStyle w:val="PL"/>
      </w:pPr>
      <w:r>
        <w:t xml:space="preserve">          description: Indicate the ID (URI) of the connection for which the reporting stream information is being added.</w:t>
      </w:r>
    </w:p>
    <w:p w14:paraId="72910549" w14:textId="77777777" w:rsidR="00C72D6B" w:rsidRDefault="00C72D6B" w:rsidP="00C72D6B">
      <w:pPr>
        <w:pStyle w:val="PL"/>
      </w:pPr>
      <w:r>
        <w:t xml:space="preserve">          required: true</w:t>
      </w:r>
    </w:p>
    <w:p w14:paraId="4084B223" w14:textId="77777777" w:rsidR="00C72D6B" w:rsidRDefault="00C72D6B" w:rsidP="00C72D6B">
      <w:pPr>
        <w:pStyle w:val="PL"/>
      </w:pPr>
      <w:r>
        <w:t xml:space="preserve">          schema:</w:t>
      </w:r>
    </w:p>
    <w:p w14:paraId="3DB2C2DB" w14:textId="77777777" w:rsidR="00C72D6B" w:rsidRDefault="00C72D6B" w:rsidP="00C72D6B">
      <w:pPr>
        <w:pStyle w:val="PL"/>
      </w:pPr>
      <w:r>
        <w:t xml:space="preserve">            $ref: '#/components/schemas/connectionId-Type'</w:t>
      </w:r>
    </w:p>
    <w:p w14:paraId="0DEA12BE" w14:textId="77777777" w:rsidR="00C72D6B" w:rsidRDefault="00C72D6B" w:rsidP="00C72D6B">
      <w:pPr>
        <w:pStyle w:val="PL"/>
      </w:pPr>
      <w:r>
        <w:t xml:space="preserve">      requestBody:</w:t>
      </w:r>
    </w:p>
    <w:p w14:paraId="67DDCBED" w14:textId="77777777" w:rsidR="00C72D6B" w:rsidRDefault="00C72D6B" w:rsidP="00C72D6B">
      <w:pPr>
        <w:pStyle w:val="PL"/>
      </w:pPr>
      <w:r>
        <w:t xml:space="preserve">        required: true</w:t>
      </w:r>
    </w:p>
    <w:p w14:paraId="42E5392F" w14:textId="77777777" w:rsidR="00C72D6B" w:rsidRDefault="00C72D6B" w:rsidP="00C72D6B">
      <w:pPr>
        <w:pStyle w:val="PL"/>
      </w:pPr>
      <w:r>
        <w:t xml:space="preserve">        content:</w:t>
      </w:r>
    </w:p>
    <w:p w14:paraId="6ECFA41A" w14:textId="77777777" w:rsidR="00C72D6B" w:rsidRDefault="00C72D6B" w:rsidP="00C72D6B">
      <w:pPr>
        <w:pStyle w:val="PL"/>
      </w:pPr>
      <w:r>
        <w:t xml:space="preserve">          application/json:</w:t>
      </w:r>
    </w:p>
    <w:p w14:paraId="2ED76618" w14:textId="77777777" w:rsidR="00C72D6B" w:rsidRDefault="00C72D6B" w:rsidP="00C72D6B">
      <w:pPr>
        <w:pStyle w:val="PL"/>
      </w:pPr>
      <w:r>
        <w:t xml:space="preserve">            schema:</w:t>
      </w:r>
    </w:p>
    <w:p w14:paraId="187468E2" w14:textId="77777777" w:rsidR="00C72D6B" w:rsidRDefault="00C72D6B" w:rsidP="00C72D6B">
      <w:pPr>
        <w:pStyle w:val="PL"/>
      </w:pPr>
      <w:r>
        <w:t xml:space="preserve">              type: array</w:t>
      </w:r>
    </w:p>
    <w:p w14:paraId="44E8687D" w14:textId="77777777" w:rsidR="00C72D6B" w:rsidRDefault="00C72D6B" w:rsidP="00C72D6B">
      <w:pPr>
        <w:pStyle w:val="PL"/>
      </w:pPr>
      <w:r>
        <w:t xml:space="preserve">              items:</w:t>
      </w:r>
    </w:p>
    <w:p w14:paraId="22FD5AB4" w14:textId="77777777" w:rsidR="00C72D6B" w:rsidRDefault="00C72D6B" w:rsidP="00C72D6B">
      <w:pPr>
        <w:pStyle w:val="PL"/>
      </w:pPr>
      <w:r>
        <w:t xml:space="preserve">                $ref: '#/components/schemas/streamInfo-Type'</w:t>
      </w:r>
    </w:p>
    <w:p w14:paraId="6C8D7651" w14:textId="77777777" w:rsidR="00C72D6B" w:rsidRDefault="00C72D6B" w:rsidP="00C72D6B">
      <w:pPr>
        <w:pStyle w:val="PL"/>
      </w:pPr>
      <w:r>
        <w:t xml:space="preserve">      responses:</w:t>
      </w:r>
    </w:p>
    <w:p w14:paraId="0A00F3D8" w14:textId="77777777" w:rsidR="00C72D6B" w:rsidRDefault="00C72D6B" w:rsidP="00C72D6B">
      <w:pPr>
        <w:pStyle w:val="PL"/>
      </w:pPr>
      <w:r>
        <w:t xml:space="preserve">        '201':</w:t>
      </w:r>
    </w:p>
    <w:p w14:paraId="61976707" w14:textId="77777777" w:rsidR="00C72D6B" w:rsidRDefault="00C72D6B" w:rsidP="00C72D6B">
      <w:pPr>
        <w:pStyle w:val="PL"/>
      </w:pPr>
      <w:r>
        <w:t xml:space="preserve">          description: Success case (201 Posted).</w:t>
      </w:r>
    </w:p>
    <w:p w14:paraId="08587547" w14:textId="77777777" w:rsidR="00C72D6B" w:rsidRDefault="00C72D6B" w:rsidP="00C72D6B">
      <w:pPr>
        <w:pStyle w:val="PL"/>
      </w:pPr>
      <w:r>
        <w:t xml:space="preserve">          content:</w:t>
      </w:r>
    </w:p>
    <w:p w14:paraId="4497D054" w14:textId="77777777" w:rsidR="00C72D6B" w:rsidRDefault="00C72D6B" w:rsidP="00C72D6B">
      <w:pPr>
        <w:pStyle w:val="PL"/>
      </w:pPr>
      <w:r>
        <w:t xml:space="preserve">            application/json:</w:t>
      </w:r>
    </w:p>
    <w:p w14:paraId="0F1FEE73" w14:textId="77777777" w:rsidR="00C72D6B" w:rsidRDefault="00C72D6B" w:rsidP="00C72D6B">
      <w:pPr>
        <w:pStyle w:val="PL"/>
      </w:pPr>
      <w:r>
        <w:t xml:space="preserve">              schema:</w:t>
      </w:r>
    </w:p>
    <w:p w14:paraId="570B73A3" w14:textId="77777777" w:rsidR="00C72D6B" w:rsidRDefault="00C72D6B" w:rsidP="00C72D6B">
      <w:pPr>
        <w:pStyle w:val="PL"/>
      </w:pPr>
      <w:r>
        <w:t xml:space="preserve">                type: array</w:t>
      </w:r>
    </w:p>
    <w:p w14:paraId="6D602774" w14:textId="77777777" w:rsidR="00C72D6B" w:rsidRDefault="00C72D6B" w:rsidP="00C72D6B">
      <w:pPr>
        <w:pStyle w:val="PL"/>
      </w:pPr>
      <w:r>
        <w:t xml:space="preserve">                items:</w:t>
      </w:r>
    </w:p>
    <w:p w14:paraId="1CD674EB" w14:textId="77777777" w:rsidR="00C72D6B" w:rsidRDefault="00C72D6B" w:rsidP="00C72D6B">
      <w:pPr>
        <w:pStyle w:val="PL"/>
      </w:pPr>
      <w:r>
        <w:t xml:space="preserve">                  $ref: '#/components/schemas/streamInfo-Type'</w:t>
      </w:r>
    </w:p>
    <w:p w14:paraId="6A5024E0" w14:textId="77777777" w:rsidR="00C72D6B" w:rsidRDefault="00C72D6B" w:rsidP="00C72D6B">
      <w:pPr>
        <w:pStyle w:val="PL"/>
      </w:pPr>
      <w:r>
        <w:t xml:space="preserve">        '202':</w:t>
      </w:r>
    </w:p>
    <w:p w14:paraId="1FA3867C" w14:textId="77777777" w:rsidR="00C72D6B" w:rsidRDefault="00C72D6B" w:rsidP="00C72D6B">
      <w:pPr>
        <w:pStyle w:val="PL"/>
      </w:pPr>
      <w:r>
        <w:t xml:space="preserve">          description: Partial success case (202 Posted).</w:t>
      </w:r>
    </w:p>
    <w:p w14:paraId="5F6B061B" w14:textId="77777777" w:rsidR="00C72D6B" w:rsidRDefault="00C72D6B" w:rsidP="00C72D6B">
      <w:pPr>
        <w:pStyle w:val="PL"/>
      </w:pPr>
      <w:r>
        <w:t xml:space="preserve">          content:</w:t>
      </w:r>
    </w:p>
    <w:p w14:paraId="27D62974" w14:textId="77777777" w:rsidR="00C72D6B" w:rsidRDefault="00C72D6B" w:rsidP="00C72D6B">
      <w:pPr>
        <w:pStyle w:val="PL"/>
      </w:pPr>
      <w:r>
        <w:t xml:space="preserve">            application/json:</w:t>
      </w:r>
    </w:p>
    <w:p w14:paraId="5E011357" w14:textId="77777777" w:rsidR="00C72D6B" w:rsidRDefault="00C72D6B" w:rsidP="00C72D6B">
      <w:pPr>
        <w:pStyle w:val="PL"/>
      </w:pPr>
      <w:r>
        <w:t xml:space="preserve">              schema:</w:t>
      </w:r>
    </w:p>
    <w:p w14:paraId="6A4FE664" w14:textId="77777777" w:rsidR="00C72D6B" w:rsidRDefault="00C72D6B" w:rsidP="00C72D6B">
      <w:pPr>
        <w:pStyle w:val="PL"/>
      </w:pPr>
      <w:r>
        <w:t xml:space="preserve">                type: array</w:t>
      </w:r>
    </w:p>
    <w:p w14:paraId="164678DA" w14:textId="77777777" w:rsidR="00C72D6B" w:rsidRDefault="00C72D6B" w:rsidP="00C72D6B">
      <w:pPr>
        <w:pStyle w:val="PL"/>
      </w:pPr>
      <w:r>
        <w:t xml:space="preserve">                items:</w:t>
      </w:r>
    </w:p>
    <w:p w14:paraId="2896F39A" w14:textId="77777777" w:rsidR="00C72D6B" w:rsidRDefault="00C72D6B" w:rsidP="00C72D6B">
      <w:pPr>
        <w:pStyle w:val="PL"/>
      </w:pPr>
      <w:r>
        <w:t xml:space="preserve">                  $ref: '#/components/schemas/streamInfo-Type'</w:t>
      </w:r>
    </w:p>
    <w:p w14:paraId="420C1B75" w14:textId="77777777" w:rsidR="00C72D6B" w:rsidRDefault="00C72D6B" w:rsidP="00C72D6B">
      <w:pPr>
        <w:pStyle w:val="PL"/>
      </w:pPr>
      <w:r>
        <w:t xml:space="preserve">        default:</w:t>
      </w:r>
    </w:p>
    <w:p w14:paraId="65864067" w14:textId="77777777" w:rsidR="00C72D6B" w:rsidRDefault="00C72D6B" w:rsidP="00C72D6B">
      <w:pPr>
        <w:pStyle w:val="PL"/>
      </w:pPr>
      <w:r>
        <w:t xml:space="preserve">          description: Error case.</w:t>
      </w:r>
    </w:p>
    <w:p w14:paraId="6A6194A5" w14:textId="77777777" w:rsidR="00C72D6B" w:rsidRDefault="00C72D6B" w:rsidP="00C72D6B">
      <w:pPr>
        <w:pStyle w:val="PL"/>
      </w:pPr>
      <w:r>
        <w:lastRenderedPageBreak/>
        <w:t xml:space="preserve">          content:</w:t>
      </w:r>
    </w:p>
    <w:p w14:paraId="3C9066FE" w14:textId="77777777" w:rsidR="00C72D6B" w:rsidRDefault="00C72D6B" w:rsidP="00C72D6B">
      <w:pPr>
        <w:pStyle w:val="PL"/>
      </w:pPr>
      <w:r>
        <w:t xml:space="preserve">            application/json:</w:t>
      </w:r>
    </w:p>
    <w:p w14:paraId="0ACBEB14" w14:textId="77777777" w:rsidR="00C72D6B" w:rsidRDefault="00C72D6B" w:rsidP="00C72D6B">
      <w:pPr>
        <w:pStyle w:val="PL"/>
      </w:pPr>
      <w:r>
        <w:t xml:space="preserve">              schema:</w:t>
      </w:r>
    </w:p>
    <w:p w14:paraId="4C0618B6" w14:textId="77777777" w:rsidR="00C72D6B" w:rsidRDefault="00C72D6B" w:rsidP="00C72D6B">
      <w:pPr>
        <w:pStyle w:val="PL"/>
      </w:pPr>
      <w:r>
        <w:t xml:space="preserve">                $ref: '#/components/schemas/errorResponse-Type'</w:t>
      </w:r>
    </w:p>
    <w:p w14:paraId="20EECBAC" w14:textId="77777777" w:rsidR="00C72D6B" w:rsidRDefault="00C72D6B" w:rsidP="00C72D6B">
      <w:pPr>
        <w:pStyle w:val="PL"/>
      </w:pPr>
      <w:r>
        <w:t xml:space="preserve">    delete:</w:t>
      </w:r>
    </w:p>
    <w:p w14:paraId="040838E4" w14:textId="77777777" w:rsidR="00C72D6B" w:rsidRDefault="00C72D6B" w:rsidP="00C72D6B">
      <w:pPr>
        <w:pStyle w:val="PL"/>
      </w:pPr>
      <w:r>
        <w:t xml:space="preserve">      summary: Remove reporting streams from an existing connection</w:t>
      </w:r>
    </w:p>
    <w:p w14:paraId="4A7B272B" w14:textId="77777777" w:rsidR="00C72D6B" w:rsidRDefault="00C72D6B" w:rsidP="00C72D6B">
      <w:pPr>
        <w:pStyle w:val="PL"/>
      </w:pPr>
      <w:r>
        <w:t xml:space="preserve">      description: Allows the producer to remove one or more reporting streams from an already established streaming connection.</w:t>
      </w:r>
    </w:p>
    <w:p w14:paraId="719A7A21" w14:textId="77777777" w:rsidR="00C72D6B" w:rsidRDefault="00C72D6B" w:rsidP="00C72D6B">
      <w:pPr>
        <w:pStyle w:val="PL"/>
      </w:pPr>
      <w:r>
        <w:t xml:space="preserve">      parameters:</w:t>
      </w:r>
    </w:p>
    <w:p w14:paraId="4E4C3834" w14:textId="77777777" w:rsidR="00C72D6B" w:rsidRDefault="00C72D6B" w:rsidP="00C72D6B">
      <w:pPr>
        <w:pStyle w:val="PL"/>
      </w:pPr>
      <w:r>
        <w:t xml:space="preserve">        - name: connectionId</w:t>
      </w:r>
    </w:p>
    <w:p w14:paraId="5D14F23D" w14:textId="77777777" w:rsidR="00C72D6B" w:rsidRDefault="00C72D6B" w:rsidP="00C72D6B">
      <w:pPr>
        <w:pStyle w:val="PL"/>
      </w:pPr>
      <w:r>
        <w:t xml:space="preserve">          in: path</w:t>
      </w:r>
    </w:p>
    <w:p w14:paraId="079DF5B7" w14:textId="77777777" w:rsidR="00C72D6B" w:rsidRDefault="00C72D6B" w:rsidP="00C72D6B">
      <w:pPr>
        <w:pStyle w:val="PL"/>
      </w:pPr>
      <w:r>
        <w:t xml:space="preserve">          description: Indicate the ID (URI) of the connection for which the reporting stream information is being removed.</w:t>
      </w:r>
    </w:p>
    <w:p w14:paraId="51E82201" w14:textId="77777777" w:rsidR="00C72D6B" w:rsidRDefault="00C72D6B" w:rsidP="00C72D6B">
      <w:pPr>
        <w:pStyle w:val="PL"/>
      </w:pPr>
      <w:r>
        <w:t xml:space="preserve">          required: true</w:t>
      </w:r>
    </w:p>
    <w:p w14:paraId="516D66DD" w14:textId="77777777" w:rsidR="00C72D6B" w:rsidRDefault="00C72D6B" w:rsidP="00C72D6B">
      <w:pPr>
        <w:pStyle w:val="PL"/>
      </w:pPr>
      <w:r>
        <w:t xml:space="preserve">          schema:</w:t>
      </w:r>
    </w:p>
    <w:p w14:paraId="6D1018B4" w14:textId="77777777" w:rsidR="00C72D6B" w:rsidRDefault="00C72D6B" w:rsidP="00C72D6B">
      <w:pPr>
        <w:pStyle w:val="PL"/>
      </w:pPr>
      <w:r>
        <w:t xml:space="preserve">            $ref: '#/components/schemas/connectionId-Type'</w:t>
      </w:r>
    </w:p>
    <w:p w14:paraId="1D90AB3A" w14:textId="77777777" w:rsidR="00C72D6B" w:rsidRDefault="00C72D6B" w:rsidP="00C72D6B">
      <w:pPr>
        <w:pStyle w:val="PL"/>
      </w:pPr>
      <w:r>
        <w:t xml:space="preserve">        - name: streamIds</w:t>
      </w:r>
    </w:p>
    <w:p w14:paraId="52059108" w14:textId="77777777" w:rsidR="00C72D6B" w:rsidRDefault="00C72D6B" w:rsidP="00C72D6B">
      <w:pPr>
        <w:pStyle w:val="PL"/>
      </w:pPr>
      <w:r>
        <w:t xml:space="preserve">          in: query</w:t>
      </w:r>
    </w:p>
    <w:p w14:paraId="3A99CC41" w14:textId="77777777" w:rsidR="00C72D6B" w:rsidRDefault="00C72D6B" w:rsidP="00C72D6B">
      <w:pPr>
        <w:pStyle w:val="PL"/>
      </w:pPr>
      <w:r>
        <w:t xml:space="preserve">          description: The list of streamId for the stream(s) to be deleted.</w:t>
      </w:r>
    </w:p>
    <w:p w14:paraId="393DA61E" w14:textId="77777777" w:rsidR="00C72D6B" w:rsidRDefault="00C72D6B" w:rsidP="00C72D6B">
      <w:pPr>
        <w:pStyle w:val="PL"/>
      </w:pPr>
      <w:r>
        <w:t xml:space="preserve">          required: true</w:t>
      </w:r>
    </w:p>
    <w:p w14:paraId="0D1A91D6" w14:textId="77777777" w:rsidR="00C72D6B" w:rsidRDefault="00C72D6B" w:rsidP="00C72D6B">
      <w:pPr>
        <w:pStyle w:val="PL"/>
      </w:pPr>
      <w:r>
        <w:t xml:space="preserve">          schema:</w:t>
      </w:r>
    </w:p>
    <w:p w14:paraId="4F59766A" w14:textId="77777777" w:rsidR="00C72D6B" w:rsidRDefault="00C72D6B" w:rsidP="00C72D6B">
      <w:pPr>
        <w:pStyle w:val="PL"/>
      </w:pPr>
      <w:r>
        <w:t xml:space="preserve">            type: array</w:t>
      </w:r>
    </w:p>
    <w:p w14:paraId="362098C6" w14:textId="77777777" w:rsidR="00C72D6B" w:rsidRDefault="00C72D6B" w:rsidP="00C72D6B">
      <w:pPr>
        <w:pStyle w:val="PL"/>
      </w:pPr>
      <w:r>
        <w:t xml:space="preserve">            items:</w:t>
      </w:r>
    </w:p>
    <w:p w14:paraId="1B91BCB9" w14:textId="77777777" w:rsidR="00C72D6B" w:rsidRDefault="00C72D6B" w:rsidP="00C72D6B">
      <w:pPr>
        <w:pStyle w:val="PL"/>
      </w:pPr>
      <w:r>
        <w:t xml:space="preserve">              $ref: '#/components/schemas/streamId-Type'</w:t>
      </w:r>
    </w:p>
    <w:p w14:paraId="4101C20D" w14:textId="77777777" w:rsidR="00C72D6B" w:rsidRDefault="00C72D6B" w:rsidP="00C72D6B">
      <w:pPr>
        <w:pStyle w:val="PL"/>
      </w:pPr>
      <w:r>
        <w:t xml:space="preserve">      responses:</w:t>
      </w:r>
    </w:p>
    <w:p w14:paraId="7B7E3314" w14:textId="77777777" w:rsidR="00C72D6B" w:rsidRDefault="00C72D6B" w:rsidP="00C72D6B">
      <w:pPr>
        <w:pStyle w:val="PL"/>
      </w:pPr>
      <w:r>
        <w:t xml:space="preserve">        '204':</w:t>
      </w:r>
    </w:p>
    <w:p w14:paraId="337A759C" w14:textId="77777777" w:rsidR="00C72D6B" w:rsidRDefault="00C72D6B" w:rsidP="00C72D6B">
      <w:pPr>
        <w:pStyle w:val="PL"/>
      </w:pPr>
      <w:r>
        <w:t xml:space="preserve">          description: Success case (204 No Content). The stream information resource has been deleted. The response message body is absent.</w:t>
      </w:r>
    </w:p>
    <w:p w14:paraId="7BFEB883" w14:textId="77777777" w:rsidR="00C72D6B" w:rsidRDefault="00C72D6B" w:rsidP="00C72D6B">
      <w:pPr>
        <w:pStyle w:val="PL"/>
      </w:pPr>
      <w:r>
        <w:t xml:space="preserve">        default:</w:t>
      </w:r>
    </w:p>
    <w:p w14:paraId="75F9676F" w14:textId="77777777" w:rsidR="00C72D6B" w:rsidRDefault="00C72D6B" w:rsidP="00C72D6B">
      <w:pPr>
        <w:pStyle w:val="PL"/>
      </w:pPr>
      <w:r>
        <w:t xml:space="preserve">          description: Error case.</w:t>
      </w:r>
    </w:p>
    <w:p w14:paraId="7C01F240" w14:textId="77777777" w:rsidR="00C72D6B" w:rsidRDefault="00C72D6B" w:rsidP="00C72D6B">
      <w:pPr>
        <w:pStyle w:val="PL"/>
      </w:pPr>
      <w:r>
        <w:t xml:space="preserve">          content:</w:t>
      </w:r>
    </w:p>
    <w:p w14:paraId="71B774DD" w14:textId="77777777" w:rsidR="00C72D6B" w:rsidRDefault="00C72D6B" w:rsidP="00C72D6B">
      <w:pPr>
        <w:pStyle w:val="PL"/>
      </w:pPr>
      <w:r>
        <w:t xml:space="preserve">            application/json:</w:t>
      </w:r>
    </w:p>
    <w:p w14:paraId="260B269E" w14:textId="77777777" w:rsidR="00C72D6B" w:rsidRDefault="00C72D6B" w:rsidP="00C72D6B">
      <w:pPr>
        <w:pStyle w:val="PL"/>
      </w:pPr>
      <w:r>
        <w:t xml:space="preserve">              schema:</w:t>
      </w:r>
    </w:p>
    <w:p w14:paraId="14D53745" w14:textId="77777777" w:rsidR="00C72D6B" w:rsidRDefault="00C72D6B" w:rsidP="00C72D6B">
      <w:pPr>
        <w:pStyle w:val="PL"/>
      </w:pPr>
      <w:r>
        <w:t xml:space="preserve">                $ref: '#/components/schemas/errorResponse-Type'</w:t>
      </w:r>
    </w:p>
    <w:p w14:paraId="52B60A90" w14:textId="77777777" w:rsidR="00C72D6B" w:rsidRDefault="00C72D6B" w:rsidP="00C72D6B">
      <w:pPr>
        <w:pStyle w:val="PL"/>
      </w:pPr>
      <w:r>
        <w:t xml:space="preserve">    get:</w:t>
      </w:r>
    </w:p>
    <w:p w14:paraId="2CC00E81" w14:textId="77777777" w:rsidR="00C72D6B" w:rsidRDefault="00C72D6B" w:rsidP="00C72D6B">
      <w:pPr>
        <w:pStyle w:val="PL"/>
      </w:pPr>
      <w:r>
        <w:t xml:space="preserve">      summary: Obtain information about streams.</w:t>
      </w:r>
    </w:p>
    <w:p w14:paraId="5EF93CAF" w14:textId="77777777" w:rsidR="00C72D6B" w:rsidRDefault="00C72D6B" w:rsidP="00C72D6B">
      <w:pPr>
        <w:pStyle w:val="PL"/>
      </w:pPr>
      <w:r>
        <w:t xml:space="preserve">      description: Enables the streaming data reporting service producer to obtain information about one or more reporting streams.</w:t>
      </w:r>
    </w:p>
    <w:p w14:paraId="1A99ECE7" w14:textId="77777777" w:rsidR="00C72D6B" w:rsidRDefault="00C72D6B" w:rsidP="00C72D6B">
      <w:pPr>
        <w:pStyle w:val="PL"/>
      </w:pPr>
      <w:r>
        <w:t xml:space="preserve">      parameters:</w:t>
      </w:r>
    </w:p>
    <w:p w14:paraId="1E221FE7" w14:textId="77777777" w:rsidR="00C72D6B" w:rsidRDefault="00C72D6B" w:rsidP="00C72D6B">
      <w:pPr>
        <w:pStyle w:val="PL"/>
      </w:pPr>
      <w:r>
        <w:t xml:space="preserve">        - name: connectionId</w:t>
      </w:r>
    </w:p>
    <w:p w14:paraId="1E2EAD6C" w14:textId="77777777" w:rsidR="00C72D6B" w:rsidRDefault="00C72D6B" w:rsidP="00C72D6B">
      <w:pPr>
        <w:pStyle w:val="PL"/>
      </w:pPr>
      <w:r>
        <w:t xml:space="preserve">          in: path</w:t>
      </w:r>
    </w:p>
    <w:p w14:paraId="7FBFCD2A" w14:textId="77777777" w:rsidR="00C72D6B" w:rsidRDefault="00C72D6B" w:rsidP="00C72D6B">
      <w:pPr>
        <w:pStyle w:val="PL"/>
      </w:pPr>
      <w:r>
        <w:t xml:space="preserve">          description: Indicate the ID (URI) of the connection for which the information is being retrieved</w:t>
      </w:r>
    </w:p>
    <w:p w14:paraId="7C2EC8A7" w14:textId="77777777" w:rsidR="00C72D6B" w:rsidRDefault="00C72D6B" w:rsidP="00C72D6B">
      <w:pPr>
        <w:pStyle w:val="PL"/>
      </w:pPr>
      <w:r>
        <w:t xml:space="preserve">          required: true</w:t>
      </w:r>
    </w:p>
    <w:p w14:paraId="29D4AD60" w14:textId="77777777" w:rsidR="00C72D6B" w:rsidRDefault="00C72D6B" w:rsidP="00C72D6B">
      <w:pPr>
        <w:pStyle w:val="PL"/>
      </w:pPr>
      <w:r>
        <w:t xml:space="preserve">          schema:</w:t>
      </w:r>
    </w:p>
    <w:p w14:paraId="5F0BF558" w14:textId="77777777" w:rsidR="00C72D6B" w:rsidRDefault="00C72D6B" w:rsidP="00C72D6B">
      <w:pPr>
        <w:pStyle w:val="PL"/>
      </w:pPr>
      <w:r>
        <w:t xml:space="preserve">            $ref: '#/components/schemas/connectionId-Type'</w:t>
      </w:r>
    </w:p>
    <w:p w14:paraId="68D01705" w14:textId="77777777" w:rsidR="00C72D6B" w:rsidRDefault="00C72D6B" w:rsidP="00C72D6B">
      <w:pPr>
        <w:pStyle w:val="PL"/>
      </w:pPr>
      <w:r>
        <w:t xml:space="preserve">        - name: streamIds</w:t>
      </w:r>
    </w:p>
    <w:p w14:paraId="121003CB" w14:textId="77777777" w:rsidR="00C72D6B" w:rsidRDefault="00C72D6B" w:rsidP="00C72D6B">
      <w:pPr>
        <w:pStyle w:val="PL"/>
      </w:pPr>
      <w:r>
        <w:t xml:space="preserve">          in: query</w:t>
      </w:r>
    </w:p>
    <w:p w14:paraId="0B6E4895" w14:textId="77777777" w:rsidR="00C72D6B" w:rsidRDefault="00C72D6B" w:rsidP="00C72D6B">
      <w:pPr>
        <w:pStyle w:val="PL"/>
      </w:pPr>
      <w:r>
        <w:t xml:space="preserve">          description: The list of streamId for which the stream information is to be retrieved.</w:t>
      </w:r>
    </w:p>
    <w:p w14:paraId="20E33AB2" w14:textId="77777777" w:rsidR="00C72D6B" w:rsidRDefault="00C72D6B" w:rsidP="00C72D6B">
      <w:pPr>
        <w:pStyle w:val="PL"/>
      </w:pPr>
      <w:r>
        <w:t xml:space="preserve">          required: true</w:t>
      </w:r>
    </w:p>
    <w:p w14:paraId="484F8BD7" w14:textId="77777777" w:rsidR="00C72D6B" w:rsidRDefault="00C72D6B" w:rsidP="00C72D6B">
      <w:pPr>
        <w:pStyle w:val="PL"/>
      </w:pPr>
      <w:r>
        <w:t xml:space="preserve">          schema:</w:t>
      </w:r>
    </w:p>
    <w:p w14:paraId="2EB49464" w14:textId="77777777" w:rsidR="00C72D6B" w:rsidRDefault="00C72D6B" w:rsidP="00C72D6B">
      <w:pPr>
        <w:pStyle w:val="PL"/>
      </w:pPr>
      <w:r>
        <w:t xml:space="preserve">            type: array</w:t>
      </w:r>
    </w:p>
    <w:p w14:paraId="60AD9FA3" w14:textId="77777777" w:rsidR="00C72D6B" w:rsidRDefault="00C72D6B" w:rsidP="00C72D6B">
      <w:pPr>
        <w:pStyle w:val="PL"/>
      </w:pPr>
      <w:r>
        <w:t xml:space="preserve">            items:</w:t>
      </w:r>
    </w:p>
    <w:p w14:paraId="7FD20BD9" w14:textId="77777777" w:rsidR="00C72D6B" w:rsidRDefault="00C72D6B" w:rsidP="00C72D6B">
      <w:pPr>
        <w:pStyle w:val="PL"/>
      </w:pPr>
      <w:r>
        <w:t xml:space="preserve">              $ref: '#/components/schemas/streamId-Type'</w:t>
      </w:r>
    </w:p>
    <w:p w14:paraId="381D89A8" w14:textId="77777777" w:rsidR="00C72D6B" w:rsidRDefault="00C72D6B" w:rsidP="00C72D6B">
      <w:pPr>
        <w:pStyle w:val="PL"/>
      </w:pPr>
      <w:r>
        <w:t xml:space="preserve">      responses:</w:t>
      </w:r>
    </w:p>
    <w:p w14:paraId="6036B564" w14:textId="77777777" w:rsidR="00C72D6B" w:rsidRDefault="00C72D6B" w:rsidP="00C72D6B">
      <w:pPr>
        <w:pStyle w:val="PL"/>
      </w:pPr>
      <w:r>
        <w:t xml:space="preserve">        '200':</w:t>
      </w:r>
    </w:p>
    <w:p w14:paraId="2DD9A27C" w14:textId="77777777" w:rsidR="00C72D6B" w:rsidRDefault="00C72D6B" w:rsidP="00C72D6B">
      <w:pPr>
        <w:pStyle w:val="PL"/>
      </w:pPr>
      <w:r>
        <w:t xml:space="preserve">          description: Success case (200 OK).</w:t>
      </w:r>
    </w:p>
    <w:p w14:paraId="113B2AC5" w14:textId="77777777" w:rsidR="00C72D6B" w:rsidRDefault="00C72D6B" w:rsidP="00C72D6B">
      <w:pPr>
        <w:pStyle w:val="PL"/>
      </w:pPr>
      <w:r>
        <w:t xml:space="preserve">          content:</w:t>
      </w:r>
    </w:p>
    <w:p w14:paraId="25E47221" w14:textId="77777777" w:rsidR="00C72D6B" w:rsidRDefault="00C72D6B" w:rsidP="00C72D6B">
      <w:pPr>
        <w:pStyle w:val="PL"/>
      </w:pPr>
      <w:r>
        <w:t xml:space="preserve">            application/json:</w:t>
      </w:r>
    </w:p>
    <w:p w14:paraId="47FB160F" w14:textId="77777777" w:rsidR="00C72D6B" w:rsidRDefault="00C72D6B" w:rsidP="00C72D6B">
      <w:pPr>
        <w:pStyle w:val="PL"/>
      </w:pPr>
      <w:r>
        <w:t xml:space="preserve">              schema:</w:t>
      </w:r>
    </w:p>
    <w:p w14:paraId="068A0E87" w14:textId="77777777" w:rsidR="00C72D6B" w:rsidRDefault="00C72D6B" w:rsidP="00C72D6B">
      <w:pPr>
        <w:pStyle w:val="PL"/>
      </w:pPr>
      <w:r>
        <w:t xml:space="preserve">                type: array</w:t>
      </w:r>
    </w:p>
    <w:p w14:paraId="795BF2AF" w14:textId="77777777" w:rsidR="00C72D6B" w:rsidRDefault="00C72D6B" w:rsidP="00C72D6B">
      <w:pPr>
        <w:pStyle w:val="PL"/>
      </w:pPr>
      <w:r>
        <w:t xml:space="preserve">                items:</w:t>
      </w:r>
    </w:p>
    <w:p w14:paraId="577A12C4" w14:textId="77777777" w:rsidR="00C72D6B" w:rsidRDefault="00C72D6B" w:rsidP="00C72D6B">
      <w:pPr>
        <w:pStyle w:val="PL"/>
      </w:pPr>
      <w:r>
        <w:t xml:space="preserve">                  $ref: '#/components/schemas/streamInfoWithReporters-Type'</w:t>
      </w:r>
    </w:p>
    <w:p w14:paraId="012ED853" w14:textId="77777777" w:rsidR="00C72D6B" w:rsidRDefault="00C72D6B" w:rsidP="00C72D6B">
      <w:pPr>
        <w:pStyle w:val="PL"/>
      </w:pPr>
      <w:r>
        <w:t xml:space="preserve">        '202':</w:t>
      </w:r>
    </w:p>
    <w:p w14:paraId="7D2DA9F0" w14:textId="77777777" w:rsidR="00C72D6B" w:rsidRDefault="00C72D6B" w:rsidP="00C72D6B">
      <w:pPr>
        <w:pStyle w:val="PL"/>
      </w:pPr>
      <w:r>
        <w:t xml:space="preserve">          description: Partial success case (202 Partially retrieved).</w:t>
      </w:r>
    </w:p>
    <w:p w14:paraId="5BDD4875" w14:textId="77777777" w:rsidR="00C72D6B" w:rsidRDefault="00C72D6B" w:rsidP="00C72D6B">
      <w:pPr>
        <w:pStyle w:val="PL"/>
      </w:pPr>
      <w:r>
        <w:t xml:space="preserve">          content:</w:t>
      </w:r>
    </w:p>
    <w:p w14:paraId="5331A804" w14:textId="77777777" w:rsidR="00C72D6B" w:rsidRDefault="00C72D6B" w:rsidP="00C72D6B">
      <w:pPr>
        <w:pStyle w:val="PL"/>
      </w:pPr>
      <w:r>
        <w:t xml:space="preserve">            application/json:</w:t>
      </w:r>
    </w:p>
    <w:p w14:paraId="3307706E" w14:textId="77777777" w:rsidR="00C72D6B" w:rsidRDefault="00C72D6B" w:rsidP="00C72D6B">
      <w:pPr>
        <w:pStyle w:val="PL"/>
      </w:pPr>
      <w:r>
        <w:t xml:space="preserve">              schema:</w:t>
      </w:r>
    </w:p>
    <w:p w14:paraId="3F70F0AC" w14:textId="77777777" w:rsidR="00C72D6B" w:rsidRDefault="00C72D6B" w:rsidP="00C72D6B">
      <w:pPr>
        <w:pStyle w:val="PL"/>
      </w:pPr>
      <w:r>
        <w:t xml:space="preserve">                type: array</w:t>
      </w:r>
    </w:p>
    <w:p w14:paraId="6ACDBF9D" w14:textId="77777777" w:rsidR="00C72D6B" w:rsidRDefault="00C72D6B" w:rsidP="00C72D6B">
      <w:pPr>
        <w:pStyle w:val="PL"/>
      </w:pPr>
      <w:r>
        <w:t xml:space="preserve">                items:</w:t>
      </w:r>
    </w:p>
    <w:p w14:paraId="723CCEA9" w14:textId="77777777" w:rsidR="00C72D6B" w:rsidRDefault="00C72D6B" w:rsidP="00C72D6B">
      <w:pPr>
        <w:pStyle w:val="PL"/>
      </w:pPr>
      <w:r>
        <w:t xml:space="preserve">                  $ref: '#/components/schemas/streamInfoWithReporters-Type'</w:t>
      </w:r>
    </w:p>
    <w:p w14:paraId="21D12780" w14:textId="77777777" w:rsidR="00C72D6B" w:rsidRDefault="00C72D6B" w:rsidP="00C72D6B">
      <w:pPr>
        <w:pStyle w:val="PL"/>
      </w:pPr>
      <w:r>
        <w:t xml:space="preserve">        default:</w:t>
      </w:r>
    </w:p>
    <w:p w14:paraId="6FE527F3" w14:textId="77777777" w:rsidR="00C72D6B" w:rsidRDefault="00C72D6B" w:rsidP="00C72D6B">
      <w:pPr>
        <w:pStyle w:val="PL"/>
      </w:pPr>
      <w:r>
        <w:t xml:space="preserve">          description: Error case.</w:t>
      </w:r>
    </w:p>
    <w:p w14:paraId="453A75EF" w14:textId="77777777" w:rsidR="00C72D6B" w:rsidRDefault="00C72D6B" w:rsidP="00C72D6B">
      <w:pPr>
        <w:pStyle w:val="PL"/>
      </w:pPr>
      <w:r>
        <w:t xml:space="preserve">          content:</w:t>
      </w:r>
    </w:p>
    <w:p w14:paraId="6ECB37F3" w14:textId="77777777" w:rsidR="00C72D6B" w:rsidRDefault="00C72D6B" w:rsidP="00C72D6B">
      <w:pPr>
        <w:pStyle w:val="PL"/>
      </w:pPr>
      <w:r>
        <w:t xml:space="preserve">            application/json:</w:t>
      </w:r>
    </w:p>
    <w:p w14:paraId="052E5539" w14:textId="77777777" w:rsidR="00C72D6B" w:rsidRDefault="00C72D6B" w:rsidP="00C72D6B">
      <w:pPr>
        <w:pStyle w:val="PL"/>
      </w:pPr>
      <w:r>
        <w:t xml:space="preserve">              schema:</w:t>
      </w:r>
    </w:p>
    <w:p w14:paraId="5D882D91" w14:textId="77777777" w:rsidR="00C72D6B" w:rsidRDefault="00C72D6B" w:rsidP="00C72D6B">
      <w:pPr>
        <w:pStyle w:val="PL"/>
      </w:pPr>
      <w:r>
        <w:t xml:space="preserve">                $ref: '#/components/schemas/errorResponse-Type'</w:t>
      </w:r>
    </w:p>
    <w:p w14:paraId="4C4906EA" w14:textId="77777777" w:rsidR="00C72D6B" w:rsidRDefault="00C72D6B" w:rsidP="00C72D6B">
      <w:pPr>
        <w:pStyle w:val="PL"/>
      </w:pPr>
      <w:r>
        <w:t xml:space="preserve">  '/connections/{connectionId}/streams/{streamId}':</w:t>
      </w:r>
    </w:p>
    <w:p w14:paraId="289B26C9" w14:textId="77777777" w:rsidR="00C72D6B" w:rsidRDefault="00C72D6B" w:rsidP="00C72D6B">
      <w:pPr>
        <w:pStyle w:val="PL"/>
      </w:pPr>
      <w:r>
        <w:lastRenderedPageBreak/>
        <w:t xml:space="preserve">    get:</w:t>
      </w:r>
    </w:p>
    <w:p w14:paraId="632BB673" w14:textId="77777777" w:rsidR="00C72D6B" w:rsidRDefault="00C72D6B" w:rsidP="00C72D6B">
      <w:pPr>
        <w:pStyle w:val="PL"/>
      </w:pPr>
      <w:r>
        <w:t xml:space="preserve">      summary: Obtain information about stream</w:t>
      </w:r>
    </w:p>
    <w:p w14:paraId="1F0333EB" w14:textId="77777777" w:rsidR="00C72D6B" w:rsidRDefault="00C72D6B" w:rsidP="00C72D6B">
      <w:pPr>
        <w:pStyle w:val="PL"/>
      </w:pPr>
      <w:r>
        <w:t xml:space="preserve">      description: Enables the streaming data reporting service producer to obtain information about a reporting stream.</w:t>
      </w:r>
    </w:p>
    <w:p w14:paraId="58EB858D" w14:textId="77777777" w:rsidR="00C72D6B" w:rsidRDefault="00C72D6B" w:rsidP="00C72D6B">
      <w:pPr>
        <w:pStyle w:val="PL"/>
      </w:pPr>
      <w:r>
        <w:t xml:space="preserve">      parameters:</w:t>
      </w:r>
    </w:p>
    <w:p w14:paraId="5E6F617D" w14:textId="77777777" w:rsidR="00C72D6B" w:rsidRDefault="00C72D6B" w:rsidP="00C72D6B">
      <w:pPr>
        <w:pStyle w:val="PL"/>
      </w:pPr>
      <w:r>
        <w:t xml:space="preserve">        - name: connectionId</w:t>
      </w:r>
    </w:p>
    <w:p w14:paraId="71FBEE7F" w14:textId="77777777" w:rsidR="00C72D6B" w:rsidRDefault="00C72D6B" w:rsidP="00C72D6B">
      <w:pPr>
        <w:pStyle w:val="PL"/>
      </w:pPr>
      <w:r>
        <w:t xml:space="preserve">          in: path</w:t>
      </w:r>
    </w:p>
    <w:p w14:paraId="68F9622A" w14:textId="77777777" w:rsidR="00C72D6B" w:rsidRDefault="00C72D6B" w:rsidP="00C72D6B">
      <w:pPr>
        <w:pStyle w:val="PL"/>
      </w:pPr>
      <w:r>
        <w:t xml:space="preserve">          description: Indicate the ID (URI) of the connection for which the information is being retrieved</w:t>
      </w:r>
    </w:p>
    <w:p w14:paraId="4237D1FB" w14:textId="77777777" w:rsidR="00C72D6B" w:rsidRDefault="00C72D6B" w:rsidP="00C72D6B">
      <w:pPr>
        <w:pStyle w:val="PL"/>
      </w:pPr>
      <w:r>
        <w:t xml:space="preserve">          required: true</w:t>
      </w:r>
    </w:p>
    <w:p w14:paraId="727F5329" w14:textId="77777777" w:rsidR="00C72D6B" w:rsidRDefault="00C72D6B" w:rsidP="00C72D6B">
      <w:pPr>
        <w:pStyle w:val="PL"/>
      </w:pPr>
      <w:r>
        <w:t xml:space="preserve">          schema:</w:t>
      </w:r>
    </w:p>
    <w:p w14:paraId="19A648F4" w14:textId="77777777" w:rsidR="00C72D6B" w:rsidRDefault="00C72D6B" w:rsidP="00C72D6B">
      <w:pPr>
        <w:pStyle w:val="PL"/>
      </w:pPr>
      <w:r>
        <w:t xml:space="preserve">            $ref: '#/components/schemas/connectionId-Type'</w:t>
      </w:r>
    </w:p>
    <w:p w14:paraId="1B497243" w14:textId="77777777" w:rsidR="00C72D6B" w:rsidRDefault="00C72D6B" w:rsidP="00C72D6B">
      <w:pPr>
        <w:pStyle w:val="PL"/>
      </w:pPr>
      <w:r>
        <w:t xml:space="preserve">        - name: streamId</w:t>
      </w:r>
    </w:p>
    <w:p w14:paraId="6BB141F7" w14:textId="77777777" w:rsidR="00C72D6B" w:rsidRDefault="00C72D6B" w:rsidP="00C72D6B">
      <w:pPr>
        <w:pStyle w:val="PL"/>
      </w:pPr>
      <w:r>
        <w:t xml:space="preserve">          in: path</w:t>
      </w:r>
    </w:p>
    <w:p w14:paraId="0A3C8177" w14:textId="77777777" w:rsidR="00C72D6B" w:rsidRDefault="00C72D6B" w:rsidP="00C72D6B">
      <w:pPr>
        <w:pStyle w:val="PL"/>
      </w:pPr>
      <w:r>
        <w:t xml:space="preserve">          description: Indicate the ID of the reporting stream for which the information is being retrieved</w:t>
      </w:r>
    </w:p>
    <w:p w14:paraId="4E3F78E3" w14:textId="77777777" w:rsidR="00C72D6B" w:rsidRDefault="00C72D6B" w:rsidP="00C72D6B">
      <w:pPr>
        <w:pStyle w:val="PL"/>
      </w:pPr>
      <w:r>
        <w:t xml:space="preserve">          required: true</w:t>
      </w:r>
    </w:p>
    <w:p w14:paraId="740D8151" w14:textId="77777777" w:rsidR="00C72D6B" w:rsidRDefault="00C72D6B" w:rsidP="00C72D6B">
      <w:pPr>
        <w:pStyle w:val="PL"/>
      </w:pPr>
      <w:r>
        <w:t xml:space="preserve">          schema:</w:t>
      </w:r>
    </w:p>
    <w:p w14:paraId="4526ECFF" w14:textId="77777777" w:rsidR="00C72D6B" w:rsidRDefault="00C72D6B" w:rsidP="00C72D6B">
      <w:pPr>
        <w:pStyle w:val="PL"/>
      </w:pPr>
      <w:r>
        <w:t xml:space="preserve">            $ref: '#/components/schemas/streamId-Type'</w:t>
      </w:r>
    </w:p>
    <w:p w14:paraId="015ED41F" w14:textId="77777777" w:rsidR="00C72D6B" w:rsidRDefault="00C72D6B" w:rsidP="00C72D6B">
      <w:pPr>
        <w:pStyle w:val="PL"/>
      </w:pPr>
      <w:r>
        <w:t xml:space="preserve">      responses:</w:t>
      </w:r>
    </w:p>
    <w:p w14:paraId="2DFC68CD" w14:textId="77777777" w:rsidR="00C72D6B" w:rsidRDefault="00C72D6B" w:rsidP="00C72D6B">
      <w:pPr>
        <w:pStyle w:val="PL"/>
      </w:pPr>
      <w:r>
        <w:t xml:space="preserve">        '200':</w:t>
      </w:r>
    </w:p>
    <w:p w14:paraId="474D5B83" w14:textId="77777777" w:rsidR="00C72D6B" w:rsidRDefault="00C72D6B" w:rsidP="00C72D6B">
      <w:pPr>
        <w:pStyle w:val="PL"/>
      </w:pPr>
      <w:r>
        <w:t xml:space="preserve">          description: Success case (200 OK).</w:t>
      </w:r>
    </w:p>
    <w:p w14:paraId="7DBC8A2A" w14:textId="77777777" w:rsidR="00C72D6B" w:rsidRDefault="00C72D6B" w:rsidP="00C72D6B">
      <w:pPr>
        <w:pStyle w:val="PL"/>
      </w:pPr>
      <w:r>
        <w:t xml:space="preserve">          content:</w:t>
      </w:r>
    </w:p>
    <w:p w14:paraId="450D600C" w14:textId="77777777" w:rsidR="00C72D6B" w:rsidRDefault="00C72D6B" w:rsidP="00C72D6B">
      <w:pPr>
        <w:pStyle w:val="PL"/>
      </w:pPr>
      <w:r>
        <w:t xml:space="preserve">            application/json:</w:t>
      </w:r>
    </w:p>
    <w:p w14:paraId="2D2A90B1" w14:textId="77777777" w:rsidR="00C72D6B" w:rsidRDefault="00C72D6B" w:rsidP="00C72D6B">
      <w:pPr>
        <w:pStyle w:val="PL"/>
      </w:pPr>
      <w:r>
        <w:t xml:space="preserve">              schema:</w:t>
      </w:r>
    </w:p>
    <w:p w14:paraId="54FD9218" w14:textId="77777777" w:rsidR="00C72D6B" w:rsidRDefault="00C72D6B" w:rsidP="00C72D6B">
      <w:pPr>
        <w:pStyle w:val="PL"/>
      </w:pPr>
      <w:r>
        <w:t xml:space="preserve">                $ref: '#/components/schemas/streamInfoWithReporters-Type'</w:t>
      </w:r>
    </w:p>
    <w:p w14:paraId="1EDA7A9D" w14:textId="77777777" w:rsidR="00C72D6B" w:rsidRDefault="00C72D6B" w:rsidP="00C72D6B">
      <w:pPr>
        <w:pStyle w:val="PL"/>
      </w:pPr>
      <w:r>
        <w:t xml:space="preserve">        default:</w:t>
      </w:r>
    </w:p>
    <w:p w14:paraId="3E9E8EFC" w14:textId="77777777" w:rsidR="00C72D6B" w:rsidRDefault="00C72D6B" w:rsidP="00C72D6B">
      <w:pPr>
        <w:pStyle w:val="PL"/>
      </w:pPr>
      <w:r>
        <w:t xml:space="preserve">          description: Error case.</w:t>
      </w:r>
    </w:p>
    <w:p w14:paraId="63E02AFE" w14:textId="77777777" w:rsidR="00C72D6B" w:rsidRDefault="00C72D6B" w:rsidP="00C72D6B">
      <w:pPr>
        <w:pStyle w:val="PL"/>
      </w:pPr>
      <w:r>
        <w:t xml:space="preserve">          content:</w:t>
      </w:r>
    </w:p>
    <w:p w14:paraId="29DE3D1F" w14:textId="77777777" w:rsidR="00C72D6B" w:rsidRDefault="00C72D6B" w:rsidP="00C72D6B">
      <w:pPr>
        <w:pStyle w:val="PL"/>
      </w:pPr>
      <w:r>
        <w:t xml:space="preserve">            application/json:</w:t>
      </w:r>
    </w:p>
    <w:p w14:paraId="4DDBA8D9" w14:textId="77777777" w:rsidR="00C72D6B" w:rsidRDefault="00C72D6B" w:rsidP="00C72D6B">
      <w:pPr>
        <w:pStyle w:val="PL"/>
      </w:pPr>
      <w:r>
        <w:t xml:space="preserve">              schema:</w:t>
      </w:r>
    </w:p>
    <w:p w14:paraId="7EE97DD2" w14:textId="77777777" w:rsidR="00C72D6B" w:rsidRDefault="00C72D6B" w:rsidP="00C72D6B">
      <w:pPr>
        <w:pStyle w:val="PL"/>
      </w:pPr>
      <w:r>
        <w:t xml:space="preserve">                $ref: '#/components/schemas/errorResponse-Type'</w:t>
      </w:r>
    </w:p>
    <w:p w14:paraId="5E8CDE31" w14:textId="77777777" w:rsidR="00C72D6B" w:rsidRDefault="00C72D6B" w:rsidP="00C72D6B">
      <w:pPr>
        <w:pStyle w:val="PL"/>
      </w:pPr>
      <w:r>
        <w:t>components:</w:t>
      </w:r>
    </w:p>
    <w:p w14:paraId="5D34F636" w14:textId="77777777" w:rsidR="00C72D6B" w:rsidRDefault="00C72D6B" w:rsidP="00C72D6B">
      <w:pPr>
        <w:pStyle w:val="PL"/>
      </w:pPr>
      <w:r>
        <w:t xml:space="preserve">  schemas:</w:t>
      </w:r>
    </w:p>
    <w:p w14:paraId="53D64B7C" w14:textId="77777777" w:rsidR="00C72D6B" w:rsidRDefault="00C72D6B" w:rsidP="00C72D6B">
      <w:pPr>
        <w:pStyle w:val="PL"/>
      </w:pPr>
      <w:r>
        <w:t xml:space="preserve">    analyticsInfo-Type:</w:t>
      </w:r>
    </w:p>
    <w:p w14:paraId="5F1AB407" w14:textId="77777777" w:rsidR="00C72D6B" w:rsidRDefault="00C72D6B" w:rsidP="00C72D6B">
      <w:pPr>
        <w:pStyle w:val="PL"/>
      </w:pPr>
      <w:r>
        <w:t xml:space="preserve">      description: Information specific to analytics reporting.</w:t>
      </w:r>
    </w:p>
    <w:p w14:paraId="1E796489" w14:textId="77777777" w:rsidR="00C72D6B" w:rsidRDefault="00C72D6B" w:rsidP="00C72D6B">
      <w:pPr>
        <w:pStyle w:val="PL"/>
      </w:pPr>
      <w:r>
        <w:t xml:space="preserve">      type: object</w:t>
      </w:r>
    </w:p>
    <w:p w14:paraId="32129624" w14:textId="77777777" w:rsidR="00C72D6B" w:rsidRDefault="00C72D6B" w:rsidP="00C72D6B">
      <w:pPr>
        <w:pStyle w:val="PL"/>
      </w:pPr>
      <w:r>
        <w:t xml:space="preserve">      properties:</w:t>
      </w:r>
    </w:p>
    <w:p w14:paraId="0E16A9AA" w14:textId="77777777" w:rsidR="00C72D6B" w:rsidRDefault="00C72D6B" w:rsidP="00C72D6B">
      <w:pPr>
        <w:pStyle w:val="PL"/>
      </w:pPr>
      <w:r>
        <w:t xml:space="preserve">        activityDetails:</w:t>
      </w:r>
    </w:p>
    <w:p w14:paraId="16779648" w14:textId="77777777" w:rsidR="00C72D6B" w:rsidRDefault="00C72D6B" w:rsidP="00C72D6B">
      <w:pPr>
        <w:pStyle w:val="PL"/>
      </w:pPr>
      <w:r>
        <w:t xml:space="preserve">          type: string</w:t>
      </w:r>
    </w:p>
    <w:p w14:paraId="04CD127D" w14:textId="77777777" w:rsidR="00C72D6B" w:rsidRDefault="00C72D6B" w:rsidP="00C72D6B">
      <w:pPr>
        <w:pStyle w:val="PL"/>
      </w:pPr>
      <w:r>
        <w:t xml:space="preserve">    connectionId-Type:</w:t>
      </w:r>
    </w:p>
    <w:p w14:paraId="4A4B0014" w14:textId="77777777" w:rsidR="00C72D6B" w:rsidRDefault="00C72D6B" w:rsidP="00C72D6B">
      <w:pPr>
        <w:pStyle w:val="PL"/>
      </w:pPr>
      <w:r>
        <w:t xml:space="preserve">      $ref: '#/components/schemas/uri-Type'</w:t>
      </w:r>
    </w:p>
    <w:p w14:paraId="3A4EE1B9" w14:textId="77777777" w:rsidR="00C72D6B" w:rsidRDefault="00C72D6B" w:rsidP="00C72D6B">
      <w:pPr>
        <w:pStyle w:val="PL"/>
      </w:pPr>
      <w:r>
        <w:t xml:space="preserve">    connectionInfo-Type:</w:t>
      </w:r>
    </w:p>
    <w:p w14:paraId="7F36439B" w14:textId="77777777" w:rsidR="00C72D6B" w:rsidRDefault="00C72D6B" w:rsidP="00C72D6B">
      <w:pPr>
        <w:pStyle w:val="PL"/>
      </w:pPr>
      <w:r>
        <w:t xml:space="preserve">      type: object</w:t>
      </w:r>
    </w:p>
    <w:p w14:paraId="5FCC837F" w14:textId="77777777" w:rsidR="00C72D6B" w:rsidRDefault="00C72D6B" w:rsidP="00C72D6B">
      <w:pPr>
        <w:pStyle w:val="PL"/>
      </w:pPr>
      <w:r>
        <w:t xml:space="preserve">      properties:</w:t>
      </w:r>
    </w:p>
    <w:p w14:paraId="43DD9872" w14:textId="77777777" w:rsidR="00C72D6B" w:rsidRDefault="00C72D6B" w:rsidP="00C72D6B">
      <w:pPr>
        <w:pStyle w:val="PL"/>
      </w:pPr>
      <w:r>
        <w:t xml:space="preserve">        connection:</w:t>
      </w:r>
    </w:p>
    <w:p w14:paraId="272E2A2D" w14:textId="77777777" w:rsidR="00C72D6B" w:rsidRDefault="00C72D6B" w:rsidP="00C72D6B">
      <w:pPr>
        <w:pStyle w:val="PL"/>
      </w:pPr>
      <w:r>
        <w:t xml:space="preserve">          $ref: '#/components/schemas/connectionId-Type'</w:t>
      </w:r>
    </w:p>
    <w:p w14:paraId="3114D53E" w14:textId="77777777" w:rsidR="00C72D6B" w:rsidRDefault="00C72D6B" w:rsidP="00C72D6B">
      <w:pPr>
        <w:pStyle w:val="PL"/>
      </w:pPr>
      <w:r>
        <w:t xml:space="preserve">        producer:</w:t>
      </w:r>
    </w:p>
    <w:p w14:paraId="07457DA6" w14:textId="77777777" w:rsidR="00C72D6B" w:rsidRDefault="00C72D6B" w:rsidP="00C72D6B">
      <w:pPr>
        <w:pStyle w:val="PL"/>
      </w:pPr>
      <w:r>
        <w:t xml:space="preserve">          $ref: '#/components/schemas/producerId-Type'</w:t>
      </w:r>
    </w:p>
    <w:p w14:paraId="0FF1FFC8" w14:textId="77777777" w:rsidR="00C72D6B" w:rsidRDefault="00C72D6B" w:rsidP="00C72D6B">
      <w:pPr>
        <w:pStyle w:val="PL"/>
      </w:pPr>
      <w:r>
        <w:t xml:space="preserve">        streams:</w:t>
      </w:r>
    </w:p>
    <w:p w14:paraId="51EE5127" w14:textId="77777777" w:rsidR="00C72D6B" w:rsidRDefault="00C72D6B" w:rsidP="00C72D6B">
      <w:pPr>
        <w:pStyle w:val="PL"/>
      </w:pPr>
      <w:r>
        <w:t xml:space="preserve">          type: array</w:t>
      </w:r>
    </w:p>
    <w:p w14:paraId="3EAC3988" w14:textId="77777777" w:rsidR="00C72D6B" w:rsidRDefault="00C72D6B" w:rsidP="00C72D6B">
      <w:pPr>
        <w:pStyle w:val="PL"/>
      </w:pPr>
      <w:r>
        <w:t xml:space="preserve">          items:</w:t>
      </w:r>
    </w:p>
    <w:p w14:paraId="7027F39D" w14:textId="77777777" w:rsidR="00C72D6B" w:rsidRDefault="00C72D6B" w:rsidP="00C72D6B">
      <w:pPr>
        <w:pStyle w:val="PL"/>
      </w:pPr>
      <w:r>
        <w:t xml:space="preserve">            $ref: '#/components/schemas/streamId-Type'</w:t>
      </w:r>
    </w:p>
    <w:p w14:paraId="47B9CCBD" w14:textId="77777777" w:rsidR="00C72D6B" w:rsidRDefault="00C72D6B" w:rsidP="00C72D6B">
      <w:pPr>
        <w:pStyle w:val="PL"/>
      </w:pPr>
      <w:r>
        <w:t xml:space="preserve">    connectionRequest-Type:</w:t>
      </w:r>
    </w:p>
    <w:p w14:paraId="3DF04E7E" w14:textId="77777777" w:rsidR="00C72D6B" w:rsidRDefault="00C72D6B" w:rsidP="00C72D6B">
      <w:pPr>
        <w:pStyle w:val="PL"/>
      </w:pPr>
      <w:r>
        <w:t xml:space="preserve">      type: object</w:t>
      </w:r>
    </w:p>
    <w:p w14:paraId="47001DD3" w14:textId="77777777" w:rsidR="00C72D6B" w:rsidRDefault="00C72D6B" w:rsidP="00C72D6B">
      <w:pPr>
        <w:pStyle w:val="PL"/>
      </w:pPr>
      <w:r>
        <w:t xml:space="preserve">      properties:</w:t>
      </w:r>
    </w:p>
    <w:p w14:paraId="6A8510A0" w14:textId="77777777" w:rsidR="00C72D6B" w:rsidRDefault="00C72D6B" w:rsidP="00C72D6B">
      <w:pPr>
        <w:pStyle w:val="PL"/>
      </w:pPr>
      <w:r>
        <w:t xml:space="preserve">        producer:</w:t>
      </w:r>
    </w:p>
    <w:p w14:paraId="0DDBB653" w14:textId="77777777" w:rsidR="00C72D6B" w:rsidRDefault="00C72D6B" w:rsidP="00C72D6B">
      <w:pPr>
        <w:pStyle w:val="PL"/>
      </w:pPr>
      <w:r>
        <w:t xml:space="preserve">          $ref: '#/components/schemas/producerId-Type'</w:t>
      </w:r>
    </w:p>
    <w:p w14:paraId="40EE4CB8" w14:textId="77777777" w:rsidR="00C72D6B" w:rsidRDefault="00C72D6B" w:rsidP="00C72D6B">
      <w:pPr>
        <w:pStyle w:val="PL"/>
      </w:pPr>
      <w:r>
        <w:t xml:space="preserve">        streams:</w:t>
      </w:r>
    </w:p>
    <w:p w14:paraId="1101FC06" w14:textId="77777777" w:rsidR="00C72D6B" w:rsidRDefault="00C72D6B" w:rsidP="00C72D6B">
      <w:pPr>
        <w:pStyle w:val="PL"/>
      </w:pPr>
      <w:r>
        <w:t xml:space="preserve">          type: array</w:t>
      </w:r>
    </w:p>
    <w:p w14:paraId="142E291B" w14:textId="77777777" w:rsidR="00C72D6B" w:rsidRDefault="00C72D6B" w:rsidP="00C72D6B">
      <w:pPr>
        <w:pStyle w:val="PL"/>
      </w:pPr>
      <w:r>
        <w:t xml:space="preserve">          items:</w:t>
      </w:r>
    </w:p>
    <w:p w14:paraId="49EBA9C1" w14:textId="77777777" w:rsidR="00C72D6B" w:rsidRDefault="00C72D6B" w:rsidP="00C72D6B">
      <w:pPr>
        <w:pStyle w:val="PL"/>
      </w:pPr>
      <w:r>
        <w:t xml:space="preserve">            $ref: '#/components/schemas/streamInfo-Type'</w:t>
      </w:r>
    </w:p>
    <w:p w14:paraId="70DC2CBF" w14:textId="77777777" w:rsidR="00C72D6B" w:rsidRDefault="00C72D6B" w:rsidP="00C72D6B">
      <w:pPr>
        <w:pStyle w:val="PL"/>
      </w:pPr>
      <w:r>
        <w:t xml:space="preserve">    errorResponse-Type:</w:t>
      </w:r>
    </w:p>
    <w:p w14:paraId="49ADA135" w14:textId="77777777" w:rsidR="00C72D6B" w:rsidRDefault="00C72D6B" w:rsidP="00C72D6B">
      <w:pPr>
        <w:pStyle w:val="PL"/>
      </w:pPr>
      <w:r>
        <w:t xml:space="preserve">      type: object</w:t>
      </w:r>
    </w:p>
    <w:p w14:paraId="250E57FB" w14:textId="77777777" w:rsidR="00C72D6B" w:rsidRDefault="00C72D6B" w:rsidP="00C72D6B">
      <w:pPr>
        <w:pStyle w:val="PL"/>
      </w:pPr>
      <w:r>
        <w:t xml:space="preserve">      properties:</w:t>
      </w:r>
    </w:p>
    <w:p w14:paraId="3251F6FA" w14:textId="77777777" w:rsidR="00C72D6B" w:rsidRDefault="00C72D6B" w:rsidP="00C72D6B">
      <w:pPr>
        <w:pStyle w:val="PL"/>
      </w:pPr>
      <w:r>
        <w:t xml:space="preserve">        error:</w:t>
      </w:r>
    </w:p>
    <w:p w14:paraId="0D7C908B" w14:textId="77777777" w:rsidR="00C72D6B" w:rsidRDefault="00C72D6B" w:rsidP="00C72D6B">
      <w:pPr>
        <w:pStyle w:val="PL"/>
      </w:pPr>
      <w:r>
        <w:t xml:space="preserve">          type: object</w:t>
      </w:r>
    </w:p>
    <w:p w14:paraId="7EC1CF0D" w14:textId="77777777" w:rsidR="00C72D6B" w:rsidRDefault="00C72D6B" w:rsidP="00C72D6B">
      <w:pPr>
        <w:pStyle w:val="PL"/>
      </w:pPr>
      <w:r>
        <w:t xml:space="preserve">          properties:</w:t>
      </w:r>
    </w:p>
    <w:p w14:paraId="6C312C84" w14:textId="77777777" w:rsidR="00C72D6B" w:rsidRDefault="00C72D6B" w:rsidP="00C72D6B">
      <w:pPr>
        <w:pStyle w:val="PL"/>
      </w:pPr>
      <w:r>
        <w:t xml:space="preserve">            errorInfo:</w:t>
      </w:r>
    </w:p>
    <w:p w14:paraId="3585BB77" w14:textId="77777777" w:rsidR="00C72D6B" w:rsidRDefault="00C72D6B" w:rsidP="00C72D6B">
      <w:pPr>
        <w:pStyle w:val="PL"/>
      </w:pPr>
      <w:r>
        <w:t xml:space="preserve">              type: string</w:t>
      </w:r>
    </w:p>
    <w:p w14:paraId="66759347" w14:textId="77777777" w:rsidR="00C72D6B" w:rsidRDefault="00C72D6B" w:rsidP="00C72D6B">
      <w:pPr>
        <w:pStyle w:val="PL"/>
      </w:pPr>
      <w:r>
        <w:t xml:space="preserve">    failedConnectionResponse-Type:</w:t>
      </w:r>
    </w:p>
    <w:p w14:paraId="479FFCD5" w14:textId="77777777" w:rsidR="00C72D6B" w:rsidRDefault="00C72D6B" w:rsidP="00C72D6B">
      <w:pPr>
        <w:pStyle w:val="PL"/>
      </w:pPr>
      <w:r>
        <w:t xml:space="preserve">      type: object</w:t>
      </w:r>
    </w:p>
    <w:p w14:paraId="5FB362C0" w14:textId="77777777" w:rsidR="00C72D6B" w:rsidRDefault="00C72D6B" w:rsidP="00C72D6B">
      <w:pPr>
        <w:pStyle w:val="PL"/>
      </w:pPr>
      <w:r>
        <w:t xml:space="preserve">      properties:</w:t>
      </w:r>
    </w:p>
    <w:p w14:paraId="7FE044C0" w14:textId="77777777" w:rsidR="00C72D6B" w:rsidRDefault="00C72D6B" w:rsidP="00C72D6B">
      <w:pPr>
        <w:pStyle w:val="PL"/>
      </w:pPr>
      <w:r>
        <w:t xml:space="preserve">        error:</w:t>
      </w:r>
    </w:p>
    <w:p w14:paraId="59BA7442" w14:textId="77777777" w:rsidR="00C72D6B" w:rsidRDefault="00C72D6B" w:rsidP="00C72D6B">
      <w:pPr>
        <w:pStyle w:val="PL"/>
      </w:pPr>
      <w:r>
        <w:t xml:space="preserve">          type: array</w:t>
      </w:r>
    </w:p>
    <w:p w14:paraId="610AE137" w14:textId="77777777" w:rsidR="00C72D6B" w:rsidRDefault="00C72D6B" w:rsidP="00C72D6B">
      <w:pPr>
        <w:pStyle w:val="PL"/>
      </w:pPr>
      <w:r>
        <w:t xml:space="preserve">          items:</w:t>
      </w:r>
    </w:p>
    <w:p w14:paraId="796EE1A1" w14:textId="77777777" w:rsidR="00C72D6B" w:rsidRDefault="00C72D6B" w:rsidP="00C72D6B">
      <w:pPr>
        <w:pStyle w:val="PL"/>
      </w:pPr>
      <w:r>
        <w:t xml:space="preserve">            type: object</w:t>
      </w:r>
    </w:p>
    <w:p w14:paraId="2DD2D7D9" w14:textId="77777777" w:rsidR="00C72D6B" w:rsidRDefault="00C72D6B" w:rsidP="00C72D6B">
      <w:pPr>
        <w:pStyle w:val="PL"/>
      </w:pPr>
      <w:r>
        <w:t xml:space="preserve">            properties:</w:t>
      </w:r>
    </w:p>
    <w:p w14:paraId="0CAF6B23" w14:textId="77777777" w:rsidR="00C72D6B" w:rsidRDefault="00C72D6B" w:rsidP="00C72D6B">
      <w:pPr>
        <w:pStyle w:val="PL"/>
      </w:pPr>
      <w:r>
        <w:lastRenderedPageBreak/>
        <w:t xml:space="preserve">              streamId:</w:t>
      </w:r>
    </w:p>
    <w:p w14:paraId="40ADE63F" w14:textId="77777777" w:rsidR="00C72D6B" w:rsidRDefault="00C72D6B" w:rsidP="00C72D6B">
      <w:pPr>
        <w:pStyle w:val="PL"/>
      </w:pPr>
      <w:r>
        <w:t xml:space="preserve">                $ref: '#/components/schemas/streamId-Type'</w:t>
      </w:r>
    </w:p>
    <w:p w14:paraId="6A66D221" w14:textId="77777777" w:rsidR="00C72D6B" w:rsidRDefault="00C72D6B" w:rsidP="00C72D6B">
      <w:pPr>
        <w:pStyle w:val="PL"/>
      </w:pPr>
      <w:r>
        <w:t xml:space="preserve">              errorReason:</w:t>
      </w:r>
    </w:p>
    <w:p w14:paraId="059834A0" w14:textId="77777777" w:rsidR="00C72D6B" w:rsidRDefault="00C72D6B" w:rsidP="00C72D6B">
      <w:pPr>
        <w:pStyle w:val="PL"/>
      </w:pPr>
      <w:r>
        <w:t xml:space="preserve">                type: string</w:t>
      </w:r>
    </w:p>
    <w:p w14:paraId="3B27A289" w14:textId="77777777" w:rsidR="00C72D6B" w:rsidRDefault="00C72D6B" w:rsidP="00C72D6B">
      <w:pPr>
        <w:pStyle w:val="PL"/>
      </w:pPr>
      <w:r>
        <w:t xml:space="preserve">    measObjDn-Type:</w:t>
      </w:r>
    </w:p>
    <w:p w14:paraId="7A933563" w14:textId="77777777" w:rsidR="00C72D6B" w:rsidRDefault="00C72D6B" w:rsidP="00C72D6B">
      <w:pPr>
        <w:pStyle w:val="PL"/>
      </w:pPr>
      <w:r>
        <w:t xml:space="preserve">      description: DN of the measured object instance (see 3GPP TS 28.550)</w:t>
      </w:r>
    </w:p>
    <w:p w14:paraId="7C740C13" w14:textId="77777777" w:rsidR="00C72D6B" w:rsidRDefault="00C72D6B" w:rsidP="00C72D6B">
      <w:pPr>
        <w:pStyle w:val="PL"/>
      </w:pPr>
      <w:r>
        <w:t xml:space="preserve">      allOf:</w:t>
      </w:r>
    </w:p>
    <w:p w14:paraId="0B003183" w14:textId="77777777" w:rsidR="00C72D6B" w:rsidRDefault="00C72D6B" w:rsidP="00C72D6B">
      <w:pPr>
        <w:pStyle w:val="PL"/>
      </w:pPr>
      <w:r>
        <w:t xml:space="preserve">        - $ref: '#/components/schemas/systemDN-Type'</w:t>
      </w:r>
    </w:p>
    <w:p w14:paraId="217824C4" w14:textId="77777777" w:rsidR="00C72D6B" w:rsidRDefault="00C72D6B" w:rsidP="00C72D6B">
      <w:pPr>
        <w:pStyle w:val="PL"/>
      </w:pPr>
      <w:r>
        <w:t xml:space="preserve">    performanceMetrics-Type:</w:t>
      </w:r>
    </w:p>
    <w:p w14:paraId="19273332" w14:textId="77777777" w:rsidR="00C72D6B" w:rsidRDefault="00C72D6B" w:rsidP="00C72D6B">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0FE3BD4A" w14:textId="77777777" w:rsidR="00C72D6B" w:rsidRDefault="00C72D6B" w:rsidP="00C72D6B">
      <w:pPr>
        <w:pStyle w:val="PL"/>
      </w:pPr>
      <w:r>
        <w:t xml:space="preserve">      type: array</w:t>
      </w:r>
    </w:p>
    <w:p w14:paraId="2EE1753C" w14:textId="77777777" w:rsidR="00C72D6B" w:rsidRDefault="00C72D6B" w:rsidP="00C72D6B">
      <w:pPr>
        <w:pStyle w:val="PL"/>
      </w:pPr>
      <w:r>
        <w:t xml:space="preserve">      items:</w:t>
      </w:r>
    </w:p>
    <w:p w14:paraId="1A5B3EDD" w14:textId="77777777" w:rsidR="00C72D6B" w:rsidRDefault="00C72D6B" w:rsidP="00C72D6B">
      <w:pPr>
        <w:pStyle w:val="PL"/>
      </w:pPr>
      <w:r>
        <w:t xml:space="preserve">        type: string</w:t>
      </w:r>
    </w:p>
    <w:p w14:paraId="39876360" w14:textId="77777777" w:rsidR="00C72D6B" w:rsidRDefault="00C72D6B" w:rsidP="00C72D6B">
      <w:pPr>
        <w:pStyle w:val="PL"/>
      </w:pPr>
      <w:r>
        <w:t xml:space="preserve">    performanceInfo-Type:</w:t>
      </w:r>
    </w:p>
    <w:p w14:paraId="19FC3178" w14:textId="77777777" w:rsidR="00C72D6B" w:rsidRDefault="00C72D6B" w:rsidP="00C72D6B">
      <w:pPr>
        <w:pStyle w:val="PL"/>
      </w:pPr>
      <w:r>
        <w:t xml:space="preserve">      description: Information specific to performance data reporting</w:t>
      </w:r>
    </w:p>
    <w:p w14:paraId="7B028907" w14:textId="77777777" w:rsidR="00C72D6B" w:rsidRDefault="00C72D6B" w:rsidP="00C72D6B">
      <w:pPr>
        <w:pStyle w:val="PL"/>
      </w:pPr>
      <w:r>
        <w:t xml:space="preserve">      type: object</w:t>
      </w:r>
    </w:p>
    <w:p w14:paraId="2B4FD9D7" w14:textId="77777777" w:rsidR="00C72D6B" w:rsidRDefault="00C72D6B" w:rsidP="00C72D6B">
      <w:pPr>
        <w:pStyle w:val="PL"/>
      </w:pPr>
      <w:r>
        <w:t xml:space="preserve">      properties:</w:t>
      </w:r>
    </w:p>
    <w:p w14:paraId="3164D02B" w14:textId="77777777" w:rsidR="00C72D6B" w:rsidRDefault="00C72D6B" w:rsidP="00C72D6B">
      <w:pPr>
        <w:pStyle w:val="PL"/>
      </w:pPr>
      <w:r>
        <w:t xml:space="preserve">        measObjDn:</w:t>
      </w:r>
    </w:p>
    <w:p w14:paraId="0392CAE8" w14:textId="77777777" w:rsidR="00C72D6B" w:rsidRDefault="00C72D6B" w:rsidP="00C72D6B">
      <w:pPr>
        <w:pStyle w:val="PL"/>
      </w:pPr>
      <w:r>
        <w:t xml:space="preserve">          $ref: '#/components/schemas/measObjDn-Type'</w:t>
      </w:r>
    </w:p>
    <w:p w14:paraId="317ECC1F" w14:textId="77777777" w:rsidR="00C72D6B" w:rsidRDefault="00C72D6B" w:rsidP="00C72D6B">
      <w:pPr>
        <w:pStyle w:val="PL"/>
      </w:pPr>
      <w:r>
        <w:t xml:space="preserve">        performanceMetrics:</w:t>
      </w:r>
    </w:p>
    <w:p w14:paraId="686990AF" w14:textId="77777777" w:rsidR="00C72D6B" w:rsidRDefault="00C72D6B" w:rsidP="00C72D6B">
      <w:pPr>
        <w:pStyle w:val="PL"/>
      </w:pPr>
      <w:r>
        <w:t xml:space="preserve">          $ref: '#/components/schemas/performanceMetrics-Type'</w:t>
      </w:r>
    </w:p>
    <w:p w14:paraId="34E07818" w14:textId="77777777" w:rsidR="00C72D6B" w:rsidRDefault="00C72D6B" w:rsidP="00C72D6B">
      <w:pPr>
        <w:pStyle w:val="PL"/>
      </w:pPr>
      <w:r>
        <w:t xml:space="preserve">        jobId:</w:t>
      </w:r>
    </w:p>
    <w:p w14:paraId="226C077D" w14:textId="77777777" w:rsidR="00C72D6B" w:rsidRDefault="00C72D6B" w:rsidP="00C72D6B">
      <w:pPr>
        <w:pStyle w:val="PL"/>
      </w:pPr>
      <w:r>
        <w:t xml:space="preserve">          type: string</w:t>
      </w:r>
    </w:p>
    <w:p w14:paraId="256806ED" w14:textId="77777777" w:rsidR="00C72D6B" w:rsidRDefault="00C72D6B" w:rsidP="00C72D6B">
      <w:pPr>
        <w:pStyle w:val="PL"/>
      </w:pPr>
      <w:r>
        <w:t xml:space="preserve">      required:</w:t>
      </w:r>
    </w:p>
    <w:p w14:paraId="22DE74A3" w14:textId="77777777" w:rsidR="00C72D6B" w:rsidRDefault="00C72D6B" w:rsidP="00C72D6B">
      <w:pPr>
        <w:pStyle w:val="PL"/>
      </w:pPr>
      <w:r>
        <w:t xml:space="preserve">        - measObjDn</w:t>
      </w:r>
    </w:p>
    <w:p w14:paraId="4B2D5014" w14:textId="77777777" w:rsidR="00C72D6B" w:rsidRDefault="00C72D6B" w:rsidP="00C72D6B">
      <w:pPr>
        <w:pStyle w:val="PL"/>
      </w:pPr>
      <w:r>
        <w:t xml:space="preserve">        - performanceMetrics</w:t>
      </w:r>
    </w:p>
    <w:p w14:paraId="2465F851" w14:textId="77777777" w:rsidR="00C72D6B" w:rsidRDefault="00C72D6B" w:rsidP="00C72D6B">
      <w:pPr>
        <w:pStyle w:val="PL"/>
      </w:pPr>
      <w:r>
        <w:t xml:space="preserve">    producerId-Type:</w:t>
      </w:r>
    </w:p>
    <w:p w14:paraId="76F40839" w14:textId="77777777" w:rsidR="00C72D6B" w:rsidRDefault="00C72D6B" w:rsidP="00C72D6B">
      <w:pPr>
        <w:pStyle w:val="PL"/>
      </w:pPr>
      <w:r>
        <w:t xml:space="preserve">      description: DN of the streaming data reporting MnS producer.</w:t>
      </w:r>
    </w:p>
    <w:p w14:paraId="0AEC79E2" w14:textId="77777777" w:rsidR="00C72D6B" w:rsidRDefault="00C72D6B" w:rsidP="00C72D6B">
      <w:pPr>
        <w:pStyle w:val="PL"/>
      </w:pPr>
      <w:r>
        <w:t xml:space="preserve">      allOf:</w:t>
      </w:r>
    </w:p>
    <w:p w14:paraId="2D0C7A4A" w14:textId="77777777" w:rsidR="00C72D6B" w:rsidRDefault="00C72D6B" w:rsidP="00C72D6B">
      <w:pPr>
        <w:pStyle w:val="PL"/>
      </w:pPr>
      <w:r>
        <w:t xml:space="preserve">        - $ref: '#/components/schemas/systemDN-Type'</w:t>
      </w:r>
    </w:p>
    <w:p w14:paraId="52BC42A5" w14:textId="77777777" w:rsidR="00C72D6B" w:rsidRDefault="00C72D6B" w:rsidP="00C72D6B">
      <w:pPr>
        <w:pStyle w:val="PL"/>
      </w:pPr>
      <w:r>
        <w:t xml:space="preserve">    serializationFormat-Type:</w:t>
      </w:r>
    </w:p>
    <w:p w14:paraId="1B55A503" w14:textId="77777777" w:rsidR="00C72D6B" w:rsidRDefault="00C72D6B" w:rsidP="00C72D6B">
      <w:pPr>
        <w:pStyle w:val="PL"/>
      </w:pPr>
      <w:r>
        <w:t xml:space="preserve">      type: string</w:t>
      </w:r>
    </w:p>
    <w:p w14:paraId="3FA81B3D" w14:textId="77777777" w:rsidR="00C72D6B" w:rsidRDefault="00C72D6B" w:rsidP="00C72D6B">
      <w:pPr>
        <w:pStyle w:val="PL"/>
      </w:pPr>
      <w:r>
        <w:t xml:space="preserve">      enum:</w:t>
      </w:r>
    </w:p>
    <w:p w14:paraId="2F29C103" w14:textId="77777777" w:rsidR="00C72D6B" w:rsidRDefault="00C72D6B" w:rsidP="00C72D6B">
      <w:pPr>
        <w:pStyle w:val="PL"/>
      </w:pPr>
      <w:r>
        <w:t xml:space="preserve">        - GPB</w:t>
      </w:r>
    </w:p>
    <w:p w14:paraId="6FDE5F5D" w14:textId="77777777" w:rsidR="00C72D6B" w:rsidRDefault="00C72D6B" w:rsidP="00C72D6B">
      <w:pPr>
        <w:pStyle w:val="PL"/>
      </w:pPr>
      <w:r>
        <w:t xml:space="preserve">        - ASN1</w:t>
      </w:r>
    </w:p>
    <w:p w14:paraId="40FD535E" w14:textId="77777777" w:rsidR="00C72D6B" w:rsidRDefault="00C72D6B" w:rsidP="00C72D6B">
      <w:pPr>
        <w:pStyle w:val="PL"/>
      </w:pPr>
      <w:r>
        <w:t xml:space="preserve">    streamId-Type:</w:t>
      </w:r>
    </w:p>
    <w:p w14:paraId="51741C3B" w14:textId="77777777" w:rsidR="00C72D6B" w:rsidRDefault="00C72D6B" w:rsidP="00C72D6B">
      <w:pPr>
        <w:pStyle w:val="PL"/>
      </w:pPr>
      <w:r>
        <w:t xml:space="preserve">      description: globally unique stream identifier</w:t>
      </w:r>
    </w:p>
    <w:p w14:paraId="6E6BF087" w14:textId="77777777" w:rsidR="00C72D6B" w:rsidRDefault="00C72D6B" w:rsidP="00C72D6B">
      <w:pPr>
        <w:pStyle w:val="PL"/>
      </w:pPr>
      <w:r>
        <w:t xml:space="preserve">      type: string</w:t>
      </w:r>
    </w:p>
    <w:p w14:paraId="3DF756DE" w14:textId="77777777" w:rsidR="00C72D6B" w:rsidRDefault="00C72D6B" w:rsidP="00C72D6B">
      <w:pPr>
        <w:pStyle w:val="PL"/>
      </w:pPr>
      <w:r>
        <w:t xml:space="preserve">      example: '26F452550021'</w:t>
      </w:r>
    </w:p>
    <w:p w14:paraId="54CC44CF" w14:textId="77777777" w:rsidR="00C72D6B" w:rsidRDefault="00C72D6B" w:rsidP="00C72D6B">
      <w:pPr>
        <w:pStyle w:val="PL"/>
      </w:pPr>
      <w:r>
        <w:t xml:space="preserve">    streamInfo-Type:</w:t>
      </w:r>
    </w:p>
    <w:p w14:paraId="3B78A1F3" w14:textId="77777777" w:rsidR="00C72D6B" w:rsidRDefault="00C72D6B" w:rsidP="00C72D6B">
      <w:pPr>
        <w:pStyle w:val="PL"/>
      </w:pPr>
      <w:r>
        <w:t xml:space="preserve">      description: Reporting stream meta-data.</w:t>
      </w:r>
    </w:p>
    <w:p w14:paraId="1DE9BE92" w14:textId="77777777" w:rsidR="00C72D6B" w:rsidRDefault="00C72D6B" w:rsidP="00C72D6B">
      <w:pPr>
        <w:pStyle w:val="PL"/>
      </w:pPr>
      <w:r>
        <w:t xml:space="preserve">      type: object</w:t>
      </w:r>
    </w:p>
    <w:p w14:paraId="2B40B1F8" w14:textId="77777777" w:rsidR="00C72D6B" w:rsidRDefault="00C72D6B" w:rsidP="00C72D6B">
      <w:pPr>
        <w:pStyle w:val="PL"/>
      </w:pPr>
      <w:r>
        <w:t xml:space="preserve">      properties:</w:t>
      </w:r>
    </w:p>
    <w:p w14:paraId="6BF84325" w14:textId="77777777" w:rsidR="00C72D6B" w:rsidRDefault="00C72D6B" w:rsidP="00C72D6B">
      <w:pPr>
        <w:pStyle w:val="PL"/>
      </w:pPr>
      <w:r>
        <w:t xml:space="preserve">        streamType:</w:t>
      </w:r>
    </w:p>
    <w:p w14:paraId="2E34CA4B" w14:textId="77777777" w:rsidR="00C72D6B" w:rsidRDefault="00C72D6B" w:rsidP="00C72D6B">
      <w:pPr>
        <w:pStyle w:val="PL"/>
      </w:pPr>
      <w:r>
        <w:t xml:space="preserve">          $ref: '#/components/schemas/streamType-Type'</w:t>
      </w:r>
    </w:p>
    <w:p w14:paraId="3A416FCB" w14:textId="77777777" w:rsidR="00C72D6B" w:rsidRDefault="00C72D6B" w:rsidP="00C72D6B">
      <w:pPr>
        <w:pStyle w:val="PL"/>
      </w:pPr>
      <w:r>
        <w:t xml:space="preserve">        serializationFormat:</w:t>
      </w:r>
    </w:p>
    <w:p w14:paraId="7B6AA2B2" w14:textId="77777777" w:rsidR="00C72D6B" w:rsidRDefault="00C72D6B" w:rsidP="00C72D6B">
      <w:pPr>
        <w:pStyle w:val="PL"/>
      </w:pPr>
      <w:r>
        <w:t xml:space="preserve">          $ref: '#/components/schemas/serializationFormat-Type'</w:t>
      </w:r>
    </w:p>
    <w:p w14:paraId="44F092B4" w14:textId="77777777" w:rsidR="00C72D6B" w:rsidRDefault="00C72D6B" w:rsidP="00C72D6B">
      <w:pPr>
        <w:pStyle w:val="PL"/>
      </w:pPr>
      <w:r>
        <w:t xml:space="preserve">        streamId:</w:t>
      </w:r>
    </w:p>
    <w:p w14:paraId="5C38EFF6" w14:textId="77777777" w:rsidR="00C72D6B" w:rsidRDefault="00C72D6B" w:rsidP="00C72D6B">
      <w:pPr>
        <w:pStyle w:val="PL"/>
      </w:pPr>
      <w:r>
        <w:t xml:space="preserve">          oneOf:</w:t>
      </w:r>
    </w:p>
    <w:p w14:paraId="0F5A91C7" w14:textId="77777777" w:rsidR="00C72D6B" w:rsidRDefault="00C72D6B" w:rsidP="00C72D6B">
      <w:pPr>
        <w:pStyle w:val="PL"/>
      </w:pPr>
      <w:r>
        <w:t xml:space="preserve">            - $ref: '#/components/schemas/streamId-Type'</w:t>
      </w:r>
    </w:p>
    <w:p w14:paraId="209737DE" w14:textId="77777777" w:rsidR="00C72D6B" w:rsidRDefault="00C72D6B" w:rsidP="00C72D6B">
      <w:pPr>
        <w:pStyle w:val="PL"/>
      </w:pPr>
      <w:r>
        <w:t xml:space="preserve">            - $ref: '#/components/schemas/traceReference-Type'</w:t>
      </w:r>
    </w:p>
    <w:p w14:paraId="6446F871" w14:textId="77777777" w:rsidR="00C72D6B" w:rsidRDefault="00C72D6B" w:rsidP="00C72D6B">
      <w:pPr>
        <w:pStyle w:val="PL"/>
      </w:pPr>
      <w:r>
        <w:t xml:space="preserve">        additionalInfo:</w:t>
      </w:r>
    </w:p>
    <w:p w14:paraId="11B5FB1E" w14:textId="77777777" w:rsidR="00C72D6B" w:rsidRDefault="00C72D6B" w:rsidP="00C72D6B">
      <w:pPr>
        <w:pStyle w:val="PL"/>
      </w:pPr>
      <w:r>
        <w:t xml:space="preserve">          oneOf:</w:t>
      </w:r>
    </w:p>
    <w:p w14:paraId="0D6F6F3D" w14:textId="77777777" w:rsidR="00C72D6B" w:rsidRDefault="00C72D6B" w:rsidP="00C72D6B">
      <w:pPr>
        <w:pStyle w:val="PL"/>
      </w:pPr>
      <w:r>
        <w:t xml:space="preserve">            - $ref: '#/components/schemas/traceInfo-Type'</w:t>
      </w:r>
    </w:p>
    <w:p w14:paraId="070B39A0" w14:textId="77777777" w:rsidR="00C72D6B" w:rsidRDefault="00C72D6B" w:rsidP="00C72D6B">
      <w:pPr>
        <w:pStyle w:val="PL"/>
      </w:pPr>
      <w:r>
        <w:t xml:space="preserve">            - $ref: '#/components/schemas/performanceInfo-Type'</w:t>
      </w:r>
    </w:p>
    <w:p w14:paraId="54AE6705" w14:textId="77777777" w:rsidR="00C72D6B" w:rsidRDefault="00C72D6B" w:rsidP="00C72D6B">
      <w:pPr>
        <w:pStyle w:val="PL"/>
      </w:pPr>
      <w:r>
        <w:t xml:space="preserve">            - $ref: '#/components/schemas/analyticsInfo-Type'</w:t>
      </w:r>
    </w:p>
    <w:p w14:paraId="41B317FD" w14:textId="77777777" w:rsidR="00C72D6B" w:rsidRDefault="00C72D6B" w:rsidP="00C72D6B">
      <w:pPr>
        <w:pStyle w:val="PL"/>
      </w:pPr>
      <w:r>
        <w:t xml:space="preserve">            - $ref: '#/components/schemas/vsDataContainer-Type'</w:t>
      </w:r>
    </w:p>
    <w:p w14:paraId="0EAC1157" w14:textId="77777777" w:rsidR="00C72D6B" w:rsidRDefault="00C72D6B" w:rsidP="00C72D6B">
      <w:pPr>
        <w:pStyle w:val="PL"/>
      </w:pPr>
      <w:r>
        <w:t xml:space="preserve">      required:</w:t>
      </w:r>
    </w:p>
    <w:p w14:paraId="7A21F491" w14:textId="77777777" w:rsidR="00C72D6B" w:rsidRDefault="00C72D6B" w:rsidP="00C72D6B">
      <w:pPr>
        <w:pStyle w:val="PL"/>
      </w:pPr>
      <w:r>
        <w:t xml:space="preserve">        - streamType</w:t>
      </w:r>
    </w:p>
    <w:p w14:paraId="03B06733" w14:textId="77777777" w:rsidR="00C72D6B" w:rsidRDefault="00C72D6B" w:rsidP="00C72D6B">
      <w:pPr>
        <w:pStyle w:val="PL"/>
      </w:pPr>
      <w:r>
        <w:t xml:space="preserve">        - serializationFormat</w:t>
      </w:r>
    </w:p>
    <w:p w14:paraId="2173C135" w14:textId="77777777" w:rsidR="00C72D6B" w:rsidRDefault="00C72D6B" w:rsidP="00C72D6B">
      <w:pPr>
        <w:pStyle w:val="PL"/>
      </w:pPr>
      <w:r>
        <w:t xml:space="preserve">        - streamId</w:t>
      </w:r>
    </w:p>
    <w:p w14:paraId="70C7D223" w14:textId="77777777" w:rsidR="00C72D6B" w:rsidRDefault="00C72D6B" w:rsidP="00C72D6B">
      <w:pPr>
        <w:pStyle w:val="PL"/>
      </w:pPr>
      <w:r>
        <w:t xml:space="preserve">    streamInfoWithReporters-Type:</w:t>
      </w:r>
    </w:p>
    <w:p w14:paraId="3CD57849" w14:textId="77777777" w:rsidR="00C72D6B" w:rsidRDefault="00C72D6B" w:rsidP="00C72D6B">
      <w:pPr>
        <w:pStyle w:val="PL"/>
      </w:pPr>
      <w:r>
        <w:t xml:space="preserve">      description: Reporting stream meta-data with added information about reporters.</w:t>
      </w:r>
    </w:p>
    <w:p w14:paraId="64744DD4" w14:textId="77777777" w:rsidR="00C72D6B" w:rsidRDefault="00C72D6B" w:rsidP="00C72D6B">
      <w:pPr>
        <w:pStyle w:val="PL"/>
      </w:pPr>
      <w:r>
        <w:t xml:space="preserve">      type: object</w:t>
      </w:r>
    </w:p>
    <w:p w14:paraId="5CDA9887" w14:textId="77777777" w:rsidR="00C72D6B" w:rsidRDefault="00C72D6B" w:rsidP="00C72D6B">
      <w:pPr>
        <w:pStyle w:val="PL"/>
      </w:pPr>
      <w:r>
        <w:t xml:space="preserve">      properties:</w:t>
      </w:r>
    </w:p>
    <w:p w14:paraId="491A5D11" w14:textId="77777777" w:rsidR="00C72D6B" w:rsidRDefault="00C72D6B" w:rsidP="00C72D6B">
      <w:pPr>
        <w:pStyle w:val="PL"/>
      </w:pPr>
      <w:r>
        <w:t xml:space="preserve">        streamInfo:</w:t>
      </w:r>
    </w:p>
    <w:p w14:paraId="13712FD8" w14:textId="77777777" w:rsidR="00C72D6B" w:rsidRDefault="00C72D6B" w:rsidP="00C72D6B">
      <w:pPr>
        <w:pStyle w:val="PL"/>
      </w:pPr>
      <w:r>
        <w:t xml:space="preserve">          $ref: '#/components/schemas/streamInfo-Type'</w:t>
      </w:r>
    </w:p>
    <w:p w14:paraId="78451CB3" w14:textId="77777777" w:rsidR="00C72D6B" w:rsidRDefault="00C72D6B" w:rsidP="00C72D6B">
      <w:pPr>
        <w:pStyle w:val="PL"/>
      </w:pPr>
      <w:r>
        <w:t xml:space="preserve">        reporters:</w:t>
      </w:r>
    </w:p>
    <w:p w14:paraId="0E6AF7D1" w14:textId="77777777" w:rsidR="00C72D6B" w:rsidRDefault="00C72D6B" w:rsidP="00C72D6B">
      <w:pPr>
        <w:pStyle w:val="PL"/>
      </w:pPr>
      <w:r>
        <w:t xml:space="preserve">          type: array</w:t>
      </w:r>
    </w:p>
    <w:p w14:paraId="38B1B8E9" w14:textId="77777777" w:rsidR="00C72D6B" w:rsidRDefault="00C72D6B" w:rsidP="00C72D6B">
      <w:pPr>
        <w:pStyle w:val="PL"/>
      </w:pPr>
      <w:r>
        <w:t xml:space="preserve">          items:</w:t>
      </w:r>
    </w:p>
    <w:p w14:paraId="150F8E06" w14:textId="77777777" w:rsidR="00C72D6B" w:rsidRDefault="00C72D6B" w:rsidP="00C72D6B">
      <w:pPr>
        <w:pStyle w:val="PL"/>
      </w:pPr>
      <w:r>
        <w:t xml:space="preserve">            $ref: '#/components/schemas/producerId-Type'</w:t>
      </w:r>
    </w:p>
    <w:p w14:paraId="10C84BAF" w14:textId="77777777" w:rsidR="00C72D6B" w:rsidRDefault="00C72D6B" w:rsidP="00C72D6B">
      <w:pPr>
        <w:pStyle w:val="PL"/>
      </w:pPr>
      <w:r>
        <w:t xml:space="preserve">    systemDN-Type:</w:t>
      </w:r>
    </w:p>
    <w:p w14:paraId="6F0C2155" w14:textId="77777777" w:rsidR="00C72D6B" w:rsidRDefault="00C72D6B" w:rsidP="00C72D6B">
      <w:pPr>
        <w:pStyle w:val="PL"/>
      </w:pPr>
      <w:r>
        <w:t xml:space="preserve">      description: See 3GPP TS 32.300 for details</w:t>
      </w:r>
    </w:p>
    <w:p w14:paraId="3F67B2E3" w14:textId="77777777" w:rsidR="00C72D6B" w:rsidRDefault="00C72D6B" w:rsidP="00C72D6B">
      <w:pPr>
        <w:pStyle w:val="PL"/>
      </w:pPr>
      <w:r>
        <w:t xml:space="preserve">      type: string</w:t>
      </w:r>
    </w:p>
    <w:p w14:paraId="084695CB" w14:textId="77777777" w:rsidR="00C72D6B" w:rsidRDefault="00C72D6B" w:rsidP="00C72D6B">
      <w:pPr>
        <w:pStyle w:val="PL"/>
      </w:pPr>
      <w:r>
        <w:t xml:space="preserve">      example: 'SubNetwork=ABCNetwork,SubNetwork=MUC01,GNBDUFunction=XYZ0100'</w:t>
      </w:r>
    </w:p>
    <w:p w14:paraId="16ED52BB" w14:textId="77777777" w:rsidR="00C72D6B" w:rsidRDefault="00C72D6B" w:rsidP="00C72D6B">
      <w:pPr>
        <w:pStyle w:val="PL"/>
      </w:pPr>
      <w:r>
        <w:t xml:space="preserve">    streamType-Type:</w:t>
      </w:r>
    </w:p>
    <w:p w14:paraId="298B9C70" w14:textId="77777777" w:rsidR="00C72D6B" w:rsidRDefault="00C72D6B" w:rsidP="00C72D6B">
      <w:pPr>
        <w:pStyle w:val="PL"/>
      </w:pPr>
      <w:r>
        <w:lastRenderedPageBreak/>
        <w:t xml:space="preserve">      type: string</w:t>
      </w:r>
    </w:p>
    <w:p w14:paraId="6BFD399F" w14:textId="77777777" w:rsidR="00C72D6B" w:rsidRDefault="00C72D6B" w:rsidP="00C72D6B">
      <w:pPr>
        <w:pStyle w:val="PL"/>
      </w:pPr>
      <w:r>
        <w:t xml:space="preserve">      enum:</w:t>
      </w:r>
    </w:p>
    <w:p w14:paraId="6C9866CB" w14:textId="77777777" w:rsidR="00C72D6B" w:rsidRDefault="00C72D6B" w:rsidP="00C72D6B">
      <w:pPr>
        <w:pStyle w:val="PL"/>
      </w:pPr>
      <w:r>
        <w:t xml:space="preserve">        - TRACE</w:t>
      </w:r>
    </w:p>
    <w:p w14:paraId="2DAC7874" w14:textId="77777777" w:rsidR="00C72D6B" w:rsidRDefault="00C72D6B" w:rsidP="00C72D6B">
      <w:pPr>
        <w:pStyle w:val="PL"/>
      </w:pPr>
      <w:r>
        <w:t xml:space="preserve">        - PERFORMANCE</w:t>
      </w:r>
    </w:p>
    <w:p w14:paraId="4C95B39C" w14:textId="77777777" w:rsidR="00C72D6B" w:rsidRDefault="00C72D6B" w:rsidP="00C72D6B">
      <w:pPr>
        <w:pStyle w:val="PL"/>
      </w:pPr>
      <w:r>
        <w:t xml:space="preserve">        - ANALYTICS</w:t>
      </w:r>
    </w:p>
    <w:p w14:paraId="26184DBA" w14:textId="77777777" w:rsidR="00C72D6B" w:rsidRDefault="00C72D6B" w:rsidP="00C72D6B">
      <w:pPr>
        <w:pStyle w:val="PL"/>
      </w:pPr>
      <w:r>
        <w:t xml:space="preserve">        - PROPRIETARY</w:t>
      </w:r>
    </w:p>
    <w:p w14:paraId="0D6A9B2F" w14:textId="77777777" w:rsidR="00C72D6B" w:rsidRDefault="00C72D6B" w:rsidP="00C72D6B">
      <w:pPr>
        <w:pStyle w:val="PL"/>
      </w:pPr>
      <w:r>
        <w:t xml:space="preserve">    traceInfo-Type:</w:t>
      </w:r>
    </w:p>
    <w:p w14:paraId="4DD01FE8" w14:textId="77777777" w:rsidR="00C72D6B" w:rsidRDefault="00C72D6B" w:rsidP="00C72D6B">
      <w:pPr>
        <w:pStyle w:val="PL"/>
      </w:pPr>
      <w:r>
        <w:t xml:space="preserve">      description: Information specific to trace data reporting</w:t>
      </w:r>
    </w:p>
    <w:p w14:paraId="4464EC36" w14:textId="77777777" w:rsidR="00C72D6B" w:rsidRDefault="00C72D6B" w:rsidP="00C72D6B">
      <w:pPr>
        <w:pStyle w:val="PL"/>
      </w:pPr>
      <w:r>
        <w:t xml:space="preserve">      allOf:</w:t>
      </w:r>
    </w:p>
    <w:p w14:paraId="6EC6A0CA" w14:textId="77777777" w:rsidR="00C72D6B" w:rsidRDefault="00C72D6B" w:rsidP="00C72D6B">
      <w:pPr>
        <w:pStyle w:val="PL"/>
      </w:pPr>
      <w:r>
        <w:t xml:space="preserve">        - $ref: 'TS28623_GenericNrm.yaml#/components/schemas/TraceJob-Attr'</w:t>
      </w:r>
    </w:p>
    <w:p w14:paraId="55136908" w14:textId="77777777" w:rsidR="00C72D6B" w:rsidRDefault="00C72D6B" w:rsidP="00C72D6B">
      <w:pPr>
        <w:pStyle w:val="PL"/>
      </w:pPr>
      <w:r>
        <w:t xml:space="preserve">    traceReference-Type:</w:t>
      </w:r>
    </w:p>
    <w:p w14:paraId="64B1374A" w14:textId="77777777" w:rsidR="00C72D6B" w:rsidRDefault="00C72D6B" w:rsidP="00C72D6B">
      <w:pPr>
        <w:pStyle w:val="PL"/>
      </w:pPr>
      <w:r>
        <w:t xml:space="preserve">      description: Trace Reference (see clause 5.6 of 3GPP TS 32.422) as stream identifier for streaming trace data reporting</w:t>
      </w:r>
    </w:p>
    <w:p w14:paraId="7DA2F47C" w14:textId="77777777" w:rsidR="00C72D6B" w:rsidRDefault="00C72D6B" w:rsidP="00C72D6B">
      <w:pPr>
        <w:pStyle w:val="PL"/>
      </w:pPr>
      <w:r>
        <w:t xml:space="preserve">      type: string</w:t>
      </w:r>
    </w:p>
    <w:p w14:paraId="6F8A3ABF" w14:textId="77777777" w:rsidR="00C72D6B" w:rsidRDefault="00C72D6B" w:rsidP="00C72D6B">
      <w:pPr>
        <w:pStyle w:val="PL"/>
      </w:pPr>
      <w:r>
        <w:t xml:space="preserve">      example: '4358070034D7'</w:t>
      </w:r>
    </w:p>
    <w:p w14:paraId="24FC9B6A" w14:textId="77777777" w:rsidR="00C72D6B" w:rsidRDefault="00C72D6B" w:rsidP="00C72D6B">
      <w:pPr>
        <w:pStyle w:val="PL"/>
      </w:pPr>
      <w:r>
        <w:t xml:space="preserve">    uri-Type:</w:t>
      </w:r>
    </w:p>
    <w:p w14:paraId="09E2E5E3" w14:textId="77777777" w:rsidR="00C72D6B" w:rsidRDefault="00C72D6B" w:rsidP="00C72D6B">
      <w:pPr>
        <w:pStyle w:val="PL"/>
      </w:pPr>
      <w:r>
        <w:t xml:space="preserve">      description: Resource URI</w:t>
      </w:r>
    </w:p>
    <w:p w14:paraId="6099E7AA" w14:textId="77777777" w:rsidR="00C72D6B" w:rsidRDefault="00C72D6B" w:rsidP="00C72D6B">
      <w:pPr>
        <w:pStyle w:val="PL"/>
      </w:pPr>
      <w:r>
        <w:t xml:space="preserve">      type: string</w:t>
      </w:r>
    </w:p>
    <w:p w14:paraId="0B59596D" w14:textId="77777777" w:rsidR="00C72D6B" w:rsidRDefault="00C72D6B" w:rsidP="00C72D6B">
      <w:pPr>
        <w:pStyle w:val="PL"/>
      </w:pPr>
      <w:r>
        <w:t xml:space="preserve">    vsDataContainer-Type:</w:t>
      </w:r>
    </w:p>
    <w:p w14:paraId="7DC856F4" w14:textId="77777777" w:rsidR="00C72D6B" w:rsidRDefault="00C72D6B" w:rsidP="00C72D6B">
      <w:pPr>
        <w:pStyle w:val="PL"/>
      </w:pPr>
      <w:r>
        <w:t xml:space="preserve">      description: container for vendor specific data (see 3GPP TS 28.622)</w:t>
      </w:r>
    </w:p>
    <w:p w14:paraId="09BCBCDD" w14:textId="77777777" w:rsidR="00C72D6B" w:rsidRDefault="00C72D6B" w:rsidP="00C72D6B">
      <w:pPr>
        <w:pStyle w:val="PL"/>
      </w:pPr>
      <w:r>
        <w:t xml:space="preserve">      type: object</w:t>
      </w:r>
    </w:p>
    <w:p w14:paraId="28A62541" w14:textId="77777777" w:rsidR="00C72D6B" w:rsidRDefault="00C72D6B" w:rsidP="00C72D6B">
      <w:pPr>
        <w:pStyle w:val="PL"/>
      </w:pPr>
      <w:r>
        <w:t xml:space="preserve">      properties:</w:t>
      </w:r>
    </w:p>
    <w:p w14:paraId="08F00695" w14:textId="77777777" w:rsidR="00C72D6B" w:rsidRDefault="00C72D6B" w:rsidP="00C72D6B">
      <w:pPr>
        <w:pStyle w:val="PL"/>
      </w:pPr>
      <w:r>
        <w:t xml:space="preserve">        vsDataType:</w:t>
      </w:r>
    </w:p>
    <w:p w14:paraId="7B393F0B" w14:textId="77777777" w:rsidR="00C72D6B" w:rsidRDefault="00C72D6B" w:rsidP="00C72D6B">
      <w:pPr>
        <w:pStyle w:val="PL"/>
      </w:pPr>
      <w:r>
        <w:t xml:space="preserve">          type: string</w:t>
      </w:r>
    </w:p>
    <w:p w14:paraId="5E347CAF" w14:textId="77777777" w:rsidR="00C72D6B" w:rsidRDefault="00C72D6B" w:rsidP="00C72D6B">
      <w:pPr>
        <w:pStyle w:val="PL"/>
      </w:pPr>
      <w:r>
        <w:t xml:space="preserve">        vsData:</w:t>
      </w:r>
    </w:p>
    <w:p w14:paraId="1EA030CD" w14:textId="77777777" w:rsidR="00C72D6B" w:rsidRDefault="00C72D6B" w:rsidP="00C72D6B">
      <w:pPr>
        <w:pStyle w:val="PL"/>
      </w:pPr>
      <w:r>
        <w:t xml:space="preserve">          type: string</w:t>
      </w:r>
    </w:p>
    <w:p w14:paraId="027CD92E" w14:textId="77777777" w:rsidR="00C72D6B" w:rsidRDefault="00C72D6B" w:rsidP="00C72D6B">
      <w:pPr>
        <w:pStyle w:val="PL"/>
      </w:pPr>
      <w:r>
        <w:t xml:space="preserve">        vsDataFormatVersion:</w:t>
      </w:r>
    </w:p>
    <w:p w14:paraId="0AA46FBD" w14:textId="77777777" w:rsidR="00C72D6B" w:rsidRDefault="00C72D6B" w:rsidP="00C72D6B">
      <w:pPr>
        <w:pStyle w:val="PL"/>
      </w:pPr>
      <w:r>
        <w:t xml:space="preserve">          type: string</w:t>
      </w:r>
    </w:p>
    <w:p w14:paraId="615F57B6" w14:textId="77777777" w:rsidR="00C72D6B" w:rsidRDefault="00C72D6B" w:rsidP="00C72D6B">
      <w:pPr>
        <w:pStyle w:val="PL"/>
      </w:pPr>
      <w:r>
        <w:t xml:space="preserve">    websocketHeaderConnection-Type:</w:t>
      </w:r>
    </w:p>
    <w:p w14:paraId="21B4DED7" w14:textId="77777777" w:rsidR="00C72D6B" w:rsidRDefault="00C72D6B" w:rsidP="00C72D6B">
      <w:pPr>
        <w:pStyle w:val="PL"/>
      </w:pPr>
      <w:r>
        <w:t xml:space="preserve">      description: Header value for the upgrade request and response.</w:t>
      </w:r>
    </w:p>
    <w:p w14:paraId="32D5A0B8" w14:textId="77777777" w:rsidR="00C72D6B" w:rsidRDefault="00C72D6B" w:rsidP="00C72D6B">
      <w:pPr>
        <w:pStyle w:val="PL"/>
      </w:pPr>
      <w:r>
        <w:t xml:space="preserve">      type: string</w:t>
      </w:r>
    </w:p>
    <w:p w14:paraId="488378AD" w14:textId="77777777" w:rsidR="00C72D6B" w:rsidRDefault="00C72D6B" w:rsidP="00C72D6B">
      <w:pPr>
        <w:pStyle w:val="PL"/>
      </w:pPr>
      <w:r>
        <w:t xml:space="preserve">      enum:</w:t>
      </w:r>
    </w:p>
    <w:p w14:paraId="76B969C6" w14:textId="77777777" w:rsidR="00C72D6B" w:rsidRDefault="00C72D6B" w:rsidP="00C72D6B">
      <w:pPr>
        <w:pStyle w:val="PL"/>
      </w:pPr>
      <w:r>
        <w:t xml:space="preserve">        - Upgrade</w:t>
      </w:r>
    </w:p>
    <w:p w14:paraId="421BC478" w14:textId="77777777" w:rsidR="00C72D6B" w:rsidRDefault="00C72D6B" w:rsidP="00C72D6B">
      <w:pPr>
        <w:pStyle w:val="PL"/>
      </w:pPr>
      <w:r>
        <w:t xml:space="preserve">    websocketHeaderUpgrade-Type:</w:t>
      </w:r>
    </w:p>
    <w:p w14:paraId="3E4D0D08" w14:textId="77777777" w:rsidR="00C72D6B" w:rsidRDefault="00C72D6B" w:rsidP="00C72D6B">
      <w:pPr>
        <w:pStyle w:val="PL"/>
      </w:pPr>
      <w:r>
        <w:t xml:space="preserve">      description: Header value for the upgrade to WebSocket request and response.</w:t>
      </w:r>
    </w:p>
    <w:p w14:paraId="2CF9B2CA" w14:textId="77777777" w:rsidR="00C72D6B" w:rsidRDefault="00C72D6B" w:rsidP="00C72D6B">
      <w:pPr>
        <w:pStyle w:val="PL"/>
      </w:pPr>
      <w:r>
        <w:t xml:space="preserve">      type: string</w:t>
      </w:r>
    </w:p>
    <w:p w14:paraId="024CC2C8" w14:textId="77777777" w:rsidR="00C72D6B" w:rsidRDefault="00C72D6B" w:rsidP="00C72D6B">
      <w:pPr>
        <w:pStyle w:val="PL"/>
      </w:pPr>
      <w:r>
        <w:t xml:space="preserve">      enum:</w:t>
      </w:r>
    </w:p>
    <w:p w14:paraId="55D92C80" w14:textId="77777777" w:rsidR="00C72D6B" w:rsidRDefault="00C72D6B" w:rsidP="00C72D6B">
      <w:pPr>
        <w:pStyle w:val="PL"/>
      </w:pPr>
      <w:r>
        <w:t xml:space="preserve">        - websocket</w:t>
      </w:r>
    </w:p>
    <w:p w14:paraId="078D0D09" w14:textId="77777777" w:rsidR="00C72D6B" w:rsidRDefault="00C72D6B" w:rsidP="00C72D6B">
      <w:pPr>
        <w:pStyle w:val="PL"/>
      </w:pPr>
      <w:r>
        <w:t xml:space="preserve">    websocketHeader-Sec-WebSocket-Accept-Type:</w:t>
      </w:r>
    </w:p>
    <w:p w14:paraId="4939D747" w14:textId="77777777" w:rsidR="00C72D6B" w:rsidRDefault="00C72D6B" w:rsidP="00C72D6B">
      <w:pPr>
        <w:pStyle w:val="PL"/>
      </w:pPr>
      <w:r>
        <w:t xml:space="preserve">      description: Header value for secure WebSocket response. Carries hash.</w:t>
      </w:r>
    </w:p>
    <w:p w14:paraId="4B04A3CC" w14:textId="77777777" w:rsidR="00C72D6B" w:rsidRDefault="00C72D6B" w:rsidP="00C72D6B">
      <w:pPr>
        <w:pStyle w:val="PL"/>
      </w:pPr>
      <w:r>
        <w:t xml:space="preserve">      type: string</w:t>
      </w:r>
    </w:p>
    <w:p w14:paraId="0C0C9D42" w14:textId="77777777" w:rsidR="00C72D6B" w:rsidRDefault="00C72D6B" w:rsidP="00C72D6B">
      <w:pPr>
        <w:pStyle w:val="PL"/>
      </w:pPr>
      <w:r>
        <w:t xml:space="preserve">    websocketHeader-Sec-WebSocket-Extensions-Type:</w:t>
      </w:r>
    </w:p>
    <w:p w14:paraId="5AF99FC7" w14:textId="77777777" w:rsidR="00C72D6B" w:rsidRDefault="00C72D6B" w:rsidP="00C72D6B">
      <w:pPr>
        <w:pStyle w:val="PL"/>
      </w:pPr>
      <w:r>
        <w:t xml:space="preserve">      description: Header value for secure WebSocket request. Carries protocol extensions.</w:t>
      </w:r>
    </w:p>
    <w:p w14:paraId="357374FA" w14:textId="77777777" w:rsidR="00C72D6B" w:rsidRDefault="00C72D6B" w:rsidP="00C72D6B">
      <w:pPr>
        <w:pStyle w:val="PL"/>
      </w:pPr>
      <w:r>
        <w:t xml:space="preserve">      type: string</w:t>
      </w:r>
    </w:p>
    <w:p w14:paraId="295B72F0" w14:textId="77777777" w:rsidR="00C72D6B" w:rsidRDefault="00C72D6B" w:rsidP="00C72D6B">
      <w:pPr>
        <w:pStyle w:val="PL"/>
      </w:pPr>
      <w:r>
        <w:t xml:space="preserve">    websocketHeader-Sec-WebSocket-Key-Type:</w:t>
      </w:r>
    </w:p>
    <w:p w14:paraId="34552C0B" w14:textId="77777777" w:rsidR="00C72D6B" w:rsidRDefault="00C72D6B" w:rsidP="00C72D6B">
      <w:pPr>
        <w:pStyle w:val="PL"/>
      </w:pPr>
      <w:r>
        <w:t xml:space="preserve">      description: Header value for secure WebSocket request. Provides information to the server which is needed in order to confirm that the client is entitled to request an upgrade to WebSocket.</w:t>
      </w:r>
    </w:p>
    <w:p w14:paraId="42876715" w14:textId="77777777" w:rsidR="00C72D6B" w:rsidRDefault="00C72D6B" w:rsidP="00C72D6B">
      <w:pPr>
        <w:pStyle w:val="PL"/>
      </w:pPr>
      <w:r>
        <w:t xml:space="preserve">      type: string</w:t>
      </w:r>
    </w:p>
    <w:p w14:paraId="5F8A563C" w14:textId="77777777" w:rsidR="00C72D6B" w:rsidRDefault="00C72D6B" w:rsidP="00C72D6B">
      <w:pPr>
        <w:pStyle w:val="PL"/>
      </w:pPr>
      <w:r>
        <w:t xml:space="preserve">    websocketHeader-Sec-WebSocket-Protocol-Type:</w:t>
      </w:r>
    </w:p>
    <w:p w14:paraId="591B322F" w14:textId="77777777" w:rsidR="00C72D6B" w:rsidRDefault="00C72D6B" w:rsidP="00C72D6B">
      <w:pPr>
        <w:pStyle w:val="PL"/>
      </w:pPr>
      <w:r>
        <w:t xml:space="preserve">      description: Header value for secure WebSocket request. Carries a comma-separated list of subprotocol names, in the order of preference.</w:t>
      </w:r>
    </w:p>
    <w:p w14:paraId="03610E9E" w14:textId="77777777" w:rsidR="00C72D6B" w:rsidRDefault="00C72D6B" w:rsidP="00C72D6B">
      <w:pPr>
        <w:pStyle w:val="PL"/>
      </w:pPr>
      <w:r>
        <w:t xml:space="preserve">      type: string</w:t>
      </w:r>
    </w:p>
    <w:p w14:paraId="3D7A7933" w14:textId="77777777" w:rsidR="00C72D6B" w:rsidRDefault="00C72D6B" w:rsidP="00C72D6B">
      <w:pPr>
        <w:pStyle w:val="PL"/>
      </w:pPr>
      <w:r>
        <w:t xml:space="preserve">    websocketHeader-Sec-WebSocket-Version-Type:</w:t>
      </w:r>
    </w:p>
    <w:p w14:paraId="1E885D0A" w14:textId="77777777" w:rsidR="00C72D6B" w:rsidRDefault="00C72D6B" w:rsidP="00C72D6B">
      <w:pPr>
        <w:pStyle w:val="PL"/>
      </w:pPr>
      <w:r>
        <w:t xml:space="preserve">      description: Header value for secure WebSocket request and response. Carries the WebSocket protocol version to be used.</w:t>
      </w:r>
    </w:p>
    <w:p w14:paraId="7066155B" w14:textId="77777777" w:rsidR="00C72D6B" w:rsidRDefault="00C72D6B" w:rsidP="00C72D6B">
      <w:pPr>
        <w:pStyle w:val="PL"/>
      </w:pPr>
      <w:r>
        <w:t xml:space="preserve">      type: string</w:t>
      </w:r>
    </w:p>
    <w:p w14:paraId="174E4444" w14:textId="77777777" w:rsidR="00C72D6B" w:rsidRPr="002A399E" w:rsidRDefault="00C72D6B" w:rsidP="00C72D6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02F4049" w14:textId="77777777" w:rsidR="004E0A00" w:rsidRDefault="004E0A00" w:rsidP="004E0A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43C" w14:paraId="6AF34839" w14:textId="77777777" w:rsidTr="001E255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5E3A66" w14:textId="44AB24B3" w:rsidR="00F0643C" w:rsidRDefault="000B0EA8" w:rsidP="001E2551">
            <w:pPr>
              <w:jc w:val="center"/>
              <w:rPr>
                <w:rFonts w:ascii="Arial" w:hAnsi="Arial" w:cs="Arial"/>
                <w:b/>
                <w:bCs/>
                <w:sz w:val="28"/>
                <w:szCs w:val="28"/>
              </w:rPr>
            </w:pPr>
            <w:r>
              <w:rPr>
                <w:rFonts w:ascii="Arial" w:hAnsi="Arial" w:cs="Arial"/>
                <w:b/>
                <w:bCs/>
                <w:sz w:val="28"/>
                <w:szCs w:val="28"/>
                <w:lang w:eastAsia="zh-CN"/>
              </w:rPr>
              <w:t>9</w:t>
            </w:r>
            <w:r w:rsidR="00F0643C">
              <w:rPr>
                <w:rFonts w:ascii="Arial" w:hAnsi="Arial" w:cs="Arial"/>
                <w:b/>
                <w:bCs/>
                <w:sz w:val="28"/>
                <w:szCs w:val="28"/>
                <w:vertAlign w:val="superscript"/>
                <w:lang w:eastAsia="zh-CN"/>
              </w:rPr>
              <w:t>th</w:t>
            </w:r>
            <w:r w:rsidR="00F0643C">
              <w:rPr>
                <w:rFonts w:ascii="Arial" w:hAnsi="Arial" w:cs="Arial"/>
                <w:b/>
                <w:bCs/>
                <w:sz w:val="28"/>
                <w:szCs w:val="28"/>
                <w:lang w:eastAsia="zh-CN"/>
              </w:rPr>
              <w:t xml:space="preserve"> Change</w:t>
            </w:r>
          </w:p>
        </w:tc>
      </w:tr>
    </w:tbl>
    <w:p w14:paraId="1226A580" w14:textId="77777777" w:rsidR="00F0643C" w:rsidRPr="000E2A8D" w:rsidRDefault="00F0643C" w:rsidP="00F0643C"/>
    <w:p w14:paraId="1DE71070" w14:textId="77777777" w:rsidR="004E0A00" w:rsidRDefault="004E0A00" w:rsidP="004E0A00">
      <w:pPr>
        <w:pStyle w:val="Heading2"/>
        <w:rPr>
          <w:lang w:eastAsia="de-DE"/>
        </w:rPr>
      </w:pPr>
      <w:bookmarkStart w:id="661" w:name="_Toc51581337"/>
      <w:bookmarkStart w:id="662" w:name="_Toc52356600"/>
      <w:bookmarkStart w:id="663" w:name="_Toc55228170"/>
      <w:bookmarkStart w:id="664" w:name="_Toc138323722"/>
      <w:bookmarkStart w:id="665" w:name="_Toc139374860"/>
      <w:r>
        <w:t>A.7.2</w:t>
      </w:r>
      <w:r>
        <w:tab/>
      </w:r>
      <w:proofErr w:type="spellStart"/>
      <w:r>
        <w:rPr>
          <w:lang w:eastAsia="de-DE"/>
        </w:rPr>
        <w:t>OpenAPI</w:t>
      </w:r>
      <w:proofErr w:type="spellEnd"/>
      <w:r>
        <w:rPr>
          <w:lang w:eastAsia="de-DE"/>
        </w:rPr>
        <w:t xml:space="preserve"> document "</w:t>
      </w:r>
      <w:r w:rsidRPr="004E6FEB">
        <w:rPr>
          <w:lang w:eastAsia="de-DE"/>
        </w:rPr>
        <w:t>TS 28532_F</w:t>
      </w:r>
      <w:r>
        <w:rPr>
          <w:lang w:eastAsia="de-DE"/>
        </w:rPr>
        <w:t>ileDataReportingMnS.yaml"</w:t>
      </w:r>
      <w:bookmarkEnd w:id="661"/>
      <w:bookmarkEnd w:id="662"/>
      <w:bookmarkEnd w:id="663"/>
      <w:bookmarkEnd w:id="664"/>
      <w:bookmarkEnd w:id="665"/>
    </w:p>
    <w:p w14:paraId="054E3F2C" w14:textId="77777777" w:rsidR="00590D8B" w:rsidRPr="008F7C23" w:rsidRDefault="00590D8B" w:rsidP="00590D8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5DA265F" w14:textId="77777777" w:rsidR="00590D8B" w:rsidRDefault="00590D8B" w:rsidP="00590D8B">
      <w:pPr>
        <w:pStyle w:val="PL"/>
      </w:pPr>
      <w:r>
        <w:t>openapi: 3.0.1</w:t>
      </w:r>
    </w:p>
    <w:p w14:paraId="3CFEC482" w14:textId="77777777" w:rsidR="00590D8B" w:rsidRDefault="00590D8B" w:rsidP="00590D8B">
      <w:pPr>
        <w:pStyle w:val="PL"/>
      </w:pPr>
      <w:r>
        <w:t>info:</w:t>
      </w:r>
    </w:p>
    <w:p w14:paraId="14C57955" w14:textId="77777777" w:rsidR="00590D8B" w:rsidRDefault="00590D8B" w:rsidP="00590D8B">
      <w:pPr>
        <w:pStyle w:val="PL"/>
      </w:pPr>
      <w:r>
        <w:t xml:space="preserve">  title: File Data Reporting MnS</w:t>
      </w:r>
    </w:p>
    <w:p w14:paraId="76CC7E01" w14:textId="77777777" w:rsidR="00590D8B" w:rsidRDefault="00590D8B" w:rsidP="00590D8B">
      <w:pPr>
        <w:pStyle w:val="PL"/>
      </w:pPr>
      <w:r>
        <w:t xml:space="preserve">  version: 17.3.0</w:t>
      </w:r>
    </w:p>
    <w:p w14:paraId="1E0ADB2F" w14:textId="77777777" w:rsidR="00590D8B" w:rsidRDefault="00590D8B" w:rsidP="00590D8B">
      <w:pPr>
        <w:pStyle w:val="PL"/>
      </w:pPr>
      <w:r>
        <w:t xml:space="preserve">  description: &gt;-</w:t>
      </w:r>
    </w:p>
    <w:p w14:paraId="2187666E" w14:textId="77777777" w:rsidR="00590D8B" w:rsidRDefault="00590D8B" w:rsidP="00590D8B">
      <w:pPr>
        <w:pStyle w:val="PL"/>
      </w:pPr>
      <w:r>
        <w:t xml:space="preserve">    OAS 3.0.1 definition of the File Data Reporting MnS</w:t>
      </w:r>
    </w:p>
    <w:p w14:paraId="627140F5" w14:textId="77777777" w:rsidR="00590D8B" w:rsidRDefault="00590D8B" w:rsidP="00590D8B">
      <w:pPr>
        <w:pStyle w:val="PL"/>
      </w:pPr>
      <w:r>
        <w:t xml:space="preserve">    © 2023, 3GPP Organizational Partners (ARIB, ATIS, CCSA, ETSI, TSDSI, TTA, TTC).</w:t>
      </w:r>
    </w:p>
    <w:p w14:paraId="2DD5DD48" w14:textId="77777777" w:rsidR="00590D8B" w:rsidRDefault="00590D8B" w:rsidP="00590D8B">
      <w:pPr>
        <w:pStyle w:val="PL"/>
      </w:pPr>
      <w:r>
        <w:lastRenderedPageBreak/>
        <w:t xml:space="preserve">    All rights reserved.</w:t>
      </w:r>
    </w:p>
    <w:p w14:paraId="0096EAAD" w14:textId="77777777" w:rsidR="00590D8B" w:rsidRDefault="00590D8B" w:rsidP="00590D8B">
      <w:pPr>
        <w:pStyle w:val="PL"/>
      </w:pPr>
      <w:r>
        <w:t>externalDocs:</w:t>
      </w:r>
    </w:p>
    <w:p w14:paraId="38B5A852" w14:textId="77777777" w:rsidR="00590D8B" w:rsidRDefault="00590D8B" w:rsidP="00590D8B">
      <w:pPr>
        <w:pStyle w:val="PL"/>
      </w:pPr>
      <w:r>
        <w:t xml:space="preserve">  description: 3GPP TS 28.532; Generic management services</w:t>
      </w:r>
    </w:p>
    <w:p w14:paraId="2C07117B" w14:textId="77777777" w:rsidR="00590D8B" w:rsidRDefault="00590D8B" w:rsidP="00590D8B">
      <w:pPr>
        <w:pStyle w:val="PL"/>
      </w:pPr>
      <w:r>
        <w:t xml:space="preserve">  url: http://www.3gpp.org/ftp/Specs/archive/28_series/28.532/</w:t>
      </w:r>
    </w:p>
    <w:p w14:paraId="263669C3" w14:textId="77777777" w:rsidR="00590D8B" w:rsidRDefault="00590D8B" w:rsidP="00590D8B">
      <w:pPr>
        <w:pStyle w:val="PL"/>
      </w:pPr>
      <w:r>
        <w:t>servers:</w:t>
      </w:r>
    </w:p>
    <w:p w14:paraId="10841BA9" w14:textId="77777777" w:rsidR="00590D8B" w:rsidRDefault="00590D8B" w:rsidP="00590D8B">
      <w:pPr>
        <w:pStyle w:val="PL"/>
        <w:rPr>
          <w:ins w:id="666" w:author="scottma"/>
        </w:rPr>
      </w:pPr>
      <w:ins w:id="667" w:author="scottma">
        <w:r>
          <w:t xml:space="preserve">  - url: '{MnSRoot}/fileDataReportingMnS/{MnSLabel}/{MnSVersion}'</w:t>
        </w:r>
      </w:ins>
    </w:p>
    <w:p w14:paraId="3725D040" w14:textId="77777777" w:rsidR="00590D8B" w:rsidRDefault="00590D8B" w:rsidP="00590D8B">
      <w:pPr>
        <w:pStyle w:val="PL"/>
        <w:rPr>
          <w:del w:id="668" w:author="scottma"/>
        </w:rPr>
      </w:pPr>
      <w:del w:id="669" w:author="scottma">
        <w:r>
          <w:delText xml:space="preserve">  - url: '{MnSRoot}/fileDataReportingMnS/{MnSVersion}'</w:delText>
        </w:r>
      </w:del>
    </w:p>
    <w:p w14:paraId="40B30762" w14:textId="77777777" w:rsidR="00590D8B" w:rsidRDefault="00590D8B" w:rsidP="00590D8B">
      <w:pPr>
        <w:pStyle w:val="PL"/>
      </w:pPr>
      <w:r>
        <w:t xml:space="preserve">    variables:</w:t>
      </w:r>
    </w:p>
    <w:p w14:paraId="2F2F162A" w14:textId="77777777" w:rsidR="00590D8B" w:rsidRDefault="00590D8B" w:rsidP="00590D8B">
      <w:pPr>
        <w:pStyle w:val="PL"/>
      </w:pPr>
      <w:r>
        <w:t xml:space="preserve">      MnSRoot:</w:t>
      </w:r>
    </w:p>
    <w:p w14:paraId="3C7221C0" w14:textId="77777777" w:rsidR="00590D8B" w:rsidRDefault="00590D8B" w:rsidP="00590D8B">
      <w:pPr>
        <w:pStyle w:val="PL"/>
      </w:pPr>
      <w:r>
        <w:t xml:space="preserve">        description: See clause 4.4.3 of TS 32.158</w:t>
      </w:r>
    </w:p>
    <w:p w14:paraId="01858A16" w14:textId="77777777" w:rsidR="00590D8B" w:rsidRDefault="00590D8B" w:rsidP="00590D8B">
      <w:pPr>
        <w:pStyle w:val="PL"/>
      </w:pPr>
      <w:r>
        <w:t xml:space="preserve">        default: http://example.com/3GPPManagement</w:t>
      </w:r>
    </w:p>
    <w:p w14:paraId="7B0F1E78" w14:textId="77777777" w:rsidR="00590D8B" w:rsidRDefault="00590D8B" w:rsidP="00590D8B">
      <w:pPr>
        <w:pStyle w:val="PL"/>
        <w:rPr>
          <w:ins w:id="670" w:author="scottma"/>
        </w:rPr>
      </w:pPr>
      <w:ins w:id="671" w:author="scottma">
        <w:r>
          <w:t xml:space="preserve">      MnSLabel:</w:t>
        </w:r>
      </w:ins>
    </w:p>
    <w:p w14:paraId="0E10CF71" w14:textId="77777777" w:rsidR="00590D8B" w:rsidRDefault="00590D8B" w:rsidP="00590D8B">
      <w:pPr>
        <w:pStyle w:val="PL"/>
        <w:rPr>
          <w:ins w:id="672" w:author="scottma"/>
        </w:rPr>
      </w:pPr>
      <w:ins w:id="673" w:author="scottma">
        <w:r>
          <w:t xml:space="preserve">        description: Label of the MnS</w:t>
        </w:r>
      </w:ins>
    </w:p>
    <w:p w14:paraId="35F2EC02" w14:textId="77777777" w:rsidR="00590D8B" w:rsidRDefault="00590D8B" w:rsidP="00590D8B">
      <w:pPr>
        <w:pStyle w:val="PL"/>
        <w:rPr>
          <w:ins w:id="674" w:author="scottma"/>
        </w:rPr>
      </w:pPr>
      <w:ins w:id="675" w:author="scottma">
        <w:r>
          <w:t xml:space="preserve">        default: 3GPP</w:t>
        </w:r>
      </w:ins>
    </w:p>
    <w:p w14:paraId="4354C6EB" w14:textId="77777777" w:rsidR="00590D8B" w:rsidRDefault="00590D8B" w:rsidP="00590D8B">
      <w:pPr>
        <w:pStyle w:val="PL"/>
      </w:pPr>
      <w:r>
        <w:t xml:space="preserve">      MnSVersion:</w:t>
      </w:r>
    </w:p>
    <w:p w14:paraId="265FF612" w14:textId="77777777" w:rsidR="00590D8B" w:rsidRDefault="00590D8B" w:rsidP="00590D8B">
      <w:pPr>
        <w:pStyle w:val="PL"/>
      </w:pPr>
      <w:r>
        <w:t xml:space="preserve">        description: Version number of the OpenAPI definition</w:t>
      </w:r>
    </w:p>
    <w:p w14:paraId="4A6FDC11" w14:textId="77777777" w:rsidR="00590D8B" w:rsidRDefault="00590D8B" w:rsidP="00590D8B">
      <w:pPr>
        <w:pStyle w:val="PL"/>
      </w:pPr>
      <w:r>
        <w:t xml:space="preserve">        default: XXX</w:t>
      </w:r>
    </w:p>
    <w:p w14:paraId="405A559D" w14:textId="77777777" w:rsidR="00590D8B" w:rsidRDefault="00590D8B" w:rsidP="00590D8B">
      <w:pPr>
        <w:pStyle w:val="PL"/>
      </w:pPr>
      <w:r>
        <w:t>paths:</w:t>
      </w:r>
    </w:p>
    <w:p w14:paraId="64932EEA" w14:textId="77777777" w:rsidR="00590D8B" w:rsidRDefault="00590D8B" w:rsidP="00590D8B">
      <w:pPr>
        <w:pStyle w:val="PL"/>
      </w:pPr>
      <w:r>
        <w:t xml:space="preserve">  /files:</w:t>
      </w:r>
    </w:p>
    <w:p w14:paraId="7D7BC0C3" w14:textId="77777777" w:rsidR="00590D8B" w:rsidRDefault="00590D8B" w:rsidP="00590D8B">
      <w:pPr>
        <w:pStyle w:val="PL"/>
      </w:pPr>
      <w:r>
        <w:t xml:space="preserve">    get:</w:t>
      </w:r>
    </w:p>
    <w:p w14:paraId="0F9EFF6A" w14:textId="77777777" w:rsidR="00590D8B" w:rsidRDefault="00590D8B" w:rsidP="00590D8B">
      <w:pPr>
        <w:pStyle w:val="PL"/>
      </w:pPr>
      <w:r>
        <w:t xml:space="preserve">      summary: Read information about available files</w:t>
      </w:r>
    </w:p>
    <w:p w14:paraId="61B941AC" w14:textId="77777777" w:rsidR="00590D8B" w:rsidRDefault="00590D8B" w:rsidP="00590D8B">
      <w:pPr>
        <w:pStyle w:val="PL"/>
      </w:pPr>
      <w:r>
        <w:t xml:space="preserve">      description: &gt;-</w:t>
      </w:r>
    </w:p>
    <w:p w14:paraId="1B195E38" w14:textId="77777777" w:rsidR="00590D8B" w:rsidRDefault="00590D8B" w:rsidP="00590D8B">
      <w:pPr>
        <w:pStyle w:val="PL"/>
      </w:pPr>
      <w:r>
        <w:t xml:space="preserve">        Information about available files is read with HTTP GET. The files for</w:t>
      </w:r>
    </w:p>
    <w:p w14:paraId="3740520D" w14:textId="77777777" w:rsidR="00590D8B" w:rsidRDefault="00590D8B" w:rsidP="00590D8B">
      <w:pPr>
        <w:pStyle w:val="PL"/>
      </w:pPr>
      <w:r>
        <w:t xml:space="preserve">        which information shall be returned are identified with the path</w:t>
      </w:r>
    </w:p>
    <w:p w14:paraId="3998900B" w14:textId="77777777" w:rsidR="00590D8B" w:rsidRDefault="00590D8B" w:rsidP="00590D8B">
      <w:pPr>
        <w:pStyle w:val="PL"/>
      </w:pPr>
      <w:r>
        <w:t xml:space="preserve">        component (base resource) and the query component (fileDataType, beginTime,</w:t>
      </w:r>
    </w:p>
    <w:p w14:paraId="2CDACF3D" w14:textId="77777777" w:rsidR="00590D8B" w:rsidRDefault="00590D8B" w:rsidP="00590D8B">
      <w:pPr>
        <w:pStyle w:val="PL"/>
      </w:pPr>
      <w:r>
        <w:t xml:space="preserve">        endTime) of the URI.</w:t>
      </w:r>
    </w:p>
    <w:p w14:paraId="614D1772" w14:textId="77777777" w:rsidR="00590D8B" w:rsidRDefault="00590D8B" w:rsidP="00590D8B">
      <w:pPr>
        <w:pStyle w:val="PL"/>
      </w:pPr>
      <w:r>
        <w:t xml:space="preserve">      parameters:</w:t>
      </w:r>
    </w:p>
    <w:p w14:paraId="65896AC5" w14:textId="77777777" w:rsidR="00590D8B" w:rsidRDefault="00590D8B" w:rsidP="00590D8B">
      <w:pPr>
        <w:pStyle w:val="PL"/>
      </w:pPr>
      <w:r>
        <w:t xml:space="preserve">        - name: fileDataType</w:t>
      </w:r>
    </w:p>
    <w:p w14:paraId="63D1F928" w14:textId="77777777" w:rsidR="00590D8B" w:rsidRDefault="00590D8B" w:rsidP="00590D8B">
      <w:pPr>
        <w:pStyle w:val="PL"/>
      </w:pPr>
      <w:r>
        <w:t xml:space="preserve">          in: query</w:t>
      </w:r>
    </w:p>
    <w:p w14:paraId="09505B76" w14:textId="77777777" w:rsidR="00590D8B" w:rsidRDefault="00590D8B" w:rsidP="00590D8B">
      <w:pPr>
        <w:pStyle w:val="PL"/>
      </w:pPr>
      <w:r>
        <w:t xml:space="preserve">          description: &gt;-</w:t>
      </w:r>
    </w:p>
    <w:p w14:paraId="6AD16EDE" w14:textId="77777777" w:rsidR="00590D8B" w:rsidRDefault="00590D8B" w:rsidP="00590D8B">
      <w:pPr>
        <w:pStyle w:val="PL"/>
      </w:pPr>
      <w:r>
        <w:t xml:space="preserve">            This parameter selects files based on the file data type.</w:t>
      </w:r>
    </w:p>
    <w:p w14:paraId="7F9732E8" w14:textId="77777777" w:rsidR="00590D8B" w:rsidRDefault="00590D8B" w:rsidP="00590D8B">
      <w:pPr>
        <w:pStyle w:val="PL"/>
      </w:pPr>
      <w:r>
        <w:t xml:space="preserve">          required: true</w:t>
      </w:r>
    </w:p>
    <w:p w14:paraId="6688DCA6" w14:textId="77777777" w:rsidR="00590D8B" w:rsidRDefault="00590D8B" w:rsidP="00590D8B">
      <w:pPr>
        <w:pStyle w:val="PL"/>
      </w:pPr>
      <w:r>
        <w:t xml:space="preserve">          schema:</w:t>
      </w:r>
    </w:p>
    <w:p w14:paraId="2B85BB93" w14:textId="77777777" w:rsidR="00590D8B" w:rsidRDefault="00590D8B" w:rsidP="00590D8B">
      <w:pPr>
        <w:pStyle w:val="PL"/>
      </w:pPr>
      <w:r>
        <w:t xml:space="preserve">            $ref: '#/components/schemas/FileDataType'</w:t>
      </w:r>
    </w:p>
    <w:p w14:paraId="4479C620" w14:textId="77777777" w:rsidR="00590D8B" w:rsidRDefault="00590D8B" w:rsidP="00590D8B">
      <w:pPr>
        <w:pStyle w:val="PL"/>
      </w:pPr>
      <w:r>
        <w:t xml:space="preserve">        - name: beginTime</w:t>
      </w:r>
    </w:p>
    <w:p w14:paraId="0EB29DA8" w14:textId="77777777" w:rsidR="00590D8B" w:rsidRDefault="00590D8B" w:rsidP="00590D8B">
      <w:pPr>
        <w:pStyle w:val="PL"/>
      </w:pPr>
      <w:r>
        <w:t xml:space="preserve">          in: query</w:t>
      </w:r>
    </w:p>
    <w:p w14:paraId="7556FC50" w14:textId="77777777" w:rsidR="00590D8B" w:rsidRDefault="00590D8B" w:rsidP="00590D8B">
      <w:pPr>
        <w:pStyle w:val="PL"/>
      </w:pPr>
      <w:r>
        <w:t xml:space="preserve">          description: &gt;-</w:t>
      </w:r>
    </w:p>
    <w:p w14:paraId="251A7171" w14:textId="77777777" w:rsidR="00590D8B" w:rsidRDefault="00590D8B" w:rsidP="00590D8B">
      <w:pPr>
        <w:pStyle w:val="PL"/>
      </w:pPr>
      <w:r>
        <w:t xml:space="preserve">            This parameter selects files based on the earliest time they</w:t>
      </w:r>
    </w:p>
    <w:p w14:paraId="027EB094" w14:textId="77777777" w:rsidR="00590D8B" w:rsidRDefault="00590D8B" w:rsidP="00590D8B">
      <w:pPr>
        <w:pStyle w:val="PL"/>
      </w:pPr>
      <w:r>
        <w:t xml:space="preserve">            became available</w:t>
      </w:r>
    </w:p>
    <w:p w14:paraId="5148DDE7" w14:textId="77777777" w:rsidR="00590D8B" w:rsidRDefault="00590D8B" w:rsidP="00590D8B">
      <w:pPr>
        <w:pStyle w:val="PL"/>
      </w:pPr>
      <w:r>
        <w:t xml:space="preserve">          required: false</w:t>
      </w:r>
    </w:p>
    <w:p w14:paraId="7375D357" w14:textId="77777777" w:rsidR="00590D8B" w:rsidRDefault="00590D8B" w:rsidP="00590D8B">
      <w:pPr>
        <w:pStyle w:val="PL"/>
      </w:pPr>
      <w:r>
        <w:t xml:space="preserve">          schema:</w:t>
      </w:r>
    </w:p>
    <w:p w14:paraId="0A399B15" w14:textId="77777777" w:rsidR="00590D8B" w:rsidRDefault="00590D8B" w:rsidP="00590D8B">
      <w:pPr>
        <w:pStyle w:val="PL"/>
      </w:pPr>
      <w:r>
        <w:t xml:space="preserve">            $ref: 'TS28623_ComDefs.yaml#/components/schemas/DateTime'</w:t>
      </w:r>
    </w:p>
    <w:p w14:paraId="5EFF2C73" w14:textId="77777777" w:rsidR="00590D8B" w:rsidRDefault="00590D8B" w:rsidP="00590D8B">
      <w:pPr>
        <w:pStyle w:val="PL"/>
      </w:pPr>
      <w:r>
        <w:t xml:space="preserve">        - name: endTime</w:t>
      </w:r>
    </w:p>
    <w:p w14:paraId="7E591DFA" w14:textId="77777777" w:rsidR="00590D8B" w:rsidRDefault="00590D8B" w:rsidP="00590D8B">
      <w:pPr>
        <w:pStyle w:val="PL"/>
      </w:pPr>
      <w:r>
        <w:t xml:space="preserve">          in: query</w:t>
      </w:r>
    </w:p>
    <w:p w14:paraId="3BDFF6BB" w14:textId="77777777" w:rsidR="00590D8B" w:rsidRDefault="00590D8B" w:rsidP="00590D8B">
      <w:pPr>
        <w:pStyle w:val="PL"/>
      </w:pPr>
      <w:r>
        <w:t xml:space="preserve">          description: &gt;-</w:t>
      </w:r>
    </w:p>
    <w:p w14:paraId="1A0947F7" w14:textId="77777777" w:rsidR="00590D8B" w:rsidRDefault="00590D8B" w:rsidP="00590D8B">
      <w:pPr>
        <w:pStyle w:val="PL"/>
      </w:pPr>
      <w:r>
        <w:t xml:space="preserve">            This parameter selects files based on the latest time they</w:t>
      </w:r>
    </w:p>
    <w:p w14:paraId="711A9503" w14:textId="77777777" w:rsidR="00590D8B" w:rsidRDefault="00590D8B" w:rsidP="00590D8B">
      <w:pPr>
        <w:pStyle w:val="PL"/>
      </w:pPr>
      <w:r>
        <w:t xml:space="preserve">            became available</w:t>
      </w:r>
    </w:p>
    <w:p w14:paraId="23D37C78" w14:textId="77777777" w:rsidR="00590D8B" w:rsidRDefault="00590D8B" w:rsidP="00590D8B">
      <w:pPr>
        <w:pStyle w:val="PL"/>
      </w:pPr>
      <w:r>
        <w:t xml:space="preserve">          required: false</w:t>
      </w:r>
    </w:p>
    <w:p w14:paraId="035ABC1F" w14:textId="77777777" w:rsidR="00590D8B" w:rsidRDefault="00590D8B" w:rsidP="00590D8B">
      <w:pPr>
        <w:pStyle w:val="PL"/>
      </w:pPr>
      <w:r>
        <w:t xml:space="preserve">          schema:</w:t>
      </w:r>
    </w:p>
    <w:p w14:paraId="4AEFB166" w14:textId="77777777" w:rsidR="00590D8B" w:rsidRDefault="00590D8B" w:rsidP="00590D8B">
      <w:pPr>
        <w:pStyle w:val="PL"/>
      </w:pPr>
      <w:r>
        <w:t xml:space="preserve">            $ref: 'TS28623_ComDefs.yaml#/components/schemas/DateTime'</w:t>
      </w:r>
    </w:p>
    <w:p w14:paraId="68758279" w14:textId="77777777" w:rsidR="00590D8B" w:rsidRDefault="00590D8B" w:rsidP="00590D8B">
      <w:pPr>
        <w:pStyle w:val="PL"/>
      </w:pPr>
      <w:r>
        <w:t xml:space="preserve">      responses:</w:t>
      </w:r>
    </w:p>
    <w:p w14:paraId="7F1B55C9" w14:textId="77777777" w:rsidR="00590D8B" w:rsidRDefault="00590D8B" w:rsidP="00590D8B">
      <w:pPr>
        <w:pStyle w:val="PL"/>
      </w:pPr>
      <w:r>
        <w:t xml:space="preserve">        '200':</w:t>
      </w:r>
    </w:p>
    <w:p w14:paraId="56B70D8F" w14:textId="77777777" w:rsidR="00590D8B" w:rsidRDefault="00590D8B" w:rsidP="00590D8B">
      <w:pPr>
        <w:pStyle w:val="PL"/>
      </w:pPr>
      <w:r>
        <w:t xml:space="preserve">          description: &gt;-</w:t>
      </w:r>
    </w:p>
    <w:p w14:paraId="4790056F" w14:textId="77777777" w:rsidR="00590D8B" w:rsidRDefault="00590D8B" w:rsidP="00590D8B">
      <w:pPr>
        <w:pStyle w:val="PL"/>
      </w:pPr>
      <w:r>
        <w:t xml:space="preserve">            'Success case ("200 OK").</w:t>
      </w:r>
    </w:p>
    <w:p w14:paraId="7B2D4F08" w14:textId="77777777" w:rsidR="00590D8B" w:rsidRDefault="00590D8B" w:rsidP="00590D8B">
      <w:pPr>
        <w:pStyle w:val="PL"/>
      </w:pPr>
      <w:r>
        <w:t xml:space="preserve">            The resources identified in the request for retrieval are returned</w:t>
      </w:r>
    </w:p>
    <w:p w14:paraId="143DF2B3" w14:textId="77777777" w:rsidR="00590D8B" w:rsidRDefault="00590D8B" w:rsidP="00590D8B">
      <w:pPr>
        <w:pStyle w:val="PL"/>
      </w:pPr>
      <w:r>
        <w:t xml:space="preserve">            in the response message body.'</w:t>
      </w:r>
    </w:p>
    <w:p w14:paraId="27947C32" w14:textId="77777777" w:rsidR="00590D8B" w:rsidRDefault="00590D8B" w:rsidP="00590D8B">
      <w:pPr>
        <w:pStyle w:val="PL"/>
      </w:pPr>
      <w:r>
        <w:t xml:space="preserve">          content:</w:t>
      </w:r>
    </w:p>
    <w:p w14:paraId="066D425D" w14:textId="77777777" w:rsidR="00590D8B" w:rsidRDefault="00590D8B" w:rsidP="00590D8B">
      <w:pPr>
        <w:pStyle w:val="PL"/>
      </w:pPr>
      <w:r>
        <w:t xml:space="preserve">            application/json:</w:t>
      </w:r>
    </w:p>
    <w:p w14:paraId="2897A61B" w14:textId="77777777" w:rsidR="00590D8B" w:rsidRDefault="00590D8B" w:rsidP="00590D8B">
      <w:pPr>
        <w:pStyle w:val="PL"/>
      </w:pPr>
      <w:r>
        <w:t xml:space="preserve">              schema:</w:t>
      </w:r>
    </w:p>
    <w:p w14:paraId="5CCC15C0" w14:textId="77777777" w:rsidR="00590D8B" w:rsidRDefault="00590D8B" w:rsidP="00590D8B">
      <w:pPr>
        <w:pStyle w:val="PL"/>
      </w:pPr>
      <w:r>
        <w:t xml:space="preserve">                type: array</w:t>
      </w:r>
    </w:p>
    <w:p w14:paraId="1C6B4C94" w14:textId="77777777" w:rsidR="00590D8B" w:rsidRDefault="00590D8B" w:rsidP="00590D8B">
      <w:pPr>
        <w:pStyle w:val="PL"/>
      </w:pPr>
      <w:r>
        <w:t xml:space="preserve">                items:</w:t>
      </w:r>
    </w:p>
    <w:p w14:paraId="5B659DD5" w14:textId="77777777" w:rsidR="00590D8B" w:rsidRDefault="00590D8B" w:rsidP="00590D8B">
      <w:pPr>
        <w:pStyle w:val="PL"/>
      </w:pPr>
      <w:r>
        <w:t xml:space="preserve">                  $ref: '#/components/schemas/FileInfo'</w:t>
      </w:r>
    </w:p>
    <w:p w14:paraId="6464ECF0" w14:textId="77777777" w:rsidR="00590D8B" w:rsidRDefault="00590D8B" w:rsidP="00590D8B">
      <w:pPr>
        <w:pStyle w:val="PL"/>
      </w:pPr>
      <w:r>
        <w:t xml:space="preserve">        default:</w:t>
      </w:r>
    </w:p>
    <w:p w14:paraId="0EE296FF" w14:textId="77777777" w:rsidR="00590D8B" w:rsidRDefault="00590D8B" w:rsidP="00590D8B">
      <w:pPr>
        <w:pStyle w:val="PL"/>
      </w:pPr>
      <w:r>
        <w:t xml:space="preserve">          description: Error case.</w:t>
      </w:r>
    </w:p>
    <w:p w14:paraId="25C76604" w14:textId="77777777" w:rsidR="00590D8B" w:rsidRDefault="00590D8B" w:rsidP="00590D8B">
      <w:pPr>
        <w:pStyle w:val="PL"/>
      </w:pPr>
      <w:r>
        <w:t xml:space="preserve">          content:</w:t>
      </w:r>
    </w:p>
    <w:p w14:paraId="6DA175D3" w14:textId="77777777" w:rsidR="00590D8B" w:rsidRDefault="00590D8B" w:rsidP="00590D8B">
      <w:pPr>
        <w:pStyle w:val="PL"/>
      </w:pPr>
      <w:r>
        <w:t xml:space="preserve">            application/json:</w:t>
      </w:r>
    </w:p>
    <w:p w14:paraId="66321FB4" w14:textId="77777777" w:rsidR="00590D8B" w:rsidRDefault="00590D8B" w:rsidP="00590D8B">
      <w:pPr>
        <w:pStyle w:val="PL"/>
      </w:pPr>
      <w:r>
        <w:t xml:space="preserve">              schema:</w:t>
      </w:r>
    </w:p>
    <w:p w14:paraId="2BF72691" w14:textId="77777777" w:rsidR="00590D8B" w:rsidRDefault="00590D8B" w:rsidP="00590D8B">
      <w:pPr>
        <w:pStyle w:val="PL"/>
      </w:pPr>
      <w:r>
        <w:t xml:space="preserve">                $ref: 'TS28623_ComDefs.yaml#/components/schemas/ErrorResponse'</w:t>
      </w:r>
    </w:p>
    <w:p w14:paraId="438F4AEA" w14:textId="77777777" w:rsidR="00590D8B" w:rsidRDefault="00590D8B" w:rsidP="00590D8B">
      <w:pPr>
        <w:pStyle w:val="PL"/>
      </w:pPr>
      <w:r>
        <w:t xml:space="preserve">  /subscriptions:</w:t>
      </w:r>
    </w:p>
    <w:p w14:paraId="6B39BC5C" w14:textId="77777777" w:rsidR="00590D8B" w:rsidRDefault="00590D8B" w:rsidP="00590D8B">
      <w:pPr>
        <w:pStyle w:val="PL"/>
      </w:pPr>
      <w:r>
        <w:t xml:space="preserve">    post:</w:t>
      </w:r>
    </w:p>
    <w:p w14:paraId="20FC0EF5" w14:textId="77777777" w:rsidR="00590D8B" w:rsidRDefault="00590D8B" w:rsidP="00590D8B">
      <w:pPr>
        <w:pStyle w:val="PL"/>
      </w:pPr>
      <w:r>
        <w:t xml:space="preserve">      summary: Create a subscription</w:t>
      </w:r>
    </w:p>
    <w:p w14:paraId="00D69876" w14:textId="77777777" w:rsidR="00590D8B" w:rsidRDefault="00590D8B" w:rsidP="00590D8B">
      <w:pPr>
        <w:pStyle w:val="PL"/>
      </w:pPr>
      <w:r>
        <w:t xml:space="preserve">      description: &gt;-</w:t>
      </w:r>
    </w:p>
    <w:p w14:paraId="43A396F9" w14:textId="77777777" w:rsidR="00590D8B" w:rsidRDefault="00590D8B" w:rsidP="00590D8B">
      <w:pPr>
        <w:pStyle w:val="PL"/>
      </w:pPr>
      <w:r>
        <w:t xml:space="preserve">        To create a subscription the representation of the subscription is</w:t>
      </w:r>
    </w:p>
    <w:p w14:paraId="75E39975" w14:textId="77777777" w:rsidR="00590D8B" w:rsidRDefault="00590D8B" w:rsidP="00590D8B">
      <w:pPr>
        <w:pStyle w:val="PL"/>
      </w:pPr>
      <w:r>
        <w:t xml:space="preserve">        POSTed on the /subscriptions collection resource.</w:t>
      </w:r>
    </w:p>
    <w:p w14:paraId="3783225A" w14:textId="77777777" w:rsidR="00590D8B" w:rsidRDefault="00590D8B" w:rsidP="00590D8B">
      <w:pPr>
        <w:pStyle w:val="PL"/>
      </w:pPr>
      <w:r>
        <w:t xml:space="preserve">      requestBody:</w:t>
      </w:r>
    </w:p>
    <w:p w14:paraId="3CC9B27C" w14:textId="77777777" w:rsidR="00590D8B" w:rsidRDefault="00590D8B" w:rsidP="00590D8B">
      <w:pPr>
        <w:pStyle w:val="PL"/>
      </w:pPr>
      <w:r>
        <w:t xml:space="preserve">        required: true</w:t>
      </w:r>
    </w:p>
    <w:p w14:paraId="20D10615" w14:textId="77777777" w:rsidR="00590D8B" w:rsidRDefault="00590D8B" w:rsidP="00590D8B">
      <w:pPr>
        <w:pStyle w:val="PL"/>
      </w:pPr>
      <w:r>
        <w:t xml:space="preserve">        content:</w:t>
      </w:r>
    </w:p>
    <w:p w14:paraId="0DE30E9A" w14:textId="77777777" w:rsidR="00590D8B" w:rsidRDefault="00590D8B" w:rsidP="00590D8B">
      <w:pPr>
        <w:pStyle w:val="PL"/>
      </w:pPr>
      <w:r>
        <w:t xml:space="preserve">          application/json:</w:t>
      </w:r>
    </w:p>
    <w:p w14:paraId="5AB3DB8C" w14:textId="77777777" w:rsidR="00590D8B" w:rsidRDefault="00590D8B" w:rsidP="00590D8B">
      <w:pPr>
        <w:pStyle w:val="PL"/>
      </w:pPr>
      <w:r>
        <w:lastRenderedPageBreak/>
        <w:t xml:space="preserve">            schema:</w:t>
      </w:r>
    </w:p>
    <w:p w14:paraId="40FA6D24" w14:textId="77777777" w:rsidR="00590D8B" w:rsidRDefault="00590D8B" w:rsidP="00590D8B">
      <w:pPr>
        <w:pStyle w:val="PL"/>
      </w:pPr>
      <w:r>
        <w:t xml:space="preserve">              $ref: 'TS28532_FaultMnS.yaml#/components/schemas/Subscription'</w:t>
      </w:r>
    </w:p>
    <w:p w14:paraId="6239CB67" w14:textId="77777777" w:rsidR="00590D8B" w:rsidRDefault="00590D8B" w:rsidP="00590D8B">
      <w:pPr>
        <w:pStyle w:val="PL"/>
      </w:pPr>
      <w:r>
        <w:t xml:space="preserve">      responses:</w:t>
      </w:r>
    </w:p>
    <w:p w14:paraId="5E3D19A4" w14:textId="77777777" w:rsidR="00590D8B" w:rsidRDefault="00590D8B" w:rsidP="00590D8B">
      <w:pPr>
        <w:pStyle w:val="PL"/>
      </w:pPr>
      <w:r>
        <w:t xml:space="preserve">        '201':</w:t>
      </w:r>
    </w:p>
    <w:p w14:paraId="690D7FA5" w14:textId="77777777" w:rsidR="00590D8B" w:rsidRDefault="00590D8B" w:rsidP="00590D8B">
      <w:pPr>
        <w:pStyle w:val="PL"/>
      </w:pPr>
      <w:r>
        <w:t xml:space="preserve">          description: &gt;-</w:t>
      </w:r>
    </w:p>
    <w:p w14:paraId="45E6B954" w14:textId="77777777" w:rsidR="00590D8B" w:rsidRDefault="00590D8B" w:rsidP="00590D8B">
      <w:pPr>
        <w:pStyle w:val="PL"/>
      </w:pPr>
      <w:r>
        <w:t xml:space="preserve">            Success case ("201 Created").</w:t>
      </w:r>
    </w:p>
    <w:p w14:paraId="3F60A3EE" w14:textId="77777777" w:rsidR="00590D8B" w:rsidRDefault="00590D8B" w:rsidP="00590D8B">
      <w:pPr>
        <w:pStyle w:val="PL"/>
      </w:pPr>
      <w:r>
        <w:t xml:space="preserve">            The representation of the newly created subscription resource shall</w:t>
      </w:r>
    </w:p>
    <w:p w14:paraId="797DC82F" w14:textId="77777777" w:rsidR="00590D8B" w:rsidRDefault="00590D8B" w:rsidP="00590D8B">
      <w:pPr>
        <w:pStyle w:val="PL"/>
      </w:pPr>
      <w:r>
        <w:t xml:space="preserve">            be returned.</w:t>
      </w:r>
    </w:p>
    <w:p w14:paraId="6975B466" w14:textId="77777777" w:rsidR="00590D8B" w:rsidRDefault="00590D8B" w:rsidP="00590D8B">
      <w:pPr>
        <w:pStyle w:val="PL"/>
      </w:pPr>
      <w:r>
        <w:t xml:space="preserve">          content:</w:t>
      </w:r>
    </w:p>
    <w:p w14:paraId="63969AAC" w14:textId="77777777" w:rsidR="00590D8B" w:rsidRDefault="00590D8B" w:rsidP="00590D8B">
      <w:pPr>
        <w:pStyle w:val="PL"/>
      </w:pPr>
      <w:r>
        <w:t xml:space="preserve">            application/json:</w:t>
      </w:r>
    </w:p>
    <w:p w14:paraId="23B8AEB9" w14:textId="77777777" w:rsidR="00590D8B" w:rsidRDefault="00590D8B" w:rsidP="00590D8B">
      <w:pPr>
        <w:pStyle w:val="PL"/>
      </w:pPr>
      <w:r>
        <w:t xml:space="preserve">              schema:</w:t>
      </w:r>
    </w:p>
    <w:p w14:paraId="7F13BACE" w14:textId="77777777" w:rsidR="00590D8B" w:rsidRDefault="00590D8B" w:rsidP="00590D8B">
      <w:pPr>
        <w:pStyle w:val="PL"/>
      </w:pPr>
      <w:r>
        <w:t xml:space="preserve">                $ref: 'TS28532_FaultMnS.yaml#/components/schemas/Subscription'</w:t>
      </w:r>
    </w:p>
    <w:p w14:paraId="32F27B9B" w14:textId="77777777" w:rsidR="00590D8B" w:rsidRDefault="00590D8B" w:rsidP="00590D8B">
      <w:pPr>
        <w:pStyle w:val="PL"/>
      </w:pPr>
      <w:r>
        <w:t xml:space="preserve">          headers:</w:t>
      </w:r>
    </w:p>
    <w:p w14:paraId="1B7CAC12" w14:textId="77777777" w:rsidR="00590D8B" w:rsidRDefault="00590D8B" w:rsidP="00590D8B">
      <w:pPr>
        <w:pStyle w:val="PL"/>
      </w:pPr>
      <w:r>
        <w:t xml:space="preserve">            Location:</w:t>
      </w:r>
    </w:p>
    <w:p w14:paraId="18E20250" w14:textId="77777777" w:rsidR="00590D8B" w:rsidRDefault="00590D8B" w:rsidP="00590D8B">
      <w:pPr>
        <w:pStyle w:val="PL"/>
      </w:pPr>
      <w:r>
        <w:t xml:space="preserve">              description: URI of the newly created subscription resource</w:t>
      </w:r>
    </w:p>
    <w:p w14:paraId="317F6D63" w14:textId="77777777" w:rsidR="00590D8B" w:rsidRDefault="00590D8B" w:rsidP="00590D8B">
      <w:pPr>
        <w:pStyle w:val="PL"/>
      </w:pPr>
      <w:r>
        <w:t xml:space="preserve">              required: true</w:t>
      </w:r>
    </w:p>
    <w:p w14:paraId="00943CE5" w14:textId="77777777" w:rsidR="00590D8B" w:rsidRDefault="00590D8B" w:rsidP="00590D8B">
      <w:pPr>
        <w:pStyle w:val="PL"/>
      </w:pPr>
      <w:r>
        <w:t xml:space="preserve">              schema:</w:t>
      </w:r>
    </w:p>
    <w:p w14:paraId="51F0CD12" w14:textId="77777777" w:rsidR="00590D8B" w:rsidRDefault="00590D8B" w:rsidP="00590D8B">
      <w:pPr>
        <w:pStyle w:val="PL"/>
      </w:pPr>
      <w:r>
        <w:t xml:space="preserve">                type: string</w:t>
      </w:r>
    </w:p>
    <w:p w14:paraId="1DF80801" w14:textId="77777777" w:rsidR="00590D8B" w:rsidRDefault="00590D8B" w:rsidP="00590D8B">
      <w:pPr>
        <w:pStyle w:val="PL"/>
      </w:pPr>
      <w:r>
        <w:t xml:space="preserve">        default:</w:t>
      </w:r>
    </w:p>
    <w:p w14:paraId="4F57D2D9" w14:textId="77777777" w:rsidR="00590D8B" w:rsidRDefault="00590D8B" w:rsidP="00590D8B">
      <w:pPr>
        <w:pStyle w:val="PL"/>
      </w:pPr>
      <w:r>
        <w:t xml:space="preserve">          description: Error case.</w:t>
      </w:r>
    </w:p>
    <w:p w14:paraId="7740A96B" w14:textId="77777777" w:rsidR="00590D8B" w:rsidRDefault="00590D8B" w:rsidP="00590D8B">
      <w:pPr>
        <w:pStyle w:val="PL"/>
      </w:pPr>
      <w:r>
        <w:t xml:space="preserve">          content:</w:t>
      </w:r>
    </w:p>
    <w:p w14:paraId="06B05EDE" w14:textId="77777777" w:rsidR="00590D8B" w:rsidRDefault="00590D8B" w:rsidP="00590D8B">
      <w:pPr>
        <w:pStyle w:val="PL"/>
      </w:pPr>
      <w:r>
        <w:t xml:space="preserve">            application/json:</w:t>
      </w:r>
    </w:p>
    <w:p w14:paraId="37341AD4" w14:textId="77777777" w:rsidR="00590D8B" w:rsidRDefault="00590D8B" w:rsidP="00590D8B">
      <w:pPr>
        <w:pStyle w:val="PL"/>
      </w:pPr>
      <w:r>
        <w:t xml:space="preserve">              schema:</w:t>
      </w:r>
    </w:p>
    <w:p w14:paraId="64F608FC" w14:textId="77777777" w:rsidR="00590D8B" w:rsidRDefault="00590D8B" w:rsidP="00590D8B">
      <w:pPr>
        <w:pStyle w:val="PL"/>
      </w:pPr>
      <w:r>
        <w:t xml:space="preserve">                $ref: 'TS28623_ComDefs.yaml#/components/schemas/ErrorResponse'</w:t>
      </w:r>
    </w:p>
    <w:p w14:paraId="4DC3A0CF" w14:textId="77777777" w:rsidR="00590D8B" w:rsidRDefault="00590D8B" w:rsidP="00590D8B">
      <w:pPr>
        <w:pStyle w:val="PL"/>
      </w:pPr>
      <w:r>
        <w:t xml:space="preserve">      callbacks:</w:t>
      </w:r>
    </w:p>
    <w:p w14:paraId="64FD094D" w14:textId="77777777" w:rsidR="00590D8B" w:rsidRDefault="00590D8B" w:rsidP="00590D8B">
      <w:pPr>
        <w:pStyle w:val="PL"/>
      </w:pPr>
      <w:r>
        <w:t xml:space="preserve">        notifyFileReady:</w:t>
      </w:r>
    </w:p>
    <w:p w14:paraId="5A5AC296" w14:textId="77777777" w:rsidR="00590D8B" w:rsidRDefault="00590D8B" w:rsidP="00590D8B">
      <w:pPr>
        <w:pStyle w:val="PL"/>
      </w:pPr>
      <w:r>
        <w:t xml:space="preserve">          '{request.body#/consumerReference}':</w:t>
      </w:r>
    </w:p>
    <w:p w14:paraId="66E7D8BF" w14:textId="77777777" w:rsidR="00590D8B" w:rsidRDefault="00590D8B" w:rsidP="00590D8B">
      <w:pPr>
        <w:pStyle w:val="PL"/>
      </w:pPr>
      <w:r>
        <w:t xml:space="preserve">            post:</w:t>
      </w:r>
    </w:p>
    <w:p w14:paraId="6772F293" w14:textId="77777777" w:rsidR="00590D8B" w:rsidRDefault="00590D8B" w:rsidP="00590D8B">
      <w:pPr>
        <w:pStyle w:val="PL"/>
      </w:pPr>
      <w:r>
        <w:t xml:space="preserve">              requestBody:</w:t>
      </w:r>
    </w:p>
    <w:p w14:paraId="3FD0CD6A" w14:textId="77777777" w:rsidR="00590D8B" w:rsidRDefault="00590D8B" w:rsidP="00590D8B">
      <w:pPr>
        <w:pStyle w:val="PL"/>
      </w:pPr>
      <w:r>
        <w:t xml:space="preserve">                required: true</w:t>
      </w:r>
    </w:p>
    <w:p w14:paraId="48653772" w14:textId="77777777" w:rsidR="00590D8B" w:rsidRDefault="00590D8B" w:rsidP="00590D8B">
      <w:pPr>
        <w:pStyle w:val="PL"/>
      </w:pPr>
      <w:r>
        <w:t xml:space="preserve">                content:</w:t>
      </w:r>
    </w:p>
    <w:p w14:paraId="6E0CE561" w14:textId="77777777" w:rsidR="00590D8B" w:rsidRDefault="00590D8B" w:rsidP="00590D8B">
      <w:pPr>
        <w:pStyle w:val="PL"/>
      </w:pPr>
      <w:r>
        <w:t xml:space="preserve">                  application/json:</w:t>
      </w:r>
    </w:p>
    <w:p w14:paraId="7FC8B9B0" w14:textId="77777777" w:rsidR="00590D8B" w:rsidRDefault="00590D8B" w:rsidP="00590D8B">
      <w:pPr>
        <w:pStyle w:val="PL"/>
      </w:pPr>
      <w:r>
        <w:t xml:space="preserve">                    schema:</w:t>
      </w:r>
    </w:p>
    <w:p w14:paraId="52889417" w14:textId="77777777" w:rsidR="00590D8B" w:rsidRDefault="00590D8B" w:rsidP="00590D8B">
      <w:pPr>
        <w:pStyle w:val="PL"/>
      </w:pPr>
      <w:r>
        <w:t xml:space="preserve">                      $ref: '#/components/schemas/NotifyFileReady'</w:t>
      </w:r>
    </w:p>
    <w:p w14:paraId="5CA619A2" w14:textId="77777777" w:rsidR="00590D8B" w:rsidRDefault="00590D8B" w:rsidP="00590D8B">
      <w:pPr>
        <w:pStyle w:val="PL"/>
      </w:pPr>
      <w:r>
        <w:t xml:space="preserve">              responses:</w:t>
      </w:r>
    </w:p>
    <w:p w14:paraId="6B324F8A" w14:textId="77777777" w:rsidR="00590D8B" w:rsidRDefault="00590D8B" w:rsidP="00590D8B">
      <w:pPr>
        <w:pStyle w:val="PL"/>
      </w:pPr>
      <w:r>
        <w:t xml:space="preserve">                '204':</w:t>
      </w:r>
    </w:p>
    <w:p w14:paraId="04224C5C" w14:textId="77777777" w:rsidR="00590D8B" w:rsidRDefault="00590D8B" w:rsidP="00590D8B">
      <w:pPr>
        <w:pStyle w:val="PL"/>
      </w:pPr>
      <w:r>
        <w:t xml:space="preserve">                  description: &gt;-</w:t>
      </w:r>
    </w:p>
    <w:p w14:paraId="32D81634" w14:textId="77777777" w:rsidR="00590D8B" w:rsidRDefault="00590D8B" w:rsidP="00590D8B">
      <w:pPr>
        <w:pStyle w:val="PL"/>
      </w:pPr>
      <w:r>
        <w:t xml:space="preserve">                    Success case ("204 No Content").</w:t>
      </w:r>
    </w:p>
    <w:p w14:paraId="26D885E2" w14:textId="77777777" w:rsidR="00590D8B" w:rsidRDefault="00590D8B" w:rsidP="00590D8B">
      <w:pPr>
        <w:pStyle w:val="PL"/>
      </w:pPr>
      <w:r>
        <w:t xml:space="preserve">                    The notification is successfully delivered. The response message</w:t>
      </w:r>
    </w:p>
    <w:p w14:paraId="5B950365" w14:textId="77777777" w:rsidR="00590D8B" w:rsidRDefault="00590D8B" w:rsidP="00590D8B">
      <w:pPr>
        <w:pStyle w:val="PL"/>
      </w:pPr>
      <w:r>
        <w:t xml:space="preserve">                    body is absent.</w:t>
      </w:r>
    </w:p>
    <w:p w14:paraId="7EB020CA" w14:textId="77777777" w:rsidR="00590D8B" w:rsidRDefault="00590D8B" w:rsidP="00590D8B">
      <w:pPr>
        <w:pStyle w:val="PL"/>
      </w:pPr>
      <w:r>
        <w:t xml:space="preserve">                default:</w:t>
      </w:r>
    </w:p>
    <w:p w14:paraId="45E6E330" w14:textId="77777777" w:rsidR="00590D8B" w:rsidRDefault="00590D8B" w:rsidP="00590D8B">
      <w:pPr>
        <w:pStyle w:val="PL"/>
      </w:pPr>
      <w:r>
        <w:t xml:space="preserve">                  description: Error case.</w:t>
      </w:r>
    </w:p>
    <w:p w14:paraId="45A68161" w14:textId="77777777" w:rsidR="00590D8B" w:rsidRDefault="00590D8B" w:rsidP="00590D8B">
      <w:pPr>
        <w:pStyle w:val="PL"/>
      </w:pPr>
      <w:r>
        <w:t xml:space="preserve">                  content:</w:t>
      </w:r>
    </w:p>
    <w:p w14:paraId="1FBE3105" w14:textId="77777777" w:rsidR="00590D8B" w:rsidRDefault="00590D8B" w:rsidP="00590D8B">
      <w:pPr>
        <w:pStyle w:val="PL"/>
      </w:pPr>
      <w:r>
        <w:t xml:space="preserve">                    application/json:</w:t>
      </w:r>
    </w:p>
    <w:p w14:paraId="5E6B4AEE" w14:textId="77777777" w:rsidR="00590D8B" w:rsidRDefault="00590D8B" w:rsidP="00590D8B">
      <w:pPr>
        <w:pStyle w:val="PL"/>
      </w:pPr>
      <w:r>
        <w:t xml:space="preserve">                      schema:</w:t>
      </w:r>
    </w:p>
    <w:p w14:paraId="55267C8D" w14:textId="77777777" w:rsidR="00590D8B" w:rsidRDefault="00590D8B" w:rsidP="00590D8B">
      <w:pPr>
        <w:pStyle w:val="PL"/>
      </w:pPr>
      <w:r>
        <w:t xml:space="preserve">                        $ref: 'TS28623_ComDefs.yaml#/components/schemas/ErrorResponse'</w:t>
      </w:r>
    </w:p>
    <w:p w14:paraId="4085233C" w14:textId="77777777" w:rsidR="00590D8B" w:rsidRDefault="00590D8B" w:rsidP="00590D8B">
      <w:pPr>
        <w:pStyle w:val="PL"/>
      </w:pPr>
      <w:r>
        <w:t xml:space="preserve">        notifyFilePreparationError:</w:t>
      </w:r>
    </w:p>
    <w:p w14:paraId="4EA591DB" w14:textId="77777777" w:rsidR="00590D8B" w:rsidRDefault="00590D8B" w:rsidP="00590D8B">
      <w:pPr>
        <w:pStyle w:val="PL"/>
      </w:pPr>
      <w:r>
        <w:t xml:space="preserve">          '{request.body#/consumerReference}':</w:t>
      </w:r>
    </w:p>
    <w:p w14:paraId="40D96F53" w14:textId="77777777" w:rsidR="00590D8B" w:rsidRDefault="00590D8B" w:rsidP="00590D8B">
      <w:pPr>
        <w:pStyle w:val="PL"/>
      </w:pPr>
      <w:r>
        <w:t xml:space="preserve">            post:</w:t>
      </w:r>
    </w:p>
    <w:p w14:paraId="7090AB26" w14:textId="77777777" w:rsidR="00590D8B" w:rsidRDefault="00590D8B" w:rsidP="00590D8B">
      <w:pPr>
        <w:pStyle w:val="PL"/>
      </w:pPr>
      <w:r>
        <w:t xml:space="preserve">              requestBody:</w:t>
      </w:r>
    </w:p>
    <w:p w14:paraId="7902D580" w14:textId="77777777" w:rsidR="00590D8B" w:rsidRDefault="00590D8B" w:rsidP="00590D8B">
      <w:pPr>
        <w:pStyle w:val="PL"/>
      </w:pPr>
      <w:r>
        <w:t xml:space="preserve">                required: true</w:t>
      </w:r>
    </w:p>
    <w:p w14:paraId="7CC583B6" w14:textId="77777777" w:rsidR="00590D8B" w:rsidRDefault="00590D8B" w:rsidP="00590D8B">
      <w:pPr>
        <w:pStyle w:val="PL"/>
      </w:pPr>
      <w:r>
        <w:t xml:space="preserve">                content:</w:t>
      </w:r>
    </w:p>
    <w:p w14:paraId="405AD2D4" w14:textId="77777777" w:rsidR="00590D8B" w:rsidRDefault="00590D8B" w:rsidP="00590D8B">
      <w:pPr>
        <w:pStyle w:val="PL"/>
      </w:pPr>
      <w:r>
        <w:t xml:space="preserve">                  application/json:</w:t>
      </w:r>
    </w:p>
    <w:p w14:paraId="7756F6A3" w14:textId="77777777" w:rsidR="00590D8B" w:rsidRDefault="00590D8B" w:rsidP="00590D8B">
      <w:pPr>
        <w:pStyle w:val="PL"/>
      </w:pPr>
      <w:r>
        <w:t xml:space="preserve">                    schema:</w:t>
      </w:r>
    </w:p>
    <w:p w14:paraId="5E40D36F" w14:textId="77777777" w:rsidR="00590D8B" w:rsidRDefault="00590D8B" w:rsidP="00590D8B">
      <w:pPr>
        <w:pStyle w:val="PL"/>
      </w:pPr>
      <w:r>
        <w:t xml:space="preserve">                      $ref: '#/components/schemas/NotifyFilePreparationError'</w:t>
      </w:r>
    </w:p>
    <w:p w14:paraId="77FC2BDA" w14:textId="77777777" w:rsidR="00590D8B" w:rsidRDefault="00590D8B" w:rsidP="00590D8B">
      <w:pPr>
        <w:pStyle w:val="PL"/>
      </w:pPr>
      <w:r>
        <w:t xml:space="preserve">              responses:</w:t>
      </w:r>
    </w:p>
    <w:p w14:paraId="202B44EE" w14:textId="77777777" w:rsidR="00590D8B" w:rsidRDefault="00590D8B" w:rsidP="00590D8B">
      <w:pPr>
        <w:pStyle w:val="PL"/>
      </w:pPr>
      <w:r>
        <w:t xml:space="preserve">                '204':</w:t>
      </w:r>
    </w:p>
    <w:p w14:paraId="37002651" w14:textId="77777777" w:rsidR="00590D8B" w:rsidRDefault="00590D8B" w:rsidP="00590D8B">
      <w:pPr>
        <w:pStyle w:val="PL"/>
      </w:pPr>
      <w:r>
        <w:t xml:space="preserve">                  description: &gt;-</w:t>
      </w:r>
    </w:p>
    <w:p w14:paraId="1BCAD2AF" w14:textId="77777777" w:rsidR="00590D8B" w:rsidRDefault="00590D8B" w:rsidP="00590D8B">
      <w:pPr>
        <w:pStyle w:val="PL"/>
      </w:pPr>
      <w:r>
        <w:t xml:space="preserve">                    Success case ("204 No Content").</w:t>
      </w:r>
    </w:p>
    <w:p w14:paraId="4F015492" w14:textId="77777777" w:rsidR="00590D8B" w:rsidRDefault="00590D8B" w:rsidP="00590D8B">
      <w:pPr>
        <w:pStyle w:val="PL"/>
      </w:pPr>
      <w:r>
        <w:t xml:space="preserve">                    The notification is successfully delivered. The response message</w:t>
      </w:r>
    </w:p>
    <w:p w14:paraId="01164C72" w14:textId="77777777" w:rsidR="00590D8B" w:rsidRDefault="00590D8B" w:rsidP="00590D8B">
      <w:pPr>
        <w:pStyle w:val="PL"/>
      </w:pPr>
      <w:r>
        <w:t xml:space="preserve">                    body is absent.</w:t>
      </w:r>
    </w:p>
    <w:p w14:paraId="4F7F5800" w14:textId="77777777" w:rsidR="00590D8B" w:rsidRDefault="00590D8B" w:rsidP="00590D8B">
      <w:pPr>
        <w:pStyle w:val="PL"/>
      </w:pPr>
      <w:r>
        <w:t xml:space="preserve">                default:</w:t>
      </w:r>
    </w:p>
    <w:p w14:paraId="635FE6BE" w14:textId="77777777" w:rsidR="00590D8B" w:rsidRDefault="00590D8B" w:rsidP="00590D8B">
      <w:pPr>
        <w:pStyle w:val="PL"/>
      </w:pPr>
      <w:r>
        <w:t xml:space="preserve">                  description: Error case.</w:t>
      </w:r>
    </w:p>
    <w:p w14:paraId="7123FE28" w14:textId="77777777" w:rsidR="00590D8B" w:rsidRDefault="00590D8B" w:rsidP="00590D8B">
      <w:pPr>
        <w:pStyle w:val="PL"/>
      </w:pPr>
      <w:r>
        <w:t xml:space="preserve">                  content:</w:t>
      </w:r>
    </w:p>
    <w:p w14:paraId="0CDA3D65" w14:textId="77777777" w:rsidR="00590D8B" w:rsidRDefault="00590D8B" w:rsidP="00590D8B">
      <w:pPr>
        <w:pStyle w:val="PL"/>
      </w:pPr>
      <w:r>
        <w:t xml:space="preserve">                    application/json:</w:t>
      </w:r>
    </w:p>
    <w:p w14:paraId="2B71FEB8" w14:textId="77777777" w:rsidR="00590D8B" w:rsidRDefault="00590D8B" w:rsidP="00590D8B">
      <w:pPr>
        <w:pStyle w:val="PL"/>
      </w:pPr>
      <w:r>
        <w:t xml:space="preserve">                      schema:</w:t>
      </w:r>
    </w:p>
    <w:p w14:paraId="4F45A711" w14:textId="77777777" w:rsidR="00590D8B" w:rsidRDefault="00590D8B" w:rsidP="00590D8B">
      <w:pPr>
        <w:pStyle w:val="PL"/>
      </w:pPr>
      <w:r>
        <w:t xml:space="preserve">                        $ref: 'TS28623_ComDefs.yaml#/components/schemas/ErrorResponse'</w:t>
      </w:r>
    </w:p>
    <w:p w14:paraId="3E27294B" w14:textId="77777777" w:rsidR="00590D8B" w:rsidRDefault="00590D8B" w:rsidP="00590D8B">
      <w:pPr>
        <w:pStyle w:val="PL"/>
      </w:pPr>
      <w:r>
        <w:t xml:space="preserve">  /subscriptions/{subscriptionId}:</w:t>
      </w:r>
    </w:p>
    <w:p w14:paraId="7F67EE38" w14:textId="77777777" w:rsidR="00590D8B" w:rsidRDefault="00590D8B" w:rsidP="00590D8B">
      <w:pPr>
        <w:pStyle w:val="PL"/>
      </w:pPr>
      <w:r>
        <w:t xml:space="preserve">    delete:</w:t>
      </w:r>
    </w:p>
    <w:p w14:paraId="512AE197" w14:textId="77777777" w:rsidR="00590D8B" w:rsidRDefault="00590D8B" w:rsidP="00590D8B">
      <w:pPr>
        <w:pStyle w:val="PL"/>
      </w:pPr>
      <w:r>
        <w:t xml:space="preserve">      summary: Delete a subscription</w:t>
      </w:r>
    </w:p>
    <w:p w14:paraId="751D3272" w14:textId="77777777" w:rsidR="00590D8B" w:rsidRDefault="00590D8B" w:rsidP="00590D8B">
      <w:pPr>
        <w:pStyle w:val="PL"/>
      </w:pPr>
      <w:r>
        <w:t xml:space="preserve">      description: &gt;-</w:t>
      </w:r>
    </w:p>
    <w:p w14:paraId="7C254263" w14:textId="77777777" w:rsidR="00590D8B" w:rsidRDefault="00590D8B" w:rsidP="00590D8B">
      <w:pPr>
        <w:pStyle w:val="PL"/>
      </w:pPr>
      <w:r>
        <w:t xml:space="preserve">        The subscription is deleted by deleting the corresponding subscription</w:t>
      </w:r>
    </w:p>
    <w:p w14:paraId="3C70BD49" w14:textId="77777777" w:rsidR="00590D8B" w:rsidRDefault="00590D8B" w:rsidP="00590D8B">
      <w:pPr>
        <w:pStyle w:val="PL"/>
      </w:pPr>
      <w:r>
        <w:t xml:space="preserve">        resource. The resource to be deleted is identified with the path</w:t>
      </w:r>
    </w:p>
    <w:p w14:paraId="4C1A73F5" w14:textId="77777777" w:rsidR="00590D8B" w:rsidRDefault="00590D8B" w:rsidP="00590D8B">
      <w:pPr>
        <w:pStyle w:val="PL"/>
      </w:pPr>
      <w:r>
        <w:t xml:space="preserve">        component of the URI.</w:t>
      </w:r>
    </w:p>
    <w:p w14:paraId="2DDF610F" w14:textId="77777777" w:rsidR="00590D8B" w:rsidRDefault="00590D8B" w:rsidP="00590D8B">
      <w:pPr>
        <w:pStyle w:val="PL"/>
      </w:pPr>
      <w:r>
        <w:t xml:space="preserve">      parameters:</w:t>
      </w:r>
    </w:p>
    <w:p w14:paraId="6D9B5B3B" w14:textId="77777777" w:rsidR="00590D8B" w:rsidRDefault="00590D8B" w:rsidP="00590D8B">
      <w:pPr>
        <w:pStyle w:val="PL"/>
      </w:pPr>
      <w:r>
        <w:t xml:space="preserve">        - name: subscriptionId</w:t>
      </w:r>
    </w:p>
    <w:p w14:paraId="7C07DE04" w14:textId="77777777" w:rsidR="00590D8B" w:rsidRDefault="00590D8B" w:rsidP="00590D8B">
      <w:pPr>
        <w:pStyle w:val="PL"/>
      </w:pPr>
      <w:r>
        <w:t xml:space="preserve">          in: path</w:t>
      </w:r>
    </w:p>
    <w:p w14:paraId="54DD3BC2" w14:textId="77777777" w:rsidR="00590D8B" w:rsidRDefault="00590D8B" w:rsidP="00590D8B">
      <w:pPr>
        <w:pStyle w:val="PL"/>
      </w:pPr>
      <w:r>
        <w:t xml:space="preserve">          description: Identifies the subscription to be deleted.</w:t>
      </w:r>
    </w:p>
    <w:p w14:paraId="464A6881" w14:textId="77777777" w:rsidR="00590D8B" w:rsidRDefault="00590D8B" w:rsidP="00590D8B">
      <w:pPr>
        <w:pStyle w:val="PL"/>
      </w:pPr>
      <w:r>
        <w:lastRenderedPageBreak/>
        <w:t xml:space="preserve">          required: true</w:t>
      </w:r>
    </w:p>
    <w:p w14:paraId="2F97ED56" w14:textId="77777777" w:rsidR="00590D8B" w:rsidRDefault="00590D8B" w:rsidP="00590D8B">
      <w:pPr>
        <w:pStyle w:val="PL"/>
      </w:pPr>
      <w:r>
        <w:t xml:space="preserve">          schema:</w:t>
      </w:r>
    </w:p>
    <w:p w14:paraId="7278D93A" w14:textId="77777777" w:rsidR="00590D8B" w:rsidRDefault="00590D8B" w:rsidP="00590D8B">
      <w:pPr>
        <w:pStyle w:val="PL"/>
      </w:pPr>
      <w:r>
        <w:t xml:space="preserve">            type: string</w:t>
      </w:r>
    </w:p>
    <w:p w14:paraId="21326FDF" w14:textId="77777777" w:rsidR="00590D8B" w:rsidRDefault="00590D8B" w:rsidP="00590D8B">
      <w:pPr>
        <w:pStyle w:val="PL"/>
      </w:pPr>
      <w:r>
        <w:t xml:space="preserve">      responses:</w:t>
      </w:r>
    </w:p>
    <w:p w14:paraId="26FA83C6" w14:textId="77777777" w:rsidR="00590D8B" w:rsidRDefault="00590D8B" w:rsidP="00590D8B">
      <w:pPr>
        <w:pStyle w:val="PL"/>
      </w:pPr>
      <w:r>
        <w:t xml:space="preserve">        '204':</w:t>
      </w:r>
    </w:p>
    <w:p w14:paraId="739DFA86" w14:textId="77777777" w:rsidR="00590D8B" w:rsidRDefault="00590D8B" w:rsidP="00590D8B">
      <w:pPr>
        <w:pStyle w:val="PL"/>
      </w:pPr>
      <w:r>
        <w:t xml:space="preserve">          description: &gt;-</w:t>
      </w:r>
    </w:p>
    <w:p w14:paraId="0EA0DE58" w14:textId="77777777" w:rsidR="00590D8B" w:rsidRDefault="00590D8B" w:rsidP="00590D8B">
      <w:pPr>
        <w:pStyle w:val="PL"/>
      </w:pPr>
      <w:r>
        <w:t xml:space="preserve">            Success case ("204 No Content").</w:t>
      </w:r>
    </w:p>
    <w:p w14:paraId="4C7E8C97" w14:textId="77777777" w:rsidR="00590D8B" w:rsidRDefault="00590D8B" w:rsidP="00590D8B">
      <w:pPr>
        <w:pStyle w:val="PL"/>
      </w:pPr>
      <w:r>
        <w:t xml:space="preserve">            The subscription resource has been deleted. The response message body</w:t>
      </w:r>
    </w:p>
    <w:p w14:paraId="2DE466A8" w14:textId="77777777" w:rsidR="00590D8B" w:rsidRDefault="00590D8B" w:rsidP="00590D8B">
      <w:pPr>
        <w:pStyle w:val="PL"/>
      </w:pPr>
      <w:r>
        <w:t xml:space="preserve">            is absent.</w:t>
      </w:r>
    </w:p>
    <w:p w14:paraId="2E4300CA" w14:textId="77777777" w:rsidR="00590D8B" w:rsidRDefault="00590D8B" w:rsidP="00590D8B">
      <w:pPr>
        <w:pStyle w:val="PL"/>
      </w:pPr>
      <w:r>
        <w:t xml:space="preserve">        default:</w:t>
      </w:r>
    </w:p>
    <w:p w14:paraId="5B822357" w14:textId="77777777" w:rsidR="00590D8B" w:rsidRDefault="00590D8B" w:rsidP="00590D8B">
      <w:pPr>
        <w:pStyle w:val="PL"/>
      </w:pPr>
      <w:r>
        <w:t xml:space="preserve">          description: Error case.</w:t>
      </w:r>
    </w:p>
    <w:p w14:paraId="2A92B845" w14:textId="77777777" w:rsidR="00590D8B" w:rsidRDefault="00590D8B" w:rsidP="00590D8B">
      <w:pPr>
        <w:pStyle w:val="PL"/>
      </w:pPr>
      <w:r>
        <w:t xml:space="preserve">          content:</w:t>
      </w:r>
    </w:p>
    <w:p w14:paraId="59B3E59D" w14:textId="77777777" w:rsidR="00590D8B" w:rsidRDefault="00590D8B" w:rsidP="00590D8B">
      <w:pPr>
        <w:pStyle w:val="PL"/>
      </w:pPr>
      <w:r>
        <w:t xml:space="preserve">            application/json:</w:t>
      </w:r>
    </w:p>
    <w:p w14:paraId="657C9ADD" w14:textId="77777777" w:rsidR="00590D8B" w:rsidRDefault="00590D8B" w:rsidP="00590D8B">
      <w:pPr>
        <w:pStyle w:val="PL"/>
      </w:pPr>
      <w:r>
        <w:t xml:space="preserve">              schema:</w:t>
      </w:r>
    </w:p>
    <w:p w14:paraId="784E0086" w14:textId="77777777" w:rsidR="00590D8B" w:rsidRDefault="00590D8B" w:rsidP="00590D8B">
      <w:pPr>
        <w:pStyle w:val="PL"/>
      </w:pPr>
      <w:r>
        <w:t xml:space="preserve">                $ref: 'TS28623_ComDefs.yaml#/components/schemas/ErrorResponse'</w:t>
      </w:r>
    </w:p>
    <w:p w14:paraId="637718A0" w14:textId="77777777" w:rsidR="00590D8B" w:rsidRDefault="00590D8B" w:rsidP="00590D8B">
      <w:pPr>
        <w:pStyle w:val="PL"/>
      </w:pPr>
      <w:r>
        <w:t>components:</w:t>
      </w:r>
    </w:p>
    <w:p w14:paraId="6AF8AD61" w14:textId="77777777" w:rsidR="00590D8B" w:rsidRDefault="00590D8B" w:rsidP="00590D8B">
      <w:pPr>
        <w:pStyle w:val="PL"/>
      </w:pPr>
      <w:r>
        <w:t xml:space="preserve">  schemas:</w:t>
      </w:r>
    </w:p>
    <w:p w14:paraId="61205AB9" w14:textId="77777777" w:rsidR="00590D8B" w:rsidRDefault="00590D8B" w:rsidP="00590D8B">
      <w:pPr>
        <w:pStyle w:val="PL"/>
      </w:pPr>
      <w:r>
        <w:t xml:space="preserve">    FileDataType:</w:t>
      </w:r>
    </w:p>
    <w:p w14:paraId="3145480B" w14:textId="77777777" w:rsidR="00590D8B" w:rsidRDefault="00590D8B" w:rsidP="00590D8B">
      <w:pPr>
        <w:pStyle w:val="PL"/>
      </w:pPr>
      <w:r>
        <w:t xml:space="preserve">      type: string</w:t>
      </w:r>
    </w:p>
    <w:p w14:paraId="49E9A9DC" w14:textId="77777777" w:rsidR="00590D8B" w:rsidRDefault="00590D8B" w:rsidP="00590D8B">
      <w:pPr>
        <w:pStyle w:val="PL"/>
      </w:pPr>
      <w:r>
        <w:t xml:space="preserve">      enum:</w:t>
      </w:r>
    </w:p>
    <w:p w14:paraId="24262AED" w14:textId="77777777" w:rsidR="00590D8B" w:rsidRDefault="00590D8B" w:rsidP="00590D8B">
      <w:pPr>
        <w:pStyle w:val="PL"/>
      </w:pPr>
      <w:r>
        <w:t xml:space="preserve">        - Performance</w:t>
      </w:r>
    </w:p>
    <w:p w14:paraId="67497CF1" w14:textId="77777777" w:rsidR="00590D8B" w:rsidRDefault="00590D8B" w:rsidP="00590D8B">
      <w:pPr>
        <w:pStyle w:val="PL"/>
      </w:pPr>
      <w:r>
        <w:t xml:space="preserve">        - Trace</w:t>
      </w:r>
    </w:p>
    <w:p w14:paraId="094B2842" w14:textId="77777777" w:rsidR="00590D8B" w:rsidRDefault="00590D8B" w:rsidP="00590D8B">
      <w:pPr>
        <w:pStyle w:val="PL"/>
      </w:pPr>
      <w:r>
        <w:t xml:space="preserve">        - Analytics</w:t>
      </w:r>
    </w:p>
    <w:p w14:paraId="23542560" w14:textId="77777777" w:rsidR="00590D8B" w:rsidRDefault="00590D8B" w:rsidP="00590D8B">
      <w:pPr>
        <w:pStyle w:val="PL"/>
      </w:pPr>
      <w:r>
        <w:t xml:space="preserve">        - Proprietary</w:t>
      </w:r>
    </w:p>
    <w:p w14:paraId="6E2A8C98" w14:textId="77777777" w:rsidR="00590D8B" w:rsidRDefault="00590D8B" w:rsidP="00590D8B">
      <w:pPr>
        <w:pStyle w:val="PL"/>
      </w:pPr>
      <w:r>
        <w:t xml:space="preserve">    FileNotificationTypes:</w:t>
      </w:r>
    </w:p>
    <w:p w14:paraId="71609050" w14:textId="77777777" w:rsidR="00590D8B" w:rsidRDefault="00590D8B" w:rsidP="00590D8B">
      <w:pPr>
        <w:pStyle w:val="PL"/>
      </w:pPr>
      <w:r>
        <w:t xml:space="preserve">      type: string</w:t>
      </w:r>
    </w:p>
    <w:p w14:paraId="208D38E3" w14:textId="77777777" w:rsidR="00590D8B" w:rsidRDefault="00590D8B" w:rsidP="00590D8B">
      <w:pPr>
        <w:pStyle w:val="PL"/>
      </w:pPr>
      <w:r>
        <w:t xml:space="preserve">      enum:</w:t>
      </w:r>
    </w:p>
    <w:p w14:paraId="64CC1EA0" w14:textId="77777777" w:rsidR="00590D8B" w:rsidRDefault="00590D8B" w:rsidP="00590D8B">
      <w:pPr>
        <w:pStyle w:val="PL"/>
      </w:pPr>
      <w:r>
        <w:t xml:space="preserve">        - notifyFileReady</w:t>
      </w:r>
    </w:p>
    <w:p w14:paraId="05BFC8E1" w14:textId="77777777" w:rsidR="00590D8B" w:rsidRDefault="00590D8B" w:rsidP="00590D8B">
      <w:pPr>
        <w:pStyle w:val="PL"/>
      </w:pPr>
      <w:r>
        <w:t xml:space="preserve">        - notifyFilePreparationError</w:t>
      </w:r>
    </w:p>
    <w:p w14:paraId="298A10AB" w14:textId="77777777" w:rsidR="00590D8B" w:rsidRDefault="00590D8B" w:rsidP="00590D8B">
      <w:pPr>
        <w:pStyle w:val="PL"/>
      </w:pPr>
      <w:r>
        <w:t xml:space="preserve">    FileInfo:</w:t>
      </w:r>
    </w:p>
    <w:p w14:paraId="30AE3B0D" w14:textId="77777777" w:rsidR="00590D8B" w:rsidRDefault="00590D8B" w:rsidP="00590D8B">
      <w:pPr>
        <w:pStyle w:val="PL"/>
      </w:pPr>
      <w:r>
        <w:t xml:space="preserve">      type: object</w:t>
      </w:r>
    </w:p>
    <w:p w14:paraId="271C2DC7" w14:textId="77777777" w:rsidR="00590D8B" w:rsidRDefault="00590D8B" w:rsidP="00590D8B">
      <w:pPr>
        <w:pStyle w:val="PL"/>
      </w:pPr>
      <w:r>
        <w:t xml:space="preserve">      properties:</w:t>
      </w:r>
    </w:p>
    <w:p w14:paraId="7F14ECC7" w14:textId="77777777" w:rsidR="00590D8B" w:rsidRDefault="00590D8B" w:rsidP="00590D8B">
      <w:pPr>
        <w:pStyle w:val="PL"/>
      </w:pPr>
      <w:r>
        <w:t xml:space="preserve">        fileLocation:</w:t>
      </w:r>
    </w:p>
    <w:p w14:paraId="60CC850D" w14:textId="77777777" w:rsidR="00590D8B" w:rsidRDefault="00590D8B" w:rsidP="00590D8B">
      <w:pPr>
        <w:pStyle w:val="PL"/>
      </w:pPr>
      <w:r>
        <w:t xml:space="preserve">          $ref: 'TS28623_ComDefs.yaml#/components/schemas/Uri'</w:t>
      </w:r>
    </w:p>
    <w:p w14:paraId="2119402E" w14:textId="77777777" w:rsidR="00590D8B" w:rsidRDefault="00590D8B" w:rsidP="00590D8B">
      <w:pPr>
        <w:pStyle w:val="PL"/>
      </w:pPr>
      <w:r>
        <w:t xml:space="preserve">        fileSize:</w:t>
      </w:r>
    </w:p>
    <w:p w14:paraId="60BFF33C" w14:textId="77777777" w:rsidR="00590D8B" w:rsidRDefault="00590D8B" w:rsidP="00590D8B">
      <w:pPr>
        <w:pStyle w:val="PL"/>
      </w:pPr>
      <w:r>
        <w:t xml:space="preserve">          type: integer</w:t>
      </w:r>
    </w:p>
    <w:p w14:paraId="3EE32C6C" w14:textId="77777777" w:rsidR="00590D8B" w:rsidRDefault="00590D8B" w:rsidP="00590D8B">
      <w:pPr>
        <w:pStyle w:val="PL"/>
      </w:pPr>
      <w:r>
        <w:t xml:space="preserve">        fileReadyTime:</w:t>
      </w:r>
    </w:p>
    <w:p w14:paraId="2C2C0D18" w14:textId="77777777" w:rsidR="00590D8B" w:rsidRDefault="00590D8B" w:rsidP="00590D8B">
      <w:pPr>
        <w:pStyle w:val="PL"/>
      </w:pPr>
      <w:r>
        <w:t xml:space="preserve">          $ref: 'TS28623_ComDefs.yaml#/components/schemas/DateTime'</w:t>
      </w:r>
    </w:p>
    <w:p w14:paraId="30FF0DBD" w14:textId="77777777" w:rsidR="00590D8B" w:rsidRDefault="00590D8B" w:rsidP="00590D8B">
      <w:pPr>
        <w:pStyle w:val="PL"/>
      </w:pPr>
      <w:r>
        <w:t xml:space="preserve">        fileExpirationTime:</w:t>
      </w:r>
    </w:p>
    <w:p w14:paraId="43BED218" w14:textId="77777777" w:rsidR="00590D8B" w:rsidRDefault="00590D8B" w:rsidP="00590D8B">
      <w:pPr>
        <w:pStyle w:val="PL"/>
      </w:pPr>
      <w:r>
        <w:t xml:space="preserve">          $ref: 'TS28623_ComDefs.yaml#/components/schemas/DateTime'</w:t>
      </w:r>
    </w:p>
    <w:p w14:paraId="0A8EB2AC" w14:textId="77777777" w:rsidR="00590D8B" w:rsidRDefault="00590D8B" w:rsidP="00590D8B">
      <w:pPr>
        <w:pStyle w:val="PL"/>
      </w:pPr>
      <w:r>
        <w:t xml:space="preserve">        fileCompression:</w:t>
      </w:r>
    </w:p>
    <w:p w14:paraId="1F691CB2" w14:textId="77777777" w:rsidR="00590D8B" w:rsidRDefault="00590D8B" w:rsidP="00590D8B">
      <w:pPr>
        <w:pStyle w:val="PL"/>
      </w:pPr>
      <w:r>
        <w:t xml:space="preserve">          type: string</w:t>
      </w:r>
    </w:p>
    <w:p w14:paraId="1E7E9296" w14:textId="77777777" w:rsidR="00590D8B" w:rsidRDefault="00590D8B" w:rsidP="00590D8B">
      <w:pPr>
        <w:pStyle w:val="PL"/>
      </w:pPr>
      <w:r>
        <w:t xml:space="preserve">        fileFormat:</w:t>
      </w:r>
    </w:p>
    <w:p w14:paraId="78CA47A0" w14:textId="77777777" w:rsidR="00590D8B" w:rsidRDefault="00590D8B" w:rsidP="00590D8B">
      <w:pPr>
        <w:pStyle w:val="PL"/>
      </w:pPr>
      <w:r>
        <w:t xml:space="preserve">          type: string</w:t>
      </w:r>
    </w:p>
    <w:p w14:paraId="032ABBBE" w14:textId="77777777" w:rsidR="00590D8B" w:rsidRDefault="00590D8B" w:rsidP="00590D8B">
      <w:pPr>
        <w:pStyle w:val="PL"/>
      </w:pPr>
      <w:r>
        <w:t xml:space="preserve">        fileDataType:</w:t>
      </w:r>
    </w:p>
    <w:p w14:paraId="197109D2" w14:textId="77777777" w:rsidR="00590D8B" w:rsidRDefault="00590D8B" w:rsidP="00590D8B">
      <w:pPr>
        <w:pStyle w:val="PL"/>
      </w:pPr>
      <w:r>
        <w:t xml:space="preserve">           $ref: '#/components/schemas/FileDataType'</w:t>
      </w:r>
    </w:p>
    <w:p w14:paraId="20926DB3" w14:textId="77777777" w:rsidR="00590D8B" w:rsidRDefault="00590D8B" w:rsidP="00590D8B">
      <w:pPr>
        <w:pStyle w:val="PL"/>
      </w:pPr>
      <w:r>
        <w:t xml:space="preserve">    NotifyFileReady:</w:t>
      </w:r>
    </w:p>
    <w:p w14:paraId="2C871D2F" w14:textId="77777777" w:rsidR="00590D8B" w:rsidRDefault="00590D8B" w:rsidP="00590D8B">
      <w:pPr>
        <w:pStyle w:val="PL"/>
      </w:pPr>
      <w:r>
        <w:t xml:space="preserve">      allOf:</w:t>
      </w:r>
    </w:p>
    <w:p w14:paraId="56774D8B" w14:textId="77777777" w:rsidR="00590D8B" w:rsidRDefault="00590D8B" w:rsidP="00590D8B">
      <w:pPr>
        <w:pStyle w:val="PL"/>
      </w:pPr>
      <w:r>
        <w:t xml:space="preserve">        - $ref: 'TS28623_ComDefs.yaml#/components/schemas/NotificationHeader'</w:t>
      </w:r>
    </w:p>
    <w:p w14:paraId="39E6B38D" w14:textId="77777777" w:rsidR="00590D8B" w:rsidRDefault="00590D8B" w:rsidP="00590D8B">
      <w:pPr>
        <w:pStyle w:val="PL"/>
      </w:pPr>
      <w:r>
        <w:t xml:space="preserve">        - type: object</w:t>
      </w:r>
    </w:p>
    <w:p w14:paraId="6282EAD5" w14:textId="77777777" w:rsidR="00590D8B" w:rsidRDefault="00590D8B" w:rsidP="00590D8B">
      <w:pPr>
        <w:pStyle w:val="PL"/>
      </w:pPr>
      <w:r>
        <w:t xml:space="preserve">          properties:</w:t>
      </w:r>
    </w:p>
    <w:p w14:paraId="5377D993" w14:textId="77777777" w:rsidR="00590D8B" w:rsidRDefault="00590D8B" w:rsidP="00590D8B">
      <w:pPr>
        <w:pStyle w:val="PL"/>
      </w:pPr>
      <w:r>
        <w:t xml:space="preserve">            fileInfoList:</w:t>
      </w:r>
    </w:p>
    <w:p w14:paraId="37E2C155" w14:textId="77777777" w:rsidR="00590D8B" w:rsidRDefault="00590D8B" w:rsidP="00590D8B">
      <w:pPr>
        <w:pStyle w:val="PL"/>
      </w:pPr>
      <w:r>
        <w:t xml:space="preserve">              type: array</w:t>
      </w:r>
    </w:p>
    <w:p w14:paraId="111FA70F" w14:textId="77777777" w:rsidR="00590D8B" w:rsidRDefault="00590D8B" w:rsidP="00590D8B">
      <w:pPr>
        <w:pStyle w:val="PL"/>
      </w:pPr>
      <w:r>
        <w:t xml:space="preserve">              items:</w:t>
      </w:r>
    </w:p>
    <w:p w14:paraId="0658A160" w14:textId="77777777" w:rsidR="00590D8B" w:rsidRDefault="00590D8B" w:rsidP="00590D8B">
      <w:pPr>
        <w:pStyle w:val="PL"/>
      </w:pPr>
      <w:r>
        <w:t xml:space="preserve">                $ref: '#/components/schemas/FileInfo'</w:t>
      </w:r>
    </w:p>
    <w:p w14:paraId="113398D3" w14:textId="77777777" w:rsidR="00590D8B" w:rsidRDefault="00590D8B" w:rsidP="00590D8B">
      <w:pPr>
        <w:pStyle w:val="PL"/>
      </w:pPr>
      <w:r>
        <w:t xml:space="preserve">            additionalText:</w:t>
      </w:r>
    </w:p>
    <w:p w14:paraId="037A8BEE" w14:textId="77777777" w:rsidR="00590D8B" w:rsidRDefault="00590D8B" w:rsidP="00590D8B">
      <w:pPr>
        <w:pStyle w:val="PL"/>
      </w:pPr>
      <w:r>
        <w:t xml:space="preserve">              type: string</w:t>
      </w:r>
    </w:p>
    <w:p w14:paraId="0F56E28F" w14:textId="77777777" w:rsidR="00590D8B" w:rsidRDefault="00590D8B" w:rsidP="00590D8B">
      <w:pPr>
        <w:pStyle w:val="PL"/>
      </w:pPr>
      <w:r>
        <w:t xml:space="preserve">    NotifyFilePreparationError:</w:t>
      </w:r>
    </w:p>
    <w:p w14:paraId="133E4B2A" w14:textId="77777777" w:rsidR="00590D8B" w:rsidRDefault="00590D8B" w:rsidP="00590D8B">
      <w:pPr>
        <w:pStyle w:val="PL"/>
      </w:pPr>
      <w:r>
        <w:t xml:space="preserve">      allOf:</w:t>
      </w:r>
    </w:p>
    <w:p w14:paraId="57D63B1C" w14:textId="77777777" w:rsidR="00590D8B" w:rsidRDefault="00590D8B" w:rsidP="00590D8B">
      <w:pPr>
        <w:pStyle w:val="PL"/>
      </w:pPr>
      <w:r>
        <w:t xml:space="preserve">        - $ref: 'TS28623_ComDefs.yaml#/components/schemas/NotificationHeader'</w:t>
      </w:r>
    </w:p>
    <w:p w14:paraId="50A68B7F" w14:textId="77777777" w:rsidR="00590D8B" w:rsidRDefault="00590D8B" w:rsidP="00590D8B">
      <w:pPr>
        <w:pStyle w:val="PL"/>
      </w:pPr>
      <w:r>
        <w:t xml:space="preserve">        - type: object</w:t>
      </w:r>
    </w:p>
    <w:p w14:paraId="20425750" w14:textId="77777777" w:rsidR="00590D8B" w:rsidRDefault="00590D8B" w:rsidP="00590D8B">
      <w:pPr>
        <w:pStyle w:val="PL"/>
      </w:pPr>
      <w:r>
        <w:t xml:space="preserve">          properties:</w:t>
      </w:r>
    </w:p>
    <w:p w14:paraId="2C1C592D" w14:textId="77777777" w:rsidR="00590D8B" w:rsidRDefault="00590D8B" w:rsidP="00590D8B">
      <w:pPr>
        <w:pStyle w:val="PL"/>
      </w:pPr>
      <w:r>
        <w:t xml:space="preserve">            fileInfoList:</w:t>
      </w:r>
    </w:p>
    <w:p w14:paraId="5695E744" w14:textId="77777777" w:rsidR="00590D8B" w:rsidRDefault="00590D8B" w:rsidP="00590D8B">
      <w:pPr>
        <w:pStyle w:val="PL"/>
      </w:pPr>
      <w:r>
        <w:t xml:space="preserve">              type: array</w:t>
      </w:r>
    </w:p>
    <w:p w14:paraId="4FD60653" w14:textId="77777777" w:rsidR="00590D8B" w:rsidRDefault="00590D8B" w:rsidP="00590D8B">
      <w:pPr>
        <w:pStyle w:val="PL"/>
      </w:pPr>
      <w:r>
        <w:t xml:space="preserve">              items:</w:t>
      </w:r>
    </w:p>
    <w:p w14:paraId="60BD8A33" w14:textId="77777777" w:rsidR="00590D8B" w:rsidRDefault="00590D8B" w:rsidP="00590D8B">
      <w:pPr>
        <w:pStyle w:val="PL"/>
      </w:pPr>
      <w:r>
        <w:t xml:space="preserve">                $ref: '#/components/schemas/FileInfo'</w:t>
      </w:r>
    </w:p>
    <w:p w14:paraId="626B9D84" w14:textId="77777777" w:rsidR="00590D8B" w:rsidRDefault="00590D8B" w:rsidP="00590D8B">
      <w:pPr>
        <w:pStyle w:val="PL"/>
      </w:pPr>
      <w:r>
        <w:t xml:space="preserve">            reason:</w:t>
      </w:r>
    </w:p>
    <w:p w14:paraId="5586CCBC" w14:textId="77777777" w:rsidR="00590D8B" w:rsidRDefault="00590D8B" w:rsidP="00590D8B">
      <w:pPr>
        <w:pStyle w:val="PL"/>
      </w:pPr>
      <w:r>
        <w:t xml:space="preserve">              type: string</w:t>
      </w:r>
    </w:p>
    <w:p w14:paraId="2F6924D6" w14:textId="77777777" w:rsidR="00590D8B" w:rsidRDefault="00590D8B" w:rsidP="00590D8B">
      <w:pPr>
        <w:pStyle w:val="PL"/>
      </w:pPr>
      <w:r>
        <w:t xml:space="preserve">            additionalText:</w:t>
      </w:r>
    </w:p>
    <w:p w14:paraId="6FB6E5BA" w14:textId="77777777" w:rsidR="00590D8B" w:rsidRDefault="00590D8B" w:rsidP="00590D8B">
      <w:pPr>
        <w:pStyle w:val="PL"/>
      </w:pPr>
      <w:r>
        <w:t xml:space="preserve">              type: string</w:t>
      </w:r>
    </w:p>
    <w:p w14:paraId="5698156B" w14:textId="77777777" w:rsidR="00590D8B" w:rsidRPr="002A399E" w:rsidRDefault="00590D8B" w:rsidP="00590D8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FE37D63" w14:textId="77777777" w:rsidR="00590D8B" w:rsidRPr="00590D8B" w:rsidRDefault="00590D8B" w:rsidP="00590D8B">
      <w:pPr>
        <w:rPr>
          <w:lang w:eastAsia="de-DE"/>
        </w:rPr>
      </w:pPr>
    </w:p>
    <w:sectPr w:rsidR="00590D8B" w:rsidRPr="00590D8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83802" w14:textId="77777777" w:rsidR="00F2090A" w:rsidRDefault="00F2090A">
      <w:r>
        <w:separator/>
      </w:r>
    </w:p>
  </w:endnote>
  <w:endnote w:type="continuationSeparator" w:id="0">
    <w:p w14:paraId="1F9AB2AE" w14:textId="77777777" w:rsidR="00F2090A" w:rsidRDefault="00F2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5587B" w14:textId="77777777" w:rsidR="00F2090A" w:rsidRDefault="00F2090A">
      <w:r>
        <w:separator/>
      </w:r>
    </w:p>
  </w:footnote>
  <w:footnote w:type="continuationSeparator" w:id="0">
    <w:p w14:paraId="382CC3BA" w14:textId="77777777" w:rsidR="00F2090A" w:rsidRDefault="00F20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DCB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4B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A6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5240299">
    <w:abstractNumId w:val="15"/>
  </w:num>
  <w:num w:numId="2" w16cid:durableId="286547278">
    <w:abstractNumId w:val="28"/>
  </w:num>
  <w:num w:numId="3" w16cid:durableId="1172255787">
    <w:abstractNumId w:val="21"/>
  </w:num>
  <w:num w:numId="4" w16cid:durableId="399056180">
    <w:abstractNumId w:val="14"/>
  </w:num>
  <w:num w:numId="5" w16cid:durableId="18921069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2970400">
    <w:abstractNumId w:val="22"/>
  </w:num>
  <w:num w:numId="7" w16cid:durableId="1259220772">
    <w:abstractNumId w:val="12"/>
  </w:num>
  <w:num w:numId="8" w16cid:durableId="1180779490">
    <w:abstractNumId w:val="25"/>
  </w:num>
  <w:num w:numId="9" w16cid:durableId="1954748879">
    <w:abstractNumId w:val="26"/>
  </w:num>
  <w:num w:numId="10" w16cid:durableId="1441291078">
    <w:abstractNumId w:val="17"/>
  </w:num>
  <w:num w:numId="11" w16cid:durableId="1357271051">
    <w:abstractNumId w:val="27"/>
  </w:num>
  <w:num w:numId="12" w16cid:durableId="235628780">
    <w:abstractNumId w:val="13"/>
  </w:num>
  <w:num w:numId="13" w16cid:durableId="1660765957">
    <w:abstractNumId w:val="19"/>
  </w:num>
  <w:num w:numId="14" w16cid:durableId="1436827603">
    <w:abstractNumId w:val="20"/>
  </w:num>
  <w:num w:numId="15" w16cid:durableId="817307179">
    <w:abstractNumId w:val="2"/>
  </w:num>
  <w:num w:numId="16" w16cid:durableId="1978253">
    <w:abstractNumId w:val="0"/>
  </w:num>
  <w:num w:numId="17" w16cid:durableId="2144038622">
    <w:abstractNumId w:val="9"/>
  </w:num>
  <w:num w:numId="18" w16cid:durableId="77793486">
    <w:abstractNumId w:val="7"/>
  </w:num>
  <w:num w:numId="19" w16cid:durableId="1957061966">
    <w:abstractNumId w:val="6"/>
  </w:num>
  <w:num w:numId="20" w16cid:durableId="991712483">
    <w:abstractNumId w:val="5"/>
  </w:num>
  <w:num w:numId="21" w16cid:durableId="1204832280">
    <w:abstractNumId w:val="8"/>
  </w:num>
  <w:num w:numId="22" w16cid:durableId="1998604791">
    <w:abstractNumId w:val="3"/>
  </w:num>
  <w:num w:numId="23" w16cid:durableId="1182667157">
    <w:abstractNumId w:val="1"/>
  </w:num>
  <w:num w:numId="24"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007289652">
    <w:abstractNumId w:val="11"/>
  </w:num>
  <w:num w:numId="27" w16cid:durableId="1580165553">
    <w:abstractNumId w:val="24"/>
  </w:num>
  <w:num w:numId="28" w16cid:durableId="1941986557">
    <w:abstractNumId w:val="4"/>
  </w:num>
  <w:num w:numId="29"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375738768">
    <w:abstractNumId w:val="18"/>
  </w:num>
  <w:num w:numId="32" w16cid:durableId="3530015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EA8"/>
    <w:rsid w:val="000B7FED"/>
    <w:rsid w:val="000C038A"/>
    <w:rsid w:val="000C6598"/>
    <w:rsid w:val="000D44B3"/>
    <w:rsid w:val="000E0D50"/>
    <w:rsid w:val="00104952"/>
    <w:rsid w:val="00145D43"/>
    <w:rsid w:val="00192C46"/>
    <w:rsid w:val="001A08B3"/>
    <w:rsid w:val="001A2CA0"/>
    <w:rsid w:val="001A7B60"/>
    <w:rsid w:val="001B52F0"/>
    <w:rsid w:val="001B7A65"/>
    <w:rsid w:val="001E41F3"/>
    <w:rsid w:val="00226AB9"/>
    <w:rsid w:val="0026004D"/>
    <w:rsid w:val="002640DD"/>
    <w:rsid w:val="00275D12"/>
    <w:rsid w:val="00284FEB"/>
    <w:rsid w:val="002860C4"/>
    <w:rsid w:val="00293FA5"/>
    <w:rsid w:val="002966BD"/>
    <w:rsid w:val="002B17C6"/>
    <w:rsid w:val="002B5741"/>
    <w:rsid w:val="002E472E"/>
    <w:rsid w:val="00305409"/>
    <w:rsid w:val="003609EF"/>
    <w:rsid w:val="0036231A"/>
    <w:rsid w:val="00370EAD"/>
    <w:rsid w:val="00374DD4"/>
    <w:rsid w:val="003E1A36"/>
    <w:rsid w:val="00410371"/>
    <w:rsid w:val="00417105"/>
    <w:rsid w:val="004242F1"/>
    <w:rsid w:val="00474436"/>
    <w:rsid w:val="00481570"/>
    <w:rsid w:val="004B75B7"/>
    <w:rsid w:val="004E0A00"/>
    <w:rsid w:val="005134A8"/>
    <w:rsid w:val="0051580D"/>
    <w:rsid w:val="00547111"/>
    <w:rsid w:val="00590D8B"/>
    <w:rsid w:val="00592D74"/>
    <w:rsid w:val="005E2A11"/>
    <w:rsid w:val="005E2C44"/>
    <w:rsid w:val="00621188"/>
    <w:rsid w:val="006257ED"/>
    <w:rsid w:val="00665C47"/>
    <w:rsid w:val="00666AEE"/>
    <w:rsid w:val="00695808"/>
    <w:rsid w:val="006B46FB"/>
    <w:rsid w:val="006E21FB"/>
    <w:rsid w:val="0070797B"/>
    <w:rsid w:val="007176FF"/>
    <w:rsid w:val="00746C55"/>
    <w:rsid w:val="00775C71"/>
    <w:rsid w:val="00782CED"/>
    <w:rsid w:val="00790B2D"/>
    <w:rsid w:val="00792342"/>
    <w:rsid w:val="007977A8"/>
    <w:rsid w:val="007B512A"/>
    <w:rsid w:val="007C2097"/>
    <w:rsid w:val="007D6A07"/>
    <w:rsid w:val="007F7259"/>
    <w:rsid w:val="0080409D"/>
    <w:rsid w:val="008040A8"/>
    <w:rsid w:val="008279FA"/>
    <w:rsid w:val="008460BA"/>
    <w:rsid w:val="008626E7"/>
    <w:rsid w:val="00870EE7"/>
    <w:rsid w:val="008863B9"/>
    <w:rsid w:val="008A3322"/>
    <w:rsid w:val="008A45A6"/>
    <w:rsid w:val="008A4954"/>
    <w:rsid w:val="008B5E77"/>
    <w:rsid w:val="008C1576"/>
    <w:rsid w:val="008D02AE"/>
    <w:rsid w:val="008E026F"/>
    <w:rsid w:val="008F3789"/>
    <w:rsid w:val="008F686C"/>
    <w:rsid w:val="009148DE"/>
    <w:rsid w:val="00941E30"/>
    <w:rsid w:val="009533BD"/>
    <w:rsid w:val="009777D9"/>
    <w:rsid w:val="00991B88"/>
    <w:rsid w:val="009A5753"/>
    <w:rsid w:val="009A579D"/>
    <w:rsid w:val="009E3297"/>
    <w:rsid w:val="009F734F"/>
    <w:rsid w:val="00A246B6"/>
    <w:rsid w:val="00A47E70"/>
    <w:rsid w:val="00A50CF0"/>
    <w:rsid w:val="00A7671C"/>
    <w:rsid w:val="00AA2CBC"/>
    <w:rsid w:val="00AA6AD3"/>
    <w:rsid w:val="00AC5820"/>
    <w:rsid w:val="00AD1CD8"/>
    <w:rsid w:val="00B258BB"/>
    <w:rsid w:val="00B62636"/>
    <w:rsid w:val="00B67B97"/>
    <w:rsid w:val="00B85301"/>
    <w:rsid w:val="00B968C8"/>
    <w:rsid w:val="00BA3EC5"/>
    <w:rsid w:val="00BA51D9"/>
    <w:rsid w:val="00BB5DFC"/>
    <w:rsid w:val="00BD279D"/>
    <w:rsid w:val="00BD4539"/>
    <w:rsid w:val="00BD697F"/>
    <w:rsid w:val="00BD6BB8"/>
    <w:rsid w:val="00C22A60"/>
    <w:rsid w:val="00C66BA2"/>
    <w:rsid w:val="00C72D6B"/>
    <w:rsid w:val="00C95985"/>
    <w:rsid w:val="00CB0215"/>
    <w:rsid w:val="00CC5026"/>
    <w:rsid w:val="00CC68D0"/>
    <w:rsid w:val="00D03F9A"/>
    <w:rsid w:val="00D06D51"/>
    <w:rsid w:val="00D24991"/>
    <w:rsid w:val="00D350F8"/>
    <w:rsid w:val="00D50255"/>
    <w:rsid w:val="00D65F18"/>
    <w:rsid w:val="00D66520"/>
    <w:rsid w:val="00DE34CF"/>
    <w:rsid w:val="00E05B19"/>
    <w:rsid w:val="00E13F3D"/>
    <w:rsid w:val="00E216C4"/>
    <w:rsid w:val="00E24C1E"/>
    <w:rsid w:val="00E34386"/>
    <w:rsid w:val="00E34898"/>
    <w:rsid w:val="00E85B9F"/>
    <w:rsid w:val="00EB09B7"/>
    <w:rsid w:val="00EE7D7C"/>
    <w:rsid w:val="00F0643C"/>
    <w:rsid w:val="00F2090A"/>
    <w:rsid w:val="00F259A6"/>
    <w:rsid w:val="00F25D98"/>
    <w:rsid w:val="00F300FB"/>
    <w:rsid w:val="00F743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533BD"/>
    <w:rPr>
      <w:color w:val="605E5C"/>
      <w:shd w:val="clear" w:color="auto" w:fill="E1DFDD"/>
    </w:rPr>
  </w:style>
  <w:style w:type="paragraph" w:styleId="Revision">
    <w:name w:val="Revision"/>
    <w:hidden/>
    <w:uiPriority w:val="99"/>
    <w:semiHidden/>
    <w:rsid w:val="00AA6AD3"/>
    <w:rPr>
      <w:rFonts w:ascii="Times New Roman" w:hAnsi="Times New Roman"/>
      <w:lang w:val="en-GB" w:eastAsia="en-US"/>
    </w:rPr>
  </w:style>
  <w:style w:type="character" w:customStyle="1" w:styleId="Heading1Char">
    <w:name w:val="Heading 1 Char"/>
    <w:aliases w:val=" Char1 Char,Char1 Char"/>
    <w:basedOn w:val="DefaultParagraphFont"/>
    <w:link w:val="Heading1"/>
    <w:uiPriority w:val="9"/>
    <w:rsid w:val="00AA6AD3"/>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AA6AD3"/>
    <w:rPr>
      <w:rFonts w:ascii="Arial" w:hAnsi="Arial"/>
      <w:sz w:val="32"/>
      <w:lang w:val="en-GB" w:eastAsia="en-US"/>
    </w:rPr>
  </w:style>
  <w:style w:type="character" w:customStyle="1" w:styleId="Heading3Char">
    <w:name w:val="Heading 3 Char"/>
    <w:aliases w:val="h3 Char"/>
    <w:basedOn w:val="DefaultParagraphFont"/>
    <w:link w:val="Heading3"/>
    <w:uiPriority w:val="9"/>
    <w:rsid w:val="00AA6AD3"/>
    <w:rPr>
      <w:rFonts w:ascii="Arial" w:hAnsi="Arial"/>
      <w:sz w:val="28"/>
      <w:lang w:val="en-GB" w:eastAsia="en-US"/>
    </w:rPr>
  </w:style>
  <w:style w:type="character" w:customStyle="1" w:styleId="Heading4Char">
    <w:name w:val="Heading 4 Char"/>
    <w:basedOn w:val="DefaultParagraphFont"/>
    <w:link w:val="Heading4"/>
    <w:uiPriority w:val="9"/>
    <w:rsid w:val="00AA6AD3"/>
    <w:rPr>
      <w:rFonts w:ascii="Arial" w:hAnsi="Arial"/>
      <w:sz w:val="24"/>
      <w:lang w:val="en-GB" w:eastAsia="en-US"/>
    </w:rPr>
  </w:style>
  <w:style w:type="character" w:customStyle="1" w:styleId="Heading5Char">
    <w:name w:val="Heading 5 Char"/>
    <w:basedOn w:val="DefaultParagraphFont"/>
    <w:link w:val="Heading5"/>
    <w:uiPriority w:val="9"/>
    <w:rsid w:val="00AA6AD3"/>
    <w:rPr>
      <w:rFonts w:ascii="Arial" w:hAnsi="Arial"/>
      <w:sz w:val="22"/>
      <w:lang w:val="en-GB" w:eastAsia="en-US"/>
    </w:rPr>
  </w:style>
  <w:style w:type="character" w:customStyle="1" w:styleId="Heading6Char">
    <w:name w:val="Heading 6 Char"/>
    <w:basedOn w:val="DefaultParagraphFont"/>
    <w:link w:val="Heading6"/>
    <w:uiPriority w:val="9"/>
    <w:rsid w:val="00AA6AD3"/>
    <w:rPr>
      <w:rFonts w:ascii="Arial" w:hAnsi="Arial"/>
      <w:lang w:val="en-GB" w:eastAsia="en-US"/>
    </w:rPr>
  </w:style>
  <w:style w:type="character" w:customStyle="1" w:styleId="Heading7Char">
    <w:name w:val="Heading 7 Char"/>
    <w:basedOn w:val="DefaultParagraphFont"/>
    <w:link w:val="Heading7"/>
    <w:uiPriority w:val="9"/>
    <w:rsid w:val="00AA6AD3"/>
    <w:rPr>
      <w:rFonts w:ascii="Arial" w:hAnsi="Arial"/>
      <w:lang w:val="en-GB" w:eastAsia="en-US"/>
    </w:rPr>
  </w:style>
  <w:style w:type="character" w:customStyle="1" w:styleId="Heading8Char">
    <w:name w:val="Heading 8 Char"/>
    <w:basedOn w:val="DefaultParagraphFont"/>
    <w:link w:val="Heading8"/>
    <w:uiPriority w:val="9"/>
    <w:rsid w:val="00AA6AD3"/>
    <w:rPr>
      <w:rFonts w:ascii="Arial" w:hAnsi="Arial"/>
      <w:sz w:val="36"/>
      <w:lang w:val="en-GB" w:eastAsia="en-US"/>
    </w:rPr>
  </w:style>
  <w:style w:type="character" w:customStyle="1" w:styleId="Heading9Char">
    <w:name w:val="Heading 9 Char"/>
    <w:basedOn w:val="DefaultParagraphFont"/>
    <w:link w:val="Heading9"/>
    <w:uiPriority w:val="9"/>
    <w:rsid w:val="00AA6AD3"/>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uiPriority w:val="99"/>
    <w:rsid w:val="00AA6AD3"/>
    <w:rPr>
      <w:rFonts w:ascii="Arial" w:hAnsi="Arial"/>
      <w:b/>
      <w:noProof/>
      <w:sz w:val="18"/>
      <w:lang w:val="en-GB" w:eastAsia="en-US"/>
    </w:rPr>
  </w:style>
  <w:style w:type="character" w:customStyle="1" w:styleId="FootnoteTextChar">
    <w:name w:val="Footnote Text Char"/>
    <w:basedOn w:val="DefaultParagraphFont"/>
    <w:link w:val="FootnoteText"/>
    <w:rsid w:val="00AA6AD3"/>
    <w:rPr>
      <w:rFonts w:ascii="Times New Roman" w:hAnsi="Times New Roman"/>
      <w:sz w:val="16"/>
      <w:lang w:val="en-GB" w:eastAsia="en-US"/>
    </w:rPr>
  </w:style>
  <w:style w:type="character" w:customStyle="1" w:styleId="FooterChar">
    <w:name w:val="Footer Char"/>
    <w:basedOn w:val="DefaultParagraphFont"/>
    <w:link w:val="Footer"/>
    <w:uiPriority w:val="99"/>
    <w:rsid w:val="00AA6AD3"/>
    <w:rPr>
      <w:rFonts w:ascii="Arial" w:hAnsi="Arial"/>
      <w:b/>
      <w:i/>
      <w:noProof/>
      <w:sz w:val="18"/>
      <w:lang w:val="en-GB" w:eastAsia="en-US"/>
    </w:rPr>
  </w:style>
  <w:style w:type="character" w:customStyle="1" w:styleId="CommentTextChar">
    <w:name w:val="Comment Text Char"/>
    <w:basedOn w:val="DefaultParagraphFont"/>
    <w:link w:val="CommentText"/>
    <w:qFormat/>
    <w:rsid w:val="00AA6AD3"/>
    <w:rPr>
      <w:rFonts w:ascii="Times New Roman" w:hAnsi="Times New Roman"/>
      <w:lang w:val="en-GB" w:eastAsia="en-US"/>
    </w:rPr>
  </w:style>
  <w:style w:type="character" w:customStyle="1" w:styleId="BalloonTextChar">
    <w:name w:val="Balloon Text Char"/>
    <w:basedOn w:val="DefaultParagraphFont"/>
    <w:link w:val="BalloonText"/>
    <w:rsid w:val="00AA6AD3"/>
    <w:rPr>
      <w:rFonts w:ascii="Tahoma" w:hAnsi="Tahoma" w:cs="Tahoma"/>
      <w:sz w:val="16"/>
      <w:szCs w:val="16"/>
      <w:lang w:val="en-GB" w:eastAsia="en-US"/>
    </w:rPr>
  </w:style>
  <w:style w:type="character" w:customStyle="1" w:styleId="CommentSubjectChar">
    <w:name w:val="Comment Subject Char"/>
    <w:basedOn w:val="CommentTextChar"/>
    <w:link w:val="CommentSubject"/>
    <w:rsid w:val="00AA6AD3"/>
    <w:rPr>
      <w:rFonts w:ascii="Times New Roman" w:hAnsi="Times New Roman"/>
      <w:b/>
      <w:bCs/>
      <w:lang w:val="en-GB" w:eastAsia="en-US"/>
    </w:rPr>
  </w:style>
  <w:style w:type="character" w:customStyle="1" w:styleId="DocumentMapChar">
    <w:name w:val="Document Map Char"/>
    <w:basedOn w:val="DefaultParagraphFont"/>
    <w:link w:val="DocumentMap"/>
    <w:rsid w:val="00AA6AD3"/>
    <w:rPr>
      <w:rFonts w:ascii="Tahoma" w:hAnsi="Tahoma" w:cs="Tahoma"/>
      <w:shd w:val="clear" w:color="auto" w:fill="000080"/>
      <w:lang w:val="en-GB" w:eastAsia="en-US"/>
    </w:rPr>
  </w:style>
  <w:style w:type="character" w:customStyle="1" w:styleId="NOChar">
    <w:name w:val="NO Char"/>
    <w:link w:val="NO"/>
    <w:qFormat/>
    <w:rsid w:val="00AA6AD3"/>
    <w:rPr>
      <w:rFonts w:ascii="Times New Roman" w:hAnsi="Times New Roman"/>
      <w:lang w:val="en-GB" w:eastAsia="en-US"/>
    </w:rPr>
  </w:style>
  <w:style w:type="character" w:customStyle="1" w:styleId="PLChar">
    <w:name w:val="PL Char"/>
    <w:link w:val="PL"/>
    <w:uiPriority w:val="1"/>
    <w:qFormat/>
    <w:rsid w:val="00AA6AD3"/>
    <w:rPr>
      <w:rFonts w:ascii="Courier New" w:hAnsi="Courier New"/>
      <w:noProof/>
      <w:sz w:val="16"/>
      <w:lang w:val="en-GB" w:eastAsia="en-US"/>
    </w:rPr>
  </w:style>
  <w:style w:type="character" w:customStyle="1" w:styleId="TALChar">
    <w:name w:val="TAL Char"/>
    <w:link w:val="TAL"/>
    <w:qFormat/>
    <w:rsid w:val="00AA6AD3"/>
    <w:rPr>
      <w:rFonts w:ascii="Arial" w:hAnsi="Arial"/>
      <w:sz w:val="18"/>
      <w:lang w:val="en-GB" w:eastAsia="en-US"/>
    </w:rPr>
  </w:style>
  <w:style w:type="character" w:customStyle="1" w:styleId="TACChar">
    <w:name w:val="TAC Char"/>
    <w:link w:val="TAC"/>
    <w:rsid w:val="00AA6AD3"/>
    <w:rPr>
      <w:rFonts w:ascii="Arial" w:hAnsi="Arial"/>
      <w:sz w:val="18"/>
      <w:lang w:val="en-GB" w:eastAsia="en-US"/>
    </w:rPr>
  </w:style>
  <w:style w:type="character" w:customStyle="1" w:styleId="TAHChar">
    <w:name w:val="TAH Char"/>
    <w:link w:val="TAH"/>
    <w:rsid w:val="00AA6AD3"/>
    <w:rPr>
      <w:rFonts w:ascii="Arial" w:hAnsi="Arial"/>
      <w:b/>
      <w:sz w:val="18"/>
      <w:lang w:val="en-GB" w:eastAsia="en-US"/>
    </w:rPr>
  </w:style>
  <w:style w:type="character" w:customStyle="1" w:styleId="EXChar">
    <w:name w:val="EX Char"/>
    <w:link w:val="EX"/>
    <w:rsid w:val="00AA6AD3"/>
    <w:rPr>
      <w:rFonts w:ascii="Times New Roman" w:hAnsi="Times New Roman"/>
      <w:lang w:val="en-GB" w:eastAsia="en-US"/>
    </w:rPr>
  </w:style>
  <w:style w:type="character" w:customStyle="1" w:styleId="B1Char">
    <w:name w:val="B1 Char"/>
    <w:link w:val="B10"/>
    <w:qFormat/>
    <w:rsid w:val="00AA6AD3"/>
    <w:rPr>
      <w:rFonts w:ascii="Times New Roman" w:hAnsi="Times New Roman"/>
      <w:lang w:val="en-GB" w:eastAsia="en-US"/>
    </w:rPr>
  </w:style>
  <w:style w:type="character" w:customStyle="1" w:styleId="THChar">
    <w:name w:val="TH Char"/>
    <w:link w:val="TH"/>
    <w:qFormat/>
    <w:rsid w:val="00AA6AD3"/>
    <w:rPr>
      <w:rFonts w:ascii="Arial" w:hAnsi="Arial"/>
      <w:b/>
      <w:lang w:val="en-GB" w:eastAsia="en-US"/>
    </w:rPr>
  </w:style>
  <w:style w:type="character" w:customStyle="1" w:styleId="TFChar">
    <w:name w:val="TF Char"/>
    <w:link w:val="TF"/>
    <w:rsid w:val="00AA6AD3"/>
    <w:rPr>
      <w:rFonts w:ascii="Arial" w:hAnsi="Arial"/>
      <w:b/>
      <w:lang w:val="en-GB" w:eastAsia="en-US"/>
    </w:rPr>
  </w:style>
  <w:style w:type="paragraph" w:styleId="IndexHeading">
    <w:name w:val="index heading"/>
    <w:basedOn w:val="Normal"/>
    <w:next w:val="Normal"/>
    <w:rsid w:val="00AA6AD3"/>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AA6AD3"/>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AA6AD3"/>
    <w:rPr>
      <w:rFonts w:ascii="Calibri" w:eastAsia="Calibri" w:hAnsi="Calibri"/>
      <w:sz w:val="22"/>
      <w:szCs w:val="22"/>
      <w:lang w:val="en-GB" w:eastAsia="en-US"/>
    </w:rPr>
  </w:style>
  <w:style w:type="paragraph" w:customStyle="1" w:styleId="B1">
    <w:name w:val="B1+"/>
    <w:basedOn w:val="B10"/>
    <w:link w:val="B1Car"/>
    <w:rsid w:val="00AA6AD3"/>
    <w:pPr>
      <w:numPr>
        <w:numId w:val="1"/>
      </w:numPr>
      <w:overflowPunct w:val="0"/>
      <w:autoSpaceDE w:val="0"/>
      <w:autoSpaceDN w:val="0"/>
      <w:adjustRightInd w:val="0"/>
      <w:textAlignment w:val="baseline"/>
    </w:pPr>
  </w:style>
  <w:style w:type="character" w:customStyle="1" w:styleId="B1Car">
    <w:name w:val="B1+ Car"/>
    <w:link w:val="B1"/>
    <w:rsid w:val="00AA6AD3"/>
    <w:rPr>
      <w:rFonts w:ascii="Times New Roman" w:hAnsi="Times New Roman"/>
      <w:lang w:val="en-GB" w:eastAsia="en-US"/>
    </w:rPr>
  </w:style>
  <w:style w:type="paragraph" w:styleId="Caption">
    <w:name w:val="caption"/>
    <w:basedOn w:val="Normal"/>
    <w:next w:val="Normal"/>
    <w:uiPriority w:val="35"/>
    <w:qFormat/>
    <w:rsid w:val="00AA6AD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AA6AD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AA6AD3"/>
    <w:rPr>
      <w:rFonts w:ascii="Courier New" w:hAnsi="Courier New"/>
      <w:lang w:val="en-GB" w:eastAsia="en-US"/>
    </w:rPr>
  </w:style>
  <w:style w:type="paragraph" w:styleId="BodyText">
    <w:name w:val="Body Text"/>
    <w:basedOn w:val="Normal"/>
    <w:link w:val="BodyTextChar"/>
    <w:uiPriority w:val="99"/>
    <w:rsid w:val="00AA6AD3"/>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AA6AD3"/>
    <w:rPr>
      <w:rFonts w:ascii="Times New Roman" w:hAnsi="Times New Roman"/>
      <w:lang w:val="en-GB" w:eastAsia="en-US"/>
    </w:rPr>
  </w:style>
  <w:style w:type="character" w:customStyle="1" w:styleId="Char">
    <w:name w:val="批注主题 Char"/>
    <w:rsid w:val="00AA6AD3"/>
    <w:rPr>
      <w:lang w:val="en-GB" w:eastAsia="en-US"/>
    </w:rPr>
  </w:style>
  <w:style w:type="character" w:customStyle="1" w:styleId="msoins0">
    <w:name w:val="msoins"/>
    <w:basedOn w:val="DefaultParagraphFont"/>
    <w:rsid w:val="00AA6AD3"/>
  </w:style>
  <w:style w:type="paragraph" w:styleId="HTMLPreformatted">
    <w:name w:val="HTML Preformatted"/>
    <w:basedOn w:val="Normal"/>
    <w:link w:val="HTMLPreformattedChar"/>
    <w:uiPriority w:val="99"/>
    <w:unhideWhenUsed/>
    <w:rsid w:val="00AA6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AA6AD3"/>
    <w:rPr>
      <w:rFonts w:ascii="Courier New" w:hAnsi="Courier New"/>
      <w:lang w:val="en-GB" w:eastAsia="de-DE"/>
    </w:rPr>
  </w:style>
  <w:style w:type="character" w:customStyle="1" w:styleId="fontstyle01">
    <w:name w:val="fontstyle01"/>
    <w:rsid w:val="00AA6AD3"/>
    <w:rPr>
      <w:rFonts w:ascii="Helvetica-Bold" w:hAnsi="Helvetica-Bold" w:hint="default"/>
      <w:b/>
      <w:bCs/>
      <w:i w:val="0"/>
      <w:iCs w:val="0"/>
      <w:color w:val="000000"/>
      <w:sz w:val="20"/>
      <w:szCs w:val="20"/>
    </w:rPr>
  </w:style>
  <w:style w:type="character" w:customStyle="1" w:styleId="TAHCar">
    <w:name w:val="TAH Car"/>
    <w:rsid w:val="00AA6AD3"/>
    <w:rPr>
      <w:rFonts w:ascii="Arial" w:hAnsi="Arial"/>
      <w:b/>
      <w:sz w:val="18"/>
      <w:lang w:val="en-GB" w:eastAsia="en-US"/>
    </w:rPr>
  </w:style>
  <w:style w:type="table" w:styleId="TableGrid">
    <w:name w:val="Table Grid"/>
    <w:basedOn w:val="TableNormal"/>
    <w:uiPriority w:val="59"/>
    <w:rsid w:val="00AA6AD3"/>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A6AD3"/>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AA6AD3"/>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AA6AD3"/>
    <w:rPr>
      <w:color w:val="808080"/>
      <w:shd w:val="clear" w:color="auto" w:fill="E6E6E6"/>
    </w:rPr>
  </w:style>
  <w:style w:type="character" w:customStyle="1" w:styleId="ObjetducommentaireCar">
    <w:name w:val="Objet du commentaire Car"/>
    <w:rsid w:val="00AA6AD3"/>
    <w:rPr>
      <w:rFonts w:eastAsia="Times New Roman"/>
      <w:b/>
      <w:bCs/>
      <w:lang w:eastAsia="en-US"/>
    </w:rPr>
  </w:style>
  <w:style w:type="character" w:customStyle="1" w:styleId="1">
    <w:name w:val="未处理的提及1"/>
    <w:uiPriority w:val="99"/>
    <w:semiHidden/>
    <w:unhideWhenUsed/>
    <w:rsid w:val="00AA6AD3"/>
    <w:rPr>
      <w:color w:val="808080"/>
      <w:shd w:val="clear" w:color="auto" w:fill="E6E6E6"/>
    </w:rPr>
  </w:style>
  <w:style w:type="character" w:customStyle="1" w:styleId="EXCar">
    <w:name w:val="EX Car"/>
    <w:locked/>
    <w:rsid w:val="00AA6AD3"/>
    <w:rPr>
      <w:rFonts w:ascii="Times New Roman" w:hAnsi="Times New Roman"/>
      <w:lang w:val="en-GB" w:eastAsia="en-US"/>
    </w:rPr>
  </w:style>
  <w:style w:type="paragraph" w:customStyle="1" w:styleId="code">
    <w:name w:val="code"/>
    <w:basedOn w:val="Normal"/>
    <w:rsid w:val="00AA6AD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AA6AD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A6AD3"/>
    <w:rPr>
      <w:rFonts w:ascii="Courier New" w:hAnsi="Courier New"/>
      <w:sz w:val="28"/>
      <w:lang w:val="en-GB" w:eastAsia="en-US"/>
    </w:rPr>
  </w:style>
  <w:style w:type="paragraph" w:customStyle="1" w:styleId="TAJ">
    <w:name w:val="TAJ"/>
    <w:basedOn w:val="TH"/>
    <w:rsid w:val="00AA6AD3"/>
    <w:rPr>
      <w:rFonts w:eastAsia="SimSun"/>
    </w:rPr>
  </w:style>
  <w:style w:type="paragraph" w:customStyle="1" w:styleId="INDENT1">
    <w:name w:val="INDENT1"/>
    <w:basedOn w:val="Normal"/>
    <w:rsid w:val="00AA6AD3"/>
    <w:pPr>
      <w:ind w:left="851"/>
    </w:pPr>
    <w:rPr>
      <w:rFonts w:eastAsia="SimSun"/>
    </w:rPr>
  </w:style>
  <w:style w:type="paragraph" w:customStyle="1" w:styleId="INDENT2">
    <w:name w:val="INDENT2"/>
    <w:basedOn w:val="Normal"/>
    <w:rsid w:val="00AA6AD3"/>
    <w:pPr>
      <w:ind w:left="1135" w:hanging="284"/>
    </w:pPr>
    <w:rPr>
      <w:rFonts w:eastAsia="SimSun"/>
    </w:rPr>
  </w:style>
  <w:style w:type="paragraph" w:customStyle="1" w:styleId="INDENT3">
    <w:name w:val="INDENT3"/>
    <w:basedOn w:val="Normal"/>
    <w:rsid w:val="00AA6AD3"/>
    <w:pPr>
      <w:ind w:left="1701" w:hanging="567"/>
    </w:pPr>
    <w:rPr>
      <w:rFonts w:eastAsia="SimSun"/>
    </w:rPr>
  </w:style>
  <w:style w:type="paragraph" w:customStyle="1" w:styleId="FigureTitle">
    <w:name w:val="Figure_Title"/>
    <w:basedOn w:val="Normal"/>
    <w:next w:val="Normal"/>
    <w:rsid w:val="00AA6AD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A6AD3"/>
    <w:pPr>
      <w:keepNext/>
      <w:keepLines/>
    </w:pPr>
    <w:rPr>
      <w:rFonts w:eastAsia="SimSun"/>
      <w:b/>
    </w:rPr>
  </w:style>
  <w:style w:type="paragraph" w:customStyle="1" w:styleId="enumlev2">
    <w:name w:val="enumlev2"/>
    <w:basedOn w:val="Normal"/>
    <w:rsid w:val="00AA6AD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A6AD3"/>
    <w:pPr>
      <w:keepNext/>
      <w:keepLines/>
      <w:spacing w:before="240"/>
      <w:ind w:left="1418"/>
    </w:pPr>
    <w:rPr>
      <w:rFonts w:ascii="Arial" w:eastAsia="SimSun" w:hAnsi="Arial"/>
      <w:b/>
      <w:sz w:val="36"/>
    </w:rPr>
  </w:style>
  <w:style w:type="paragraph" w:customStyle="1" w:styleId="Guidance">
    <w:name w:val="Guidance"/>
    <w:basedOn w:val="Normal"/>
    <w:rsid w:val="00AA6AD3"/>
    <w:rPr>
      <w:rFonts w:eastAsia="SimSun"/>
      <w:i/>
      <w:color w:val="0000FF"/>
    </w:rPr>
  </w:style>
  <w:style w:type="paragraph" w:customStyle="1" w:styleId="CharCharCharCharCharChar1CharCharCharCharCharChar">
    <w:name w:val="Char Char Char Char Char Char1 Char Char Char Char Char Char"/>
    <w:semiHidden/>
    <w:rsid w:val="00AA6AD3"/>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AA6A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AA6A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AA6AD3"/>
    <w:pPr>
      <w:spacing w:after="160" w:line="240" w:lineRule="exact"/>
    </w:pPr>
    <w:rPr>
      <w:rFonts w:ascii="Arial" w:eastAsia="SimSun" w:hAnsi="Arial"/>
      <w:szCs w:val="22"/>
    </w:rPr>
  </w:style>
  <w:style w:type="paragraph" w:customStyle="1" w:styleId="tal0">
    <w:name w:val="tal"/>
    <w:basedOn w:val="Normal"/>
    <w:rsid w:val="00AA6AD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A6AD3"/>
    <w:pPr>
      <w:spacing w:before="100" w:beforeAutospacing="1" w:after="100" w:afterAutospacing="1"/>
    </w:pPr>
    <w:rPr>
      <w:rFonts w:eastAsia="SimSun"/>
      <w:sz w:val="24"/>
      <w:szCs w:val="24"/>
      <w:lang w:eastAsia="de-DE"/>
    </w:rPr>
  </w:style>
  <w:style w:type="character" w:styleId="Strong">
    <w:name w:val="Strong"/>
    <w:uiPriority w:val="22"/>
    <w:qFormat/>
    <w:rsid w:val="00AA6AD3"/>
    <w:rPr>
      <w:b/>
      <w:bCs/>
    </w:rPr>
  </w:style>
  <w:style w:type="paragraph" w:customStyle="1" w:styleId="Reference">
    <w:name w:val="Reference"/>
    <w:basedOn w:val="Normal"/>
    <w:rsid w:val="00AA6AD3"/>
    <w:pPr>
      <w:tabs>
        <w:tab w:val="left" w:pos="851"/>
      </w:tabs>
      <w:ind w:left="851" w:hanging="851"/>
    </w:pPr>
    <w:rPr>
      <w:rFonts w:eastAsia="SimSun"/>
    </w:rPr>
  </w:style>
  <w:style w:type="character" w:customStyle="1" w:styleId="B1Char1">
    <w:name w:val="B1 Char1"/>
    <w:qFormat/>
    <w:rsid w:val="00AA6AD3"/>
    <w:rPr>
      <w:rFonts w:eastAsia="Times New Roman"/>
      <w:lang w:eastAsia="ja-JP"/>
    </w:rPr>
  </w:style>
  <w:style w:type="character" w:customStyle="1" w:styleId="1Char1">
    <w:name w:val="标题 1 Char1"/>
    <w:aliases w:val="Char1 Char1"/>
    <w:rsid w:val="00AA6AD3"/>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AA6AD3"/>
    <w:rPr>
      <w:rFonts w:ascii="Cambria" w:eastAsia="SimSun" w:hAnsi="Cambria" w:cs="Times New Roman"/>
      <w:b/>
      <w:bCs/>
      <w:sz w:val="32"/>
      <w:szCs w:val="32"/>
      <w:lang w:val="en-GB" w:eastAsia="en-US"/>
    </w:rPr>
  </w:style>
  <w:style w:type="character" w:customStyle="1" w:styleId="3Char1">
    <w:name w:val="标题 3 Char1"/>
    <w:aliases w:val="h3 Char1"/>
    <w:semiHidden/>
    <w:rsid w:val="00AA6AD3"/>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AA6AD3"/>
    <w:rPr>
      <w:rFonts w:ascii="Times New Roman" w:eastAsia="Times New Roman" w:hAnsi="Times New Roman"/>
      <w:sz w:val="18"/>
      <w:szCs w:val="18"/>
      <w:lang w:val="en-GB" w:eastAsia="en-US"/>
    </w:rPr>
  </w:style>
  <w:style w:type="paragraph" w:customStyle="1" w:styleId="H7">
    <w:name w:val="H7"/>
    <w:basedOn w:val="H6"/>
    <w:rsid w:val="00AA6AD3"/>
    <w:pPr>
      <w:overflowPunct w:val="0"/>
      <w:autoSpaceDE w:val="0"/>
      <w:autoSpaceDN w:val="0"/>
      <w:adjustRightInd w:val="0"/>
      <w:textAlignment w:val="baseline"/>
    </w:pPr>
  </w:style>
  <w:style w:type="paragraph" w:customStyle="1" w:styleId="H8">
    <w:name w:val="H8"/>
    <w:basedOn w:val="H6"/>
    <w:rsid w:val="00AA6AD3"/>
    <w:pPr>
      <w:overflowPunct w:val="0"/>
      <w:autoSpaceDE w:val="0"/>
      <w:autoSpaceDN w:val="0"/>
      <w:adjustRightInd w:val="0"/>
      <w:textAlignment w:val="baseline"/>
    </w:pPr>
    <w:rPr>
      <w:lang w:eastAsia="zh-CN"/>
    </w:rPr>
  </w:style>
  <w:style w:type="paragraph" w:customStyle="1" w:styleId="Default">
    <w:name w:val="Default"/>
    <w:unhideWhenUsed/>
    <w:rsid w:val="00AA6AD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AA6AD3"/>
  </w:style>
  <w:style w:type="character" w:customStyle="1" w:styleId="EditorsNoteChar">
    <w:name w:val="Editor's Note Char"/>
    <w:link w:val="EditorsNote"/>
    <w:rsid w:val="00AA6AD3"/>
    <w:rPr>
      <w:rFonts w:ascii="Times New Roman" w:hAnsi="Times New Roman"/>
      <w:color w:val="FF0000"/>
      <w:lang w:val="en-GB" w:eastAsia="en-US"/>
    </w:rPr>
  </w:style>
  <w:style w:type="paragraph" w:customStyle="1" w:styleId="Frontcover">
    <w:name w:val="Front_cover"/>
    <w:rsid w:val="00AA6AD3"/>
    <w:rPr>
      <w:rFonts w:ascii="Arial" w:hAnsi="Arial"/>
      <w:lang w:val="en-GB" w:eastAsia="en-US"/>
    </w:rPr>
  </w:style>
  <w:style w:type="paragraph" w:styleId="BodyTextIndent">
    <w:name w:val="Body Text Indent"/>
    <w:basedOn w:val="Normal"/>
    <w:link w:val="BodyTextIndentChar"/>
    <w:rsid w:val="00AA6AD3"/>
    <w:pPr>
      <w:widowControl w:val="0"/>
      <w:spacing w:after="0"/>
      <w:ind w:left="-142"/>
    </w:pPr>
    <w:rPr>
      <w:sz w:val="22"/>
    </w:rPr>
  </w:style>
  <w:style w:type="character" w:customStyle="1" w:styleId="BodyTextIndentChar">
    <w:name w:val="Body Text Indent Char"/>
    <w:basedOn w:val="DefaultParagraphFont"/>
    <w:link w:val="BodyTextIndent"/>
    <w:rsid w:val="00AA6AD3"/>
    <w:rPr>
      <w:rFonts w:ascii="Times New Roman" w:hAnsi="Times New Roman"/>
      <w:sz w:val="22"/>
      <w:lang w:val="en-GB" w:eastAsia="en-US"/>
    </w:rPr>
  </w:style>
  <w:style w:type="paragraph" w:customStyle="1" w:styleId="Lista2">
    <w:name w:val="Lista 2"/>
    <w:basedOn w:val="Normal"/>
    <w:rsid w:val="00AA6AD3"/>
    <w:pPr>
      <w:numPr>
        <w:ilvl w:val="1"/>
        <w:numId w:val="3"/>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AA6AD3"/>
    <w:pPr>
      <w:numPr>
        <w:numId w:val="4"/>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A6AD3"/>
    <w:pPr>
      <w:numPr>
        <w:numId w:val="5"/>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A6AD3"/>
    <w:pPr>
      <w:numPr>
        <w:ilvl w:val="1"/>
      </w:numPr>
      <w:tabs>
        <w:tab w:val="clear" w:pos="2041"/>
        <w:tab w:val="num" w:pos="360"/>
        <w:tab w:val="num" w:pos="2608"/>
      </w:tabs>
      <w:ind w:left="2608" w:hanging="567"/>
    </w:pPr>
  </w:style>
  <w:style w:type="paragraph" w:customStyle="1" w:styleId="List31">
    <w:name w:val="List 3.1"/>
    <w:basedOn w:val="List21"/>
    <w:rsid w:val="00AA6AD3"/>
    <w:pPr>
      <w:numPr>
        <w:ilvl w:val="2"/>
      </w:numPr>
      <w:tabs>
        <w:tab w:val="num" w:pos="360"/>
        <w:tab w:val="num" w:pos="1440"/>
        <w:tab w:val="left" w:pos="3175"/>
      </w:tabs>
      <w:ind w:left="360" w:hanging="794"/>
    </w:pPr>
  </w:style>
  <w:style w:type="paragraph" w:customStyle="1" w:styleId="List41">
    <w:name w:val="List 4.1"/>
    <w:basedOn w:val="List31"/>
    <w:rsid w:val="00AA6AD3"/>
    <w:pPr>
      <w:numPr>
        <w:ilvl w:val="3"/>
      </w:numPr>
      <w:tabs>
        <w:tab w:val="num" w:pos="360"/>
        <w:tab w:val="num" w:pos="1440"/>
        <w:tab w:val="left" w:pos="3742"/>
      </w:tabs>
      <w:ind w:left="3743" w:hanging="1021"/>
    </w:pPr>
  </w:style>
  <w:style w:type="paragraph" w:customStyle="1" w:styleId="List51">
    <w:name w:val="List 5.1"/>
    <w:basedOn w:val="List41"/>
    <w:rsid w:val="00AA6AD3"/>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AA6AD3"/>
    <w:pPr>
      <w:numPr>
        <w:numId w:val="6"/>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AA6AD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A6AD3"/>
    <w:pPr>
      <w:tabs>
        <w:tab w:val="clear" w:pos="794"/>
        <w:tab w:val="clear" w:pos="1191"/>
        <w:tab w:val="clear" w:pos="1588"/>
        <w:tab w:val="clear" w:pos="1985"/>
      </w:tabs>
      <w:spacing w:before="0"/>
      <w:jc w:val="left"/>
    </w:pPr>
  </w:style>
  <w:style w:type="paragraph" w:customStyle="1" w:styleId="ASN1">
    <w:name w:val="ASN.1"/>
    <w:basedOn w:val="Normal"/>
    <w:next w:val="ASN1Cont0"/>
    <w:rsid w:val="00AA6AD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A6AD3"/>
    <w:pPr>
      <w:spacing w:before="0"/>
      <w:jc w:val="left"/>
    </w:pPr>
  </w:style>
  <w:style w:type="paragraph" w:styleId="BodyTextIndent3">
    <w:name w:val="Body Text Indent 3"/>
    <w:basedOn w:val="Normal"/>
    <w:link w:val="BodyTextIndent3Char"/>
    <w:rsid w:val="00AA6AD3"/>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AA6AD3"/>
    <w:rPr>
      <w:rFonts w:ascii="Helvetica" w:hAnsi="Helvetica"/>
      <w:lang w:val="en-GB" w:eastAsia="en-US"/>
    </w:rPr>
  </w:style>
  <w:style w:type="paragraph" w:styleId="BodyText3">
    <w:name w:val="Body Text 3"/>
    <w:basedOn w:val="Normal"/>
    <w:link w:val="BodyText3Char"/>
    <w:uiPriority w:val="99"/>
    <w:rsid w:val="00AA6AD3"/>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AA6AD3"/>
    <w:rPr>
      <w:rFonts w:ascii="Helvetica" w:hAnsi="Helvetica"/>
      <w:i/>
      <w:lang w:val="en-GB" w:eastAsia="en-US"/>
    </w:rPr>
  </w:style>
  <w:style w:type="paragraph" w:styleId="BodyTextIndent2">
    <w:name w:val="Body Text Indent 2"/>
    <w:basedOn w:val="Normal"/>
    <w:link w:val="BodyTextIndent2Char"/>
    <w:rsid w:val="00AA6AD3"/>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AA6AD3"/>
    <w:rPr>
      <w:rFonts w:ascii="Arial" w:hAnsi="Arial"/>
      <w:lang w:val="en-GB" w:eastAsia="en-US"/>
    </w:rPr>
  </w:style>
  <w:style w:type="paragraph" w:customStyle="1" w:styleId="GDMO">
    <w:name w:val="GDMO"/>
    <w:basedOn w:val="ASN1Cont"/>
    <w:rsid w:val="00AA6AD3"/>
    <w:pPr>
      <w:tabs>
        <w:tab w:val="left" w:pos="1588"/>
        <w:tab w:val="left" w:pos="2268"/>
        <w:tab w:val="left" w:pos="2892"/>
        <w:tab w:val="left" w:pos="3572"/>
      </w:tabs>
    </w:pPr>
    <w:rPr>
      <w:b w:val="0"/>
    </w:rPr>
  </w:style>
  <w:style w:type="paragraph" w:styleId="NormalIndent">
    <w:name w:val="Normal Indent"/>
    <w:basedOn w:val="Normal"/>
    <w:rsid w:val="00AA6AD3"/>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AA6AD3"/>
    <w:pPr>
      <w:numPr>
        <w:numId w:val="9"/>
      </w:numPr>
      <w:overflowPunct/>
      <w:autoSpaceDE/>
      <w:autoSpaceDN/>
      <w:adjustRightInd/>
      <w:textAlignment w:val="auto"/>
    </w:pPr>
  </w:style>
  <w:style w:type="paragraph" w:customStyle="1" w:styleId="nornal">
    <w:name w:val="nornal"/>
    <w:basedOn w:val="cpde"/>
    <w:rsid w:val="00AA6AD3"/>
    <w:pPr>
      <w:numPr>
        <w:numId w:val="10"/>
      </w:numPr>
      <w:overflowPunct/>
      <w:autoSpaceDE/>
      <w:autoSpaceDN/>
      <w:adjustRightInd/>
      <w:textAlignment w:val="auto"/>
    </w:pPr>
  </w:style>
  <w:style w:type="paragraph" w:customStyle="1" w:styleId="enumlev1">
    <w:name w:val="enumlev1"/>
    <w:basedOn w:val="Normal"/>
    <w:rsid w:val="00AA6AD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A6AD3"/>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AA6AD3"/>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AA6AD3"/>
    <w:rPr>
      <w:rFonts w:ascii="Helvetica" w:hAnsi="Helvetica"/>
      <w:i/>
      <w:lang w:val="en-GB" w:eastAsia="en-US"/>
    </w:rPr>
  </w:style>
  <w:style w:type="paragraph" w:customStyle="1" w:styleId="Buffer">
    <w:name w:val="Buffer"/>
    <w:basedOn w:val="Normal"/>
    <w:rsid w:val="00AA6AD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A6AD3"/>
  </w:style>
  <w:style w:type="paragraph" w:customStyle="1" w:styleId="Caption1">
    <w:name w:val="Caption1"/>
    <w:basedOn w:val="Normal"/>
    <w:next w:val="Normal"/>
    <w:rsid w:val="00AA6AD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A6AD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A6AD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A6AD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A6AD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A6AD3"/>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AA6AD3"/>
    <w:rPr>
      <w:i/>
    </w:rPr>
  </w:style>
  <w:style w:type="paragraph" w:customStyle="1" w:styleId="DefinitionTerm">
    <w:name w:val="Definition Term"/>
    <w:basedOn w:val="Normal"/>
    <w:next w:val="DefinitionList"/>
    <w:rsid w:val="00AA6AD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A6AD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A6AD3"/>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AA6AD3"/>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AA6AD3"/>
    <w:pPr>
      <w:overflowPunct w:val="0"/>
      <w:autoSpaceDE w:val="0"/>
      <w:autoSpaceDN w:val="0"/>
      <w:adjustRightInd w:val="0"/>
      <w:spacing w:before="120" w:after="0"/>
      <w:textAlignment w:val="baseline"/>
    </w:pPr>
  </w:style>
  <w:style w:type="paragraph" w:customStyle="1" w:styleId="Bulletlist">
    <w:name w:val="Bullet list"/>
    <w:basedOn w:val="Normal"/>
    <w:rsid w:val="00AA6AD3"/>
    <w:pPr>
      <w:overflowPunct w:val="0"/>
      <w:autoSpaceDE w:val="0"/>
      <w:autoSpaceDN w:val="0"/>
      <w:adjustRightInd w:val="0"/>
      <w:spacing w:before="120" w:after="0"/>
      <w:textAlignment w:val="baseline"/>
    </w:pPr>
  </w:style>
  <w:style w:type="paragraph" w:customStyle="1" w:styleId="Bullets">
    <w:name w:val="Bullets"/>
    <w:basedOn w:val="Normal"/>
    <w:rsid w:val="00AA6AD3"/>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A6AD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A6AD3"/>
    <w:pPr>
      <w:spacing w:before="0"/>
    </w:pPr>
    <w:rPr>
      <w:b/>
    </w:rPr>
  </w:style>
  <w:style w:type="paragraph" w:customStyle="1" w:styleId="Table">
    <w:name w:val="Table_#"/>
    <w:basedOn w:val="Normal"/>
    <w:next w:val="TableTitle"/>
    <w:rsid w:val="00AA6AD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A6AD3"/>
    <w:pPr>
      <w:spacing w:before="142" w:after="142"/>
    </w:pPr>
  </w:style>
  <w:style w:type="paragraph" w:customStyle="1" w:styleId="TableLegend">
    <w:name w:val="Table_Legend"/>
    <w:basedOn w:val="Normal"/>
    <w:next w:val="Normal"/>
    <w:rsid w:val="00AA6AD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A6AD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A6AD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A6AD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A6AD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A6AD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A6AD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A6AD3"/>
  </w:style>
  <w:style w:type="paragraph" w:styleId="NormalWeb">
    <w:name w:val="Normal (Web)"/>
    <w:basedOn w:val="Normal"/>
    <w:rsid w:val="00AA6AD3"/>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A6AD3"/>
    <w:pPr>
      <w:overflowPunct w:val="0"/>
      <w:autoSpaceDE w:val="0"/>
      <w:autoSpaceDN w:val="0"/>
      <w:adjustRightInd w:val="0"/>
      <w:textAlignment w:val="baseline"/>
    </w:pPr>
  </w:style>
  <w:style w:type="paragraph" w:customStyle="1" w:styleId="I2">
    <w:name w:val="I2"/>
    <w:basedOn w:val="List2"/>
    <w:rsid w:val="00AA6AD3"/>
    <w:pPr>
      <w:overflowPunct w:val="0"/>
      <w:autoSpaceDE w:val="0"/>
      <w:autoSpaceDN w:val="0"/>
      <w:adjustRightInd w:val="0"/>
      <w:textAlignment w:val="baseline"/>
    </w:pPr>
  </w:style>
  <w:style w:type="paragraph" w:customStyle="1" w:styleId="I3">
    <w:name w:val="I3"/>
    <w:basedOn w:val="List3"/>
    <w:rsid w:val="00AA6AD3"/>
    <w:pPr>
      <w:overflowPunct w:val="0"/>
      <w:autoSpaceDE w:val="0"/>
      <w:autoSpaceDN w:val="0"/>
      <w:adjustRightInd w:val="0"/>
      <w:textAlignment w:val="baseline"/>
    </w:pPr>
  </w:style>
  <w:style w:type="paragraph" w:customStyle="1" w:styleId="IB3">
    <w:name w:val="IB3"/>
    <w:basedOn w:val="Normal"/>
    <w:rsid w:val="00AA6AD3"/>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A6AD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A6AD3"/>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A6AD3"/>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A6AD3"/>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A6AD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A6AD3"/>
    <w:pPr>
      <w:spacing w:before="120" w:after="0"/>
    </w:pPr>
    <w:rPr>
      <w:sz w:val="24"/>
    </w:rPr>
  </w:style>
  <w:style w:type="paragraph" w:styleId="ListNumber4">
    <w:name w:val="List Number 4"/>
    <w:basedOn w:val="Normal"/>
    <w:rsid w:val="00AA6AD3"/>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AA6AD3"/>
    <w:pPr>
      <w:spacing w:before="100" w:beforeAutospacing="1" w:after="100" w:afterAutospacing="1"/>
    </w:pPr>
    <w:rPr>
      <w:sz w:val="24"/>
      <w:szCs w:val="24"/>
      <w:lang w:eastAsia="en-GB"/>
    </w:rPr>
  </w:style>
  <w:style w:type="character" w:customStyle="1" w:styleId="NOZchn">
    <w:name w:val="NO Zchn"/>
    <w:locked/>
    <w:rsid w:val="00AA6AD3"/>
    <w:rPr>
      <w:lang w:eastAsia="en-US"/>
    </w:rPr>
  </w:style>
  <w:style w:type="paragraph" w:customStyle="1" w:styleId="a">
    <w:name w:val="表格文本"/>
    <w:basedOn w:val="Normal"/>
    <w:rsid w:val="00AA6AD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A6AD3"/>
    <w:pPr>
      <w:overflowPunct w:val="0"/>
      <w:autoSpaceDE w:val="0"/>
      <w:autoSpaceDN w:val="0"/>
      <w:adjustRightInd w:val="0"/>
      <w:spacing w:after="0"/>
    </w:pPr>
    <w:rPr>
      <w:sz w:val="24"/>
      <w:szCs w:val="24"/>
    </w:rPr>
  </w:style>
  <w:style w:type="character" w:customStyle="1" w:styleId="spellingerror">
    <w:name w:val="spellingerror"/>
    <w:rsid w:val="00AA6AD3"/>
  </w:style>
  <w:style w:type="character" w:customStyle="1" w:styleId="eop">
    <w:name w:val="eop"/>
    <w:rsid w:val="00AA6AD3"/>
  </w:style>
  <w:style w:type="character" w:customStyle="1" w:styleId="desc">
    <w:name w:val="desc"/>
    <w:rsid w:val="00AA6AD3"/>
  </w:style>
  <w:style w:type="character" w:customStyle="1" w:styleId="hljs-tag">
    <w:name w:val="hljs-tag"/>
    <w:rsid w:val="00AA6AD3"/>
  </w:style>
  <w:style w:type="character" w:customStyle="1" w:styleId="hljs-name">
    <w:name w:val="hljs-name"/>
    <w:rsid w:val="00AA6AD3"/>
  </w:style>
  <w:style w:type="character" w:customStyle="1" w:styleId="hljs-attr">
    <w:name w:val="hljs-attr"/>
    <w:rsid w:val="00AA6AD3"/>
  </w:style>
  <w:style w:type="character" w:customStyle="1" w:styleId="hljs-string">
    <w:name w:val="hljs-string"/>
    <w:rsid w:val="00AA6AD3"/>
  </w:style>
  <w:style w:type="character" w:customStyle="1" w:styleId="TALChar1">
    <w:name w:val="TAL Char1"/>
    <w:rsid w:val="00AA6AD3"/>
    <w:rPr>
      <w:rFonts w:ascii="Arial" w:hAnsi="Arial"/>
      <w:sz w:val="18"/>
      <w:lang w:val="en-GB" w:eastAsia="en-US" w:bidi="ar-SA"/>
    </w:rPr>
  </w:style>
  <w:style w:type="paragraph" w:styleId="Bibliography">
    <w:name w:val="Bibliography"/>
    <w:basedOn w:val="Normal"/>
    <w:next w:val="Normal"/>
    <w:uiPriority w:val="37"/>
    <w:semiHidden/>
    <w:unhideWhenUsed/>
    <w:rsid w:val="00AA6AD3"/>
    <w:pPr>
      <w:overflowPunct w:val="0"/>
      <w:autoSpaceDE w:val="0"/>
      <w:autoSpaceDN w:val="0"/>
      <w:adjustRightInd w:val="0"/>
      <w:textAlignment w:val="baseline"/>
    </w:pPr>
  </w:style>
  <w:style w:type="paragraph" w:styleId="BodyTextFirstIndent">
    <w:name w:val="Body Text First Indent"/>
    <w:basedOn w:val="BodyText"/>
    <w:link w:val="BodyTextFirstIndentChar"/>
    <w:rsid w:val="00AA6AD3"/>
    <w:pPr>
      <w:ind w:firstLine="360"/>
    </w:pPr>
  </w:style>
  <w:style w:type="character" w:customStyle="1" w:styleId="BodyTextFirstIndentChar">
    <w:name w:val="Body Text First Indent Char"/>
    <w:basedOn w:val="BodyTextChar"/>
    <w:link w:val="BodyTextFirstIndent"/>
    <w:rsid w:val="00AA6AD3"/>
    <w:rPr>
      <w:rFonts w:ascii="Times New Roman" w:hAnsi="Times New Roman"/>
      <w:lang w:val="en-GB" w:eastAsia="en-US"/>
    </w:rPr>
  </w:style>
  <w:style w:type="paragraph" w:styleId="BodyTextFirstIndent2">
    <w:name w:val="Body Text First Indent 2"/>
    <w:basedOn w:val="BodyTextIndent"/>
    <w:link w:val="BodyTextFirstIndent2Char"/>
    <w:rsid w:val="00AA6AD3"/>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AA6AD3"/>
    <w:rPr>
      <w:rFonts w:ascii="Times New Roman" w:hAnsi="Times New Roman"/>
      <w:sz w:val="22"/>
      <w:lang w:val="en-GB" w:eastAsia="en-US"/>
    </w:rPr>
  </w:style>
  <w:style w:type="paragraph" w:styleId="Closing">
    <w:name w:val="Closing"/>
    <w:basedOn w:val="Normal"/>
    <w:link w:val="ClosingChar"/>
    <w:rsid w:val="00AA6AD3"/>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AA6AD3"/>
    <w:rPr>
      <w:rFonts w:ascii="Times New Roman" w:hAnsi="Times New Roman"/>
      <w:lang w:val="en-GB" w:eastAsia="en-US"/>
    </w:rPr>
  </w:style>
  <w:style w:type="paragraph" w:styleId="Date">
    <w:name w:val="Date"/>
    <w:basedOn w:val="Normal"/>
    <w:next w:val="Normal"/>
    <w:link w:val="DateChar"/>
    <w:rsid w:val="00AA6AD3"/>
    <w:pPr>
      <w:overflowPunct w:val="0"/>
      <w:autoSpaceDE w:val="0"/>
      <w:autoSpaceDN w:val="0"/>
      <w:adjustRightInd w:val="0"/>
      <w:textAlignment w:val="baseline"/>
    </w:pPr>
  </w:style>
  <w:style w:type="character" w:customStyle="1" w:styleId="DateChar">
    <w:name w:val="Date Char"/>
    <w:basedOn w:val="DefaultParagraphFont"/>
    <w:link w:val="Date"/>
    <w:rsid w:val="00AA6AD3"/>
    <w:rPr>
      <w:rFonts w:ascii="Times New Roman" w:hAnsi="Times New Roman"/>
      <w:lang w:val="en-GB" w:eastAsia="en-US"/>
    </w:rPr>
  </w:style>
  <w:style w:type="paragraph" w:styleId="E-mailSignature">
    <w:name w:val="E-mail Signature"/>
    <w:basedOn w:val="Normal"/>
    <w:link w:val="E-mailSignatureChar"/>
    <w:rsid w:val="00AA6AD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A6AD3"/>
    <w:rPr>
      <w:rFonts w:ascii="Times New Roman" w:hAnsi="Times New Roman"/>
      <w:lang w:val="en-GB" w:eastAsia="en-US"/>
    </w:rPr>
  </w:style>
  <w:style w:type="paragraph" w:styleId="EndnoteText">
    <w:name w:val="endnote text"/>
    <w:basedOn w:val="Normal"/>
    <w:link w:val="EndnoteTextChar"/>
    <w:rsid w:val="00AA6AD3"/>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AA6AD3"/>
    <w:rPr>
      <w:rFonts w:ascii="Times New Roman" w:hAnsi="Times New Roman"/>
      <w:lang w:val="en-GB" w:eastAsia="en-US"/>
    </w:rPr>
  </w:style>
  <w:style w:type="paragraph" w:styleId="EnvelopeAddress">
    <w:name w:val="envelope address"/>
    <w:basedOn w:val="Normal"/>
    <w:rsid w:val="00AA6A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A6AD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A6AD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A6AD3"/>
    <w:rPr>
      <w:rFonts w:ascii="Times New Roman" w:hAnsi="Times New Roman"/>
      <w:i/>
      <w:iCs/>
      <w:lang w:val="en-GB" w:eastAsia="en-US"/>
    </w:rPr>
  </w:style>
  <w:style w:type="paragraph" w:styleId="Index3">
    <w:name w:val="index 3"/>
    <w:basedOn w:val="Normal"/>
    <w:next w:val="Normal"/>
    <w:rsid w:val="00AA6AD3"/>
    <w:pPr>
      <w:overflowPunct w:val="0"/>
      <w:autoSpaceDE w:val="0"/>
      <w:autoSpaceDN w:val="0"/>
      <w:adjustRightInd w:val="0"/>
      <w:spacing w:after="0"/>
      <w:ind w:left="600" w:hanging="200"/>
      <w:textAlignment w:val="baseline"/>
    </w:pPr>
  </w:style>
  <w:style w:type="paragraph" w:styleId="Index4">
    <w:name w:val="index 4"/>
    <w:basedOn w:val="Normal"/>
    <w:next w:val="Normal"/>
    <w:rsid w:val="00AA6AD3"/>
    <w:pPr>
      <w:overflowPunct w:val="0"/>
      <w:autoSpaceDE w:val="0"/>
      <w:autoSpaceDN w:val="0"/>
      <w:adjustRightInd w:val="0"/>
      <w:spacing w:after="0"/>
      <w:ind w:left="800" w:hanging="200"/>
      <w:textAlignment w:val="baseline"/>
    </w:pPr>
  </w:style>
  <w:style w:type="paragraph" w:styleId="Index5">
    <w:name w:val="index 5"/>
    <w:basedOn w:val="Normal"/>
    <w:next w:val="Normal"/>
    <w:rsid w:val="00AA6AD3"/>
    <w:pPr>
      <w:overflowPunct w:val="0"/>
      <w:autoSpaceDE w:val="0"/>
      <w:autoSpaceDN w:val="0"/>
      <w:adjustRightInd w:val="0"/>
      <w:spacing w:after="0"/>
      <w:ind w:left="1000" w:hanging="200"/>
      <w:textAlignment w:val="baseline"/>
    </w:pPr>
  </w:style>
  <w:style w:type="paragraph" w:styleId="Index6">
    <w:name w:val="index 6"/>
    <w:basedOn w:val="Normal"/>
    <w:next w:val="Normal"/>
    <w:rsid w:val="00AA6AD3"/>
    <w:pPr>
      <w:overflowPunct w:val="0"/>
      <w:autoSpaceDE w:val="0"/>
      <w:autoSpaceDN w:val="0"/>
      <w:adjustRightInd w:val="0"/>
      <w:spacing w:after="0"/>
      <w:ind w:left="1200" w:hanging="200"/>
      <w:textAlignment w:val="baseline"/>
    </w:pPr>
  </w:style>
  <w:style w:type="paragraph" w:styleId="Index7">
    <w:name w:val="index 7"/>
    <w:basedOn w:val="Normal"/>
    <w:next w:val="Normal"/>
    <w:rsid w:val="00AA6AD3"/>
    <w:pPr>
      <w:overflowPunct w:val="0"/>
      <w:autoSpaceDE w:val="0"/>
      <w:autoSpaceDN w:val="0"/>
      <w:adjustRightInd w:val="0"/>
      <w:spacing w:after="0"/>
      <w:ind w:left="1400" w:hanging="200"/>
      <w:textAlignment w:val="baseline"/>
    </w:pPr>
  </w:style>
  <w:style w:type="paragraph" w:styleId="Index8">
    <w:name w:val="index 8"/>
    <w:basedOn w:val="Normal"/>
    <w:next w:val="Normal"/>
    <w:rsid w:val="00AA6AD3"/>
    <w:pPr>
      <w:overflowPunct w:val="0"/>
      <w:autoSpaceDE w:val="0"/>
      <w:autoSpaceDN w:val="0"/>
      <w:adjustRightInd w:val="0"/>
      <w:spacing w:after="0"/>
      <w:ind w:left="1600" w:hanging="200"/>
      <w:textAlignment w:val="baseline"/>
    </w:pPr>
  </w:style>
  <w:style w:type="paragraph" w:styleId="Index9">
    <w:name w:val="index 9"/>
    <w:basedOn w:val="Normal"/>
    <w:next w:val="Normal"/>
    <w:rsid w:val="00AA6AD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AA6A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AA6AD3"/>
    <w:rPr>
      <w:rFonts w:ascii="Times New Roman" w:hAnsi="Times New Roman"/>
      <w:i/>
      <w:iCs/>
      <w:color w:val="4F81BD" w:themeColor="accent1"/>
      <w:lang w:val="en-GB" w:eastAsia="en-US"/>
    </w:rPr>
  </w:style>
  <w:style w:type="paragraph" w:styleId="ListContinue">
    <w:name w:val="List Continue"/>
    <w:basedOn w:val="Normal"/>
    <w:uiPriority w:val="99"/>
    <w:rsid w:val="00AA6AD3"/>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AA6AD3"/>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AA6AD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AA6AD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AA6AD3"/>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AA6AD3"/>
    <w:pPr>
      <w:numPr>
        <w:numId w:val="15"/>
      </w:numPr>
      <w:overflowPunct w:val="0"/>
      <w:autoSpaceDE w:val="0"/>
      <w:autoSpaceDN w:val="0"/>
      <w:adjustRightInd w:val="0"/>
      <w:contextualSpacing/>
      <w:textAlignment w:val="baseline"/>
    </w:pPr>
  </w:style>
  <w:style w:type="paragraph" w:styleId="ListNumber5">
    <w:name w:val="List Number 5"/>
    <w:basedOn w:val="Normal"/>
    <w:rsid w:val="00AA6AD3"/>
    <w:pPr>
      <w:numPr>
        <w:numId w:val="16"/>
      </w:numPr>
      <w:overflowPunct w:val="0"/>
      <w:autoSpaceDE w:val="0"/>
      <w:autoSpaceDN w:val="0"/>
      <w:adjustRightInd w:val="0"/>
      <w:contextualSpacing/>
      <w:textAlignment w:val="baseline"/>
    </w:pPr>
  </w:style>
  <w:style w:type="paragraph" w:styleId="MacroText">
    <w:name w:val="macro"/>
    <w:link w:val="MacroTextChar"/>
    <w:uiPriority w:val="99"/>
    <w:rsid w:val="00AA6A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AA6AD3"/>
    <w:rPr>
      <w:rFonts w:ascii="Consolas" w:hAnsi="Consolas"/>
      <w:lang w:val="en-GB" w:eastAsia="en-US"/>
    </w:rPr>
  </w:style>
  <w:style w:type="paragraph" w:styleId="MessageHeader">
    <w:name w:val="Message Header"/>
    <w:basedOn w:val="Normal"/>
    <w:link w:val="MessageHeaderChar"/>
    <w:rsid w:val="00AA6A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A6AD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A6AD3"/>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AA6AD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AA6AD3"/>
    <w:rPr>
      <w:rFonts w:ascii="Times New Roman" w:hAnsi="Times New Roman"/>
      <w:lang w:val="en-GB" w:eastAsia="en-US"/>
    </w:rPr>
  </w:style>
  <w:style w:type="paragraph" w:styleId="Quote">
    <w:name w:val="Quote"/>
    <w:basedOn w:val="Normal"/>
    <w:next w:val="Normal"/>
    <w:link w:val="QuoteChar"/>
    <w:uiPriority w:val="29"/>
    <w:qFormat/>
    <w:rsid w:val="00AA6AD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A6AD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A6AD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A6AD3"/>
    <w:rPr>
      <w:rFonts w:ascii="Times New Roman" w:hAnsi="Times New Roman"/>
      <w:lang w:val="en-GB" w:eastAsia="en-US"/>
    </w:rPr>
  </w:style>
  <w:style w:type="paragraph" w:styleId="Signature">
    <w:name w:val="Signature"/>
    <w:basedOn w:val="Normal"/>
    <w:link w:val="SignatureChar"/>
    <w:rsid w:val="00AA6AD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AA6AD3"/>
    <w:rPr>
      <w:rFonts w:ascii="Times New Roman" w:hAnsi="Times New Roman"/>
      <w:lang w:val="en-GB" w:eastAsia="en-US"/>
    </w:rPr>
  </w:style>
  <w:style w:type="paragraph" w:styleId="Subtitle">
    <w:name w:val="Subtitle"/>
    <w:basedOn w:val="Normal"/>
    <w:next w:val="Normal"/>
    <w:link w:val="SubtitleChar"/>
    <w:uiPriority w:val="11"/>
    <w:qFormat/>
    <w:rsid w:val="00AA6A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6A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A6AD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AA6AD3"/>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AA6A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6AD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A6AD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AA6AD3"/>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AA6AD3"/>
    <w:rPr>
      <w:i/>
      <w:iCs/>
      <w:color w:val="808080" w:themeColor="text1" w:themeTint="7F"/>
    </w:rPr>
  </w:style>
  <w:style w:type="character" w:styleId="IntenseEmphasis">
    <w:name w:val="Intense Emphasis"/>
    <w:basedOn w:val="DefaultParagraphFont"/>
    <w:uiPriority w:val="21"/>
    <w:qFormat/>
    <w:rsid w:val="00AA6AD3"/>
    <w:rPr>
      <w:b/>
      <w:bCs/>
      <w:i/>
      <w:iCs/>
      <w:color w:val="4F81BD" w:themeColor="accent1"/>
    </w:rPr>
  </w:style>
  <w:style w:type="character" w:styleId="SubtleReference">
    <w:name w:val="Subtle Reference"/>
    <w:basedOn w:val="DefaultParagraphFont"/>
    <w:uiPriority w:val="31"/>
    <w:qFormat/>
    <w:rsid w:val="00AA6AD3"/>
    <w:rPr>
      <w:smallCaps/>
      <w:color w:val="C0504D" w:themeColor="accent2"/>
      <w:u w:val="single"/>
    </w:rPr>
  </w:style>
  <w:style w:type="character" w:styleId="IntenseReference">
    <w:name w:val="Intense Reference"/>
    <w:basedOn w:val="DefaultParagraphFont"/>
    <w:uiPriority w:val="32"/>
    <w:qFormat/>
    <w:rsid w:val="00AA6AD3"/>
    <w:rPr>
      <w:b/>
      <w:bCs/>
      <w:smallCaps/>
      <w:color w:val="C0504D" w:themeColor="accent2"/>
      <w:spacing w:val="5"/>
      <w:u w:val="single"/>
    </w:rPr>
  </w:style>
  <w:style w:type="character" w:styleId="BookTitle">
    <w:name w:val="Book Title"/>
    <w:basedOn w:val="DefaultParagraphFont"/>
    <w:uiPriority w:val="33"/>
    <w:qFormat/>
    <w:rsid w:val="00AA6AD3"/>
    <w:rPr>
      <w:b/>
      <w:bCs/>
      <w:smallCaps/>
      <w:spacing w:val="5"/>
    </w:rPr>
  </w:style>
  <w:style w:type="table" w:styleId="LightShading">
    <w:name w:val="Light Shading"/>
    <w:basedOn w:val="TableNormal"/>
    <w:uiPriority w:val="60"/>
    <w:rsid w:val="00AA6AD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A6AD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A6AD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A6AD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A6AD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A6AD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A6AD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A6AD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A6AD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A6AD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A6AD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A6AD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A6AD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A6AD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A6AD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A6AD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A6AD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A6AD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A6AD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A6AD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A6AD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A6AD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A6AD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A6AD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C22A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forge.3gpp.org/rep/sa5/MnS/-/merge_requests/812"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54</Pages>
  <Words>18853</Words>
  <Characters>107467</Characters>
  <Application>Microsoft Office Word</Application>
  <DocSecurity>0</DocSecurity>
  <Lines>895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53</cp:revision>
  <cp:lastPrinted>1900-01-01T05:00:00Z</cp:lastPrinted>
  <dcterms:created xsi:type="dcterms:W3CDTF">2020-02-03T08:32:00Z</dcterms:created>
  <dcterms:modified xsi:type="dcterms:W3CDTF">2023-09-29T18:57:00Z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S5-236558</vt:lpwstr>
  </property>
  <property fmtid="{D5CDD505-2E9C-101B-9397-08002B2CF9AE}" pid="10" name="Spec#">
    <vt:lpwstr>28.532</vt:lpwstr>
  </property>
  <property fmtid="{D5CDD505-2E9C-101B-9397-08002B2CF9AE}" pid="11" name="Cr#">
    <vt:lpwstr>0289</vt:lpwstr>
  </property>
  <property fmtid="{D5CDD505-2E9C-101B-9397-08002B2CF9AE}" pid="12" name="Revision">
    <vt:lpwstr>-</vt:lpwstr>
  </property>
  <property fmtid="{D5CDD505-2E9C-101B-9397-08002B2CF9AE}" pid="13" name="Version">
    <vt:lpwstr>17.6.0</vt:lpwstr>
  </property>
  <property fmtid="{D5CDD505-2E9C-101B-9397-08002B2CF9AE}" pid="14" name="CrTitle">
    <vt:lpwstr>Rel-17 CR 28.532 Correct URI definition inconsistencies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Rel-17</vt:lpwstr>
  </property>
</Properties>
</file>